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667" w:rsidRPr="00866667" w:rsidRDefault="00866667" w:rsidP="00866667">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center"/>
        <w:rPr>
          <w:rFonts w:ascii="Times New Roman" w:hAnsi="Times New Roman" w:cs="Times New Roman"/>
          <w:color w:val="auto"/>
          <w:sz w:val="24"/>
          <w:szCs w:val="24"/>
        </w:rPr>
      </w:pPr>
      <w:r w:rsidRPr="00866667">
        <w:rPr>
          <w:rFonts w:ascii="Times New Roman" w:hAnsi="Times New Roman" w:cs="Times New Roman"/>
          <w:color w:val="auto"/>
          <w:sz w:val="24"/>
          <w:szCs w:val="24"/>
        </w:rPr>
        <w:t>СОДЕРЖАНИЕ</w:t>
      </w:r>
    </w:p>
    <w:p w:rsidR="00866667" w:rsidRPr="00866667" w:rsidRDefault="00866667" w:rsidP="008666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bl>
      <w:tblPr>
        <w:tblW w:w="0" w:type="auto"/>
        <w:tblLook w:val="01E0"/>
      </w:tblPr>
      <w:tblGrid>
        <w:gridCol w:w="8388"/>
        <w:gridCol w:w="1183"/>
      </w:tblGrid>
      <w:tr w:rsidR="00866667" w:rsidRPr="00866667" w:rsidTr="00866667">
        <w:tc>
          <w:tcPr>
            <w:tcW w:w="8388" w:type="dxa"/>
            <w:shd w:val="clear" w:color="auto" w:fill="auto"/>
          </w:tcPr>
          <w:p w:rsidR="00866667" w:rsidRPr="00866667" w:rsidRDefault="00866667" w:rsidP="00866667">
            <w:pPr>
              <w:pStyle w:val="1"/>
              <w:spacing w:before="0"/>
              <w:ind w:left="284"/>
              <w:jc w:val="both"/>
              <w:rPr>
                <w:rFonts w:ascii="Times New Roman" w:hAnsi="Times New Roman" w:cs="Times New Roman"/>
                <w:b w:val="0"/>
                <w:caps/>
                <w:color w:val="auto"/>
                <w:sz w:val="24"/>
                <w:szCs w:val="24"/>
              </w:rPr>
            </w:pPr>
          </w:p>
        </w:tc>
        <w:tc>
          <w:tcPr>
            <w:tcW w:w="1183" w:type="dxa"/>
            <w:shd w:val="clear" w:color="auto" w:fill="auto"/>
          </w:tcPr>
          <w:p w:rsidR="00866667" w:rsidRPr="00866667" w:rsidRDefault="00866667" w:rsidP="00866667">
            <w:pPr>
              <w:jc w:val="center"/>
              <w:rPr>
                <w:sz w:val="24"/>
                <w:szCs w:val="24"/>
              </w:rPr>
            </w:pPr>
          </w:p>
        </w:tc>
      </w:tr>
      <w:tr w:rsidR="00866667" w:rsidRPr="00866667" w:rsidTr="00866667">
        <w:tc>
          <w:tcPr>
            <w:tcW w:w="8388" w:type="dxa"/>
            <w:shd w:val="clear" w:color="auto" w:fill="auto"/>
          </w:tcPr>
          <w:p w:rsidR="00866667" w:rsidRPr="00866667" w:rsidRDefault="00866667" w:rsidP="00436662">
            <w:pPr>
              <w:pStyle w:val="1"/>
              <w:keepLines w:val="0"/>
              <w:numPr>
                <w:ilvl w:val="0"/>
                <w:numId w:val="37"/>
              </w:numPr>
              <w:autoSpaceDE w:val="0"/>
              <w:autoSpaceDN w:val="0"/>
              <w:spacing w:before="0"/>
              <w:jc w:val="both"/>
              <w:rPr>
                <w:rFonts w:ascii="Times New Roman" w:hAnsi="Times New Roman" w:cs="Times New Roman"/>
                <w:b w:val="0"/>
                <w:caps/>
                <w:color w:val="auto"/>
                <w:sz w:val="24"/>
                <w:szCs w:val="24"/>
              </w:rPr>
            </w:pPr>
            <w:r w:rsidRPr="00866667">
              <w:rPr>
                <w:rFonts w:ascii="Times New Roman" w:hAnsi="Times New Roman" w:cs="Times New Roman"/>
                <w:b w:val="0"/>
                <w:caps/>
                <w:color w:val="auto"/>
                <w:sz w:val="24"/>
                <w:szCs w:val="24"/>
              </w:rPr>
              <w:t xml:space="preserve">ПАСПОРТ </w:t>
            </w:r>
            <w:r w:rsidR="008A4B52">
              <w:rPr>
                <w:rFonts w:ascii="Times New Roman" w:hAnsi="Times New Roman" w:cs="Times New Roman"/>
                <w:b w:val="0"/>
                <w:caps/>
                <w:color w:val="auto"/>
                <w:sz w:val="24"/>
                <w:szCs w:val="24"/>
              </w:rPr>
              <w:t xml:space="preserve"> ФОНДА </w:t>
            </w:r>
            <w:r w:rsidRPr="00866667">
              <w:rPr>
                <w:rFonts w:ascii="Times New Roman" w:hAnsi="Times New Roman" w:cs="Times New Roman"/>
                <w:b w:val="0"/>
                <w:caps/>
                <w:color w:val="auto"/>
                <w:sz w:val="24"/>
                <w:szCs w:val="24"/>
              </w:rPr>
              <w:t>оценочных средств УЧЕБНОЙ ДИСЦИПЛИНЫ</w:t>
            </w:r>
          </w:p>
          <w:p w:rsidR="00866667" w:rsidRPr="00866667" w:rsidRDefault="00866667" w:rsidP="00866667">
            <w:pPr>
              <w:rPr>
                <w:sz w:val="24"/>
                <w:szCs w:val="24"/>
              </w:rPr>
            </w:pPr>
          </w:p>
        </w:tc>
        <w:tc>
          <w:tcPr>
            <w:tcW w:w="1183" w:type="dxa"/>
            <w:shd w:val="clear" w:color="auto" w:fill="auto"/>
          </w:tcPr>
          <w:p w:rsidR="00866667" w:rsidRPr="00866667" w:rsidRDefault="00866667" w:rsidP="00866667">
            <w:pPr>
              <w:jc w:val="center"/>
              <w:rPr>
                <w:sz w:val="24"/>
                <w:szCs w:val="24"/>
              </w:rPr>
            </w:pPr>
          </w:p>
        </w:tc>
      </w:tr>
      <w:tr w:rsidR="00866667" w:rsidRPr="00866667" w:rsidTr="00866667">
        <w:tc>
          <w:tcPr>
            <w:tcW w:w="8388" w:type="dxa"/>
            <w:shd w:val="clear" w:color="auto" w:fill="auto"/>
          </w:tcPr>
          <w:p w:rsidR="00866667" w:rsidRDefault="00DB6C68" w:rsidP="00DB6C68">
            <w:pPr>
              <w:pStyle w:val="1"/>
              <w:numPr>
                <w:ilvl w:val="0"/>
                <w:numId w:val="37"/>
              </w:numPr>
              <w:spacing w:before="0"/>
              <w:jc w:val="both"/>
              <w:rPr>
                <w:rFonts w:ascii="Times New Roman" w:hAnsi="Times New Roman" w:cs="Times New Roman"/>
                <w:b w:val="0"/>
                <w:color w:val="auto"/>
                <w:sz w:val="22"/>
                <w:szCs w:val="24"/>
              </w:rPr>
            </w:pPr>
            <w:r w:rsidRPr="00DB6C68">
              <w:rPr>
                <w:rFonts w:ascii="Times New Roman" w:hAnsi="Times New Roman" w:cs="Times New Roman"/>
                <w:b w:val="0"/>
                <w:color w:val="auto"/>
                <w:sz w:val="24"/>
              </w:rPr>
              <w:t>ПОКАЗАТЕЛИ ОЦЕНКИ РЕЗУЛЬТАТОВ ОСВОЕНИЯ ДИСЦИПЛИНЫ</w:t>
            </w:r>
          </w:p>
          <w:p w:rsidR="00DB6C68" w:rsidRPr="00DB6C68" w:rsidRDefault="00DB6C68" w:rsidP="00DB6C68"/>
        </w:tc>
        <w:tc>
          <w:tcPr>
            <w:tcW w:w="1183" w:type="dxa"/>
            <w:shd w:val="clear" w:color="auto" w:fill="auto"/>
          </w:tcPr>
          <w:p w:rsidR="00866667" w:rsidRPr="00866667" w:rsidRDefault="00866667" w:rsidP="00866667">
            <w:pPr>
              <w:jc w:val="center"/>
              <w:rPr>
                <w:sz w:val="24"/>
                <w:szCs w:val="24"/>
              </w:rPr>
            </w:pPr>
          </w:p>
        </w:tc>
      </w:tr>
      <w:tr w:rsidR="00866667" w:rsidRPr="00866667" w:rsidTr="00866667">
        <w:trPr>
          <w:trHeight w:val="670"/>
        </w:trPr>
        <w:tc>
          <w:tcPr>
            <w:tcW w:w="8388" w:type="dxa"/>
            <w:shd w:val="clear" w:color="auto" w:fill="auto"/>
          </w:tcPr>
          <w:p w:rsidR="00866667" w:rsidRPr="00866667" w:rsidRDefault="008A4B52" w:rsidP="00436662">
            <w:pPr>
              <w:pStyle w:val="1"/>
              <w:keepLines w:val="0"/>
              <w:numPr>
                <w:ilvl w:val="0"/>
                <w:numId w:val="37"/>
              </w:numPr>
              <w:autoSpaceDE w:val="0"/>
              <w:autoSpaceDN w:val="0"/>
              <w:spacing w:before="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ФОНД </w:t>
            </w:r>
            <w:r w:rsidR="00866667" w:rsidRPr="00866667">
              <w:rPr>
                <w:rFonts w:ascii="Times New Roman" w:hAnsi="Times New Roman" w:cs="Times New Roman"/>
                <w:b w:val="0"/>
                <w:caps/>
                <w:color w:val="auto"/>
                <w:sz w:val="24"/>
                <w:szCs w:val="24"/>
              </w:rPr>
              <w:t xml:space="preserve">оценочных средств </w:t>
            </w:r>
          </w:p>
          <w:p w:rsidR="00866667" w:rsidRPr="00866667" w:rsidRDefault="00866667" w:rsidP="00866667">
            <w:pPr>
              <w:pStyle w:val="1"/>
              <w:tabs>
                <w:tab w:val="num" w:pos="0"/>
              </w:tabs>
              <w:spacing w:before="0"/>
              <w:ind w:left="284"/>
              <w:jc w:val="both"/>
              <w:rPr>
                <w:rFonts w:ascii="Times New Roman" w:hAnsi="Times New Roman" w:cs="Times New Roman"/>
                <w:b w:val="0"/>
                <w:caps/>
                <w:color w:val="auto"/>
                <w:sz w:val="24"/>
                <w:szCs w:val="24"/>
              </w:rPr>
            </w:pPr>
          </w:p>
        </w:tc>
        <w:tc>
          <w:tcPr>
            <w:tcW w:w="1183" w:type="dxa"/>
            <w:shd w:val="clear" w:color="auto" w:fill="auto"/>
          </w:tcPr>
          <w:p w:rsidR="00866667" w:rsidRPr="00866667" w:rsidRDefault="00866667" w:rsidP="00866667">
            <w:pPr>
              <w:jc w:val="center"/>
              <w:rPr>
                <w:sz w:val="24"/>
                <w:szCs w:val="24"/>
              </w:rPr>
            </w:pPr>
          </w:p>
        </w:tc>
      </w:tr>
    </w:tbl>
    <w:p w:rsidR="00866667" w:rsidRPr="00866667"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Pr="00EF3FF2" w:rsidRDefault="00866667"/>
    <w:p w:rsidR="00866667" w:rsidRDefault="00866667"/>
    <w:p w:rsidR="00FA75E1" w:rsidRDefault="00FA75E1"/>
    <w:p w:rsidR="00FA75E1" w:rsidRDefault="00FA75E1"/>
    <w:p w:rsidR="00FA75E1" w:rsidRDefault="00FA75E1"/>
    <w:p w:rsidR="00FA75E1" w:rsidRDefault="00FA75E1"/>
    <w:p w:rsidR="00FA75E1" w:rsidRDefault="00FA75E1"/>
    <w:p w:rsidR="00FA75E1" w:rsidRPr="00866667" w:rsidRDefault="00FA75E1"/>
    <w:p w:rsidR="00866667" w:rsidRDefault="00866667"/>
    <w:p w:rsidR="00866667" w:rsidRDefault="00866667"/>
    <w:p w:rsidR="00866667" w:rsidRDefault="00866667"/>
    <w:p w:rsidR="0029455D" w:rsidRDefault="0029455D" w:rsidP="00866667">
      <w:pPr>
        <w:autoSpaceDE w:val="0"/>
        <w:autoSpaceDN w:val="0"/>
        <w:adjustRightInd w:val="0"/>
        <w:jc w:val="center"/>
        <w:rPr>
          <w:b/>
          <w:sz w:val="28"/>
          <w:szCs w:val="28"/>
        </w:rPr>
      </w:pPr>
    </w:p>
    <w:p w:rsidR="0029455D" w:rsidRDefault="0029455D" w:rsidP="00866667">
      <w:pPr>
        <w:autoSpaceDE w:val="0"/>
        <w:autoSpaceDN w:val="0"/>
        <w:adjustRightInd w:val="0"/>
        <w:jc w:val="center"/>
        <w:rPr>
          <w:b/>
          <w:sz w:val="28"/>
          <w:szCs w:val="28"/>
        </w:rPr>
      </w:pPr>
    </w:p>
    <w:p w:rsidR="0029455D" w:rsidRDefault="0029455D" w:rsidP="00866667">
      <w:pPr>
        <w:autoSpaceDE w:val="0"/>
        <w:autoSpaceDN w:val="0"/>
        <w:adjustRightInd w:val="0"/>
        <w:jc w:val="center"/>
        <w:rPr>
          <w:b/>
          <w:sz w:val="28"/>
          <w:szCs w:val="28"/>
        </w:rPr>
      </w:pPr>
    </w:p>
    <w:p w:rsidR="00866667" w:rsidRPr="00045A5F" w:rsidRDefault="00866667" w:rsidP="00866667">
      <w:pPr>
        <w:autoSpaceDE w:val="0"/>
        <w:autoSpaceDN w:val="0"/>
        <w:adjustRightInd w:val="0"/>
        <w:jc w:val="center"/>
        <w:rPr>
          <w:b/>
          <w:sz w:val="28"/>
          <w:szCs w:val="28"/>
        </w:rPr>
      </w:pPr>
      <w:r w:rsidRPr="00045A5F">
        <w:rPr>
          <w:b/>
          <w:sz w:val="28"/>
          <w:szCs w:val="28"/>
        </w:rPr>
        <w:lastRenderedPageBreak/>
        <w:t xml:space="preserve">1. Область применения </w:t>
      </w:r>
      <w:r w:rsidR="009608CA">
        <w:rPr>
          <w:b/>
          <w:sz w:val="28"/>
          <w:szCs w:val="28"/>
        </w:rPr>
        <w:t>Ф</w:t>
      </w:r>
      <w:r w:rsidRPr="00045A5F">
        <w:rPr>
          <w:b/>
          <w:sz w:val="28"/>
          <w:szCs w:val="28"/>
        </w:rPr>
        <w:t>ОС</w:t>
      </w:r>
    </w:p>
    <w:p w:rsidR="00866667" w:rsidRDefault="00866667" w:rsidP="00866667">
      <w:pPr>
        <w:autoSpaceDE w:val="0"/>
        <w:autoSpaceDN w:val="0"/>
        <w:adjustRightInd w:val="0"/>
        <w:ind w:firstLine="708"/>
        <w:jc w:val="both"/>
        <w:rPr>
          <w:sz w:val="28"/>
          <w:szCs w:val="28"/>
        </w:rPr>
      </w:pPr>
    </w:p>
    <w:p w:rsidR="00866667" w:rsidRPr="00EF3FF2" w:rsidRDefault="009608CA" w:rsidP="008A4B52">
      <w:pPr>
        <w:autoSpaceDE w:val="0"/>
        <w:autoSpaceDN w:val="0"/>
        <w:adjustRightInd w:val="0"/>
        <w:ind w:firstLine="708"/>
        <w:jc w:val="both"/>
        <w:rPr>
          <w:sz w:val="24"/>
          <w:szCs w:val="24"/>
        </w:rPr>
      </w:pPr>
      <w:r>
        <w:rPr>
          <w:sz w:val="24"/>
          <w:szCs w:val="24"/>
        </w:rPr>
        <w:t xml:space="preserve">Фонд </w:t>
      </w:r>
      <w:r w:rsidR="00866667" w:rsidRPr="00EF3FF2">
        <w:rPr>
          <w:sz w:val="24"/>
          <w:szCs w:val="24"/>
        </w:rPr>
        <w:t xml:space="preserve">оценочных средств предназначен для контроля и оценки  образовательных достижений обучающихся, освоивших программу </w:t>
      </w:r>
      <w:r w:rsidR="00866667" w:rsidRPr="00EF3FF2">
        <w:rPr>
          <w:iCs/>
          <w:sz w:val="24"/>
          <w:szCs w:val="24"/>
        </w:rPr>
        <w:t>учебной дисциплины</w:t>
      </w:r>
      <w:r w:rsidR="00866667" w:rsidRPr="00EF3FF2">
        <w:rPr>
          <w:i/>
          <w:iCs/>
          <w:sz w:val="24"/>
          <w:szCs w:val="24"/>
        </w:rPr>
        <w:t xml:space="preserve"> «</w:t>
      </w:r>
      <w:r w:rsidR="00866667" w:rsidRPr="00EF3FF2">
        <w:rPr>
          <w:sz w:val="24"/>
          <w:szCs w:val="24"/>
        </w:rPr>
        <w:t>РУССКИЙ ЯЗЫК».</w:t>
      </w:r>
    </w:p>
    <w:p w:rsidR="00866667" w:rsidRPr="00EF3FF2" w:rsidRDefault="009608CA" w:rsidP="00EF3FF2">
      <w:pPr>
        <w:autoSpaceDE w:val="0"/>
        <w:autoSpaceDN w:val="0"/>
        <w:adjustRightInd w:val="0"/>
        <w:ind w:firstLine="708"/>
        <w:jc w:val="both"/>
        <w:rPr>
          <w:sz w:val="24"/>
          <w:szCs w:val="24"/>
        </w:rPr>
      </w:pPr>
      <w:r>
        <w:rPr>
          <w:sz w:val="24"/>
          <w:szCs w:val="24"/>
        </w:rPr>
        <w:t>ФОС</w:t>
      </w:r>
      <w:r w:rsidR="00866667" w:rsidRPr="00EF3FF2">
        <w:rPr>
          <w:sz w:val="24"/>
          <w:szCs w:val="24"/>
        </w:rPr>
        <w:t xml:space="preserve"> включает контрольно-оценочные материалы для проведения текущего контроля, промежуточной аттестации в форме экзамена.</w:t>
      </w:r>
    </w:p>
    <w:p w:rsidR="00866667" w:rsidRPr="00EF3FF2" w:rsidRDefault="009608CA" w:rsidP="00EF3FF2">
      <w:pPr>
        <w:autoSpaceDE w:val="0"/>
        <w:autoSpaceDN w:val="0"/>
        <w:adjustRightInd w:val="0"/>
        <w:ind w:firstLine="708"/>
        <w:jc w:val="both"/>
        <w:rPr>
          <w:sz w:val="24"/>
          <w:szCs w:val="24"/>
        </w:rPr>
      </w:pPr>
      <w:r>
        <w:rPr>
          <w:sz w:val="24"/>
          <w:szCs w:val="24"/>
        </w:rPr>
        <w:t>ФОС</w:t>
      </w:r>
      <w:r w:rsidR="00866667" w:rsidRPr="00EF3FF2">
        <w:rPr>
          <w:sz w:val="24"/>
          <w:szCs w:val="24"/>
        </w:rPr>
        <w:t xml:space="preserve"> разработан на основании положений:</w:t>
      </w:r>
    </w:p>
    <w:p w:rsidR="00866667" w:rsidRPr="00EF3FF2" w:rsidRDefault="00866667" w:rsidP="00EF3FF2">
      <w:pPr>
        <w:rPr>
          <w:sz w:val="24"/>
          <w:szCs w:val="24"/>
        </w:rPr>
      </w:pPr>
      <w:r w:rsidRPr="00EF3FF2">
        <w:rPr>
          <w:sz w:val="24"/>
          <w:szCs w:val="24"/>
        </w:rPr>
        <w:t xml:space="preserve">рабочей программы </w:t>
      </w:r>
      <w:r w:rsidRPr="00EF3FF2">
        <w:rPr>
          <w:iCs/>
          <w:sz w:val="24"/>
          <w:szCs w:val="24"/>
        </w:rPr>
        <w:t>учебной дисциплины</w:t>
      </w:r>
      <w:r w:rsidRPr="00EF3FF2">
        <w:rPr>
          <w:i/>
          <w:iCs/>
          <w:sz w:val="24"/>
          <w:szCs w:val="24"/>
        </w:rPr>
        <w:t xml:space="preserve"> «</w:t>
      </w:r>
      <w:r w:rsidRPr="00EF3FF2">
        <w:rPr>
          <w:sz w:val="24"/>
          <w:szCs w:val="24"/>
        </w:rPr>
        <w:t>РУССКИЙ ЯЗЫК»</w:t>
      </w:r>
    </w:p>
    <w:p w:rsidR="00F57D50" w:rsidRPr="00EF3FF2" w:rsidRDefault="00F57D50" w:rsidP="00EF3FF2">
      <w:pPr>
        <w:ind w:firstLine="708"/>
        <w:jc w:val="both"/>
        <w:rPr>
          <w:rStyle w:val="FontStyle44"/>
          <w:rFonts w:eastAsia="Century Schoolbook"/>
          <w:sz w:val="24"/>
          <w:szCs w:val="24"/>
        </w:rPr>
      </w:pPr>
      <w:r w:rsidRPr="00EF3FF2">
        <w:rPr>
          <w:rStyle w:val="FontStyle44"/>
          <w:rFonts w:eastAsia="Century Schoolbook"/>
          <w:sz w:val="24"/>
          <w:szCs w:val="24"/>
        </w:rPr>
        <w:t>Студент должен уметь:</w:t>
      </w:r>
    </w:p>
    <w:p w:rsidR="00F57D50" w:rsidRPr="00EF3FF2" w:rsidRDefault="00F57D50" w:rsidP="00EF3FF2">
      <w:pPr>
        <w:jc w:val="both"/>
        <w:rPr>
          <w:sz w:val="24"/>
          <w:szCs w:val="24"/>
        </w:rPr>
      </w:pPr>
      <w:r w:rsidRPr="00EF3FF2">
        <w:rPr>
          <w:b/>
          <w:sz w:val="24"/>
          <w:szCs w:val="24"/>
        </w:rPr>
        <w:t xml:space="preserve">- </w:t>
      </w:r>
      <w:r w:rsidRPr="00EF3FF2">
        <w:rPr>
          <w:sz w:val="24"/>
          <w:szCs w:val="24"/>
        </w:rPr>
        <w:t>осуществлять речевой самоконтроль; оценивать устные и письменные высказывания с точки зрения языкового оформления, эффективности достижения поставленных коммуникативных задач;</w:t>
      </w:r>
    </w:p>
    <w:p w:rsidR="00F57D50" w:rsidRPr="00EF3FF2" w:rsidRDefault="00F57D50" w:rsidP="00EF3FF2">
      <w:pPr>
        <w:jc w:val="both"/>
        <w:rPr>
          <w:rStyle w:val="FontStyle44"/>
          <w:rFonts w:eastAsia="Century Schoolbook"/>
          <w:sz w:val="24"/>
          <w:szCs w:val="24"/>
        </w:rPr>
      </w:pPr>
      <w:r w:rsidRPr="00EF3FF2">
        <w:rPr>
          <w:sz w:val="24"/>
          <w:szCs w:val="24"/>
        </w:rPr>
        <w:t>- анализировать языковые единицы с точки зрения правильности, точности и уместности их употребления;</w:t>
      </w:r>
    </w:p>
    <w:p w:rsidR="00F57D50" w:rsidRPr="00EF3FF2" w:rsidRDefault="00F57D50" w:rsidP="00EF3FF2">
      <w:pPr>
        <w:pStyle w:val="Style7"/>
        <w:widowControl/>
        <w:spacing w:line="240" w:lineRule="auto"/>
        <w:ind w:firstLine="0"/>
      </w:pPr>
      <w:r w:rsidRPr="00EF3FF2">
        <w:rPr>
          <w:b/>
        </w:rPr>
        <w:t xml:space="preserve">- </w:t>
      </w:r>
      <w:r w:rsidRPr="00EF3FF2">
        <w:t>проводить лингвистический анализ текстов различных функциональных стилей и разновидностей языка.</w:t>
      </w:r>
    </w:p>
    <w:p w:rsidR="00F57D50" w:rsidRPr="00EF3FF2" w:rsidRDefault="00F57D50" w:rsidP="00EF3FF2">
      <w:pPr>
        <w:pStyle w:val="Style7"/>
        <w:widowControl/>
        <w:spacing w:line="240" w:lineRule="auto"/>
        <w:ind w:firstLine="686"/>
        <w:rPr>
          <w:rStyle w:val="FontStyle44"/>
          <w:rFonts w:eastAsia="Century Schoolbook"/>
          <w:sz w:val="24"/>
          <w:szCs w:val="24"/>
        </w:rPr>
      </w:pPr>
      <w:r w:rsidRPr="00EF3FF2">
        <w:rPr>
          <w:rStyle w:val="FontStyle44"/>
          <w:rFonts w:eastAsia="Century Schoolbook"/>
          <w:sz w:val="24"/>
          <w:szCs w:val="24"/>
        </w:rPr>
        <w:t>Студент должен з</w:t>
      </w:r>
      <w:r w:rsidRPr="00EF3FF2">
        <w:t>нать:</w:t>
      </w:r>
    </w:p>
    <w:p w:rsidR="00F57D50" w:rsidRPr="00EF3FF2" w:rsidRDefault="00F57D50" w:rsidP="00EF3FF2">
      <w:pPr>
        <w:widowControl w:val="0"/>
        <w:tabs>
          <w:tab w:val="left" w:pos="360"/>
        </w:tabs>
        <w:jc w:val="both"/>
        <w:rPr>
          <w:rStyle w:val="FontStyle44"/>
          <w:rFonts w:eastAsia="Century Schoolbook"/>
          <w:sz w:val="24"/>
          <w:szCs w:val="24"/>
        </w:rPr>
      </w:pPr>
      <w:r w:rsidRPr="00EF3FF2">
        <w:rPr>
          <w:sz w:val="24"/>
          <w:szCs w:val="24"/>
        </w:rPr>
        <w:t>- связь языка и истории, культуры русского и других народов</w:t>
      </w:r>
      <w:r w:rsidRPr="00EF3FF2">
        <w:rPr>
          <w:rStyle w:val="FontStyle44"/>
          <w:rFonts w:eastAsia="Century Schoolbook"/>
          <w:sz w:val="24"/>
          <w:szCs w:val="24"/>
        </w:rPr>
        <w:t>;</w:t>
      </w:r>
    </w:p>
    <w:p w:rsidR="00F57D50" w:rsidRPr="00EF3FF2" w:rsidRDefault="00F57D50" w:rsidP="00EF3FF2">
      <w:pPr>
        <w:widowControl w:val="0"/>
        <w:tabs>
          <w:tab w:val="left" w:pos="360"/>
        </w:tabs>
        <w:jc w:val="both"/>
        <w:rPr>
          <w:sz w:val="24"/>
          <w:szCs w:val="24"/>
        </w:rPr>
      </w:pPr>
      <w:r w:rsidRPr="00EF3FF2">
        <w:rPr>
          <w:rStyle w:val="FontStyle44"/>
          <w:rFonts w:eastAsia="Century Schoolbook"/>
          <w:sz w:val="24"/>
          <w:szCs w:val="24"/>
        </w:rPr>
        <w:t xml:space="preserve">- </w:t>
      </w:r>
      <w:r w:rsidRPr="00EF3FF2">
        <w:rPr>
          <w:sz w:val="24"/>
          <w:szCs w:val="24"/>
        </w:rPr>
        <w:t>смысл понятий: речевая ситуация и ее компоненты, литературный язык, языковая норма, культура речи;</w:t>
      </w:r>
    </w:p>
    <w:p w:rsidR="00F57D50" w:rsidRPr="00EF3FF2" w:rsidRDefault="00F57D50" w:rsidP="00EF3FF2">
      <w:pPr>
        <w:widowControl w:val="0"/>
        <w:tabs>
          <w:tab w:val="left" w:pos="360"/>
        </w:tabs>
        <w:jc w:val="both"/>
        <w:rPr>
          <w:sz w:val="24"/>
          <w:szCs w:val="24"/>
        </w:rPr>
      </w:pPr>
      <w:r w:rsidRPr="00EF3FF2">
        <w:rPr>
          <w:sz w:val="24"/>
          <w:szCs w:val="24"/>
        </w:rPr>
        <w:t>- основные единицы и уровни языка, их признаки и взаимосвязь;</w:t>
      </w:r>
    </w:p>
    <w:p w:rsidR="00866667" w:rsidRPr="00EF3FF2" w:rsidRDefault="00F57D50" w:rsidP="00EF3FF2">
      <w:pPr>
        <w:jc w:val="both"/>
        <w:rPr>
          <w:sz w:val="24"/>
          <w:szCs w:val="24"/>
        </w:rPr>
      </w:pPr>
      <w:r w:rsidRPr="00EF3FF2">
        <w:rPr>
          <w:sz w:val="24"/>
          <w:szCs w:val="24"/>
        </w:rPr>
        <w:t>- орфоэпические, лексические, грамматические, орфографические и пунктуационные нормы современного русского литературного языка; нормы речевого поведения в социально-культурной, учебно-научной, официально-деловой сферах общения.</w:t>
      </w:r>
    </w:p>
    <w:p w:rsidR="002448E4" w:rsidRPr="00DB6C68" w:rsidRDefault="002448E4" w:rsidP="002448E4">
      <w:pPr>
        <w:ind w:firstLine="708"/>
        <w:jc w:val="both"/>
        <w:rPr>
          <w:bCs/>
          <w:sz w:val="24"/>
          <w:szCs w:val="24"/>
        </w:rPr>
      </w:pPr>
      <w:r w:rsidRPr="00DB6C68">
        <w:rPr>
          <w:bCs/>
          <w:sz w:val="24"/>
          <w:szCs w:val="24"/>
        </w:rPr>
        <w:t>ОК 01. Выбирать способы решения задач профессиональной деятельности применительно к различным контекстам;</w:t>
      </w:r>
    </w:p>
    <w:p w:rsidR="002448E4" w:rsidRPr="00DB6C68" w:rsidRDefault="002448E4" w:rsidP="002448E4">
      <w:pPr>
        <w:ind w:firstLine="708"/>
        <w:jc w:val="both"/>
        <w:rPr>
          <w:bCs/>
          <w:sz w:val="24"/>
          <w:szCs w:val="24"/>
        </w:rPr>
      </w:pPr>
      <w:r w:rsidRPr="00DB6C68">
        <w:rPr>
          <w:bCs/>
          <w:sz w:val="24"/>
          <w:szCs w:val="24"/>
        </w:rPr>
        <w:t>ОК 02. Осуществлять поиск, анализ и интерпретацию информации, необходимой для выполнения задач профессиональной деятельности;</w:t>
      </w:r>
    </w:p>
    <w:p w:rsidR="002448E4" w:rsidRPr="00DB6C68" w:rsidRDefault="002448E4" w:rsidP="002448E4">
      <w:pPr>
        <w:ind w:firstLine="708"/>
        <w:jc w:val="both"/>
        <w:rPr>
          <w:bCs/>
          <w:sz w:val="24"/>
          <w:szCs w:val="24"/>
        </w:rPr>
      </w:pPr>
      <w:r w:rsidRPr="00DB6C68">
        <w:rPr>
          <w:bCs/>
          <w:sz w:val="24"/>
          <w:szCs w:val="24"/>
        </w:rPr>
        <w:t>ОК 03. Планировать и реализовывать собственное профессиональное и личностное развитие;</w:t>
      </w:r>
    </w:p>
    <w:p w:rsidR="002448E4" w:rsidRPr="00DB6C68" w:rsidRDefault="002448E4" w:rsidP="002448E4">
      <w:pPr>
        <w:ind w:firstLine="708"/>
        <w:jc w:val="both"/>
        <w:rPr>
          <w:bCs/>
          <w:sz w:val="24"/>
          <w:szCs w:val="24"/>
        </w:rPr>
      </w:pPr>
      <w:r w:rsidRPr="00DB6C68">
        <w:rPr>
          <w:bCs/>
          <w:sz w:val="24"/>
          <w:szCs w:val="24"/>
        </w:rPr>
        <w:t>ОК 04. Работать в коллективе и команде, эффективно взаимодействовать с коллегами, руководством, клиентами;</w:t>
      </w:r>
    </w:p>
    <w:p w:rsidR="002448E4" w:rsidRPr="00DB6C68" w:rsidRDefault="002448E4" w:rsidP="002448E4">
      <w:pPr>
        <w:ind w:firstLine="708"/>
        <w:jc w:val="both"/>
        <w:rPr>
          <w:bCs/>
          <w:sz w:val="24"/>
          <w:szCs w:val="24"/>
        </w:rPr>
      </w:pPr>
      <w:r w:rsidRPr="00DB6C68">
        <w:rPr>
          <w:bCs/>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2448E4" w:rsidRPr="00DB6C68" w:rsidRDefault="002448E4" w:rsidP="002448E4">
      <w:pPr>
        <w:ind w:firstLine="708"/>
        <w:jc w:val="both"/>
        <w:rPr>
          <w:bCs/>
          <w:sz w:val="24"/>
          <w:szCs w:val="24"/>
        </w:rPr>
      </w:pPr>
      <w:r w:rsidRPr="00DB6C68">
        <w:rPr>
          <w:bCs/>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w:t>
      </w:r>
    </w:p>
    <w:p w:rsidR="002448E4" w:rsidRPr="00DB6C68" w:rsidRDefault="002448E4" w:rsidP="002448E4">
      <w:pPr>
        <w:ind w:firstLine="708"/>
        <w:jc w:val="both"/>
        <w:rPr>
          <w:bCs/>
          <w:sz w:val="24"/>
          <w:szCs w:val="24"/>
        </w:rPr>
      </w:pPr>
      <w:r w:rsidRPr="00DB6C68">
        <w:rPr>
          <w:bCs/>
          <w:sz w:val="24"/>
          <w:szCs w:val="24"/>
        </w:rPr>
        <w:t>ОК 07. Содействовать сохранению окружающей среды, ресурсосбережению, эффективно действовать в чрезвычайных ситуациях;</w:t>
      </w:r>
    </w:p>
    <w:p w:rsidR="002448E4" w:rsidRPr="00DB6C68" w:rsidRDefault="002448E4" w:rsidP="002448E4">
      <w:pPr>
        <w:ind w:firstLine="708"/>
        <w:jc w:val="both"/>
        <w:rPr>
          <w:bCs/>
          <w:sz w:val="24"/>
          <w:szCs w:val="24"/>
        </w:rPr>
      </w:pPr>
      <w:r w:rsidRPr="00DB6C68">
        <w:rPr>
          <w:bCs/>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2448E4" w:rsidRPr="00DB6C68" w:rsidRDefault="002448E4" w:rsidP="002448E4">
      <w:pPr>
        <w:ind w:firstLine="708"/>
        <w:jc w:val="both"/>
        <w:rPr>
          <w:bCs/>
          <w:sz w:val="24"/>
          <w:szCs w:val="24"/>
        </w:rPr>
      </w:pPr>
      <w:r w:rsidRPr="00DB6C68">
        <w:rPr>
          <w:bCs/>
          <w:sz w:val="24"/>
          <w:szCs w:val="24"/>
        </w:rPr>
        <w:t>ОК 09. Использовать информационные технологии в профессиональной деятельности;</w:t>
      </w:r>
    </w:p>
    <w:p w:rsidR="002448E4" w:rsidRPr="00DB6C68" w:rsidRDefault="002448E4" w:rsidP="002448E4">
      <w:pPr>
        <w:ind w:firstLine="708"/>
        <w:jc w:val="both"/>
        <w:rPr>
          <w:bCs/>
          <w:sz w:val="24"/>
          <w:szCs w:val="24"/>
        </w:rPr>
      </w:pPr>
      <w:r w:rsidRPr="00DB6C68">
        <w:rPr>
          <w:bCs/>
          <w:sz w:val="24"/>
          <w:szCs w:val="24"/>
        </w:rPr>
        <w:t>ОК 10. Пользоваться профессиональной документацией на государственном и иностранном языках;</w:t>
      </w:r>
    </w:p>
    <w:p w:rsidR="00F57D50" w:rsidRPr="00DB6C68" w:rsidRDefault="002448E4" w:rsidP="00DB6C68">
      <w:pPr>
        <w:ind w:firstLine="708"/>
        <w:jc w:val="both"/>
        <w:rPr>
          <w:sz w:val="24"/>
          <w:szCs w:val="24"/>
        </w:rPr>
      </w:pPr>
      <w:r w:rsidRPr="00DB6C68">
        <w:rPr>
          <w:bCs/>
          <w:sz w:val="24"/>
          <w:szCs w:val="24"/>
        </w:rPr>
        <w:t>ОК 11. Использовать знания по финансовой грамотности, планировать предпринимательскую деятельность в профессиональной сфере.</w:t>
      </w:r>
    </w:p>
    <w:p w:rsidR="00F57D50" w:rsidRPr="00F57D50" w:rsidRDefault="00F57D50" w:rsidP="00F57D50">
      <w:pPr>
        <w:pStyle w:val="a4"/>
        <w:widowControl w:val="0"/>
        <w:ind w:firstLine="0"/>
        <w:rPr>
          <w:sz w:val="24"/>
          <w:szCs w:val="24"/>
        </w:rPr>
      </w:pPr>
    </w:p>
    <w:p w:rsidR="00866667" w:rsidRDefault="00866667"/>
    <w:p w:rsidR="00DB6C68" w:rsidRDefault="00DB6C68" w:rsidP="00866667">
      <w:pPr>
        <w:autoSpaceDE w:val="0"/>
        <w:autoSpaceDN w:val="0"/>
        <w:adjustRightInd w:val="0"/>
        <w:jc w:val="both"/>
        <w:rPr>
          <w:sz w:val="24"/>
          <w:szCs w:val="24"/>
        </w:rPr>
      </w:pPr>
    </w:p>
    <w:p w:rsidR="00866667" w:rsidRPr="00EF3FF2" w:rsidRDefault="00866667" w:rsidP="00DB6C68">
      <w:pPr>
        <w:autoSpaceDE w:val="0"/>
        <w:autoSpaceDN w:val="0"/>
        <w:adjustRightInd w:val="0"/>
        <w:jc w:val="center"/>
        <w:rPr>
          <w:b/>
          <w:sz w:val="24"/>
          <w:szCs w:val="24"/>
        </w:rPr>
      </w:pPr>
      <w:r w:rsidRPr="00EF3FF2">
        <w:rPr>
          <w:sz w:val="24"/>
          <w:szCs w:val="24"/>
        </w:rPr>
        <w:lastRenderedPageBreak/>
        <w:t>2.</w:t>
      </w:r>
      <w:r w:rsidR="00DB6C68" w:rsidRPr="00F77FBD">
        <w:rPr>
          <w:b/>
          <w:sz w:val="28"/>
          <w:szCs w:val="28"/>
        </w:rPr>
        <w:t>Показатели оценки результатов освоения дисциплины</w:t>
      </w:r>
      <w:r w:rsidRPr="00EF3FF2">
        <w:rPr>
          <w:sz w:val="24"/>
          <w:szCs w:val="24"/>
        </w:rPr>
        <w:t>.</w:t>
      </w:r>
    </w:p>
    <w:p w:rsidR="00DB6C68" w:rsidRDefault="00DB6C68" w:rsidP="00EF3FF2">
      <w:pPr>
        <w:autoSpaceDE w:val="0"/>
        <w:autoSpaceDN w:val="0"/>
        <w:adjustRightInd w:val="0"/>
        <w:ind w:firstLine="708"/>
        <w:jc w:val="both"/>
        <w:rPr>
          <w:bCs/>
          <w:sz w:val="24"/>
          <w:szCs w:val="24"/>
        </w:rPr>
      </w:pPr>
    </w:p>
    <w:p w:rsidR="00866667" w:rsidRPr="00EF3FF2" w:rsidRDefault="00866667" w:rsidP="00EF3FF2">
      <w:pPr>
        <w:autoSpaceDE w:val="0"/>
        <w:autoSpaceDN w:val="0"/>
        <w:adjustRightInd w:val="0"/>
        <w:ind w:firstLine="708"/>
        <w:jc w:val="both"/>
        <w:rPr>
          <w:sz w:val="24"/>
          <w:szCs w:val="24"/>
        </w:rPr>
      </w:pPr>
      <w:r w:rsidRPr="00EF3FF2">
        <w:rPr>
          <w:bCs/>
          <w:sz w:val="24"/>
          <w:szCs w:val="24"/>
        </w:rPr>
        <w:t xml:space="preserve">Комплект контрольно-оценочных средств позволяет оценивать: </w:t>
      </w:r>
      <w:r w:rsidRPr="00EF3FF2">
        <w:rPr>
          <w:sz w:val="24"/>
          <w:szCs w:val="24"/>
        </w:rPr>
        <w:t>формирование общих компетенций (ОК) и их элементов:</w:t>
      </w:r>
    </w:p>
    <w:p w:rsidR="00866667" w:rsidRDefault="00866667"/>
    <w:p w:rsidR="00866667" w:rsidRDefault="00866667"/>
    <w:tbl>
      <w:tblPr>
        <w:tblStyle w:val="a3"/>
        <w:tblW w:w="0" w:type="auto"/>
        <w:tblLayout w:type="fixed"/>
        <w:tblLook w:val="04A0"/>
      </w:tblPr>
      <w:tblGrid>
        <w:gridCol w:w="2622"/>
        <w:gridCol w:w="2873"/>
        <w:gridCol w:w="4076"/>
      </w:tblGrid>
      <w:tr w:rsidR="00B40AB2" w:rsidTr="00DB6C68">
        <w:tc>
          <w:tcPr>
            <w:tcW w:w="2622" w:type="dxa"/>
          </w:tcPr>
          <w:p w:rsidR="00B40AB2" w:rsidRPr="009E6DC6" w:rsidRDefault="00B40AB2" w:rsidP="00B40AB2">
            <w:pPr>
              <w:pStyle w:val="a4"/>
              <w:widowControl w:val="0"/>
              <w:ind w:firstLine="0"/>
              <w:jc w:val="center"/>
              <w:rPr>
                <w:b/>
                <w:bCs/>
                <w:sz w:val="22"/>
                <w:szCs w:val="22"/>
                <w:lang w:eastAsia="en-US"/>
              </w:rPr>
            </w:pPr>
            <w:r w:rsidRPr="009E6DC6">
              <w:rPr>
                <w:b/>
                <w:bCs/>
                <w:sz w:val="22"/>
                <w:szCs w:val="22"/>
                <w:lang w:eastAsia="en-US"/>
              </w:rPr>
              <w:t>Результаты</w:t>
            </w:r>
          </w:p>
          <w:p w:rsidR="00B40AB2" w:rsidRPr="009E6DC6" w:rsidRDefault="00B40AB2" w:rsidP="00B40AB2">
            <w:pPr>
              <w:pStyle w:val="a4"/>
              <w:widowControl w:val="0"/>
              <w:ind w:firstLine="180"/>
              <w:jc w:val="center"/>
              <w:rPr>
                <w:b/>
                <w:bCs/>
                <w:sz w:val="22"/>
                <w:szCs w:val="22"/>
                <w:lang w:eastAsia="en-US"/>
              </w:rPr>
            </w:pPr>
            <w:r w:rsidRPr="009E6DC6">
              <w:rPr>
                <w:b/>
                <w:bCs/>
                <w:sz w:val="22"/>
                <w:szCs w:val="22"/>
                <w:lang w:eastAsia="en-US"/>
              </w:rPr>
              <w:t>(личностные, мета</w:t>
            </w:r>
            <w:r>
              <w:rPr>
                <w:b/>
                <w:bCs/>
                <w:sz w:val="22"/>
                <w:szCs w:val="22"/>
                <w:lang w:eastAsia="en-US"/>
              </w:rPr>
              <w:t>-</w:t>
            </w:r>
            <w:r w:rsidRPr="009E6DC6">
              <w:rPr>
                <w:b/>
                <w:bCs/>
                <w:sz w:val="22"/>
                <w:szCs w:val="22"/>
                <w:lang w:eastAsia="en-US"/>
              </w:rPr>
              <w:t xml:space="preserve">предметные, предметные результаты;  </w:t>
            </w:r>
          </w:p>
          <w:p w:rsidR="00B40AB2" w:rsidRPr="009E6DC6" w:rsidRDefault="00B40AB2" w:rsidP="00B40AB2">
            <w:pPr>
              <w:pStyle w:val="a4"/>
              <w:widowControl w:val="0"/>
              <w:ind w:firstLine="180"/>
              <w:jc w:val="center"/>
              <w:rPr>
                <w:b/>
                <w:bCs/>
                <w:sz w:val="22"/>
                <w:szCs w:val="22"/>
                <w:lang w:eastAsia="en-US"/>
              </w:rPr>
            </w:pPr>
            <w:r w:rsidRPr="009E6DC6">
              <w:rPr>
                <w:b/>
                <w:bCs/>
                <w:sz w:val="22"/>
                <w:szCs w:val="22"/>
                <w:lang w:eastAsia="en-US"/>
              </w:rPr>
              <w:t>элементы компетенций)</w:t>
            </w:r>
          </w:p>
        </w:tc>
        <w:tc>
          <w:tcPr>
            <w:tcW w:w="2873" w:type="dxa"/>
          </w:tcPr>
          <w:p w:rsidR="00B40AB2" w:rsidRPr="009E6DC6" w:rsidRDefault="00B40AB2" w:rsidP="00B40AB2">
            <w:pPr>
              <w:widowControl w:val="0"/>
              <w:jc w:val="center"/>
              <w:rPr>
                <w:b/>
                <w:sz w:val="22"/>
                <w:szCs w:val="22"/>
                <w:lang w:eastAsia="en-US"/>
              </w:rPr>
            </w:pPr>
            <w:r w:rsidRPr="009E6DC6">
              <w:rPr>
                <w:b/>
                <w:sz w:val="22"/>
                <w:szCs w:val="22"/>
                <w:lang w:eastAsia="en-US"/>
              </w:rPr>
              <w:t>Элементы компетенций</w:t>
            </w:r>
          </w:p>
          <w:p w:rsidR="00B40AB2" w:rsidRPr="009E6DC6" w:rsidRDefault="00B40AB2" w:rsidP="00B40AB2">
            <w:pPr>
              <w:pStyle w:val="a4"/>
              <w:widowControl w:val="0"/>
              <w:ind w:firstLine="0"/>
              <w:jc w:val="center"/>
              <w:rPr>
                <w:b/>
                <w:sz w:val="22"/>
                <w:szCs w:val="22"/>
                <w:lang w:eastAsia="en-US"/>
              </w:rPr>
            </w:pPr>
          </w:p>
        </w:tc>
        <w:tc>
          <w:tcPr>
            <w:tcW w:w="4076" w:type="dxa"/>
          </w:tcPr>
          <w:p w:rsidR="00B40AB2" w:rsidRPr="009E6DC6" w:rsidRDefault="00B40AB2" w:rsidP="00B40AB2">
            <w:pPr>
              <w:pStyle w:val="a4"/>
              <w:widowControl w:val="0"/>
              <w:ind w:firstLine="0"/>
              <w:jc w:val="center"/>
              <w:rPr>
                <w:b/>
                <w:sz w:val="22"/>
                <w:szCs w:val="22"/>
                <w:lang w:eastAsia="en-US"/>
              </w:rPr>
            </w:pPr>
            <w:r w:rsidRPr="009E6DC6">
              <w:rPr>
                <w:b/>
                <w:sz w:val="22"/>
                <w:szCs w:val="22"/>
                <w:lang w:eastAsia="en-US"/>
              </w:rPr>
              <w:t>Формы и методы</w:t>
            </w:r>
          </w:p>
          <w:p w:rsidR="00B40AB2" w:rsidRPr="009E6DC6" w:rsidRDefault="00B40AB2" w:rsidP="00B40AB2">
            <w:pPr>
              <w:pStyle w:val="a4"/>
              <w:widowControl w:val="0"/>
              <w:ind w:firstLine="0"/>
              <w:jc w:val="center"/>
              <w:rPr>
                <w:b/>
                <w:bCs/>
                <w:sz w:val="22"/>
                <w:szCs w:val="22"/>
                <w:lang w:eastAsia="en-US"/>
              </w:rPr>
            </w:pPr>
            <w:r w:rsidRPr="009E6DC6">
              <w:rPr>
                <w:b/>
                <w:sz w:val="22"/>
                <w:szCs w:val="22"/>
                <w:lang w:eastAsia="en-US"/>
              </w:rPr>
              <w:t xml:space="preserve"> контроля и оценки</w:t>
            </w:r>
          </w:p>
        </w:tc>
      </w:tr>
      <w:tr w:rsidR="00B40AB2" w:rsidTr="00DB6C68">
        <w:tc>
          <w:tcPr>
            <w:tcW w:w="2622" w:type="dxa"/>
          </w:tcPr>
          <w:p w:rsidR="00B40AB2" w:rsidRDefault="00B40AB2" w:rsidP="00B40AB2">
            <w:r>
              <w:t xml:space="preserve">Личностные: </w:t>
            </w:r>
          </w:p>
        </w:tc>
        <w:tc>
          <w:tcPr>
            <w:tcW w:w="2873" w:type="dxa"/>
          </w:tcPr>
          <w:p w:rsidR="00B40AB2" w:rsidRDefault="00B40AB2" w:rsidP="00B40AB2"/>
        </w:tc>
        <w:tc>
          <w:tcPr>
            <w:tcW w:w="4076" w:type="dxa"/>
          </w:tcPr>
          <w:p w:rsidR="00B40AB2" w:rsidRDefault="00B40AB2" w:rsidP="00B40AB2"/>
        </w:tc>
      </w:tr>
      <w:tr w:rsidR="00B40AB2" w:rsidTr="00DB6C68">
        <w:tc>
          <w:tcPr>
            <w:tcW w:w="2622" w:type="dxa"/>
          </w:tcPr>
          <w:p w:rsidR="00B40AB2" w:rsidRPr="006035CF" w:rsidRDefault="00B40AB2" w:rsidP="00B40AB2">
            <w:pPr>
              <w:pStyle w:val="51"/>
              <w:shd w:val="clear" w:color="auto" w:fill="auto"/>
              <w:tabs>
                <w:tab w:val="left" w:pos="868"/>
              </w:tabs>
              <w:spacing w:before="0" w:line="240" w:lineRule="auto"/>
              <w:ind w:right="20" w:firstLine="0"/>
              <w:jc w:val="both"/>
              <w:rPr>
                <w:rStyle w:val="61"/>
                <w:rFonts w:ascii="Times New Roman" w:hAnsi="Times New Roman" w:cs="Times New Roman"/>
                <w:sz w:val="22"/>
                <w:szCs w:val="22"/>
              </w:rPr>
            </w:pPr>
            <w:r w:rsidRPr="006035CF">
              <w:rPr>
                <w:rStyle w:val="61"/>
                <w:rFonts w:ascii="Times New Roman" w:hAnsi="Times New Roman" w:cs="Times New Roman"/>
                <w:sz w:val="22"/>
                <w:szCs w:val="22"/>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B40AB2" w:rsidRPr="006035CF" w:rsidRDefault="00B40AB2" w:rsidP="00B40AB2">
            <w:pPr>
              <w:pStyle w:val="51"/>
              <w:shd w:val="clear" w:color="auto" w:fill="auto"/>
              <w:tabs>
                <w:tab w:val="left" w:pos="868"/>
              </w:tabs>
              <w:spacing w:before="0" w:line="240" w:lineRule="auto"/>
              <w:ind w:right="20" w:firstLine="0"/>
              <w:jc w:val="both"/>
              <w:rPr>
                <w:rStyle w:val="61"/>
                <w:rFonts w:ascii="Times New Roman" w:hAnsi="Times New Roman" w:cs="Times New Roman"/>
                <w:sz w:val="22"/>
                <w:szCs w:val="22"/>
              </w:rPr>
            </w:pPr>
          </w:p>
          <w:p w:rsidR="00B40AB2" w:rsidRPr="006035CF" w:rsidRDefault="00B40AB2" w:rsidP="00B40AB2">
            <w:pPr>
              <w:pStyle w:val="51"/>
              <w:shd w:val="clear" w:color="auto" w:fill="auto"/>
              <w:tabs>
                <w:tab w:val="left" w:pos="868"/>
              </w:tabs>
              <w:spacing w:before="0" w:line="240" w:lineRule="auto"/>
              <w:ind w:right="20" w:firstLine="0"/>
              <w:jc w:val="both"/>
              <w:rPr>
                <w:rStyle w:val="61"/>
                <w:rFonts w:ascii="Times New Roman" w:hAnsi="Times New Roman" w:cs="Times New Roman"/>
                <w:sz w:val="22"/>
                <w:szCs w:val="22"/>
              </w:rPr>
            </w:pPr>
            <w:r w:rsidRPr="006035CF">
              <w:rPr>
                <w:rStyle w:val="61"/>
                <w:rFonts w:ascii="Times New Roman" w:hAnsi="Times New Roman" w:cs="Times New Roman"/>
                <w:sz w:val="22"/>
                <w:szCs w:val="22"/>
              </w:rPr>
              <w:t>- толерантное сознание и поведение в поликультурном мире, готовность и спо</w:t>
            </w:r>
            <w:r w:rsidRPr="006035CF">
              <w:rPr>
                <w:rStyle w:val="61"/>
                <w:rFonts w:ascii="Times New Roman" w:hAnsi="Times New Roman" w:cs="Times New Roman"/>
                <w:sz w:val="22"/>
                <w:szCs w:val="22"/>
              </w:rPr>
              <w:softHyphen/>
              <w:t>собность вести диалог с другими людьми, достигать в нем взаимопонимания, находить общие цели и сотрудничать для их достижения;</w:t>
            </w:r>
          </w:p>
          <w:p w:rsidR="00B40AB2" w:rsidRPr="006035CF" w:rsidRDefault="00B40AB2" w:rsidP="00B40AB2">
            <w:pPr>
              <w:pStyle w:val="51"/>
              <w:shd w:val="clear" w:color="auto" w:fill="auto"/>
              <w:tabs>
                <w:tab w:val="left" w:pos="868"/>
              </w:tabs>
              <w:spacing w:before="0" w:line="240" w:lineRule="auto"/>
              <w:ind w:right="20" w:firstLine="0"/>
              <w:jc w:val="both"/>
              <w:rPr>
                <w:rStyle w:val="61"/>
                <w:rFonts w:ascii="Times New Roman" w:hAnsi="Times New Roman" w:cs="Times New Roman"/>
                <w:sz w:val="22"/>
                <w:szCs w:val="22"/>
              </w:rPr>
            </w:pPr>
          </w:p>
          <w:p w:rsidR="00B40AB2" w:rsidRPr="006035CF" w:rsidRDefault="00B40AB2" w:rsidP="00B40AB2">
            <w:pPr>
              <w:pStyle w:val="51"/>
              <w:shd w:val="clear" w:color="auto" w:fill="auto"/>
              <w:tabs>
                <w:tab w:val="left" w:pos="868"/>
              </w:tabs>
              <w:spacing w:before="0" w:line="240" w:lineRule="auto"/>
              <w:ind w:right="20" w:firstLine="0"/>
              <w:jc w:val="both"/>
              <w:rPr>
                <w:rStyle w:val="61"/>
                <w:sz w:val="22"/>
                <w:szCs w:val="22"/>
              </w:rPr>
            </w:pPr>
            <w:r w:rsidRPr="006035CF">
              <w:rPr>
                <w:rStyle w:val="61"/>
                <w:sz w:val="22"/>
                <w:szCs w:val="22"/>
              </w:rPr>
              <w:t>- воспитание уважения к русскому (родному) языку, который сохраняет и отражает культурные и нравственные ценности, накопленные народом на протяжении веков, осознание связи языка и истории, культуры русского и других народов;</w:t>
            </w:r>
          </w:p>
          <w:p w:rsidR="00B40AB2" w:rsidRPr="006035CF" w:rsidRDefault="00B40AB2" w:rsidP="00B40AB2">
            <w:pPr>
              <w:pStyle w:val="51"/>
              <w:shd w:val="clear" w:color="auto" w:fill="auto"/>
              <w:tabs>
                <w:tab w:val="left" w:pos="868"/>
              </w:tabs>
              <w:spacing w:before="0" w:line="240" w:lineRule="auto"/>
              <w:ind w:right="20" w:firstLine="0"/>
              <w:jc w:val="both"/>
              <w:rPr>
                <w:rStyle w:val="61"/>
                <w:sz w:val="22"/>
                <w:szCs w:val="22"/>
              </w:rPr>
            </w:pPr>
          </w:p>
          <w:p w:rsidR="00B40AB2" w:rsidRPr="006035CF" w:rsidRDefault="00EF2A96" w:rsidP="00B40AB2">
            <w:pPr>
              <w:pStyle w:val="51"/>
              <w:shd w:val="clear" w:color="auto" w:fill="auto"/>
              <w:tabs>
                <w:tab w:val="left" w:pos="868"/>
              </w:tabs>
              <w:spacing w:before="0" w:line="240" w:lineRule="auto"/>
              <w:ind w:right="20" w:firstLine="0"/>
              <w:jc w:val="both"/>
              <w:rPr>
                <w:rStyle w:val="81"/>
                <w:sz w:val="22"/>
                <w:szCs w:val="22"/>
              </w:rPr>
            </w:pPr>
            <w:r w:rsidRPr="006035CF">
              <w:rPr>
                <w:rStyle w:val="81"/>
                <w:sz w:val="22"/>
                <w:szCs w:val="22"/>
              </w:rPr>
              <w:t>-</w:t>
            </w:r>
            <w:r w:rsidR="00B40AB2" w:rsidRPr="006035CF">
              <w:rPr>
                <w:rStyle w:val="81"/>
                <w:sz w:val="22"/>
                <w:szCs w:val="22"/>
              </w:rPr>
              <w:t>эстетическое отношение к миру;</w:t>
            </w:r>
          </w:p>
          <w:p w:rsidR="00B40AB2" w:rsidRPr="006035CF" w:rsidRDefault="00B40AB2" w:rsidP="00B40AB2">
            <w:pPr>
              <w:pStyle w:val="51"/>
              <w:shd w:val="clear" w:color="auto" w:fill="auto"/>
              <w:tabs>
                <w:tab w:val="left" w:pos="868"/>
              </w:tabs>
              <w:spacing w:before="0" w:line="240" w:lineRule="auto"/>
              <w:ind w:right="20" w:firstLine="0"/>
              <w:jc w:val="both"/>
              <w:rPr>
                <w:rStyle w:val="81"/>
                <w:sz w:val="22"/>
                <w:szCs w:val="22"/>
              </w:rPr>
            </w:pPr>
          </w:p>
          <w:p w:rsidR="00B40AB2" w:rsidRPr="006035CF" w:rsidRDefault="00B40AB2" w:rsidP="00B40AB2">
            <w:pPr>
              <w:pStyle w:val="51"/>
              <w:shd w:val="clear" w:color="auto" w:fill="auto"/>
              <w:tabs>
                <w:tab w:val="left" w:pos="868"/>
              </w:tabs>
              <w:spacing w:before="0" w:line="240" w:lineRule="auto"/>
              <w:ind w:right="20" w:firstLine="0"/>
              <w:jc w:val="both"/>
              <w:rPr>
                <w:rStyle w:val="81"/>
                <w:sz w:val="22"/>
                <w:szCs w:val="22"/>
              </w:rPr>
            </w:pPr>
            <w:r w:rsidRPr="006035CF">
              <w:rPr>
                <w:rStyle w:val="81"/>
                <w:sz w:val="22"/>
                <w:szCs w:val="22"/>
              </w:rPr>
              <w:t>- совершенствование духовно-нравственных качеств личности, воспитание чувства любви к многонациональному Отечеству, уважительного отношения к русской литературе, культурам других народов;</w:t>
            </w:r>
          </w:p>
          <w:p w:rsidR="00B40AB2" w:rsidRPr="006035CF" w:rsidRDefault="00B40AB2" w:rsidP="00B40AB2">
            <w:pPr>
              <w:pStyle w:val="51"/>
              <w:shd w:val="clear" w:color="auto" w:fill="auto"/>
              <w:tabs>
                <w:tab w:val="left" w:pos="868"/>
              </w:tabs>
              <w:spacing w:before="0" w:line="240" w:lineRule="auto"/>
              <w:ind w:right="20" w:firstLine="0"/>
              <w:jc w:val="both"/>
              <w:rPr>
                <w:rStyle w:val="81"/>
                <w:sz w:val="22"/>
                <w:szCs w:val="22"/>
              </w:rPr>
            </w:pPr>
          </w:p>
          <w:p w:rsidR="00B40AB2" w:rsidRPr="006035CF" w:rsidRDefault="00B40AB2" w:rsidP="00B40AB2">
            <w:pPr>
              <w:jc w:val="both"/>
              <w:rPr>
                <w:sz w:val="22"/>
                <w:szCs w:val="22"/>
              </w:rPr>
            </w:pPr>
            <w:r w:rsidRPr="006035CF">
              <w:rPr>
                <w:rStyle w:val="61"/>
                <w:sz w:val="22"/>
                <w:szCs w:val="22"/>
              </w:rPr>
              <w:t>- понимание роли родного языка как основы успешной социализации личности;</w:t>
            </w:r>
          </w:p>
          <w:p w:rsidR="00B40AB2" w:rsidRPr="006035CF" w:rsidRDefault="00B40AB2" w:rsidP="00B40AB2">
            <w:pPr>
              <w:rPr>
                <w:rStyle w:val="61"/>
                <w:sz w:val="22"/>
                <w:szCs w:val="22"/>
              </w:rPr>
            </w:pPr>
          </w:p>
          <w:p w:rsidR="00B40AB2" w:rsidRPr="006035CF" w:rsidRDefault="00B40AB2" w:rsidP="00B40AB2">
            <w:pPr>
              <w:rPr>
                <w:sz w:val="22"/>
                <w:szCs w:val="22"/>
              </w:rPr>
            </w:pPr>
            <w:r w:rsidRPr="006035CF">
              <w:rPr>
                <w:rStyle w:val="61"/>
                <w:sz w:val="22"/>
                <w:szCs w:val="22"/>
              </w:rPr>
              <w:t>- осознание эстетической ценности, потребности сохранить чистоту русского языка как явления национальной культуры;</w:t>
            </w:r>
          </w:p>
        </w:tc>
        <w:tc>
          <w:tcPr>
            <w:tcW w:w="2873" w:type="dxa"/>
          </w:tcPr>
          <w:p w:rsidR="00B40AB2" w:rsidRPr="006035CF" w:rsidRDefault="00B40AB2" w:rsidP="00B40AB2">
            <w:pPr>
              <w:jc w:val="both"/>
              <w:rPr>
                <w:sz w:val="22"/>
                <w:szCs w:val="22"/>
              </w:rPr>
            </w:pPr>
            <w:r w:rsidRPr="006035CF">
              <w:rPr>
                <w:b/>
                <w:sz w:val="22"/>
                <w:szCs w:val="22"/>
              </w:rPr>
              <w:lastRenderedPageBreak/>
              <w:t>ОК 10.</w:t>
            </w:r>
            <w:r w:rsidRPr="006035CF">
              <w:rPr>
                <w:sz w:val="22"/>
                <w:szCs w:val="22"/>
              </w:rPr>
              <w:t xml:space="preserve"> Пользоваться профессиональной документацией на государственном и иностранном языках</w:t>
            </w:r>
          </w:p>
          <w:p w:rsidR="00B40AB2" w:rsidRPr="006035CF" w:rsidRDefault="00B40AB2" w:rsidP="00B40AB2">
            <w:pPr>
              <w:jc w:val="both"/>
              <w:rPr>
                <w:sz w:val="22"/>
                <w:szCs w:val="22"/>
              </w:rPr>
            </w:pPr>
            <w:r w:rsidRPr="006035CF">
              <w:rPr>
                <w:sz w:val="22"/>
                <w:szCs w:val="22"/>
              </w:rPr>
              <w:t>- грамотно устно и письменно излагать свои мысли по профессиональной тематике на государственном языке. Проявление толерантность в рабочем коллективе;</w:t>
            </w:r>
          </w:p>
          <w:p w:rsidR="00B40AB2" w:rsidRPr="006035CF" w:rsidRDefault="00B40AB2" w:rsidP="00B40AB2">
            <w:pPr>
              <w:jc w:val="both"/>
              <w:rPr>
                <w:sz w:val="22"/>
                <w:szCs w:val="22"/>
              </w:rPr>
            </w:pPr>
            <w:r w:rsidRPr="006035CF">
              <w:rPr>
                <w:sz w:val="22"/>
                <w:szCs w:val="22"/>
              </w:rPr>
              <w:t>- логично и четко излагать свои мысли, оформлять документы;</w:t>
            </w:r>
          </w:p>
          <w:p w:rsidR="00B40AB2" w:rsidRPr="006035CF" w:rsidRDefault="00B40AB2" w:rsidP="00B40AB2">
            <w:pPr>
              <w:jc w:val="both"/>
              <w:rPr>
                <w:sz w:val="22"/>
                <w:szCs w:val="22"/>
              </w:rPr>
            </w:pPr>
            <w:r w:rsidRPr="006035CF">
              <w:rPr>
                <w:sz w:val="22"/>
                <w:szCs w:val="22"/>
              </w:rPr>
              <w:t>- особенности социального и культурного контекста. Правила оформления документов</w:t>
            </w:r>
          </w:p>
          <w:p w:rsidR="00B40AB2" w:rsidRPr="006035CF" w:rsidRDefault="00B40AB2" w:rsidP="00B40AB2">
            <w:pPr>
              <w:pStyle w:val="a4"/>
              <w:widowControl w:val="0"/>
              <w:ind w:firstLine="0"/>
              <w:jc w:val="left"/>
              <w:rPr>
                <w:b/>
                <w:sz w:val="22"/>
                <w:szCs w:val="22"/>
                <w:lang w:eastAsia="en-US"/>
              </w:rPr>
            </w:pPr>
          </w:p>
          <w:p w:rsidR="00B40AB2" w:rsidRPr="006035CF" w:rsidRDefault="00B40AB2" w:rsidP="00B40AB2">
            <w:pPr>
              <w:pStyle w:val="a4"/>
              <w:widowControl w:val="0"/>
              <w:ind w:firstLine="0"/>
              <w:rPr>
                <w:sz w:val="22"/>
                <w:szCs w:val="22"/>
              </w:rPr>
            </w:pPr>
            <w:r w:rsidRPr="006035CF">
              <w:rPr>
                <w:b/>
                <w:sz w:val="22"/>
                <w:szCs w:val="22"/>
              </w:rPr>
              <w:t>ОК 09.</w:t>
            </w:r>
            <w:r w:rsidRPr="006035CF">
              <w:rPr>
                <w:sz w:val="22"/>
                <w:szCs w:val="22"/>
              </w:rPr>
              <w:t xml:space="preserve"> Использовать информационные технологии в профессиональной деятельности</w:t>
            </w:r>
          </w:p>
          <w:p w:rsidR="00B40AB2" w:rsidRPr="006035CF" w:rsidRDefault="00B40AB2" w:rsidP="00B40AB2">
            <w:pPr>
              <w:jc w:val="both"/>
              <w:rPr>
                <w:sz w:val="22"/>
                <w:szCs w:val="22"/>
              </w:rPr>
            </w:pPr>
            <w:r w:rsidRPr="006035CF">
              <w:rPr>
                <w:sz w:val="22"/>
                <w:szCs w:val="22"/>
              </w:rPr>
              <w:t>- использование интернет-технологий при поиске информации и организации работы над подготовкой работ творческого, исследовательского характера.</w:t>
            </w:r>
          </w:p>
          <w:p w:rsidR="00B40AB2" w:rsidRPr="006035CF" w:rsidRDefault="00B40AB2" w:rsidP="00B40AB2">
            <w:pPr>
              <w:jc w:val="both"/>
              <w:rPr>
                <w:sz w:val="22"/>
                <w:szCs w:val="22"/>
              </w:rPr>
            </w:pPr>
            <w:r w:rsidRPr="006035CF">
              <w:rPr>
                <w:sz w:val="22"/>
                <w:szCs w:val="22"/>
              </w:rPr>
              <w:t>- использование ИКТ при подготовке сообщений, рефератов, презентаций на заданную тему;</w:t>
            </w:r>
          </w:p>
          <w:p w:rsidR="00B40AB2" w:rsidRPr="006035CF" w:rsidRDefault="00B62E80" w:rsidP="00B40AB2">
            <w:pPr>
              <w:pStyle w:val="a4"/>
              <w:widowControl w:val="0"/>
              <w:ind w:firstLine="0"/>
              <w:rPr>
                <w:sz w:val="22"/>
                <w:szCs w:val="22"/>
              </w:rPr>
            </w:pPr>
            <w:r w:rsidRPr="006035CF">
              <w:rPr>
                <w:sz w:val="22"/>
                <w:szCs w:val="22"/>
              </w:rPr>
              <w:t>-</w:t>
            </w:r>
            <w:r w:rsidR="00B40AB2" w:rsidRPr="006035CF">
              <w:rPr>
                <w:sz w:val="22"/>
                <w:szCs w:val="22"/>
              </w:rPr>
              <w:t>грамотность оформления работы, выполненной с использованием ИКТ (таблиц, рисунков, фото- и видеоматериалов);</w:t>
            </w:r>
          </w:p>
          <w:p w:rsidR="00B40AB2" w:rsidRPr="006035CF" w:rsidRDefault="00B40AB2" w:rsidP="00B40AB2">
            <w:pPr>
              <w:rPr>
                <w:sz w:val="22"/>
                <w:szCs w:val="22"/>
              </w:rPr>
            </w:pPr>
            <w:r w:rsidRPr="006035CF">
              <w:rPr>
                <w:bCs/>
                <w:sz w:val="22"/>
                <w:szCs w:val="22"/>
              </w:rPr>
              <w:t xml:space="preserve">- участие </w:t>
            </w:r>
            <w:r w:rsidRPr="006035CF">
              <w:rPr>
                <w:sz w:val="22"/>
                <w:szCs w:val="22"/>
              </w:rPr>
              <w:t xml:space="preserve">в выполнении </w:t>
            </w:r>
            <w:r w:rsidRPr="006035CF">
              <w:rPr>
                <w:sz w:val="22"/>
                <w:szCs w:val="22"/>
              </w:rPr>
              <w:lastRenderedPageBreak/>
              <w:t>творческих и научно-исследовательских работ;</w:t>
            </w:r>
          </w:p>
          <w:p w:rsidR="00B40AB2" w:rsidRPr="006035CF" w:rsidRDefault="00B40AB2" w:rsidP="00B40AB2">
            <w:pPr>
              <w:rPr>
                <w:bCs/>
                <w:sz w:val="22"/>
                <w:szCs w:val="22"/>
              </w:rPr>
            </w:pPr>
            <w:r w:rsidRPr="006035CF">
              <w:rPr>
                <w:bCs/>
                <w:sz w:val="22"/>
                <w:szCs w:val="22"/>
              </w:rPr>
              <w:t>- проявление интереса к инновациям в различных видах деятельности;</w:t>
            </w:r>
          </w:p>
          <w:p w:rsidR="00B40AB2" w:rsidRPr="006035CF" w:rsidRDefault="00B40AB2" w:rsidP="00B40AB2">
            <w:pPr>
              <w:pStyle w:val="a4"/>
              <w:widowControl w:val="0"/>
              <w:ind w:firstLine="0"/>
              <w:rPr>
                <w:sz w:val="22"/>
                <w:szCs w:val="22"/>
              </w:rPr>
            </w:pPr>
            <w:r w:rsidRPr="006035CF">
              <w:rPr>
                <w:sz w:val="22"/>
                <w:szCs w:val="22"/>
              </w:rPr>
              <w:t>- владение современными технологиями и их использование при выполнении учебных заданий.</w:t>
            </w:r>
          </w:p>
          <w:p w:rsidR="00B40AB2" w:rsidRPr="006035CF" w:rsidRDefault="00B40AB2" w:rsidP="00B40AB2">
            <w:pPr>
              <w:pStyle w:val="a4"/>
              <w:widowControl w:val="0"/>
              <w:ind w:firstLine="0"/>
              <w:jc w:val="left"/>
              <w:rPr>
                <w:sz w:val="22"/>
                <w:szCs w:val="22"/>
              </w:rPr>
            </w:pPr>
          </w:p>
          <w:p w:rsidR="00B40AB2" w:rsidRPr="006035CF" w:rsidRDefault="00B40AB2" w:rsidP="00B40AB2">
            <w:pPr>
              <w:jc w:val="both"/>
              <w:rPr>
                <w:sz w:val="22"/>
                <w:szCs w:val="22"/>
              </w:rPr>
            </w:pPr>
            <w:r w:rsidRPr="006035CF">
              <w:rPr>
                <w:b/>
                <w:sz w:val="22"/>
                <w:szCs w:val="22"/>
              </w:rPr>
              <w:t>ОК 04.</w:t>
            </w:r>
            <w:r w:rsidRPr="006035CF">
              <w:rPr>
                <w:sz w:val="22"/>
                <w:szCs w:val="22"/>
              </w:rPr>
              <w:t xml:space="preserve"> Работать в коллективе и команде, эффективно взаимодействовать с коллегами, руководством, клиентами</w:t>
            </w:r>
          </w:p>
          <w:p w:rsidR="00B40AB2" w:rsidRPr="006035CF" w:rsidRDefault="00B40AB2" w:rsidP="00B40AB2">
            <w:pPr>
              <w:rPr>
                <w:sz w:val="22"/>
                <w:szCs w:val="22"/>
              </w:rPr>
            </w:pPr>
            <w:r w:rsidRPr="006035CF">
              <w:rPr>
                <w:sz w:val="22"/>
                <w:szCs w:val="22"/>
              </w:rPr>
              <w:t>- эффективность работы в микрогруппах при выполнении заданий на уроках;</w:t>
            </w:r>
          </w:p>
          <w:p w:rsidR="00B40AB2" w:rsidRPr="006035CF" w:rsidRDefault="00B40AB2" w:rsidP="00B40AB2">
            <w:pPr>
              <w:jc w:val="both"/>
              <w:rPr>
                <w:sz w:val="22"/>
                <w:szCs w:val="22"/>
              </w:rPr>
            </w:pPr>
            <w:r w:rsidRPr="006035CF">
              <w:rPr>
                <w:sz w:val="22"/>
                <w:szCs w:val="22"/>
              </w:rPr>
              <w:t>- эффективность работы в парах при выполнении творческих, исследовательских работ.</w:t>
            </w:r>
          </w:p>
          <w:p w:rsidR="00B40AB2" w:rsidRPr="006035CF" w:rsidRDefault="00B40AB2" w:rsidP="00B40AB2">
            <w:pPr>
              <w:pStyle w:val="a4"/>
              <w:widowControl w:val="0"/>
              <w:ind w:firstLine="0"/>
              <w:jc w:val="left"/>
              <w:rPr>
                <w:sz w:val="22"/>
                <w:szCs w:val="22"/>
              </w:rPr>
            </w:pPr>
          </w:p>
          <w:p w:rsidR="00B40AB2" w:rsidRPr="006035CF" w:rsidRDefault="00B40AB2" w:rsidP="00B40AB2">
            <w:pPr>
              <w:pStyle w:val="a4"/>
              <w:widowControl w:val="0"/>
              <w:ind w:firstLine="0"/>
              <w:jc w:val="left"/>
              <w:rPr>
                <w:sz w:val="22"/>
                <w:szCs w:val="22"/>
              </w:rPr>
            </w:pPr>
            <w:r w:rsidRPr="006035CF">
              <w:rPr>
                <w:b/>
                <w:sz w:val="22"/>
                <w:szCs w:val="22"/>
              </w:rPr>
              <w:t>ОК 05.</w:t>
            </w:r>
            <w:r w:rsidRPr="006035CF">
              <w:rPr>
                <w:sz w:val="22"/>
                <w:szCs w:val="22"/>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B40AB2" w:rsidRPr="006035CF" w:rsidRDefault="00B40AB2" w:rsidP="00B40AB2">
            <w:pPr>
              <w:pStyle w:val="a4"/>
              <w:widowControl w:val="0"/>
              <w:ind w:firstLine="0"/>
              <w:jc w:val="left"/>
              <w:rPr>
                <w:sz w:val="22"/>
                <w:szCs w:val="22"/>
              </w:rPr>
            </w:pPr>
            <w:r w:rsidRPr="006035CF">
              <w:rPr>
                <w:sz w:val="22"/>
                <w:szCs w:val="22"/>
              </w:rPr>
              <w:t>- применение в профессиональной деятельности инструкций на государственном и иностранном языке;</w:t>
            </w:r>
          </w:p>
          <w:p w:rsidR="00B40AB2" w:rsidRPr="006035CF" w:rsidRDefault="00B40AB2" w:rsidP="00B40AB2">
            <w:pPr>
              <w:pStyle w:val="a4"/>
              <w:widowControl w:val="0"/>
              <w:ind w:firstLine="0"/>
              <w:jc w:val="left"/>
              <w:rPr>
                <w:sz w:val="22"/>
                <w:szCs w:val="22"/>
              </w:rPr>
            </w:pPr>
            <w:r w:rsidRPr="006035CF">
              <w:rPr>
                <w:sz w:val="22"/>
                <w:szCs w:val="22"/>
              </w:rPr>
              <w:t xml:space="preserve">- понимать общий смысл чётко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писать простые связные сообщения на знакомые </w:t>
            </w:r>
            <w:r w:rsidRPr="006035CF">
              <w:rPr>
                <w:sz w:val="22"/>
                <w:szCs w:val="22"/>
              </w:rPr>
              <w:lastRenderedPageBreak/>
              <w:t>или интересующие профессиональные темы;</w:t>
            </w:r>
          </w:p>
          <w:p w:rsidR="00B40AB2" w:rsidRPr="006035CF" w:rsidRDefault="00B40AB2" w:rsidP="00B40AB2">
            <w:pPr>
              <w:pStyle w:val="a4"/>
              <w:widowControl w:val="0"/>
              <w:ind w:firstLine="0"/>
              <w:jc w:val="left"/>
              <w:rPr>
                <w:sz w:val="22"/>
                <w:szCs w:val="22"/>
              </w:rPr>
            </w:pPr>
            <w:r w:rsidRPr="006035CF">
              <w:rPr>
                <w:sz w:val="22"/>
                <w:szCs w:val="22"/>
              </w:rPr>
              <w:t xml:space="preserve">- знание правил построения простых и сложных предложений на профессиональные </w:t>
            </w:r>
            <w:r w:rsidR="001B4444" w:rsidRPr="006035CF">
              <w:rPr>
                <w:sz w:val="22"/>
                <w:szCs w:val="22"/>
              </w:rPr>
              <w:t>темы, основные общеупотребитель</w:t>
            </w:r>
            <w:r w:rsidRPr="006035CF">
              <w:rPr>
                <w:sz w:val="22"/>
                <w:szCs w:val="22"/>
              </w:rPr>
              <w:t>ные глаголы,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rsidR="00B40AB2" w:rsidRPr="006035CF" w:rsidRDefault="00B40AB2" w:rsidP="00B40AB2">
            <w:pPr>
              <w:pStyle w:val="a4"/>
              <w:widowControl w:val="0"/>
              <w:ind w:firstLine="0"/>
              <w:jc w:val="left"/>
              <w:rPr>
                <w:sz w:val="22"/>
                <w:szCs w:val="22"/>
              </w:rPr>
            </w:pPr>
          </w:p>
          <w:p w:rsidR="00B40AB2" w:rsidRPr="006035CF" w:rsidRDefault="00B40AB2" w:rsidP="00B40AB2">
            <w:pPr>
              <w:pStyle w:val="a4"/>
              <w:widowControl w:val="0"/>
              <w:ind w:firstLine="0"/>
              <w:rPr>
                <w:sz w:val="22"/>
                <w:szCs w:val="22"/>
              </w:rPr>
            </w:pPr>
            <w:r w:rsidRPr="006035CF">
              <w:rPr>
                <w:b/>
                <w:sz w:val="22"/>
                <w:szCs w:val="22"/>
              </w:rPr>
              <w:t>ОК 02.</w:t>
            </w:r>
            <w:r w:rsidRPr="006035CF">
              <w:rPr>
                <w:sz w:val="22"/>
                <w:szCs w:val="22"/>
              </w:rPr>
              <w:t xml:space="preserve"> Осуществлять поиск, анализ и интерпретацию информации, необходимой для выполнения задач профессиональной деятельности</w:t>
            </w:r>
          </w:p>
          <w:p w:rsidR="00B40AB2" w:rsidRPr="006035CF" w:rsidRDefault="00B40AB2" w:rsidP="00B40AB2">
            <w:pPr>
              <w:jc w:val="both"/>
              <w:rPr>
                <w:sz w:val="22"/>
                <w:szCs w:val="22"/>
              </w:rPr>
            </w:pPr>
            <w:r w:rsidRPr="006035CF">
              <w:rPr>
                <w:sz w:val="22"/>
                <w:szCs w:val="22"/>
              </w:rPr>
              <w:t>- знание и применение различных методов поиска информации в самостоятельной работе;</w:t>
            </w:r>
          </w:p>
          <w:p w:rsidR="00B40AB2" w:rsidRPr="006035CF" w:rsidRDefault="00B40AB2" w:rsidP="00B40AB2">
            <w:pPr>
              <w:jc w:val="both"/>
              <w:rPr>
                <w:sz w:val="22"/>
                <w:szCs w:val="22"/>
              </w:rPr>
            </w:pPr>
            <w:r w:rsidRPr="006035CF">
              <w:rPr>
                <w:sz w:val="22"/>
                <w:szCs w:val="22"/>
              </w:rPr>
              <w:t>- использование различных источников информации при подготовке сообщений, рефератов, презентаций на заданную тему;</w:t>
            </w:r>
          </w:p>
          <w:p w:rsidR="00B40AB2" w:rsidRPr="006035CF" w:rsidRDefault="00B40AB2" w:rsidP="00F22FA4">
            <w:pPr>
              <w:jc w:val="both"/>
              <w:rPr>
                <w:sz w:val="22"/>
                <w:szCs w:val="22"/>
              </w:rPr>
            </w:pPr>
            <w:r w:rsidRPr="006035CF">
              <w:rPr>
                <w:sz w:val="22"/>
                <w:szCs w:val="22"/>
              </w:rPr>
              <w:t>- способность пользоваться современными методами обработки, анализа и синтеза информации.</w:t>
            </w:r>
          </w:p>
        </w:tc>
        <w:tc>
          <w:tcPr>
            <w:tcW w:w="4076" w:type="dxa"/>
          </w:tcPr>
          <w:p w:rsidR="00B40AB2" w:rsidRPr="006035CF" w:rsidRDefault="00B40AB2" w:rsidP="00B40A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6035CF">
              <w:rPr>
                <w:bCs/>
                <w:sz w:val="22"/>
                <w:szCs w:val="22"/>
              </w:rPr>
              <w:lastRenderedPageBreak/>
              <w:t xml:space="preserve">Оценка </w:t>
            </w:r>
            <w:r w:rsidR="00BF149F">
              <w:rPr>
                <w:color w:val="000000"/>
                <w:sz w:val="22"/>
                <w:szCs w:val="22"/>
              </w:rPr>
              <w:t>выполненных</w:t>
            </w:r>
            <w:r w:rsidRPr="006035CF">
              <w:rPr>
                <w:bCs/>
                <w:sz w:val="22"/>
                <w:szCs w:val="22"/>
              </w:rPr>
              <w:t xml:space="preserve">практических </w:t>
            </w:r>
            <w:r w:rsidR="00BF149F">
              <w:rPr>
                <w:bCs/>
                <w:sz w:val="22"/>
                <w:szCs w:val="22"/>
              </w:rPr>
              <w:t>работ</w:t>
            </w:r>
          </w:p>
          <w:p w:rsidR="002531B5" w:rsidRPr="006035CF" w:rsidRDefault="00664A89" w:rsidP="002531B5">
            <w:pPr>
              <w:jc w:val="both"/>
              <w:rPr>
                <w:bCs/>
                <w:sz w:val="22"/>
                <w:szCs w:val="22"/>
              </w:rPr>
            </w:pPr>
            <w:r w:rsidRPr="006035CF">
              <w:rPr>
                <w:color w:val="000000"/>
                <w:sz w:val="22"/>
                <w:szCs w:val="22"/>
              </w:rPr>
              <w:t xml:space="preserve">по разделам </w:t>
            </w:r>
            <w:r w:rsidR="001116B2" w:rsidRPr="006035CF">
              <w:rPr>
                <w:color w:val="000000"/>
                <w:sz w:val="22"/>
                <w:szCs w:val="22"/>
              </w:rPr>
              <w:t>дисциплины</w:t>
            </w:r>
            <w:r w:rsidR="002531B5" w:rsidRPr="006035CF">
              <w:rPr>
                <w:color w:val="000000"/>
                <w:sz w:val="22"/>
                <w:szCs w:val="22"/>
              </w:rPr>
              <w:t xml:space="preserve">: </w:t>
            </w:r>
            <w:r w:rsidR="002531B5" w:rsidRPr="006035CF">
              <w:rPr>
                <w:bCs/>
                <w:sz w:val="22"/>
                <w:szCs w:val="22"/>
              </w:rPr>
              <w:t>«Язык и речь.Функциональные стили речи»,  «Лексика и фразеология», «Фонетика, орфоэпия, графика,орфография»</w:t>
            </w:r>
            <w:r w:rsidR="00533CFB" w:rsidRPr="006035CF">
              <w:rPr>
                <w:bCs/>
                <w:sz w:val="22"/>
                <w:szCs w:val="22"/>
              </w:rPr>
              <w:t>, «</w:t>
            </w:r>
            <w:r w:rsidR="002531B5" w:rsidRPr="006035CF">
              <w:rPr>
                <w:bCs/>
                <w:sz w:val="22"/>
                <w:szCs w:val="22"/>
              </w:rPr>
              <w:t>Словообразование, морфемика, орфография», «Морфология и орфография», «Синтаксис и пунктуация»</w:t>
            </w:r>
          </w:p>
          <w:p w:rsidR="00B40AB2" w:rsidRPr="006035CF" w:rsidRDefault="00B40AB2" w:rsidP="001116B2">
            <w:pPr>
              <w:jc w:val="both"/>
              <w:rPr>
                <w:color w:val="000000"/>
                <w:sz w:val="22"/>
                <w:szCs w:val="22"/>
              </w:rPr>
            </w:pPr>
          </w:p>
          <w:p w:rsidR="00B40AB2" w:rsidRPr="006035CF" w:rsidRDefault="00B40AB2" w:rsidP="001116B2">
            <w:pPr>
              <w:jc w:val="both"/>
              <w:rPr>
                <w:bCs/>
                <w:sz w:val="22"/>
                <w:szCs w:val="22"/>
              </w:rPr>
            </w:pPr>
            <w:r w:rsidRPr="006035CF">
              <w:rPr>
                <w:color w:val="000000"/>
                <w:sz w:val="22"/>
                <w:szCs w:val="22"/>
              </w:rPr>
              <w:t xml:space="preserve">Оценка </w:t>
            </w:r>
            <w:r w:rsidR="00BF149F">
              <w:rPr>
                <w:color w:val="000000"/>
                <w:sz w:val="22"/>
                <w:szCs w:val="22"/>
              </w:rPr>
              <w:t xml:space="preserve">выполненных </w:t>
            </w:r>
            <w:r w:rsidRPr="006035CF">
              <w:rPr>
                <w:color w:val="000000"/>
                <w:sz w:val="22"/>
                <w:szCs w:val="22"/>
              </w:rPr>
              <w:t>контрольных работ по всем разделам дисциплины</w:t>
            </w:r>
            <w:r w:rsidR="00533CFB" w:rsidRPr="006035CF">
              <w:rPr>
                <w:color w:val="000000"/>
                <w:sz w:val="22"/>
                <w:szCs w:val="22"/>
              </w:rPr>
              <w:t xml:space="preserve">: </w:t>
            </w:r>
            <w:r w:rsidR="00533CFB" w:rsidRPr="006035CF">
              <w:rPr>
                <w:bCs/>
                <w:sz w:val="22"/>
                <w:szCs w:val="22"/>
              </w:rPr>
              <w:t>«Язык и речь. Функциональные стили речи»,  «Лексика и фразеология», «Фонетика, орфоэпия,графика, орфография», «Словообразование, морфемика, орфография», «Морфология и орфография», «Синтаксис и пунктуация»</w:t>
            </w:r>
          </w:p>
          <w:p w:rsidR="00B40AB2" w:rsidRPr="006035CF" w:rsidRDefault="00B40AB2" w:rsidP="00B40AB2">
            <w:pPr>
              <w:pStyle w:val="a4"/>
              <w:widowControl w:val="0"/>
              <w:ind w:firstLine="0"/>
              <w:rPr>
                <w:bCs/>
                <w:sz w:val="22"/>
                <w:szCs w:val="22"/>
              </w:rPr>
            </w:pPr>
          </w:p>
          <w:p w:rsidR="00B40AB2" w:rsidRPr="006035CF" w:rsidRDefault="00B40AB2" w:rsidP="00B40AB2">
            <w:pPr>
              <w:rPr>
                <w:bCs/>
                <w:sz w:val="22"/>
                <w:szCs w:val="22"/>
              </w:rPr>
            </w:pPr>
            <w:r w:rsidRPr="006035CF">
              <w:rPr>
                <w:bCs/>
                <w:sz w:val="22"/>
                <w:szCs w:val="22"/>
              </w:rPr>
              <w:t>Оценка</w:t>
            </w:r>
            <w:r w:rsidR="00BF149F">
              <w:rPr>
                <w:bCs/>
                <w:sz w:val="22"/>
                <w:szCs w:val="22"/>
              </w:rPr>
              <w:t xml:space="preserve"> за выступление и создание</w:t>
            </w:r>
            <w:r w:rsidRPr="006035CF">
              <w:rPr>
                <w:bCs/>
                <w:sz w:val="22"/>
                <w:szCs w:val="22"/>
              </w:rPr>
              <w:t xml:space="preserve"> презентаций/рефератов/докладов по разделам «Язык и речь. </w:t>
            </w:r>
          </w:p>
          <w:p w:rsidR="00B40AB2" w:rsidRPr="006035CF" w:rsidRDefault="00B40AB2" w:rsidP="00B40AB2">
            <w:pPr>
              <w:pStyle w:val="a4"/>
              <w:widowControl w:val="0"/>
              <w:ind w:firstLine="0"/>
              <w:rPr>
                <w:bCs/>
                <w:sz w:val="22"/>
                <w:szCs w:val="22"/>
              </w:rPr>
            </w:pPr>
            <w:r w:rsidRPr="006035CF">
              <w:rPr>
                <w:bCs/>
                <w:sz w:val="22"/>
                <w:szCs w:val="22"/>
              </w:rPr>
              <w:t>Функциональные стили речи</w:t>
            </w:r>
            <w:r w:rsidR="008712E0" w:rsidRPr="006035CF">
              <w:rPr>
                <w:bCs/>
                <w:sz w:val="22"/>
                <w:szCs w:val="22"/>
              </w:rPr>
              <w:t>», «</w:t>
            </w:r>
            <w:r w:rsidRPr="006035CF">
              <w:rPr>
                <w:bCs/>
                <w:sz w:val="22"/>
                <w:szCs w:val="22"/>
              </w:rPr>
              <w:t>Лексика и фразеология», «Фонетика, орфоэпия, графика, орфография», «Словообразование, морфемика, орфография»</w:t>
            </w:r>
          </w:p>
          <w:p w:rsidR="00B40AB2" w:rsidRPr="006035CF" w:rsidRDefault="00B40AB2" w:rsidP="00B40AB2">
            <w:pPr>
              <w:pStyle w:val="a4"/>
              <w:widowControl w:val="0"/>
              <w:ind w:firstLine="0"/>
              <w:rPr>
                <w:sz w:val="22"/>
                <w:szCs w:val="22"/>
                <w:lang w:eastAsia="en-US"/>
              </w:rPr>
            </w:pPr>
          </w:p>
          <w:p w:rsidR="00B40AB2" w:rsidRPr="006035CF" w:rsidRDefault="00B40AB2" w:rsidP="00A91FD9">
            <w:pPr>
              <w:jc w:val="both"/>
              <w:rPr>
                <w:bCs/>
                <w:sz w:val="22"/>
                <w:szCs w:val="22"/>
              </w:rPr>
            </w:pPr>
            <w:r w:rsidRPr="006035CF">
              <w:rPr>
                <w:sz w:val="22"/>
                <w:szCs w:val="22"/>
                <w:lang w:eastAsia="en-US"/>
              </w:rPr>
              <w:t xml:space="preserve">Оценка </w:t>
            </w:r>
            <w:r w:rsidR="00BF149F">
              <w:rPr>
                <w:color w:val="000000"/>
                <w:sz w:val="22"/>
                <w:szCs w:val="22"/>
              </w:rPr>
              <w:t>выполненных</w:t>
            </w:r>
            <w:r w:rsidR="008A4B52">
              <w:rPr>
                <w:color w:val="000000"/>
                <w:sz w:val="22"/>
                <w:szCs w:val="22"/>
              </w:rPr>
              <w:t xml:space="preserve"> </w:t>
            </w:r>
            <w:r w:rsidRPr="006035CF">
              <w:rPr>
                <w:sz w:val="22"/>
                <w:szCs w:val="22"/>
                <w:lang w:eastAsia="en-US"/>
              </w:rPr>
              <w:t xml:space="preserve">творческих работ, кроссвордов по теме </w:t>
            </w:r>
            <w:r w:rsidRPr="006035CF">
              <w:rPr>
                <w:bCs/>
                <w:sz w:val="22"/>
                <w:szCs w:val="22"/>
              </w:rPr>
              <w:t>«Язык и речь</w:t>
            </w:r>
            <w:r w:rsidR="00A91FD9" w:rsidRPr="006035CF">
              <w:rPr>
                <w:bCs/>
                <w:sz w:val="22"/>
                <w:szCs w:val="22"/>
              </w:rPr>
              <w:t xml:space="preserve">. </w:t>
            </w:r>
            <w:r w:rsidRPr="006035CF">
              <w:rPr>
                <w:bCs/>
                <w:sz w:val="22"/>
                <w:szCs w:val="22"/>
              </w:rPr>
              <w:t>Функциональные стили речи» (</w:t>
            </w:r>
            <w:r w:rsidRPr="006035CF">
              <w:rPr>
                <w:sz w:val="22"/>
                <w:szCs w:val="22"/>
              </w:rPr>
              <w:t>составить тексты на одну тему разных стилей речи «</w:t>
            </w:r>
            <w:r w:rsidR="00EF2A96" w:rsidRPr="006035CF">
              <w:rPr>
                <w:sz w:val="22"/>
                <w:szCs w:val="22"/>
              </w:rPr>
              <w:t>Об одном и том же по-</w:t>
            </w:r>
            <w:r w:rsidRPr="006035CF">
              <w:rPr>
                <w:sz w:val="22"/>
                <w:szCs w:val="22"/>
              </w:rPr>
              <w:t>разному»</w:t>
            </w:r>
            <w:r w:rsidRPr="006035CF">
              <w:rPr>
                <w:bCs/>
                <w:sz w:val="22"/>
                <w:szCs w:val="22"/>
              </w:rPr>
              <w:t xml:space="preserve">, </w:t>
            </w:r>
            <w:r w:rsidRPr="006035CF">
              <w:rPr>
                <w:sz w:val="22"/>
                <w:szCs w:val="22"/>
              </w:rPr>
              <w:t>составить конспектирование научной статьи (по выбору студента), написание автобиографии, расписки, заявле</w:t>
            </w:r>
            <w:r w:rsidR="00065114">
              <w:rPr>
                <w:sz w:val="22"/>
                <w:szCs w:val="22"/>
              </w:rPr>
              <w:t>-</w:t>
            </w:r>
            <w:r w:rsidRPr="006035CF">
              <w:rPr>
                <w:sz w:val="22"/>
                <w:szCs w:val="22"/>
              </w:rPr>
              <w:t>ния, объяснительной; лингвости</w:t>
            </w:r>
            <w:r w:rsidR="00065114">
              <w:rPr>
                <w:sz w:val="22"/>
                <w:szCs w:val="22"/>
              </w:rPr>
              <w:t>-</w:t>
            </w:r>
            <w:r w:rsidRPr="006035CF">
              <w:rPr>
                <w:sz w:val="22"/>
                <w:szCs w:val="22"/>
              </w:rPr>
              <w:t xml:space="preserve">листический анализ текста), </w:t>
            </w:r>
            <w:r w:rsidRPr="006035CF">
              <w:rPr>
                <w:bCs/>
                <w:sz w:val="22"/>
                <w:szCs w:val="22"/>
              </w:rPr>
              <w:t xml:space="preserve">«Лексика и фразеология» (выбрать 2-3 фразеологизма из разных языков и рассказать историю происхождения; </w:t>
            </w:r>
            <w:r w:rsidRPr="006035CF">
              <w:rPr>
                <w:bCs/>
                <w:sz w:val="22"/>
                <w:szCs w:val="22"/>
              </w:rPr>
              <w:lastRenderedPageBreak/>
              <w:t>сочинить исто</w:t>
            </w:r>
            <w:r w:rsidR="00065114">
              <w:rPr>
                <w:bCs/>
                <w:sz w:val="22"/>
                <w:szCs w:val="22"/>
              </w:rPr>
              <w:t>-</w:t>
            </w:r>
            <w:r w:rsidRPr="006035CF">
              <w:rPr>
                <w:bCs/>
                <w:sz w:val="22"/>
                <w:szCs w:val="22"/>
              </w:rPr>
              <w:t>рию, используя фразеологизмы и т.д.)</w:t>
            </w:r>
          </w:p>
          <w:p w:rsidR="00B40AB2" w:rsidRPr="006035CF" w:rsidRDefault="00B40AB2" w:rsidP="00B40AB2">
            <w:pPr>
              <w:pStyle w:val="a4"/>
              <w:widowControl w:val="0"/>
              <w:ind w:firstLine="0"/>
              <w:rPr>
                <w:bCs/>
                <w:sz w:val="22"/>
                <w:szCs w:val="22"/>
              </w:rPr>
            </w:pPr>
          </w:p>
          <w:p w:rsidR="00B40AB2" w:rsidRPr="006035CF" w:rsidRDefault="00B40AB2" w:rsidP="0087695B">
            <w:pPr>
              <w:jc w:val="both"/>
              <w:rPr>
                <w:sz w:val="22"/>
                <w:szCs w:val="22"/>
              </w:rPr>
            </w:pPr>
            <w:r w:rsidRPr="006035CF">
              <w:rPr>
                <w:bCs/>
                <w:sz w:val="22"/>
                <w:szCs w:val="22"/>
              </w:rPr>
              <w:t xml:space="preserve">Оценка </w:t>
            </w:r>
            <w:r w:rsidR="00BF149F">
              <w:rPr>
                <w:bCs/>
                <w:sz w:val="22"/>
                <w:szCs w:val="22"/>
              </w:rPr>
              <w:t xml:space="preserve">написанных </w:t>
            </w:r>
            <w:r w:rsidRPr="006035CF">
              <w:rPr>
                <w:bCs/>
                <w:sz w:val="22"/>
                <w:szCs w:val="22"/>
              </w:rPr>
              <w:t>сочинений и эссе по теме «Язык и речь.Функциональные стили речи»</w:t>
            </w:r>
            <w:r w:rsidR="0087695B">
              <w:rPr>
                <w:bCs/>
                <w:sz w:val="22"/>
                <w:szCs w:val="22"/>
              </w:rPr>
              <w:t>.</w:t>
            </w:r>
          </w:p>
          <w:p w:rsidR="00B40AB2" w:rsidRPr="006035CF" w:rsidRDefault="00B40AB2" w:rsidP="00B40AB2">
            <w:pPr>
              <w:pStyle w:val="a4"/>
              <w:widowControl w:val="0"/>
              <w:ind w:firstLine="0"/>
              <w:rPr>
                <w:sz w:val="22"/>
                <w:szCs w:val="22"/>
                <w:lang w:eastAsia="en-US"/>
              </w:rPr>
            </w:pPr>
          </w:p>
          <w:p w:rsidR="00B40AB2" w:rsidRPr="002263EA" w:rsidRDefault="00B40AB2" w:rsidP="0087695B">
            <w:pPr>
              <w:jc w:val="both"/>
            </w:pPr>
            <w:r w:rsidRPr="006035CF">
              <w:rPr>
                <w:bCs/>
                <w:sz w:val="22"/>
                <w:szCs w:val="22"/>
              </w:rPr>
              <w:t xml:space="preserve">Оценка </w:t>
            </w:r>
            <w:r w:rsidR="00BF149F">
              <w:rPr>
                <w:bCs/>
                <w:sz w:val="22"/>
                <w:szCs w:val="22"/>
              </w:rPr>
              <w:t xml:space="preserve">выполненных </w:t>
            </w:r>
            <w:r w:rsidR="00626CAE" w:rsidRPr="006035CF">
              <w:rPr>
                <w:bCs/>
                <w:sz w:val="22"/>
                <w:szCs w:val="22"/>
              </w:rPr>
              <w:t>проектов по</w:t>
            </w:r>
            <w:r w:rsidRPr="006035CF">
              <w:rPr>
                <w:bCs/>
                <w:sz w:val="22"/>
                <w:szCs w:val="22"/>
              </w:rPr>
              <w:t xml:space="preserve"> теме «Язык и речь»</w:t>
            </w:r>
            <w:r w:rsidR="002263EA">
              <w:rPr>
                <w:bCs/>
                <w:sz w:val="22"/>
                <w:szCs w:val="22"/>
              </w:rPr>
              <w:t xml:space="preserve"> и «Лексика и фразеология»</w:t>
            </w:r>
            <w:r w:rsidR="0087695B">
              <w:rPr>
                <w:bCs/>
                <w:sz w:val="22"/>
                <w:szCs w:val="22"/>
              </w:rPr>
              <w:t>.</w:t>
            </w:r>
          </w:p>
        </w:tc>
      </w:tr>
      <w:tr w:rsidR="00B40AB2" w:rsidTr="00DB6C68">
        <w:tc>
          <w:tcPr>
            <w:tcW w:w="2622" w:type="dxa"/>
          </w:tcPr>
          <w:p w:rsidR="00B40AB2" w:rsidRPr="008712E0" w:rsidRDefault="001B4444" w:rsidP="001B4444">
            <w:pPr>
              <w:rPr>
                <w:b/>
                <w:sz w:val="22"/>
                <w:szCs w:val="22"/>
              </w:rPr>
            </w:pPr>
            <w:r w:rsidRPr="008712E0">
              <w:rPr>
                <w:b/>
                <w:sz w:val="22"/>
                <w:szCs w:val="22"/>
              </w:rPr>
              <w:lastRenderedPageBreak/>
              <w:t>метапредметные</w:t>
            </w:r>
          </w:p>
        </w:tc>
        <w:tc>
          <w:tcPr>
            <w:tcW w:w="2873" w:type="dxa"/>
          </w:tcPr>
          <w:p w:rsidR="00B40AB2" w:rsidRPr="006035CF" w:rsidRDefault="00B40AB2" w:rsidP="00B40AB2">
            <w:pPr>
              <w:rPr>
                <w:sz w:val="22"/>
                <w:szCs w:val="22"/>
              </w:rPr>
            </w:pPr>
          </w:p>
        </w:tc>
        <w:tc>
          <w:tcPr>
            <w:tcW w:w="4076" w:type="dxa"/>
          </w:tcPr>
          <w:p w:rsidR="00B40AB2" w:rsidRPr="006035CF" w:rsidRDefault="00B40AB2" w:rsidP="00B40AB2">
            <w:pPr>
              <w:rPr>
                <w:sz w:val="22"/>
                <w:szCs w:val="22"/>
              </w:rPr>
            </w:pPr>
          </w:p>
        </w:tc>
      </w:tr>
      <w:tr w:rsidR="00B40AB2" w:rsidTr="00DB6C68">
        <w:tc>
          <w:tcPr>
            <w:tcW w:w="2622" w:type="dxa"/>
          </w:tcPr>
          <w:p w:rsidR="001B4444" w:rsidRPr="006035CF" w:rsidRDefault="001B4444" w:rsidP="001B4444">
            <w:pPr>
              <w:jc w:val="both"/>
              <w:rPr>
                <w:sz w:val="22"/>
                <w:szCs w:val="22"/>
              </w:rPr>
            </w:pPr>
            <w:r w:rsidRPr="006035CF">
              <w:rPr>
                <w:sz w:val="22"/>
                <w:szCs w:val="22"/>
              </w:rPr>
              <w:t xml:space="preserve">- владение всеми видами речевой деятельности: аудированием, чтением (пониманием), говорением, письмом; владение языковыми средствами </w:t>
            </w:r>
          </w:p>
          <w:p w:rsidR="001B4444" w:rsidRPr="006035CF" w:rsidRDefault="001B4444" w:rsidP="001B4444">
            <w:pPr>
              <w:jc w:val="both"/>
              <w:rPr>
                <w:sz w:val="22"/>
                <w:szCs w:val="22"/>
              </w:rPr>
            </w:pPr>
          </w:p>
          <w:p w:rsidR="001B4444" w:rsidRPr="006035CF" w:rsidRDefault="001B4444" w:rsidP="001B4444">
            <w:pPr>
              <w:jc w:val="both"/>
              <w:rPr>
                <w:sz w:val="22"/>
                <w:szCs w:val="22"/>
              </w:rPr>
            </w:pPr>
            <w:r w:rsidRPr="006035CF">
              <w:rPr>
                <w:sz w:val="22"/>
                <w:szCs w:val="22"/>
              </w:rPr>
              <w:t>- умение ясно, логично и точно излагать свою точку зрения, использовать адекватные языковые средства; использование приобретенных знаний и умений для анализа язы</w:t>
            </w:r>
            <w:r w:rsidR="000D7DCC">
              <w:rPr>
                <w:sz w:val="22"/>
                <w:szCs w:val="22"/>
              </w:rPr>
              <w:t>-</w:t>
            </w:r>
            <w:r w:rsidRPr="006035CF">
              <w:rPr>
                <w:sz w:val="22"/>
                <w:szCs w:val="22"/>
              </w:rPr>
              <w:t xml:space="preserve">ковых явлений на </w:t>
            </w:r>
            <w:r w:rsidRPr="006035CF">
              <w:rPr>
                <w:sz w:val="22"/>
                <w:szCs w:val="22"/>
              </w:rPr>
              <w:lastRenderedPageBreak/>
              <w:t>межпредметном уровне;</w:t>
            </w:r>
          </w:p>
          <w:p w:rsidR="001B4444" w:rsidRPr="006035CF" w:rsidRDefault="001B4444" w:rsidP="001B4444">
            <w:pPr>
              <w:jc w:val="both"/>
              <w:rPr>
                <w:sz w:val="22"/>
                <w:szCs w:val="22"/>
              </w:rPr>
            </w:pPr>
          </w:p>
          <w:p w:rsidR="00B40AB2" w:rsidRPr="006035CF" w:rsidRDefault="001B4444" w:rsidP="008941E7">
            <w:pPr>
              <w:jc w:val="both"/>
              <w:rPr>
                <w:sz w:val="22"/>
                <w:szCs w:val="22"/>
              </w:rPr>
            </w:pPr>
            <w:r w:rsidRPr="006035CF">
              <w:rPr>
                <w:sz w:val="22"/>
                <w:szCs w:val="22"/>
              </w:rPr>
              <w:t>- готовность и способность к самостоятельной информационно-познава</w:t>
            </w:r>
            <w:r w:rsidR="0087695B">
              <w:rPr>
                <w:sz w:val="22"/>
                <w:szCs w:val="22"/>
              </w:rPr>
              <w:t>-</w:t>
            </w:r>
            <w:r w:rsidRPr="006035CF">
              <w:rPr>
                <w:sz w:val="22"/>
                <w:szCs w:val="22"/>
              </w:rPr>
              <w:t>тельной</w:t>
            </w:r>
            <w:r w:rsidR="008A4B52">
              <w:rPr>
                <w:sz w:val="22"/>
                <w:szCs w:val="22"/>
              </w:rPr>
              <w:t xml:space="preserve"> </w:t>
            </w:r>
            <w:r w:rsidRPr="006035CF">
              <w:rPr>
                <w:sz w:val="22"/>
                <w:szCs w:val="22"/>
              </w:rPr>
              <w:t>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 умение извле</w:t>
            </w:r>
            <w:r w:rsidR="008941E7" w:rsidRPr="006035CF">
              <w:rPr>
                <w:sz w:val="22"/>
                <w:szCs w:val="22"/>
              </w:rPr>
              <w:t>-</w:t>
            </w:r>
            <w:r w:rsidRPr="006035CF">
              <w:rPr>
                <w:sz w:val="22"/>
                <w:szCs w:val="22"/>
              </w:rPr>
              <w:t>кать необходимую инфор</w:t>
            </w:r>
            <w:r w:rsidR="008941E7" w:rsidRPr="006035CF">
              <w:rPr>
                <w:sz w:val="22"/>
                <w:szCs w:val="22"/>
              </w:rPr>
              <w:t>-</w:t>
            </w:r>
            <w:r w:rsidRPr="006035CF">
              <w:rPr>
                <w:sz w:val="22"/>
                <w:szCs w:val="22"/>
              </w:rPr>
              <w:t>мацию из различных источ</w:t>
            </w:r>
            <w:r w:rsidR="008941E7" w:rsidRPr="006035CF">
              <w:rPr>
                <w:sz w:val="22"/>
                <w:szCs w:val="22"/>
              </w:rPr>
              <w:t>-</w:t>
            </w:r>
            <w:r w:rsidRPr="006035CF">
              <w:rPr>
                <w:sz w:val="22"/>
                <w:szCs w:val="22"/>
              </w:rPr>
              <w:t>ников: учебно-научных текстов, справочной литера</w:t>
            </w:r>
            <w:r w:rsidR="008941E7" w:rsidRPr="006035CF">
              <w:rPr>
                <w:sz w:val="22"/>
                <w:szCs w:val="22"/>
              </w:rPr>
              <w:t>-</w:t>
            </w:r>
            <w:r w:rsidRPr="006035CF">
              <w:rPr>
                <w:sz w:val="22"/>
                <w:szCs w:val="22"/>
              </w:rPr>
              <w:t>туры, средств массовой информации, информа</w:t>
            </w:r>
            <w:r w:rsidR="008941E7" w:rsidRPr="006035CF">
              <w:rPr>
                <w:sz w:val="22"/>
                <w:szCs w:val="22"/>
              </w:rPr>
              <w:t>-</w:t>
            </w:r>
            <w:r w:rsidRPr="006035CF">
              <w:rPr>
                <w:sz w:val="22"/>
                <w:szCs w:val="22"/>
              </w:rPr>
              <w:t>ционных и коммуника-ционных технологий для решения когнитивных, коммуникативных и орга-низационных задач в процессе изучения русского языка</w:t>
            </w:r>
          </w:p>
        </w:tc>
        <w:tc>
          <w:tcPr>
            <w:tcW w:w="2873" w:type="dxa"/>
          </w:tcPr>
          <w:p w:rsidR="00895FBF" w:rsidRPr="006035CF" w:rsidRDefault="00895FBF" w:rsidP="00895FBF">
            <w:pPr>
              <w:pStyle w:val="a4"/>
              <w:widowControl w:val="0"/>
              <w:ind w:firstLine="0"/>
              <w:rPr>
                <w:sz w:val="22"/>
                <w:szCs w:val="22"/>
              </w:rPr>
            </w:pPr>
            <w:r w:rsidRPr="006035CF">
              <w:rPr>
                <w:b/>
                <w:sz w:val="22"/>
                <w:szCs w:val="22"/>
              </w:rPr>
              <w:lastRenderedPageBreak/>
              <w:t>ОК 02.</w:t>
            </w:r>
            <w:r w:rsidRPr="006035CF">
              <w:rPr>
                <w:sz w:val="22"/>
                <w:szCs w:val="22"/>
              </w:rPr>
              <w:t xml:space="preserve"> Осуществлять поиск, анализ и интерпретацию информации, необходимой для выполнения задач профессиональной деятельности</w:t>
            </w:r>
          </w:p>
          <w:p w:rsidR="00895FBF" w:rsidRPr="006035CF" w:rsidRDefault="00895FBF" w:rsidP="00895FBF">
            <w:pPr>
              <w:jc w:val="both"/>
              <w:rPr>
                <w:sz w:val="22"/>
                <w:szCs w:val="22"/>
              </w:rPr>
            </w:pPr>
            <w:r w:rsidRPr="006035CF">
              <w:rPr>
                <w:sz w:val="22"/>
                <w:szCs w:val="22"/>
              </w:rPr>
              <w:t>- знание и применение различных методов поиска информации в самостоятельной работе;</w:t>
            </w:r>
          </w:p>
          <w:p w:rsidR="00895FBF" w:rsidRPr="006035CF" w:rsidRDefault="00895FBF" w:rsidP="00895FBF">
            <w:pPr>
              <w:jc w:val="both"/>
              <w:rPr>
                <w:sz w:val="22"/>
                <w:szCs w:val="22"/>
              </w:rPr>
            </w:pPr>
            <w:r w:rsidRPr="006035CF">
              <w:rPr>
                <w:sz w:val="22"/>
                <w:szCs w:val="22"/>
              </w:rPr>
              <w:t>- использование различных источников информации при подготовке сообщений, рефератов, презентаций на заданную тему;</w:t>
            </w:r>
          </w:p>
          <w:p w:rsidR="00B40AB2" w:rsidRDefault="00895FBF" w:rsidP="00895FBF">
            <w:pPr>
              <w:rPr>
                <w:sz w:val="22"/>
                <w:szCs w:val="22"/>
              </w:rPr>
            </w:pPr>
            <w:r w:rsidRPr="006035CF">
              <w:rPr>
                <w:sz w:val="22"/>
                <w:szCs w:val="22"/>
              </w:rPr>
              <w:t xml:space="preserve">- способность пользоваться </w:t>
            </w:r>
            <w:r w:rsidRPr="006035CF">
              <w:rPr>
                <w:sz w:val="22"/>
                <w:szCs w:val="22"/>
              </w:rPr>
              <w:lastRenderedPageBreak/>
              <w:t>современными методами обработки, анализа и синтеза информации.</w:t>
            </w:r>
          </w:p>
          <w:p w:rsidR="00895FBF" w:rsidRDefault="00895FBF" w:rsidP="00895FBF">
            <w:pPr>
              <w:rPr>
                <w:sz w:val="22"/>
                <w:szCs w:val="22"/>
              </w:rPr>
            </w:pPr>
          </w:p>
          <w:p w:rsidR="00931794" w:rsidRPr="006035CF" w:rsidRDefault="00931794" w:rsidP="00931794">
            <w:pPr>
              <w:pStyle w:val="a4"/>
              <w:widowControl w:val="0"/>
              <w:ind w:firstLine="0"/>
              <w:jc w:val="left"/>
              <w:rPr>
                <w:sz w:val="22"/>
                <w:szCs w:val="22"/>
              </w:rPr>
            </w:pPr>
            <w:r w:rsidRPr="006035CF">
              <w:rPr>
                <w:b/>
                <w:sz w:val="22"/>
                <w:szCs w:val="22"/>
              </w:rPr>
              <w:t>ОК 05.</w:t>
            </w:r>
            <w:r w:rsidRPr="006035CF">
              <w:rPr>
                <w:sz w:val="22"/>
                <w:szCs w:val="22"/>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31794" w:rsidRPr="006035CF" w:rsidRDefault="00931794" w:rsidP="00931794">
            <w:pPr>
              <w:pStyle w:val="a4"/>
              <w:widowControl w:val="0"/>
              <w:ind w:firstLine="0"/>
              <w:jc w:val="left"/>
              <w:rPr>
                <w:sz w:val="22"/>
                <w:szCs w:val="22"/>
              </w:rPr>
            </w:pPr>
            <w:r w:rsidRPr="006035CF">
              <w:rPr>
                <w:sz w:val="22"/>
                <w:szCs w:val="22"/>
              </w:rPr>
              <w:t>- применение в профессиональной деятельности инструкций на государственном и иностранном языке;</w:t>
            </w:r>
          </w:p>
          <w:p w:rsidR="00931794" w:rsidRPr="006035CF" w:rsidRDefault="00931794" w:rsidP="00931794">
            <w:pPr>
              <w:pStyle w:val="a4"/>
              <w:widowControl w:val="0"/>
              <w:ind w:firstLine="0"/>
              <w:jc w:val="left"/>
              <w:rPr>
                <w:sz w:val="22"/>
                <w:szCs w:val="22"/>
              </w:rPr>
            </w:pPr>
            <w:r w:rsidRPr="006035CF">
              <w:rPr>
                <w:sz w:val="22"/>
                <w:szCs w:val="22"/>
              </w:rPr>
              <w:t>- понимать общий смысл чётко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писать простые связные сообщения на знакомые или интересующие профессиональные темы;</w:t>
            </w:r>
          </w:p>
          <w:p w:rsidR="00931794" w:rsidRDefault="00931794" w:rsidP="00931794">
            <w:pPr>
              <w:rPr>
                <w:sz w:val="22"/>
                <w:szCs w:val="22"/>
              </w:rPr>
            </w:pPr>
            <w:r w:rsidRPr="006035CF">
              <w:rPr>
                <w:sz w:val="22"/>
                <w:szCs w:val="22"/>
              </w:rPr>
              <w:t>- знание правил построения простых и сложных предложений на профессиональные темы, основные общеупотребительные глаголы,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r>
              <w:rPr>
                <w:sz w:val="22"/>
                <w:szCs w:val="22"/>
              </w:rPr>
              <w:t>.</w:t>
            </w:r>
          </w:p>
          <w:p w:rsidR="00931794" w:rsidRDefault="00931794" w:rsidP="00931794">
            <w:pPr>
              <w:rPr>
                <w:sz w:val="22"/>
                <w:szCs w:val="22"/>
              </w:rPr>
            </w:pPr>
          </w:p>
          <w:p w:rsidR="00895FBF" w:rsidRPr="006035CF" w:rsidRDefault="00895FBF" w:rsidP="00895FBF">
            <w:pPr>
              <w:pStyle w:val="a4"/>
              <w:widowControl w:val="0"/>
              <w:ind w:firstLine="0"/>
              <w:rPr>
                <w:sz w:val="22"/>
                <w:szCs w:val="22"/>
              </w:rPr>
            </w:pPr>
            <w:r w:rsidRPr="006035CF">
              <w:rPr>
                <w:b/>
                <w:sz w:val="22"/>
                <w:szCs w:val="22"/>
              </w:rPr>
              <w:t>ОК 09.</w:t>
            </w:r>
            <w:r w:rsidRPr="006035CF">
              <w:rPr>
                <w:sz w:val="22"/>
                <w:szCs w:val="22"/>
              </w:rPr>
              <w:t xml:space="preserve"> Использовать информационные технологии в </w:t>
            </w:r>
            <w:r w:rsidRPr="006035CF">
              <w:rPr>
                <w:sz w:val="22"/>
                <w:szCs w:val="22"/>
              </w:rPr>
              <w:lastRenderedPageBreak/>
              <w:t>профессиональной деятельности</w:t>
            </w:r>
          </w:p>
          <w:p w:rsidR="00895FBF" w:rsidRPr="006035CF" w:rsidRDefault="00895FBF" w:rsidP="00895FBF">
            <w:pPr>
              <w:jc w:val="both"/>
              <w:rPr>
                <w:sz w:val="22"/>
                <w:szCs w:val="22"/>
              </w:rPr>
            </w:pPr>
            <w:r w:rsidRPr="006035CF">
              <w:rPr>
                <w:sz w:val="22"/>
                <w:szCs w:val="22"/>
              </w:rPr>
              <w:t>- использование интернет-технологий при поиске информации и организации работы над подготовкой работ творческого, исследовательского характера.</w:t>
            </w:r>
          </w:p>
          <w:p w:rsidR="00895FBF" w:rsidRPr="006035CF" w:rsidRDefault="00895FBF" w:rsidP="00895FBF">
            <w:pPr>
              <w:jc w:val="both"/>
              <w:rPr>
                <w:sz w:val="22"/>
                <w:szCs w:val="22"/>
              </w:rPr>
            </w:pPr>
            <w:r w:rsidRPr="006035CF">
              <w:rPr>
                <w:sz w:val="22"/>
                <w:szCs w:val="22"/>
              </w:rPr>
              <w:t>- использование ИКТ при подготовке сообщений, рефератов, презентаций на заданную тему;</w:t>
            </w:r>
          </w:p>
          <w:p w:rsidR="00895FBF" w:rsidRPr="006035CF" w:rsidRDefault="00895FBF" w:rsidP="00895FBF">
            <w:pPr>
              <w:pStyle w:val="a4"/>
              <w:widowControl w:val="0"/>
              <w:ind w:firstLine="0"/>
              <w:rPr>
                <w:sz w:val="22"/>
                <w:szCs w:val="22"/>
              </w:rPr>
            </w:pPr>
            <w:r w:rsidRPr="006035CF">
              <w:rPr>
                <w:sz w:val="22"/>
                <w:szCs w:val="22"/>
              </w:rPr>
              <w:t>-грамотность оформления работы, выполненной с использованием ИКТ (таблиц, рисунков, фото- и видеоматериалов);</w:t>
            </w:r>
          </w:p>
          <w:p w:rsidR="00895FBF" w:rsidRPr="006035CF" w:rsidRDefault="00895FBF" w:rsidP="00895FBF">
            <w:pPr>
              <w:rPr>
                <w:sz w:val="22"/>
                <w:szCs w:val="22"/>
              </w:rPr>
            </w:pPr>
            <w:r w:rsidRPr="006035CF">
              <w:rPr>
                <w:bCs/>
                <w:sz w:val="22"/>
                <w:szCs w:val="22"/>
              </w:rPr>
              <w:t xml:space="preserve">- участие </w:t>
            </w:r>
            <w:r w:rsidRPr="006035CF">
              <w:rPr>
                <w:sz w:val="22"/>
                <w:szCs w:val="22"/>
              </w:rPr>
              <w:t>в выполнении творческих и научно-исследовательских работ;</w:t>
            </w:r>
          </w:p>
          <w:p w:rsidR="00895FBF" w:rsidRPr="006035CF" w:rsidRDefault="00895FBF" w:rsidP="00895FBF">
            <w:pPr>
              <w:rPr>
                <w:bCs/>
                <w:sz w:val="22"/>
                <w:szCs w:val="22"/>
              </w:rPr>
            </w:pPr>
            <w:r w:rsidRPr="006035CF">
              <w:rPr>
                <w:bCs/>
                <w:sz w:val="22"/>
                <w:szCs w:val="22"/>
              </w:rPr>
              <w:t>- проявление интереса к инновациям в различных видах деятельности;</w:t>
            </w:r>
          </w:p>
          <w:p w:rsidR="00895FBF" w:rsidRPr="006035CF" w:rsidRDefault="00895FBF" w:rsidP="00895FBF">
            <w:pPr>
              <w:rPr>
                <w:sz w:val="22"/>
                <w:szCs w:val="22"/>
              </w:rPr>
            </w:pPr>
            <w:r w:rsidRPr="006035CF">
              <w:rPr>
                <w:sz w:val="22"/>
                <w:szCs w:val="22"/>
              </w:rPr>
              <w:t>- владение современными технологиями и их использование при выполнении учебных заданий.</w:t>
            </w:r>
          </w:p>
        </w:tc>
        <w:tc>
          <w:tcPr>
            <w:tcW w:w="4076" w:type="dxa"/>
          </w:tcPr>
          <w:p w:rsidR="0071661F" w:rsidRPr="006035CF" w:rsidRDefault="0071661F" w:rsidP="0071661F">
            <w:pPr>
              <w:rPr>
                <w:bCs/>
                <w:sz w:val="22"/>
                <w:szCs w:val="22"/>
              </w:rPr>
            </w:pPr>
            <w:r w:rsidRPr="006035CF">
              <w:rPr>
                <w:bCs/>
                <w:sz w:val="22"/>
                <w:szCs w:val="22"/>
              </w:rPr>
              <w:lastRenderedPageBreak/>
              <w:t xml:space="preserve">Оценка презентаций/рефератов/докладов по разделам «Язык и речь. </w:t>
            </w:r>
          </w:p>
          <w:p w:rsidR="0071661F" w:rsidRPr="006035CF" w:rsidRDefault="0071661F" w:rsidP="0071661F">
            <w:pPr>
              <w:pStyle w:val="a4"/>
              <w:widowControl w:val="0"/>
              <w:ind w:firstLine="0"/>
              <w:rPr>
                <w:bCs/>
                <w:sz w:val="22"/>
                <w:szCs w:val="22"/>
              </w:rPr>
            </w:pPr>
            <w:r w:rsidRPr="006035CF">
              <w:rPr>
                <w:bCs/>
                <w:sz w:val="22"/>
                <w:szCs w:val="22"/>
              </w:rPr>
              <w:t>Функциональные стили речи», «Лексика и фразеология», «Фонетика, орфоэпия, графика, орфография», «Словообразование, морфемика, орфография»</w:t>
            </w:r>
            <w:r w:rsidR="00A33F73">
              <w:rPr>
                <w:bCs/>
                <w:sz w:val="22"/>
                <w:szCs w:val="22"/>
              </w:rPr>
              <w:t xml:space="preserve">, «Морфология, </w:t>
            </w:r>
            <w:r w:rsidR="00A33F73" w:rsidRPr="006035CF">
              <w:rPr>
                <w:bCs/>
                <w:sz w:val="22"/>
                <w:szCs w:val="22"/>
              </w:rPr>
              <w:t>орфография</w:t>
            </w:r>
            <w:r w:rsidR="00A33F73">
              <w:rPr>
                <w:bCs/>
                <w:sz w:val="22"/>
                <w:szCs w:val="22"/>
              </w:rPr>
              <w:t>», «Синтаксис и пунктуация».</w:t>
            </w:r>
          </w:p>
          <w:p w:rsidR="0071661F" w:rsidRPr="006035CF" w:rsidRDefault="0071661F" w:rsidP="0071661F">
            <w:pPr>
              <w:pStyle w:val="a4"/>
              <w:widowControl w:val="0"/>
              <w:ind w:firstLine="0"/>
              <w:rPr>
                <w:sz w:val="22"/>
                <w:szCs w:val="22"/>
                <w:lang w:eastAsia="en-US"/>
              </w:rPr>
            </w:pPr>
          </w:p>
          <w:p w:rsidR="0071661F" w:rsidRPr="006035CF" w:rsidRDefault="0071661F" w:rsidP="0071661F">
            <w:pPr>
              <w:jc w:val="both"/>
              <w:rPr>
                <w:bCs/>
                <w:sz w:val="22"/>
                <w:szCs w:val="22"/>
              </w:rPr>
            </w:pPr>
            <w:r w:rsidRPr="006035CF">
              <w:rPr>
                <w:sz w:val="22"/>
                <w:szCs w:val="22"/>
                <w:lang w:eastAsia="en-US"/>
              </w:rPr>
              <w:t>Оценка</w:t>
            </w:r>
            <w:r w:rsidR="00BF149F">
              <w:rPr>
                <w:color w:val="000000"/>
                <w:sz w:val="22"/>
                <w:szCs w:val="22"/>
              </w:rPr>
              <w:t>выполненных</w:t>
            </w:r>
            <w:r w:rsidRPr="006035CF">
              <w:rPr>
                <w:sz w:val="22"/>
                <w:szCs w:val="22"/>
                <w:lang w:eastAsia="en-US"/>
              </w:rPr>
              <w:t xml:space="preserve"> творческих работ, кроссвордов по теме </w:t>
            </w:r>
            <w:r w:rsidRPr="006035CF">
              <w:rPr>
                <w:bCs/>
                <w:sz w:val="22"/>
                <w:szCs w:val="22"/>
              </w:rPr>
              <w:t>«Язык и речь. Функциональные стили речи» (</w:t>
            </w:r>
            <w:r w:rsidRPr="006035CF">
              <w:rPr>
                <w:sz w:val="22"/>
                <w:szCs w:val="22"/>
              </w:rPr>
              <w:t>составить тексты на одну тему разных стилей речи «Об одном и том же по-разному»</w:t>
            </w:r>
            <w:r w:rsidRPr="006035CF">
              <w:rPr>
                <w:bCs/>
                <w:sz w:val="22"/>
                <w:szCs w:val="22"/>
              </w:rPr>
              <w:t xml:space="preserve">, </w:t>
            </w:r>
            <w:r w:rsidRPr="006035CF">
              <w:rPr>
                <w:sz w:val="22"/>
                <w:szCs w:val="22"/>
              </w:rPr>
              <w:t xml:space="preserve">составить конспектирование </w:t>
            </w:r>
            <w:r w:rsidRPr="006035CF">
              <w:rPr>
                <w:sz w:val="22"/>
                <w:szCs w:val="22"/>
              </w:rPr>
              <w:lastRenderedPageBreak/>
              <w:t>научной статьи (по выбору студента), написание автобиографии, расписки, заявле</w:t>
            </w:r>
            <w:r>
              <w:rPr>
                <w:sz w:val="22"/>
                <w:szCs w:val="22"/>
              </w:rPr>
              <w:t>-</w:t>
            </w:r>
            <w:r w:rsidRPr="006035CF">
              <w:rPr>
                <w:sz w:val="22"/>
                <w:szCs w:val="22"/>
              </w:rPr>
              <w:t>ния, объяснительной; лингвости</w:t>
            </w:r>
            <w:r>
              <w:rPr>
                <w:sz w:val="22"/>
                <w:szCs w:val="22"/>
              </w:rPr>
              <w:t>-</w:t>
            </w:r>
            <w:r w:rsidRPr="006035CF">
              <w:rPr>
                <w:sz w:val="22"/>
                <w:szCs w:val="22"/>
              </w:rPr>
              <w:t xml:space="preserve">листический анализ текста), </w:t>
            </w:r>
            <w:r w:rsidRPr="006035CF">
              <w:rPr>
                <w:bCs/>
                <w:sz w:val="22"/>
                <w:szCs w:val="22"/>
              </w:rPr>
              <w:t>«Лексика и фразеология» (выбрать 2-3 фразеологизма из разных языков и рассказать историю происхождения; сочинить исто</w:t>
            </w:r>
            <w:r>
              <w:rPr>
                <w:bCs/>
                <w:sz w:val="22"/>
                <w:szCs w:val="22"/>
              </w:rPr>
              <w:t>-</w:t>
            </w:r>
            <w:r w:rsidRPr="006035CF">
              <w:rPr>
                <w:bCs/>
                <w:sz w:val="22"/>
                <w:szCs w:val="22"/>
              </w:rPr>
              <w:t>рию, используя фразеологизмы и т.д.)</w:t>
            </w:r>
          </w:p>
          <w:p w:rsidR="0071661F" w:rsidRPr="006035CF" w:rsidRDefault="0071661F" w:rsidP="0071661F">
            <w:pPr>
              <w:pStyle w:val="a4"/>
              <w:widowControl w:val="0"/>
              <w:ind w:firstLine="0"/>
              <w:rPr>
                <w:bCs/>
                <w:sz w:val="22"/>
                <w:szCs w:val="22"/>
              </w:rPr>
            </w:pPr>
          </w:p>
          <w:p w:rsidR="0087695B" w:rsidRPr="006035CF" w:rsidRDefault="0071661F" w:rsidP="0087695B">
            <w:pPr>
              <w:jc w:val="both"/>
              <w:rPr>
                <w:sz w:val="22"/>
                <w:szCs w:val="22"/>
              </w:rPr>
            </w:pPr>
            <w:r w:rsidRPr="006035CF">
              <w:rPr>
                <w:bCs/>
                <w:sz w:val="22"/>
                <w:szCs w:val="22"/>
              </w:rPr>
              <w:t>Оценка</w:t>
            </w:r>
            <w:r w:rsidR="00BF149F">
              <w:rPr>
                <w:bCs/>
                <w:sz w:val="22"/>
                <w:szCs w:val="22"/>
              </w:rPr>
              <w:t xml:space="preserve"> написанных</w:t>
            </w:r>
            <w:r w:rsidRPr="006035CF">
              <w:rPr>
                <w:bCs/>
                <w:sz w:val="22"/>
                <w:szCs w:val="22"/>
              </w:rPr>
              <w:t xml:space="preserve"> сочинений и эссе по теме «Язык и ре</w:t>
            </w:r>
            <w:r w:rsidR="0087695B">
              <w:rPr>
                <w:bCs/>
                <w:sz w:val="22"/>
                <w:szCs w:val="22"/>
              </w:rPr>
              <w:t>чь. Функциональные стили речи».</w:t>
            </w:r>
          </w:p>
          <w:p w:rsidR="0071661F" w:rsidRPr="006035CF" w:rsidRDefault="0071661F" w:rsidP="0071661F">
            <w:pPr>
              <w:pStyle w:val="a7"/>
              <w:spacing w:before="0" w:beforeAutospacing="0" w:after="0" w:afterAutospacing="0"/>
              <w:jc w:val="both"/>
              <w:rPr>
                <w:sz w:val="22"/>
                <w:szCs w:val="22"/>
              </w:rPr>
            </w:pPr>
          </w:p>
          <w:p w:rsidR="0071661F" w:rsidRPr="006035CF" w:rsidRDefault="0071661F" w:rsidP="0071661F">
            <w:pPr>
              <w:pStyle w:val="a4"/>
              <w:widowControl w:val="0"/>
              <w:ind w:firstLine="0"/>
              <w:rPr>
                <w:sz w:val="22"/>
                <w:szCs w:val="22"/>
                <w:lang w:eastAsia="en-US"/>
              </w:rPr>
            </w:pPr>
          </w:p>
          <w:p w:rsidR="00B40AB2" w:rsidRDefault="0071661F" w:rsidP="0071661F">
            <w:pPr>
              <w:rPr>
                <w:rStyle w:val="a6"/>
                <w:b w:val="0"/>
                <w:sz w:val="22"/>
                <w:szCs w:val="22"/>
              </w:rPr>
            </w:pPr>
            <w:r w:rsidRPr="006035CF">
              <w:rPr>
                <w:bCs/>
                <w:sz w:val="22"/>
                <w:szCs w:val="22"/>
              </w:rPr>
              <w:t>Оценка проектов по теме «Язык и речь»</w:t>
            </w:r>
            <w:r>
              <w:rPr>
                <w:bCs/>
                <w:sz w:val="22"/>
                <w:szCs w:val="22"/>
              </w:rPr>
              <w:t xml:space="preserve"> и «Лексика и фразеология»</w:t>
            </w:r>
            <w:r w:rsidR="0087695B">
              <w:rPr>
                <w:bCs/>
                <w:sz w:val="22"/>
                <w:szCs w:val="22"/>
              </w:rPr>
              <w:t>.</w:t>
            </w:r>
          </w:p>
          <w:p w:rsidR="000C5F6E" w:rsidRDefault="000C5F6E" w:rsidP="0071661F">
            <w:pPr>
              <w:rPr>
                <w:rStyle w:val="a6"/>
                <w:b w:val="0"/>
                <w:sz w:val="22"/>
                <w:szCs w:val="22"/>
              </w:rPr>
            </w:pPr>
          </w:p>
          <w:p w:rsidR="000C5F6E" w:rsidRDefault="000C5F6E" w:rsidP="000C5F6E">
            <w:pPr>
              <w:rPr>
                <w:bCs/>
                <w:sz w:val="22"/>
                <w:szCs w:val="22"/>
              </w:rPr>
            </w:pPr>
            <w:r w:rsidRPr="006035CF">
              <w:rPr>
                <w:bCs/>
                <w:sz w:val="22"/>
                <w:szCs w:val="22"/>
              </w:rPr>
              <w:t xml:space="preserve">Оценка </w:t>
            </w:r>
            <w:r>
              <w:rPr>
                <w:bCs/>
                <w:sz w:val="22"/>
                <w:szCs w:val="22"/>
              </w:rPr>
              <w:t>презентаций/рефератов/докладов</w:t>
            </w:r>
            <w:r w:rsidRPr="006035CF">
              <w:rPr>
                <w:bCs/>
                <w:sz w:val="22"/>
                <w:szCs w:val="22"/>
              </w:rPr>
              <w:t xml:space="preserve"> по </w:t>
            </w:r>
            <w:r>
              <w:rPr>
                <w:bCs/>
                <w:sz w:val="22"/>
                <w:szCs w:val="22"/>
              </w:rPr>
              <w:t>р</w:t>
            </w:r>
            <w:r w:rsidR="0087695B">
              <w:rPr>
                <w:bCs/>
                <w:sz w:val="22"/>
                <w:szCs w:val="22"/>
              </w:rPr>
              <w:t>азделу «Синтаксис и пунктуация».</w:t>
            </w:r>
          </w:p>
          <w:p w:rsidR="00B528B1" w:rsidRDefault="00B528B1" w:rsidP="000C5F6E">
            <w:pPr>
              <w:rPr>
                <w:bCs/>
                <w:sz w:val="22"/>
                <w:szCs w:val="22"/>
              </w:rPr>
            </w:pPr>
          </w:p>
          <w:p w:rsidR="00B528B1" w:rsidRPr="006035CF" w:rsidRDefault="00B528B1" w:rsidP="0087695B">
            <w:pPr>
              <w:jc w:val="both"/>
              <w:rPr>
                <w:sz w:val="22"/>
                <w:szCs w:val="22"/>
              </w:rPr>
            </w:pPr>
            <w:r w:rsidRPr="006035CF">
              <w:rPr>
                <w:bCs/>
                <w:sz w:val="22"/>
                <w:szCs w:val="22"/>
              </w:rPr>
              <w:t>Оценка</w:t>
            </w:r>
            <w:r>
              <w:rPr>
                <w:bCs/>
                <w:sz w:val="22"/>
                <w:szCs w:val="22"/>
              </w:rPr>
              <w:t xml:space="preserve"> проектов</w:t>
            </w:r>
            <w:r w:rsidR="00B67D3E">
              <w:rPr>
                <w:bCs/>
                <w:sz w:val="22"/>
                <w:szCs w:val="22"/>
              </w:rPr>
              <w:t>/презентаций</w:t>
            </w:r>
            <w:r>
              <w:rPr>
                <w:bCs/>
                <w:sz w:val="22"/>
                <w:szCs w:val="22"/>
              </w:rPr>
              <w:t xml:space="preserve"> по теме «Морфология и словообразование</w:t>
            </w:r>
            <w:r w:rsidR="0087695B">
              <w:rPr>
                <w:bCs/>
                <w:sz w:val="22"/>
                <w:szCs w:val="22"/>
              </w:rPr>
              <w:t>».</w:t>
            </w:r>
          </w:p>
        </w:tc>
      </w:tr>
      <w:tr w:rsidR="00B40AB2" w:rsidTr="00DB6C68">
        <w:tc>
          <w:tcPr>
            <w:tcW w:w="2622" w:type="dxa"/>
          </w:tcPr>
          <w:p w:rsidR="00F22FA4" w:rsidRPr="006035CF" w:rsidRDefault="00F22FA4" w:rsidP="00F22FA4">
            <w:pPr>
              <w:jc w:val="both"/>
              <w:rPr>
                <w:sz w:val="22"/>
                <w:szCs w:val="22"/>
              </w:rPr>
            </w:pPr>
            <w:r w:rsidRPr="006035CF">
              <w:rPr>
                <w:sz w:val="22"/>
                <w:szCs w:val="22"/>
              </w:rPr>
              <w:lastRenderedPageBreak/>
              <w:t>- применение навыков сотрудничества со сверст-никами, детьми мла</w:t>
            </w:r>
            <w:r w:rsidR="005030EB">
              <w:rPr>
                <w:sz w:val="22"/>
                <w:szCs w:val="22"/>
              </w:rPr>
              <w:t>дшего возраста, взрослыми в про</w:t>
            </w:r>
            <w:r w:rsidRPr="006035CF">
              <w:rPr>
                <w:sz w:val="22"/>
                <w:szCs w:val="22"/>
              </w:rPr>
              <w:t>цессе речевого общения, образовательной, обще-ственно полезной, учебно-исследовательской, проектной и других видах деятельности;</w:t>
            </w:r>
          </w:p>
          <w:p w:rsidR="00F22FA4" w:rsidRPr="006035CF" w:rsidRDefault="00F22FA4" w:rsidP="00F22FA4">
            <w:pPr>
              <w:jc w:val="both"/>
              <w:rPr>
                <w:sz w:val="22"/>
                <w:szCs w:val="22"/>
              </w:rPr>
            </w:pPr>
          </w:p>
          <w:p w:rsidR="00B40AB2" w:rsidRPr="006035CF" w:rsidRDefault="00F22FA4" w:rsidP="00F22FA4">
            <w:pPr>
              <w:jc w:val="both"/>
              <w:rPr>
                <w:sz w:val="22"/>
                <w:szCs w:val="22"/>
              </w:rPr>
            </w:pPr>
            <w:r w:rsidRPr="006035CF">
              <w:rPr>
                <w:sz w:val="22"/>
                <w:szCs w:val="22"/>
              </w:rPr>
              <w:t>- овладение нормами речевого поведения в различных ситуациях межличностного и межкультурного общения;</w:t>
            </w:r>
          </w:p>
        </w:tc>
        <w:tc>
          <w:tcPr>
            <w:tcW w:w="2873" w:type="dxa"/>
          </w:tcPr>
          <w:p w:rsidR="00D056D3" w:rsidRPr="006035CF" w:rsidRDefault="00D056D3" w:rsidP="00D056D3">
            <w:pPr>
              <w:pStyle w:val="a4"/>
              <w:widowControl w:val="0"/>
              <w:ind w:firstLine="0"/>
              <w:rPr>
                <w:sz w:val="22"/>
                <w:szCs w:val="22"/>
              </w:rPr>
            </w:pPr>
            <w:r w:rsidRPr="006035CF">
              <w:rPr>
                <w:b/>
                <w:sz w:val="22"/>
                <w:szCs w:val="22"/>
              </w:rPr>
              <w:t>ОК 09.</w:t>
            </w:r>
            <w:r w:rsidRPr="006035CF">
              <w:rPr>
                <w:sz w:val="22"/>
                <w:szCs w:val="22"/>
              </w:rPr>
              <w:t xml:space="preserve"> Использовать информационные технологии в профессиональной деятельности</w:t>
            </w:r>
          </w:p>
          <w:p w:rsidR="00D056D3" w:rsidRPr="006035CF" w:rsidRDefault="00D056D3" w:rsidP="00D056D3">
            <w:pPr>
              <w:jc w:val="both"/>
              <w:rPr>
                <w:sz w:val="22"/>
                <w:szCs w:val="22"/>
              </w:rPr>
            </w:pPr>
            <w:r w:rsidRPr="006035CF">
              <w:rPr>
                <w:sz w:val="22"/>
                <w:szCs w:val="22"/>
              </w:rPr>
              <w:t>- использование интернет-технологий при поиске информации и организации работы над подготовкой работ творческого, исследовательского характера.</w:t>
            </w:r>
          </w:p>
          <w:p w:rsidR="00D056D3" w:rsidRPr="006035CF" w:rsidRDefault="00D056D3" w:rsidP="00D056D3">
            <w:pPr>
              <w:jc w:val="both"/>
              <w:rPr>
                <w:sz w:val="22"/>
                <w:szCs w:val="22"/>
              </w:rPr>
            </w:pPr>
            <w:r w:rsidRPr="006035CF">
              <w:rPr>
                <w:sz w:val="22"/>
                <w:szCs w:val="22"/>
              </w:rPr>
              <w:t>- использование ИКТ при подготовке сообщений, рефератов, презентаций на заданную тему;</w:t>
            </w:r>
          </w:p>
          <w:p w:rsidR="00D056D3" w:rsidRPr="006035CF" w:rsidRDefault="00D056D3" w:rsidP="00D056D3">
            <w:pPr>
              <w:pStyle w:val="a4"/>
              <w:widowControl w:val="0"/>
              <w:ind w:firstLine="0"/>
              <w:rPr>
                <w:sz w:val="22"/>
                <w:szCs w:val="22"/>
              </w:rPr>
            </w:pPr>
            <w:r w:rsidRPr="006035CF">
              <w:rPr>
                <w:sz w:val="22"/>
                <w:szCs w:val="22"/>
              </w:rPr>
              <w:t>-грамотность оформления работы, выполненной с использованием ИКТ (таблиц, рисунков, фото- и видеоматериалов);</w:t>
            </w:r>
          </w:p>
          <w:p w:rsidR="00D056D3" w:rsidRPr="006035CF" w:rsidRDefault="00D056D3" w:rsidP="00D056D3">
            <w:pPr>
              <w:rPr>
                <w:sz w:val="22"/>
                <w:szCs w:val="22"/>
              </w:rPr>
            </w:pPr>
            <w:r w:rsidRPr="006035CF">
              <w:rPr>
                <w:bCs/>
                <w:sz w:val="22"/>
                <w:szCs w:val="22"/>
              </w:rPr>
              <w:t xml:space="preserve">- участие </w:t>
            </w:r>
            <w:r w:rsidRPr="006035CF">
              <w:rPr>
                <w:sz w:val="22"/>
                <w:szCs w:val="22"/>
              </w:rPr>
              <w:t>в выполнении творческих и научно-исследовательских работ;</w:t>
            </w:r>
          </w:p>
          <w:p w:rsidR="00D056D3" w:rsidRPr="006035CF" w:rsidRDefault="00D056D3" w:rsidP="00D056D3">
            <w:pPr>
              <w:rPr>
                <w:bCs/>
                <w:sz w:val="22"/>
                <w:szCs w:val="22"/>
              </w:rPr>
            </w:pPr>
            <w:r w:rsidRPr="006035CF">
              <w:rPr>
                <w:bCs/>
                <w:sz w:val="22"/>
                <w:szCs w:val="22"/>
              </w:rPr>
              <w:t>- проявление интереса к инновациям в различных видах деятельности;</w:t>
            </w:r>
          </w:p>
          <w:p w:rsidR="00B40AB2" w:rsidRDefault="00D056D3" w:rsidP="00D056D3">
            <w:pPr>
              <w:rPr>
                <w:sz w:val="22"/>
                <w:szCs w:val="22"/>
              </w:rPr>
            </w:pPr>
            <w:r w:rsidRPr="006035CF">
              <w:rPr>
                <w:sz w:val="22"/>
                <w:szCs w:val="22"/>
              </w:rPr>
              <w:t xml:space="preserve">- владение современными </w:t>
            </w:r>
            <w:r w:rsidRPr="006035CF">
              <w:rPr>
                <w:sz w:val="22"/>
                <w:szCs w:val="22"/>
              </w:rPr>
              <w:lastRenderedPageBreak/>
              <w:t>технологиями и их использование при выполнении учебных заданий.</w:t>
            </w:r>
          </w:p>
          <w:p w:rsidR="00D056D3" w:rsidRPr="006035CF" w:rsidRDefault="00D056D3" w:rsidP="00D056D3">
            <w:pPr>
              <w:pStyle w:val="a4"/>
              <w:widowControl w:val="0"/>
              <w:ind w:firstLine="0"/>
              <w:rPr>
                <w:sz w:val="22"/>
                <w:szCs w:val="22"/>
              </w:rPr>
            </w:pPr>
            <w:r w:rsidRPr="006035CF">
              <w:rPr>
                <w:b/>
                <w:sz w:val="22"/>
                <w:szCs w:val="22"/>
              </w:rPr>
              <w:t>ОК 02.</w:t>
            </w:r>
            <w:r w:rsidRPr="006035CF">
              <w:rPr>
                <w:sz w:val="22"/>
                <w:szCs w:val="22"/>
              </w:rPr>
              <w:t xml:space="preserve"> Осуществлять поиск, анализ и интерпретацию информации, необходимой для выполнения задач профессиональной деятельности</w:t>
            </w:r>
          </w:p>
          <w:p w:rsidR="00D056D3" w:rsidRPr="006035CF" w:rsidRDefault="00D056D3" w:rsidP="00D056D3">
            <w:pPr>
              <w:jc w:val="both"/>
              <w:rPr>
                <w:sz w:val="22"/>
                <w:szCs w:val="22"/>
              </w:rPr>
            </w:pPr>
            <w:r w:rsidRPr="006035CF">
              <w:rPr>
                <w:sz w:val="22"/>
                <w:szCs w:val="22"/>
              </w:rPr>
              <w:t>- знание и применение различных методов поиска информации в самостоятельной работе;</w:t>
            </w:r>
          </w:p>
          <w:p w:rsidR="00D056D3" w:rsidRPr="006035CF" w:rsidRDefault="00D056D3" w:rsidP="00D056D3">
            <w:pPr>
              <w:jc w:val="both"/>
              <w:rPr>
                <w:sz w:val="22"/>
                <w:szCs w:val="22"/>
              </w:rPr>
            </w:pPr>
            <w:r w:rsidRPr="006035CF">
              <w:rPr>
                <w:sz w:val="22"/>
                <w:szCs w:val="22"/>
              </w:rPr>
              <w:t>- использование различных источников информации при подготовке сообщений, рефератов, презентаций на заданную тему;</w:t>
            </w:r>
          </w:p>
          <w:p w:rsidR="00D056D3" w:rsidRDefault="00D056D3" w:rsidP="00D056D3">
            <w:pPr>
              <w:rPr>
                <w:sz w:val="22"/>
                <w:szCs w:val="22"/>
              </w:rPr>
            </w:pPr>
            <w:r w:rsidRPr="006035CF">
              <w:rPr>
                <w:sz w:val="22"/>
                <w:szCs w:val="22"/>
              </w:rPr>
              <w:t>- способность пользоваться современными методами обработки, анализа и синтеза информации.</w:t>
            </w:r>
          </w:p>
          <w:p w:rsidR="00D056D3" w:rsidRDefault="00D056D3" w:rsidP="00D056D3">
            <w:pPr>
              <w:rPr>
                <w:sz w:val="22"/>
                <w:szCs w:val="22"/>
              </w:rPr>
            </w:pPr>
          </w:p>
          <w:p w:rsidR="00D056D3" w:rsidRPr="006035CF" w:rsidRDefault="00D056D3" w:rsidP="00D056D3">
            <w:pPr>
              <w:jc w:val="both"/>
              <w:rPr>
                <w:sz w:val="22"/>
                <w:szCs w:val="22"/>
              </w:rPr>
            </w:pPr>
            <w:r w:rsidRPr="006035CF">
              <w:rPr>
                <w:b/>
                <w:sz w:val="22"/>
                <w:szCs w:val="22"/>
              </w:rPr>
              <w:t>ОК 04.</w:t>
            </w:r>
            <w:r w:rsidRPr="006035CF">
              <w:rPr>
                <w:sz w:val="22"/>
                <w:szCs w:val="22"/>
              </w:rPr>
              <w:t xml:space="preserve"> Работать в коллективе и команде, эффективно взаимодействовать с коллегами, руководством, клиентами</w:t>
            </w:r>
          </w:p>
          <w:p w:rsidR="00D056D3" w:rsidRPr="006035CF" w:rsidRDefault="00D056D3" w:rsidP="00D056D3">
            <w:pPr>
              <w:rPr>
                <w:sz w:val="22"/>
                <w:szCs w:val="22"/>
              </w:rPr>
            </w:pPr>
            <w:r w:rsidRPr="006035CF">
              <w:rPr>
                <w:sz w:val="22"/>
                <w:szCs w:val="22"/>
              </w:rPr>
              <w:t>- эффективность работы в микрогруппах при выполнении заданий на уроках;</w:t>
            </w:r>
          </w:p>
          <w:p w:rsidR="00D056D3" w:rsidRPr="006035CF" w:rsidRDefault="00D056D3" w:rsidP="00D056D3">
            <w:pPr>
              <w:jc w:val="both"/>
              <w:rPr>
                <w:sz w:val="22"/>
                <w:szCs w:val="22"/>
              </w:rPr>
            </w:pPr>
            <w:r w:rsidRPr="006035CF">
              <w:rPr>
                <w:sz w:val="22"/>
                <w:szCs w:val="22"/>
              </w:rPr>
              <w:t>- эффективность работы в парах при выполнении творческих, исследовательских работ.</w:t>
            </w:r>
          </w:p>
          <w:p w:rsidR="00D056D3" w:rsidRDefault="00D056D3" w:rsidP="00D056D3">
            <w:pPr>
              <w:rPr>
                <w:sz w:val="22"/>
                <w:szCs w:val="22"/>
              </w:rPr>
            </w:pPr>
          </w:p>
          <w:p w:rsidR="00D056D3" w:rsidRPr="006035CF" w:rsidRDefault="00D056D3" w:rsidP="00D056D3">
            <w:pPr>
              <w:pStyle w:val="a4"/>
              <w:widowControl w:val="0"/>
              <w:ind w:firstLine="0"/>
              <w:jc w:val="left"/>
              <w:rPr>
                <w:sz w:val="22"/>
                <w:szCs w:val="22"/>
              </w:rPr>
            </w:pPr>
            <w:r w:rsidRPr="006035CF">
              <w:rPr>
                <w:b/>
                <w:sz w:val="22"/>
                <w:szCs w:val="22"/>
              </w:rPr>
              <w:t>ОК 05.</w:t>
            </w:r>
            <w:r w:rsidRPr="006035CF">
              <w:rPr>
                <w:sz w:val="22"/>
                <w:szCs w:val="22"/>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056D3" w:rsidRPr="006035CF" w:rsidRDefault="00D056D3" w:rsidP="00D056D3">
            <w:pPr>
              <w:pStyle w:val="a4"/>
              <w:widowControl w:val="0"/>
              <w:ind w:firstLine="0"/>
              <w:jc w:val="left"/>
              <w:rPr>
                <w:sz w:val="22"/>
                <w:szCs w:val="22"/>
              </w:rPr>
            </w:pPr>
            <w:r w:rsidRPr="006035CF">
              <w:rPr>
                <w:sz w:val="22"/>
                <w:szCs w:val="22"/>
              </w:rPr>
              <w:t>- применение в профессиональной деятельности инструкций на государственном и иностранном языке;</w:t>
            </w:r>
          </w:p>
          <w:p w:rsidR="00D056D3" w:rsidRPr="006035CF" w:rsidRDefault="00D056D3" w:rsidP="00D056D3">
            <w:pPr>
              <w:pStyle w:val="a4"/>
              <w:widowControl w:val="0"/>
              <w:ind w:firstLine="0"/>
              <w:jc w:val="left"/>
              <w:rPr>
                <w:sz w:val="22"/>
                <w:szCs w:val="22"/>
              </w:rPr>
            </w:pPr>
            <w:r w:rsidRPr="006035CF">
              <w:rPr>
                <w:sz w:val="22"/>
                <w:szCs w:val="22"/>
              </w:rPr>
              <w:t xml:space="preserve">- понимать общий смысл чётко произнесенных высказываний на известные темы (профессиональные и </w:t>
            </w:r>
            <w:r w:rsidRPr="006035CF">
              <w:rPr>
                <w:sz w:val="22"/>
                <w:szCs w:val="22"/>
              </w:rPr>
              <w:lastRenderedPageBreak/>
              <w:t>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писать простые связные сообщения на знакомые или интересующие профессиональные темы;</w:t>
            </w:r>
          </w:p>
          <w:p w:rsidR="00D056D3" w:rsidRDefault="00D056D3" w:rsidP="00D056D3">
            <w:pPr>
              <w:rPr>
                <w:sz w:val="22"/>
                <w:szCs w:val="22"/>
              </w:rPr>
            </w:pPr>
            <w:r w:rsidRPr="006035CF">
              <w:rPr>
                <w:sz w:val="22"/>
                <w:szCs w:val="22"/>
              </w:rPr>
              <w:t>- знание правил построения простых и сложных предложений на профессиональные темы, основные общеупотребительные глаголы,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r>
              <w:rPr>
                <w:sz w:val="22"/>
                <w:szCs w:val="22"/>
              </w:rPr>
              <w:t>.</w:t>
            </w:r>
          </w:p>
          <w:p w:rsidR="00D056D3" w:rsidRPr="006035CF" w:rsidRDefault="00D056D3" w:rsidP="00D056D3">
            <w:pPr>
              <w:rPr>
                <w:sz w:val="22"/>
                <w:szCs w:val="22"/>
              </w:rPr>
            </w:pPr>
          </w:p>
        </w:tc>
        <w:tc>
          <w:tcPr>
            <w:tcW w:w="4076" w:type="dxa"/>
          </w:tcPr>
          <w:p w:rsidR="007F6461" w:rsidRPr="006035CF" w:rsidRDefault="007F6461" w:rsidP="007F6461">
            <w:pPr>
              <w:jc w:val="both"/>
              <w:rPr>
                <w:bCs/>
                <w:sz w:val="22"/>
                <w:szCs w:val="22"/>
              </w:rPr>
            </w:pPr>
            <w:r w:rsidRPr="006035CF">
              <w:rPr>
                <w:sz w:val="22"/>
                <w:szCs w:val="22"/>
              </w:rPr>
              <w:lastRenderedPageBreak/>
              <w:t xml:space="preserve">Оценка диалогов по разделам </w:t>
            </w:r>
            <w:r w:rsidRPr="006035CF">
              <w:rPr>
                <w:bCs/>
                <w:sz w:val="22"/>
                <w:szCs w:val="22"/>
              </w:rPr>
              <w:t>«Язык и речь. Функциональные стили речи», «Лексика и фразеология», «Фонетика, орфоэпия, графика, орфография»</w:t>
            </w:r>
            <w:r w:rsidR="001625B7">
              <w:rPr>
                <w:bCs/>
                <w:sz w:val="22"/>
                <w:szCs w:val="22"/>
              </w:rPr>
              <w:t>.</w:t>
            </w:r>
          </w:p>
          <w:p w:rsidR="007F6461" w:rsidRPr="006035CF" w:rsidRDefault="007F6461" w:rsidP="007F6461">
            <w:pPr>
              <w:jc w:val="both"/>
              <w:rPr>
                <w:bCs/>
                <w:sz w:val="22"/>
                <w:szCs w:val="22"/>
              </w:rPr>
            </w:pPr>
          </w:p>
          <w:p w:rsidR="004D6CF6" w:rsidRPr="006035CF" w:rsidRDefault="007F6461" w:rsidP="004D6CF6">
            <w:pPr>
              <w:jc w:val="both"/>
              <w:rPr>
                <w:bCs/>
                <w:sz w:val="22"/>
                <w:szCs w:val="22"/>
              </w:rPr>
            </w:pPr>
            <w:r w:rsidRPr="006035CF">
              <w:rPr>
                <w:bCs/>
                <w:sz w:val="22"/>
                <w:szCs w:val="22"/>
              </w:rPr>
              <w:t>Оценка презентаций</w:t>
            </w:r>
            <w:r w:rsidR="001B00F2">
              <w:rPr>
                <w:bCs/>
                <w:sz w:val="22"/>
                <w:szCs w:val="22"/>
              </w:rPr>
              <w:t>/проектов/докладов/рефератов</w:t>
            </w:r>
            <w:r w:rsidR="004D6CF6" w:rsidRPr="006035CF">
              <w:rPr>
                <w:color w:val="000000"/>
                <w:sz w:val="22"/>
                <w:szCs w:val="22"/>
              </w:rPr>
              <w:t xml:space="preserve">по разделам дисциплины: </w:t>
            </w:r>
            <w:r w:rsidR="004D6CF6" w:rsidRPr="006035CF">
              <w:rPr>
                <w:bCs/>
                <w:sz w:val="22"/>
                <w:szCs w:val="22"/>
              </w:rPr>
              <w:t>«Язык и речь. Функциональные стили речи»,  «Лексика и фразеология», «Фонетика, орфоэпия, графика, орфография»,«Словообразова</w:t>
            </w:r>
            <w:r w:rsidR="001625B7">
              <w:rPr>
                <w:bCs/>
                <w:sz w:val="22"/>
                <w:szCs w:val="22"/>
              </w:rPr>
              <w:t>-</w:t>
            </w:r>
            <w:r w:rsidR="004D6CF6" w:rsidRPr="006035CF">
              <w:rPr>
                <w:bCs/>
                <w:sz w:val="22"/>
                <w:szCs w:val="22"/>
              </w:rPr>
              <w:t>ние, морфемика, орфография», «Морфология и орфография», «Синтаксис и пунктуация»</w:t>
            </w:r>
          </w:p>
          <w:p w:rsidR="007F6461" w:rsidRPr="006035CF" w:rsidRDefault="007F6461" w:rsidP="007F6461">
            <w:pPr>
              <w:jc w:val="both"/>
              <w:rPr>
                <w:bCs/>
                <w:sz w:val="22"/>
                <w:szCs w:val="22"/>
              </w:rPr>
            </w:pPr>
          </w:p>
          <w:p w:rsidR="007F6461" w:rsidRPr="006035CF" w:rsidRDefault="007F6461" w:rsidP="00941CDF">
            <w:pPr>
              <w:jc w:val="both"/>
              <w:rPr>
                <w:sz w:val="22"/>
                <w:szCs w:val="22"/>
              </w:rPr>
            </w:pPr>
            <w:r w:rsidRPr="006035CF">
              <w:rPr>
                <w:bCs/>
                <w:sz w:val="22"/>
                <w:szCs w:val="22"/>
              </w:rPr>
              <w:t>Оценка работы в рамках нетрадиционных уроков в форме диспутов и семинаров по темам «Язык и речь.Функциональные стили речи</w:t>
            </w:r>
            <w:r w:rsidR="000C2456" w:rsidRPr="006035CF">
              <w:rPr>
                <w:bCs/>
                <w:sz w:val="22"/>
                <w:szCs w:val="22"/>
              </w:rPr>
              <w:t>», «</w:t>
            </w:r>
            <w:r w:rsidRPr="006035CF">
              <w:rPr>
                <w:bCs/>
                <w:sz w:val="22"/>
                <w:szCs w:val="22"/>
              </w:rPr>
              <w:t>Лексика и фразеология»</w:t>
            </w:r>
          </w:p>
        </w:tc>
      </w:tr>
      <w:tr w:rsidR="00B40AB2" w:rsidTr="00DB6C68">
        <w:tc>
          <w:tcPr>
            <w:tcW w:w="2622" w:type="dxa"/>
          </w:tcPr>
          <w:p w:rsidR="004D6CF6" w:rsidRPr="002448E4" w:rsidRDefault="004D6CF6" w:rsidP="00B40AB2">
            <w:pPr>
              <w:rPr>
                <w:b/>
                <w:sz w:val="22"/>
                <w:szCs w:val="22"/>
              </w:rPr>
            </w:pPr>
          </w:p>
          <w:p w:rsidR="00B40AB2" w:rsidRDefault="004D6CF6" w:rsidP="00B40AB2">
            <w:r w:rsidRPr="009E6DC6">
              <w:rPr>
                <w:b/>
                <w:sz w:val="22"/>
                <w:szCs w:val="22"/>
              </w:rPr>
              <w:t>Предметные:</w:t>
            </w:r>
          </w:p>
        </w:tc>
        <w:tc>
          <w:tcPr>
            <w:tcW w:w="2873" w:type="dxa"/>
          </w:tcPr>
          <w:p w:rsidR="00B40AB2" w:rsidRDefault="00B40AB2" w:rsidP="00B40AB2"/>
        </w:tc>
        <w:tc>
          <w:tcPr>
            <w:tcW w:w="4076" w:type="dxa"/>
          </w:tcPr>
          <w:p w:rsidR="00B40AB2" w:rsidRDefault="00B40AB2" w:rsidP="00B40AB2"/>
        </w:tc>
      </w:tr>
      <w:tr w:rsidR="0087695B" w:rsidTr="00DB6C68">
        <w:tc>
          <w:tcPr>
            <w:tcW w:w="2622" w:type="dxa"/>
          </w:tcPr>
          <w:p w:rsidR="0087695B" w:rsidRDefault="0087695B" w:rsidP="00A05969">
            <w:pPr>
              <w:jc w:val="both"/>
              <w:rPr>
                <w:rStyle w:val="71"/>
                <w:rFonts w:ascii="Times New Roman" w:hAnsi="Times New Roman" w:cs="Times New Roman"/>
                <w:sz w:val="22"/>
                <w:szCs w:val="22"/>
              </w:rPr>
            </w:pPr>
            <w:r>
              <w:rPr>
                <w:rStyle w:val="71"/>
                <w:rFonts w:ascii="Times New Roman" w:hAnsi="Times New Roman" w:cs="Times New Roman"/>
                <w:sz w:val="22"/>
                <w:szCs w:val="22"/>
              </w:rPr>
              <w:t>-</w:t>
            </w:r>
            <w:r w:rsidRPr="005067F8">
              <w:rPr>
                <w:rStyle w:val="71"/>
                <w:rFonts w:ascii="Times New Roman" w:hAnsi="Times New Roman" w:cs="Times New Roman"/>
                <w:sz w:val="22"/>
                <w:szCs w:val="22"/>
              </w:rPr>
              <w:t>сформированность понятий о нормах русского литературного языка и при</w:t>
            </w:r>
            <w:r w:rsidRPr="005067F8">
              <w:rPr>
                <w:rStyle w:val="71"/>
                <w:rFonts w:ascii="Times New Roman" w:hAnsi="Times New Roman" w:cs="Times New Roman"/>
                <w:sz w:val="22"/>
                <w:szCs w:val="22"/>
              </w:rPr>
              <w:softHyphen/>
              <w:t>менение знаний о них в речевой практике;</w:t>
            </w:r>
          </w:p>
          <w:p w:rsidR="0087695B" w:rsidRDefault="0087695B" w:rsidP="00A05969">
            <w:pPr>
              <w:jc w:val="both"/>
              <w:rPr>
                <w:rStyle w:val="71"/>
                <w:rFonts w:ascii="Times New Roman" w:hAnsi="Times New Roman" w:cs="Times New Roman"/>
                <w:sz w:val="22"/>
                <w:szCs w:val="22"/>
              </w:rPr>
            </w:pPr>
          </w:p>
          <w:p w:rsidR="0087695B" w:rsidRDefault="0087695B" w:rsidP="00A05969">
            <w:pPr>
              <w:jc w:val="both"/>
              <w:rPr>
                <w:sz w:val="22"/>
                <w:szCs w:val="22"/>
              </w:rPr>
            </w:pPr>
            <w:r>
              <w:rPr>
                <w:sz w:val="22"/>
                <w:szCs w:val="22"/>
              </w:rPr>
              <w:t>-</w:t>
            </w:r>
            <w:r w:rsidRPr="005067F8">
              <w:rPr>
                <w:sz w:val="22"/>
                <w:szCs w:val="22"/>
              </w:rPr>
              <w:t>сформированность пред</w:t>
            </w:r>
            <w:r>
              <w:rPr>
                <w:sz w:val="22"/>
                <w:szCs w:val="22"/>
              </w:rPr>
              <w:t>-</w:t>
            </w:r>
            <w:r w:rsidRPr="005067F8">
              <w:rPr>
                <w:sz w:val="22"/>
                <w:szCs w:val="22"/>
              </w:rPr>
              <w:t>ставлений об изобрази</w:t>
            </w:r>
            <w:r>
              <w:rPr>
                <w:sz w:val="22"/>
                <w:szCs w:val="22"/>
              </w:rPr>
              <w:t>-</w:t>
            </w:r>
            <w:r w:rsidRPr="005067F8">
              <w:rPr>
                <w:sz w:val="22"/>
                <w:szCs w:val="22"/>
              </w:rPr>
              <w:t>тельно-выразительных возможностях русского языка;</w:t>
            </w:r>
          </w:p>
          <w:p w:rsidR="0087695B" w:rsidRDefault="0087695B" w:rsidP="00A05969">
            <w:pPr>
              <w:jc w:val="both"/>
              <w:rPr>
                <w:sz w:val="22"/>
                <w:szCs w:val="22"/>
              </w:rPr>
            </w:pPr>
          </w:p>
          <w:p w:rsidR="0087695B" w:rsidRPr="005067F8" w:rsidRDefault="0087695B" w:rsidP="00A05969">
            <w:pPr>
              <w:jc w:val="both"/>
              <w:rPr>
                <w:sz w:val="22"/>
                <w:szCs w:val="22"/>
              </w:rPr>
            </w:pPr>
            <w:r>
              <w:rPr>
                <w:sz w:val="22"/>
                <w:szCs w:val="22"/>
              </w:rPr>
              <w:t>-</w:t>
            </w:r>
            <w:r w:rsidRPr="005067F8">
              <w:rPr>
                <w:sz w:val="22"/>
                <w:szCs w:val="22"/>
              </w:rPr>
              <w:t>сформированность пред</w:t>
            </w:r>
            <w:r>
              <w:rPr>
                <w:sz w:val="22"/>
                <w:szCs w:val="22"/>
              </w:rPr>
              <w:t>-</w:t>
            </w:r>
            <w:r w:rsidRPr="005067F8">
              <w:rPr>
                <w:sz w:val="22"/>
                <w:szCs w:val="22"/>
              </w:rPr>
              <w:t>ставлений о системе стилей языка художественной литературы.</w:t>
            </w:r>
          </w:p>
        </w:tc>
        <w:tc>
          <w:tcPr>
            <w:tcW w:w="2873" w:type="dxa"/>
          </w:tcPr>
          <w:p w:rsidR="0087695B" w:rsidRPr="006035CF" w:rsidRDefault="0087695B" w:rsidP="006C577B">
            <w:pPr>
              <w:pStyle w:val="a4"/>
              <w:widowControl w:val="0"/>
              <w:ind w:firstLine="0"/>
              <w:rPr>
                <w:sz w:val="22"/>
                <w:szCs w:val="22"/>
              </w:rPr>
            </w:pPr>
            <w:r w:rsidRPr="006035CF">
              <w:rPr>
                <w:b/>
                <w:sz w:val="22"/>
                <w:szCs w:val="22"/>
              </w:rPr>
              <w:t>ОК 09.</w:t>
            </w:r>
            <w:r w:rsidRPr="006035CF">
              <w:rPr>
                <w:sz w:val="22"/>
                <w:szCs w:val="22"/>
              </w:rPr>
              <w:t xml:space="preserve"> Использовать информационные технологии в профессиональной деятельности</w:t>
            </w:r>
          </w:p>
          <w:p w:rsidR="0087695B" w:rsidRPr="006035CF" w:rsidRDefault="0087695B" w:rsidP="006C577B">
            <w:pPr>
              <w:jc w:val="both"/>
              <w:rPr>
                <w:sz w:val="22"/>
                <w:szCs w:val="22"/>
              </w:rPr>
            </w:pPr>
            <w:r w:rsidRPr="006035CF">
              <w:rPr>
                <w:sz w:val="22"/>
                <w:szCs w:val="22"/>
              </w:rPr>
              <w:t>- использование интернет-технологий при поиске информации и организации работы над подготовкой работ творческого, исследовательского характера.</w:t>
            </w:r>
          </w:p>
          <w:p w:rsidR="0087695B" w:rsidRPr="006035CF" w:rsidRDefault="0087695B" w:rsidP="006C577B">
            <w:pPr>
              <w:jc w:val="both"/>
              <w:rPr>
                <w:sz w:val="22"/>
                <w:szCs w:val="22"/>
              </w:rPr>
            </w:pPr>
            <w:r w:rsidRPr="006035CF">
              <w:rPr>
                <w:sz w:val="22"/>
                <w:szCs w:val="22"/>
              </w:rPr>
              <w:t>- использование ИКТ при подготовке сообщений, рефератов, презентаций на заданную тему;</w:t>
            </w:r>
          </w:p>
          <w:p w:rsidR="0087695B" w:rsidRPr="006035CF" w:rsidRDefault="0087695B" w:rsidP="006C577B">
            <w:pPr>
              <w:pStyle w:val="a4"/>
              <w:widowControl w:val="0"/>
              <w:ind w:firstLine="0"/>
              <w:rPr>
                <w:sz w:val="22"/>
                <w:szCs w:val="22"/>
              </w:rPr>
            </w:pPr>
            <w:r w:rsidRPr="006035CF">
              <w:rPr>
                <w:sz w:val="22"/>
                <w:szCs w:val="22"/>
              </w:rPr>
              <w:t>-грамотность оформления работы, выполненной с использованием ИКТ (таблиц, рисунков, фото- и видеоматериалов);</w:t>
            </w:r>
          </w:p>
          <w:p w:rsidR="0087695B" w:rsidRPr="006035CF" w:rsidRDefault="0087695B" w:rsidP="006C577B">
            <w:pPr>
              <w:rPr>
                <w:sz w:val="22"/>
                <w:szCs w:val="22"/>
              </w:rPr>
            </w:pPr>
            <w:r w:rsidRPr="006035CF">
              <w:rPr>
                <w:bCs/>
                <w:sz w:val="22"/>
                <w:szCs w:val="22"/>
              </w:rPr>
              <w:t xml:space="preserve">- участие </w:t>
            </w:r>
            <w:r w:rsidRPr="006035CF">
              <w:rPr>
                <w:sz w:val="22"/>
                <w:szCs w:val="22"/>
              </w:rPr>
              <w:t xml:space="preserve">в выполнении </w:t>
            </w:r>
            <w:r w:rsidRPr="006035CF">
              <w:rPr>
                <w:sz w:val="22"/>
                <w:szCs w:val="22"/>
              </w:rPr>
              <w:lastRenderedPageBreak/>
              <w:t>творческих и научно-исследовательских работ;</w:t>
            </w:r>
          </w:p>
          <w:p w:rsidR="0087695B" w:rsidRPr="006035CF" w:rsidRDefault="0087695B" w:rsidP="006C577B">
            <w:pPr>
              <w:rPr>
                <w:bCs/>
                <w:sz w:val="22"/>
                <w:szCs w:val="22"/>
              </w:rPr>
            </w:pPr>
            <w:r w:rsidRPr="006035CF">
              <w:rPr>
                <w:bCs/>
                <w:sz w:val="22"/>
                <w:szCs w:val="22"/>
              </w:rPr>
              <w:t>- проявление интереса к инновациям в различных видах деятельности;</w:t>
            </w:r>
          </w:p>
          <w:p w:rsidR="0087695B" w:rsidRDefault="0087695B" w:rsidP="006C577B">
            <w:pPr>
              <w:rPr>
                <w:sz w:val="22"/>
                <w:szCs w:val="22"/>
              </w:rPr>
            </w:pPr>
            <w:r w:rsidRPr="006035CF">
              <w:rPr>
                <w:sz w:val="22"/>
                <w:szCs w:val="22"/>
              </w:rPr>
              <w:t>- владение современными технологиями и их использование при выполнении учебных заданий.</w:t>
            </w:r>
          </w:p>
          <w:p w:rsidR="0087695B" w:rsidRDefault="0087695B" w:rsidP="006C577B">
            <w:pPr>
              <w:pStyle w:val="a4"/>
              <w:widowControl w:val="0"/>
              <w:ind w:firstLine="0"/>
              <w:rPr>
                <w:b/>
                <w:sz w:val="22"/>
                <w:szCs w:val="22"/>
              </w:rPr>
            </w:pPr>
          </w:p>
          <w:p w:rsidR="0087695B" w:rsidRPr="006035CF" w:rsidRDefault="0087695B" w:rsidP="006C577B">
            <w:pPr>
              <w:pStyle w:val="a4"/>
              <w:widowControl w:val="0"/>
              <w:ind w:firstLine="0"/>
              <w:rPr>
                <w:sz w:val="22"/>
                <w:szCs w:val="22"/>
              </w:rPr>
            </w:pPr>
            <w:r w:rsidRPr="006035CF">
              <w:rPr>
                <w:b/>
                <w:sz w:val="22"/>
                <w:szCs w:val="22"/>
              </w:rPr>
              <w:t>ОК 02.</w:t>
            </w:r>
            <w:r w:rsidRPr="006035CF">
              <w:rPr>
                <w:sz w:val="22"/>
                <w:szCs w:val="22"/>
              </w:rPr>
              <w:t xml:space="preserve"> Осуществлять поиск, анализ и интерпретацию информации, необходимой для выполнения задач профессиональной деятельности</w:t>
            </w:r>
          </w:p>
          <w:p w:rsidR="0087695B" w:rsidRPr="006035CF" w:rsidRDefault="0087695B" w:rsidP="006C577B">
            <w:pPr>
              <w:jc w:val="both"/>
              <w:rPr>
                <w:sz w:val="22"/>
                <w:szCs w:val="22"/>
              </w:rPr>
            </w:pPr>
            <w:r w:rsidRPr="006035CF">
              <w:rPr>
                <w:sz w:val="22"/>
                <w:szCs w:val="22"/>
              </w:rPr>
              <w:t>- знание и применение различных методов поиска информации в самостоятельной работе;</w:t>
            </w:r>
          </w:p>
          <w:p w:rsidR="0087695B" w:rsidRPr="006035CF" w:rsidRDefault="0087695B" w:rsidP="006C577B">
            <w:pPr>
              <w:jc w:val="both"/>
              <w:rPr>
                <w:sz w:val="22"/>
                <w:szCs w:val="22"/>
              </w:rPr>
            </w:pPr>
            <w:r w:rsidRPr="006035CF">
              <w:rPr>
                <w:sz w:val="22"/>
                <w:szCs w:val="22"/>
              </w:rPr>
              <w:t>- использование различных источников информации при подготовке сообщений, рефератов, презентаций на заданную тему;</w:t>
            </w:r>
          </w:p>
          <w:p w:rsidR="0087695B" w:rsidRDefault="0087695B" w:rsidP="006C577B">
            <w:pPr>
              <w:rPr>
                <w:sz w:val="22"/>
                <w:szCs w:val="22"/>
              </w:rPr>
            </w:pPr>
            <w:r w:rsidRPr="006035CF">
              <w:rPr>
                <w:sz w:val="22"/>
                <w:szCs w:val="22"/>
              </w:rPr>
              <w:t>- способность пользоваться современными методами обработки, анализа и синтеза информации.</w:t>
            </w:r>
          </w:p>
          <w:p w:rsidR="0087695B" w:rsidRDefault="0087695B" w:rsidP="006C577B">
            <w:pPr>
              <w:rPr>
                <w:sz w:val="22"/>
                <w:szCs w:val="22"/>
              </w:rPr>
            </w:pPr>
          </w:p>
          <w:p w:rsidR="0087695B" w:rsidRPr="006035CF" w:rsidRDefault="0087695B" w:rsidP="006C577B">
            <w:pPr>
              <w:jc w:val="both"/>
              <w:rPr>
                <w:sz w:val="22"/>
                <w:szCs w:val="22"/>
              </w:rPr>
            </w:pPr>
            <w:r w:rsidRPr="006035CF">
              <w:rPr>
                <w:b/>
                <w:sz w:val="22"/>
                <w:szCs w:val="22"/>
              </w:rPr>
              <w:t>ОК 04.</w:t>
            </w:r>
            <w:r w:rsidRPr="006035CF">
              <w:rPr>
                <w:sz w:val="22"/>
                <w:szCs w:val="22"/>
              </w:rPr>
              <w:t xml:space="preserve"> Работать в коллективе и команде, эффективно взаимодействовать с коллегами, руководством, клиентами</w:t>
            </w:r>
          </w:p>
          <w:p w:rsidR="0087695B" w:rsidRPr="006035CF" w:rsidRDefault="0087695B" w:rsidP="006C577B">
            <w:pPr>
              <w:rPr>
                <w:sz w:val="22"/>
                <w:szCs w:val="22"/>
              </w:rPr>
            </w:pPr>
            <w:r w:rsidRPr="006035CF">
              <w:rPr>
                <w:sz w:val="22"/>
                <w:szCs w:val="22"/>
              </w:rPr>
              <w:t>- эффективность работы в микрогруппах при выполнении заданий на уроках;</w:t>
            </w:r>
          </w:p>
          <w:p w:rsidR="0087695B" w:rsidRPr="006035CF" w:rsidRDefault="0087695B" w:rsidP="006C577B">
            <w:pPr>
              <w:jc w:val="both"/>
              <w:rPr>
                <w:sz w:val="22"/>
                <w:szCs w:val="22"/>
              </w:rPr>
            </w:pPr>
            <w:r w:rsidRPr="006035CF">
              <w:rPr>
                <w:sz w:val="22"/>
                <w:szCs w:val="22"/>
              </w:rPr>
              <w:t>- эффективность работы в парах при выполнении творческих, исследовательских работ.</w:t>
            </w:r>
          </w:p>
          <w:p w:rsidR="0087695B" w:rsidRDefault="0087695B" w:rsidP="006C577B">
            <w:pPr>
              <w:rPr>
                <w:sz w:val="22"/>
                <w:szCs w:val="22"/>
              </w:rPr>
            </w:pPr>
          </w:p>
          <w:p w:rsidR="0087695B" w:rsidRPr="006035CF" w:rsidRDefault="0087695B" w:rsidP="006C577B">
            <w:pPr>
              <w:pStyle w:val="a4"/>
              <w:widowControl w:val="0"/>
              <w:ind w:firstLine="0"/>
              <w:jc w:val="left"/>
              <w:rPr>
                <w:sz w:val="22"/>
                <w:szCs w:val="22"/>
              </w:rPr>
            </w:pPr>
            <w:r w:rsidRPr="006035CF">
              <w:rPr>
                <w:b/>
                <w:sz w:val="22"/>
                <w:szCs w:val="22"/>
              </w:rPr>
              <w:t>ОК 05.</w:t>
            </w:r>
            <w:r w:rsidRPr="006035CF">
              <w:rPr>
                <w:sz w:val="22"/>
                <w:szCs w:val="22"/>
              </w:rPr>
              <w:t xml:space="preserve">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87695B" w:rsidRPr="006035CF" w:rsidRDefault="0087695B" w:rsidP="006C577B">
            <w:pPr>
              <w:pStyle w:val="a4"/>
              <w:widowControl w:val="0"/>
              <w:ind w:firstLine="0"/>
              <w:jc w:val="left"/>
              <w:rPr>
                <w:sz w:val="22"/>
                <w:szCs w:val="22"/>
              </w:rPr>
            </w:pPr>
            <w:r w:rsidRPr="006035CF">
              <w:rPr>
                <w:sz w:val="22"/>
                <w:szCs w:val="22"/>
              </w:rPr>
              <w:t xml:space="preserve">- применение в профессиональной </w:t>
            </w:r>
            <w:r w:rsidRPr="006035CF">
              <w:rPr>
                <w:sz w:val="22"/>
                <w:szCs w:val="22"/>
              </w:rPr>
              <w:lastRenderedPageBreak/>
              <w:t>деятельности инструкций на государственном и иностранном языке;</w:t>
            </w:r>
          </w:p>
          <w:p w:rsidR="0087695B" w:rsidRPr="006035CF" w:rsidRDefault="0087695B" w:rsidP="006C577B">
            <w:pPr>
              <w:pStyle w:val="a4"/>
              <w:widowControl w:val="0"/>
              <w:ind w:firstLine="0"/>
              <w:jc w:val="left"/>
              <w:rPr>
                <w:sz w:val="22"/>
                <w:szCs w:val="22"/>
              </w:rPr>
            </w:pPr>
            <w:r w:rsidRPr="006035CF">
              <w:rPr>
                <w:sz w:val="22"/>
                <w:szCs w:val="22"/>
              </w:rPr>
              <w:t>- понимать общий смысл чётко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писать простые связные сообщения на знакомые или интересующие профессиональные темы;</w:t>
            </w:r>
          </w:p>
          <w:p w:rsidR="0087695B" w:rsidRDefault="0087695B" w:rsidP="006C577B">
            <w:pPr>
              <w:rPr>
                <w:sz w:val="22"/>
                <w:szCs w:val="22"/>
              </w:rPr>
            </w:pPr>
            <w:r w:rsidRPr="006035CF">
              <w:rPr>
                <w:sz w:val="22"/>
                <w:szCs w:val="22"/>
              </w:rPr>
              <w:t>- знание правил построения простых и сложных предложений на профессиональные темы, основные общеупотребительные глаголы,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r>
              <w:rPr>
                <w:sz w:val="22"/>
                <w:szCs w:val="22"/>
              </w:rPr>
              <w:t>.</w:t>
            </w:r>
          </w:p>
          <w:p w:rsidR="0087695B" w:rsidRPr="006035CF" w:rsidRDefault="0087695B" w:rsidP="006C577B">
            <w:pPr>
              <w:rPr>
                <w:sz w:val="22"/>
                <w:szCs w:val="22"/>
              </w:rPr>
            </w:pPr>
          </w:p>
        </w:tc>
        <w:tc>
          <w:tcPr>
            <w:tcW w:w="4076" w:type="dxa"/>
          </w:tcPr>
          <w:p w:rsidR="0087695B" w:rsidRDefault="0087695B" w:rsidP="00D15D46">
            <w:pPr>
              <w:jc w:val="both"/>
              <w:rPr>
                <w:bCs/>
                <w:sz w:val="22"/>
                <w:szCs w:val="22"/>
              </w:rPr>
            </w:pPr>
            <w:r>
              <w:lastRenderedPageBreak/>
              <w:t xml:space="preserve">Оценка конспектов по разделам </w:t>
            </w:r>
            <w:r w:rsidRPr="006035CF">
              <w:rPr>
                <w:bCs/>
                <w:sz w:val="22"/>
                <w:szCs w:val="22"/>
              </w:rPr>
              <w:t>«Язык и речь. Функциональные стили речи»,  «Лексика и фразеология», «Фонетика, орфоэпия, графика, орфография»</w:t>
            </w:r>
          </w:p>
          <w:p w:rsidR="0087695B" w:rsidRDefault="0087695B" w:rsidP="00B40AB2">
            <w:pPr>
              <w:rPr>
                <w:bCs/>
                <w:sz w:val="22"/>
                <w:szCs w:val="22"/>
              </w:rPr>
            </w:pPr>
          </w:p>
          <w:p w:rsidR="0087695B" w:rsidRDefault="0087695B" w:rsidP="00CE7D43">
            <w:pPr>
              <w:jc w:val="both"/>
              <w:rPr>
                <w:bCs/>
                <w:sz w:val="22"/>
                <w:szCs w:val="22"/>
              </w:rPr>
            </w:pPr>
            <w:r w:rsidRPr="006035CF">
              <w:rPr>
                <w:bCs/>
                <w:sz w:val="22"/>
                <w:szCs w:val="22"/>
              </w:rPr>
              <w:t>Оценка презентаций/рефератов/докладов</w:t>
            </w:r>
            <w:r>
              <w:rPr>
                <w:bCs/>
                <w:sz w:val="22"/>
                <w:szCs w:val="22"/>
              </w:rPr>
              <w:t>/ проектов</w:t>
            </w:r>
            <w:r w:rsidRPr="006035CF">
              <w:rPr>
                <w:bCs/>
                <w:sz w:val="22"/>
                <w:szCs w:val="22"/>
              </w:rPr>
              <w:t xml:space="preserve"> по разделам «Язык и</w:t>
            </w:r>
            <w:r>
              <w:rPr>
                <w:bCs/>
                <w:sz w:val="22"/>
                <w:szCs w:val="22"/>
              </w:rPr>
              <w:t xml:space="preserve"> речь. </w:t>
            </w:r>
            <w:r w:rsidRPr="006035CF">
              <w:rPr>
                <w:bCs/>
                <w:sz w:val="22"/>
                <w:szCs w:val="22"/>
              </w:rPr>
              <w:t>Функциональные стили речи», «Лексика и фразеология», «Фонетика, орфоэпия, графика, орфография», «Словообразование, морфемика</w:t>
            </w:r>
            <w:r>
              <w:rPr>
                <w:bCs/>
                <w:sz w:val="22"/>
                <w:szCs w:val="22"/>
              </w:rPr>
              <w:t>», «Морфология и</w:t>
            </w:r>
            <w:r w:rsidRPr="006035CF">
              <w:rPr>
                <w:bCs/>
                <w:sz w:val="22"/>
                <w:szCs w:val="22"/>
              </w:rPr>
              <w:t xml:space="preserve"> орфография»</w:t>
            </w:r>
            <w:r>
              <w:rPr>
                <w:bCs/>
                <w:sz w:val="22"/>
                <w:szCs w:val="22"/>
              </w:rPr>
              <w:t>, «Синтаксис и пунктуация»</w:t>
            </w:r>
          </w:p>
          <w:p w:rsidR="0087695B" w:rsidRDefault="0087695B" w:rsidP="008C45B5">
            <w:pPr>
              <w:jc w:val="both"/>
              <w:rPr>
                <w:bCs/>
                <w:sz w:val="22"/>
                <w:szCs w:val="22"/>
              </w:rPr>
            </w:pPr>
          </w:p>
          <w:p w:rsidR="0087695B" w:rsidRPr="00443987" w:rsidRDefault="0087695B" w:rsidP="0044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443987">
              <w:rPr>
                <w:bCs/>
                <w:sz w:val="22"/>
                <w:szCs w:val="22"/>
              </w:rPr>
              <w:t>Оценка выполненныхпракти</w:t>
            </w:r>
            <w:r>
              <w:rPr>
                <w:bCs/>
                <w:sz w:val="22"/>
                <w:szCs w:val="22"/>
              </w:rPr>
              <w:t>-</w:t>
            </w:r>
            <w:r w:rsidRPr="00443987">
              <w:rPr>
                <w:bCs/>
                <w:sz w:val="22"/>
                <w:szCs w:val="22"/>
              </w:rPr>
              <w:t>ческих работ: «Изобразительно-выразительные средства языка», «</w:t>
            </w:r>
            <w:r w:rsidRPr="00443987">
              <w:rPr>
                <w:sz w:val="22"/>
                <w:szCs w:val="22"/>
                <w:shd w:val="clear" w:color="auto" w:fill="FFFFFF"/>
              </w:rPr>
              <w:t>Определение типа, стиля, жанра текста (по заданному способу)»,</w:t>
            </w:r>
          </w:p>
          <w:p w:rsidR="0087695B" w:rsidRPr="00443987" w:rsidRDefault="0087695B" w:rsidP="004439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shd w:val="clear" w:color="auto" w:fill="FFFFFF"/>
              </w:rPr>
            </w:pPr>
            <w:r w:rsidRPr="00443987">
              <w:rPr>
                <w:sz w:val="22"/>
                <w:szCs w:val="22"/>
                <w:shd w:val="clear" w:color="auto" w:fill="FFFFFF"/>
              </w:rPr>
              <w:t>«Изучение особенностей построения текста разных функциональных типов»,</w:t>
            </w:r>
          </w:p>
          <w:p w:rsidR="0087695B" w:rsidRDefault="0087695B" w:rsidP="00443987">
            <w:pPr>
              <w:jc w:val="both"/>
              <w:rPr>
                <w:color w:val="000000"/>
                <w:sz w:val="24"/>
                <w:szCs w:val="24"/>
              </w:rPr>
            </w:pPr>
            <w:r w:rsidRPr="00443987">
              <w:rPr>
                <w:sz w:val="22"/>
                <w:szCs w:val="22"/>
              </w:rPr>
              <w:lastRenderedPageBreak/>
              <w:t>«Определение вида речевых ошибок и их исправление», «</w:t>
            </w:r>
            <w:r w:rsidRPr="00443987">
              <w:rPr>
                <w:color w:val="000000"/>
                <w:sz w:val="22"/>
                <w:szCs w:val="22"/>
              </w:rPr>
              <w:t>Выполнение заданий по теме «Орфоэпические нормы произно</w:t>
            </w:r>
            <w:r>
              <w:rPr>
                <w:color w:val="000000"/>
                <w:sz w:val="22"/>
                <w:szCs w:val="22"/>
              </w:rPr>
              <w:t>-</w:t>
            </w:r>
            <w:r w:rsidRPr="00443987">
              <w:rPr>
                <w:color w:val="000000"/>
                <w:sz w:val="22"/>
                <w:szCs w:val="22"/>
              </w:rPr>
              <w:t>шения»</w:t>
            </w:r>
          </w:p>
          <w:p w:rsidR="0087695B" w:rsidRDefault="0087695B" w:rsidP="0087695B">
            <w:pPr>
              <w:jc w:val="both"/>
            </w:pPr>
            <w:r>
              <w:rPr>
                <w:color w:val="000000"/>
                <w:sz w:val="24"/>
                <w:szCs w:val="24"/>
              </w:rPr>
              <w:t>Оценка выполненных контроль-ных работ по разделам</w:t>
            </w:r>
            <w:r w:rsidRPr="006035CF">
              <w:rPr>
                <w:bCs/>
                <w:sz w:val="22"/>
                <w:szCs w:val="22"/>
              </w:rPr>
              <w:t xml:space="preserve"> «Язык и</w:t>
            </w:r>
            <w:r>
              <w:rPr>
                <w:bCs/>
                <w:sz w:val="22"/>
                <w:szCs w:val="22"/>
              </w:rPr>
              <w:t xml:space="preserve"> речь. </w:t>
            </w:r>
            <w:r w:rsidRPr="006035CF">
              <w:rPr>
                <w:bCs/>
                <w:sz w:val="22"/>
                <w:szCs w:val="22"/>
              </w:rPr>
              <w:t>Функциональные стили речи», «Лексика и фразеология», «Фонетика, орфоэпия, графика, орфография»</w:t>
            </w:r>
            <w:r>
              <w:rPr>
                <w:bCs/>
                <w:sz w:val="22"/>
                <w:szCs w:val="22"/>
              </w:rPr>
              <w:t>,«Морфология и</w:t>
            </w:r>
            <w:r w:rsidRPr="006035CF">
              <w:rPr>
                <w:bCs/>
                <w:sz w:val="22"/>
                <w:szCs w:val="22"/>
              </w:rPr>
              <w:t>орфография»</w:t>
            </w:r>
            <w:r>
              <w:rPr>
                <w:bCs/>
                <w:sz w:val="22"/>
                <w:szCs w:val="22"/>
              </w:rPr>
              <w:t>, «Синтаксис и пунктуация».</w:t>
            </w:r>
          </w:p>
        </w:tc>
      </w:tr>
      <w:tr w:rsidR="0087695B" w:rsidTr="00DB6C68">
        <w:trPr>
          <w:trHeight w:val="1832"/>
        </w:trPr>
        <w:tc>
          <w:tcPr>
            <w:tcW w:w="2622" w:type="dxa"/>
          </w:tcPr>
          <w:p w:rsidR="0087695B" w:rsidRDefault="0087695B" w:rsidP="00A05969">
            <w:pPr>
              <w:jc w:val="both"/>
              <w:rPr>
                <w:sz w:val="22"/>
                <w:szCs w:val="22"/>
              </w:rPr>
            </w:pPr>
            <w:r w:rsidRPr="005067F8">
              <w:rPr>
                <w:rStyle w:val="71"/>
                <w:rFonts w:ascii="Times New Roman" w:hAnsi="Times New Roman" w:cs="Times New Roman"/>
                <w:sz w:val="22"/>
                <w:szCs w:val="22"/>
              </w:rPr>
              <w:lastRenderedPageBreak/>
              <w:t>- сформированность умений создавать устные и пись</w:t>
            </w:r>
            <w:r>
              <w:rPr>
                <w:rStyle w:val="71"/>
                <w:rFonts w:ascii="Times New Roman" w:hAnsi="Times New Roman" w:cs="Times New Roman"/>
                <w:sz w:val="22"/>
                <w:szCs w:val="22"/>
              </w:rPr>
              <w:t>-</w:t>
            </w:r>
            <w:r w:rsidRPr="005067F8">
              <w:rPr>
                <w:rStyle w:val="71"/>
                <w:rFonts w:ascii="Times New Roman" w:hAnsi="Times New Roman" w:cs="Times New Roman"/>
                <w:sz w:val="22"/>
                <w:szCs w:val="22"/>
              </w:rPr>
              <w:t>менные монологические и диалогические высказыва</w:t>
            </w:r>
            <w:r>
              <w:rPr>
                <w:rStyle w:val="71"/>
                <w:rFonts w:ascii="Times New Roman" w:hAnsi="Times New Roman" w:cs="Times New Roman"/>
                <w:sz w:val="22"/>
                <w:szCs w:val="22"/>
              </w:rPr>
              <w:t>-</w:t>
            </w:r>
            <w:r w:rsidRPr="005067F8">
              <w:rPr>
                <w:rStyle w:val="71"/>
                <w:rFonts w:ascii="Times New Roman" w:hAnsi="Times New Roman" w:cs="Times New Roman"/>
                <w:sz w:val="22"/>
                <w:szCs w:val="22"/>
              </w:rPr>
              <w:t>ния различных типов и жанров в учебно-научной, социально-культурной и деловой сферах общения;</w:t>
            </w:r>
          </w:p>
          <w:p w:rsidR="0087695B" w:rsidRDefault="0087695B" w:rsidP="00A05969">
            <w:pPr>
              <w:rPr>
                <w:sz w:val="22"/>
                <w:szCs w:val="22"/>
              </w:rPr>
            </w:pPr>
          </w:p>
          <w:p w:rsidR="0087695B" w:rsidRDefault="0087695B" w:rsidP="00A05969">
            <w:pPr>
              <w:jc w:val="both"/>
              <w:rPr>
                <w:sz w:val="22"/>
                <w:szCs w:val="22"/>
              </w:rPr>
            </w:pPr>
            <w:r>
              <w:rPr>
                <w:sz w:val="22"/>
                <w:szCs w:val="22"/>
              </w:rPr>
              <w:t>-</w:t>
            </w:r>
            <w:r w:rsidRPr="005067F8">
              <w:rPr>
                <w:sz w:val="22"/>
                <w:szCs w:val="22"/>
              </w:rPr>
              <w:t xml:space="preserve">владение умением анализировать текст с точки зрения наличия в нем явной и скрытой, основной и </w:t>
            </w:r>
            <w:r w:rsidRPr="005067F8">
              <w:rPr>
                <w:sz w:val="22"/>
                <w:szCs w:val="22"/>
              </w:rPr>
              <w:lastRenderedPageBreak/>
              <w:t>второстепенной информации</w:t>
            </w:r>
          </w:p>
          <w:p w:rsidR="0087695B" w:rsidRPr="005067F8" w:rsidRDefault="0087695B" w:rsidP="00A05969">
            <w:pPr>
              <w:jc w:val="both"/>
              <w:rPr>
                <w:sz w:val="22"/>
                <w:szCs w:val="22"/>
              </w:rPr>
            </w:pPr>
          </w:p>
          <w:p w:rsidR="0087695B" w:rsidRPr="005067F8" w:rsidRDefault="0087695B" w:rsidP="00303413">
            <w:pPr>
              <w:jc w:val="both"/>
              <w:rPr>
                <w:sz w:val="22"/>
                <w:szCs w:val="22"/>
              </w:rPr>
            </w:pPr>
            <w:r>
              <w:rPr>
                <w:rStyle w:val="71"/>
                <w:rFonts w:ascii="Times New Roman" w:hAnsi="Times New Roman" w:cs="Times New Roman"/>
                <w:sz w:val="22"/>
                <w:szCs w:val="22"/>
              </w:rPr>
              <w:t>-</w:t>
            </w:r>
            <w:r w:rsidRPr="005067F8">
              <w:rPr>
                <w:rStyle w:val="71"/>
                <w:rFonts w:ascii="Times New Roman" w:hAnsi="Times New Roman" w:cs="Times New Roman"/>
                <w:sz w:val="22"/>
                <w:szCs w:val="22"/>
              </w:rPr>
              <w:t>владение навыками само</w:t>
            </w:r>
            <w:r>
              <w:rPr>
                <w:rStyle w:val="71"/>
                <w:rFonts w:ascii="Times New Roman" w:hAnsi="Times New Roman" w:cs="Times New Roman"/>
                <w:sz w:val="22"/>
                <w:szCs w:val="22"/>
              </w:rPr>
              <w:t>-</w:t>
            </w:r>
            <w:r w:rsidRPr="005067F8">
              <w:rPr>
                <w:rStyle w:val="71"/>
                <w:rFonts w:ascii="Times New Roman" w:hAnsi="Times New Roman" w:cs="Times New Roman"/>
                <w:sz w:val="22"/>
                <w:szCs w:val="22"/>
              </w:rPr>
              <w:t>анализа и самооценки на основе наблюдений за собственной речью;</w:t>
            </w:r>
          </w:p>
          <w:p w:rsidR="0087695B" w:rsidRDefault="0087695B" w:rsidP="00A05969">
            <w:pPr>
              <w:rPr>
                <w:sz w:val="22"/>
                <w:szCs w:val="22"/>
              </w:rPr>
            </w:pPr>
          </w:p>
          <w:p w:rsidR="0087695B" w:rsidRPr="005067F8" w:rsidRDefault="0087695B" w:rsidP="00303413">
            <w:pPr>
              <w:jc w:val="both"/>
              <w:rPr>
                <w:sz w:val="22"/>
                <w:szCs w:val="22"/>
              </w:rPr>
            </w:pPr>
            <w:r>
              <w:rPr>
                <w:sz w:val="22"/>
                <w:szCs w:val="22"/>
              </w:rPr>
              <w:t>-</w:t>
            </w:r>
            <w:r w:rsidRPr="005067F8">
              <w:rPr>
                <w:sz w:val="22"/>
                <w:szCs w:val="22"/>
              </w:rPr>
              <w:t>владение умением пред</w:t>
            </w:r>
            <w:r>
              <w:rPr>
                <w:sz w:val="22"/>
                <w:szCs w:val="22"/>
              </w:rPr>
              <w:t>-</w:t>
            </w:r>
            <w:r w:rsidRPr="005067F8">
              <w:rPr>
                <w:sz w:val="22"/>
                <w:szCs w:val="22"/>
              </w:rPr>
              <w:t>ставлять тексты в виде тезисов, конспектов, анно</w:t>
            </w:r>
            <w:r>
              <w:rPr>
                <w:sz w:val="22"/>
                <w:szCs w:val="22"/>
              </w:rPr>
              <w:t>-</w:t>
            </w:r>
            <w:r w:rsidRPr="005067F8">
              <w:rPr>
                <w:sz w:val="22"/>
                <w:szCs w:val="22"/>
              </w:rPr>
              <w:t>таций, рефератов, сочине</w:t>
            </w:r>
            <w:r>
              <w:rPr>
                <w:sz w:val="22"/>
                <w:szCs w:val="22"/>
              </w:rPr>
              <w:t>-</w:t>
            </w:r>
            <w:r w:rsidRPr="005067F8">
              <w:rPr>
                <w:sz w:val="22"/>
                <w:szCs w:val="22"/>
              </w:rPr>
              <w:t>ний различных жанров;</w:t>
            </w:r>
          </w:p>
          <w:p w:rsidR="0087695B" w:rsidRDefault="0087695B" w:rsidP="00244FAF">
            <w:pPr>
              <w:jc w:val="both"/>
              <w:rPr>
                <w:sz w:val="22"/>
                <w:szCs w:val="22"/>
              </w:rPr>
            </w:pPr>
            <w:r>
              <w:rPr>
                <w:sz w:val="22"/>
                <w:szCs w:val="22"/>
              </w:rPr>
              <w:t xml:space="preserve">- </w:t>
            </w:r>
            <w:r w:rsidRPr="005067F8">
              <w:rPr>
                <w:sz w:val="22"/>
                <w:szCs w:val="22"/>
              </w:rPr>
              <w:t>сформированность умений учитывать исторический, историко-культурный контекст и контекст творчества писателя в процессе анализа текста;</w:t>
            </w:r>
          </w:p>
          <w:p w:rsidR="0087695B" w:rsidRPr="005067F8" w:rsidRDefault="0087695B" w:rsidP="00244FAF">
            <w:pPr>
              <w:jc w:val="both"/>
              <w:rPr>
                <w:sz w:val="22"/>
                <w:szCs w:val="22"/>
              </w:rPr>
            </w:pPr>
          </w:p>
          <w:p w:rsidR="0087695B" w:rsidRDefault="0087695B" w:rsidP="00244FAF">
            <w:pPr>
              <w:jc w:val="both"/>
              <w:rPr>
                <w:sz w:val="22"/>
                <w:szCs w:val="22"/>
              </w:rPr>
            </w:pPr>
            <w:r>
              <w:rPr>
                <w:sz w:val="22"/>
                <w:szCs w:val="22"/>
              </w:rPr>
              <w:t xml:space="preserve">- </w:t>
            </w:r>
            <w:r w:rsidRPr="005067F8">
              <w:rPr>
                <w:sz w:val="22"/>
                <w:szCs w:val="22"/>
              </w:rPr>
              <w:t>способность выявлять в художественных текстах образы, темы и проблемы и выражать свое отношение к теме, проблеме текста в развернутых аргументиро</w:t>
            </w:r>
            <w:r>
              <w:rPr>
                <w:sz w:val="22"/>
                <w:szCs w:val="22"/>
              </w:rPr>
              <w:t>-</w:t>
            </w:r>
            <w:r w:rsidRPr="005067F8">
              <w:rPr>
                <w:sz w:val="22"/>
                <w:szCs w:val="22"/>
              </w:rPr>
              <w:t>ванных устных и письмен</w:t>
            </w:r>
            <w:r>
              <w:rPr>
                <w:sz w:val="22"/>
                <w:szCs w:val="22"/>
              </w:rPr>
              <w:t>-</w:t>
            </w:r>
            <w:r w:rsidRPr="005067F8">
              <w:rPr>
                <w:sz w:val="22"/>
                <w:szCs w:val="22"/>
              </w:rPr>
              <w:t>ных высказываниях;</w:t>
            </w:r>
          </w:p>
          <w:p w:rsidR="0087695B" w:rsidRPr="005067F8" w:rsidRDefault="0087695B" w:rsidP="00244FAF">
            <w:pPr>
              <w:jc w:val="both"/>
              <w:rPr>
                <w:sz w:val="22"/>
                <w:szCs w:val="22"/>
              </w:rPr>
            </w:pPr>
          </w:p>
          <w:p w:rsidR="0087695B" w:rsidRPr="005067F8" w:rsidRDefault="0087695B" w:rsidP="00244FAF">
            <w:pPr>
              <w:jc w:val="both"/>
              <w:rPr>
                <w:sz w:val="22"/>
                <w:szCs w:val="22"/>
              </w:rPr>
            </w:pPr>
            <w:r>
              <w:rPr>
                <w:sz w:val="22"/>
                <w:szCs w:val="22"/>
              </w:rPr>
              <w:t xml:space="preserve">- </w:t>
            </w:r>
            <w:r w:rsidRPr="005067F8">
              <w:rPr>
                <w:sz w:val="22"/>
                <w:szCs w:val="22"/>
              </w:rPr>
              <w:t>владение навыками анализа текста с учетом их стилистической и жанро</w:t>
            </w:r>
            <w:r>
              <w:rPr>
                <w:sz w:val="22"/>
                <w:szCs w:val="22"/>
              </w:rPr>
              <w:t>-</w:t>
            </w:r>
            <w:r w:rsidRPr="005067F8">
              <w:rPr>
                <w:sz w:val="22"/>
                <w:szCs w:val="22"/>
              </w:rPr>
              <w:t>вородовой специфики; осознание художественной картины жизни, созданной в литературном произведе</w:t>
            </w:r>
            <w:r>
              <w:rPr>
                <w:sz w:val="22"/>
                <w:szCs w:val="22"/>
              </w:rPr>
              <w:t>-</w:t>
            </w:r>
            <w:r w:rsidRPr="005067F8">
              <w:rPr>
                <w:sz w:val="22"/>
                <w:szCs w:val="22"/>
              </w:rPr>
              <w:t>нии, в единстве эмоциональ</w:t>
            </w:r>
            <w:r>
              <w:rPr>
                <w:sz w:val="22"/>
                <w:szCs w:val="22"/>
              </w:rPr>
              <w:t>-</w:t>
            </w:r>
            <w:r w:rsidRPr="005067F8">
              <w:rPr>
                <w:sz w:val="22"/>
                <w:szCs w:val="22"/>
              </w:rPr>
              <w:t>ного личностного восприя</w:t>
            </w:r>
            <w:r>
              <w:rPr>
                <w:sz w:val="22"/>
                <w:szCs w:val="22"/>
              </w:rPr>
              <w:t>-</w:t>
            </w:r>
            <w:r w:rsidRPr="005067F8">
              <w:rPr>
                <w:sz w:val="22"/>
                <w:szCs w:val="22"/>
              </w:rPr>
              <w:t>тия и интеллектуального понимания;</w:t>
            </w:r>
          </w:p>
        </w:tc>
        <w:tc>
          <w:tcPr>
            <w:tcW w:w="2873" w:type="dxa"/>
          </w:tcPr>
          <w:p w:rsidR="0087695B" w:rsidRPr="006035CF" w:rsidRDefault="0087695B" w:rsidP="0087695B">
            <w:pPr>
              <w:pStyle w:val="a4"/>
              <w:widowControl w:val="0"/>
              <w:ind w:firstLine="0"/>
              <w:rPr>
                <w:sz w:val="22"/>
                <w:szCs w:val="22"/>
              </w:rPr>
            </w:pPr>
            <w:r w:rsidRPr="006035CF">
              <w:rPr>
                <w:b/>
                <w:sz w:val="22"/>
                <w:szCs w:val="22"/>
              </w:rPr>
              <w:lastRenderedPageBreak/>
              <w:t>ОК 02.</w:t>
            </w:r>
            <w:r w:rsidRPr="006035CF">
              <w:rPr>
                <w:sz w:val="22"/>
                <w:szCs w:val="22"/>
              </w:rPr>
              <w:t xml:space="preserve"> Осуществлять поиск, анализ и интерпретацию информации, необходимой для выполнения задач профессиональной деятельности</w:t>
            </w:r>
          </w:p>
          <w:p w:rsidR="0087695B" w:rsidRPr="006035CF" w:rsidRDefault="0087695B" w:rsidP="0087695B">
            <w:pPr>
              <w:jc w:val="both"/>
              <w:rPr>
                <w:sz w:val="22"/>
                <w:szCs w:val="22"/>
              </w:rPr>
            </w:pPr>
            <w:r w:rsidRPr="006035CF">
              <w:rPr>
                <w:sz w:val="22"/>
                <w:szCs w:val="22"/>
              </w:rPr>
              <w:t>- знание и применение различных методов поиска информации в самостоятельной работе;</w:t>
            </w:r>
          </w:p>
          <w:p w:rsidR="0087695B" w:rsidRPr="006035CF" w:rsidRDefault="0087695B" w:rsidP="0087695B">
            <w:pPr>
              <w:jc w:val="both"/>
              <w:rPr>
                <w:sz w:val="22"/>
                <w:szCs w:val="22"/>
              </w:rPr>
            </w:pPr>
            <w:r w:rsidRPr="006035CF">
              <w:rPr>
                <w:sz w:val="22"/>
                <w:szCs w:val="22"/>
              </w:rPr>
              <w:t>- использование различных источников информации при подготовке сообщений, рефератов, презентаций на заданную тему;</w:t>
            </w:r>
          </w:p>
          <w:p w:rsidR="0087695B" w:rsidRDefault="0087695B" w:rsidP="0087695B">
            <w:r w:rsidRPr="006035CF">
              <w:rPr>
                <w:sz w:val="22"/>
                <w:szCs w:val="22"/>
              </w:rPr>
              <w:t xml:space="preserve">- способность пользоваться </w:t>
            </w:r>
            <w:r w:rsidRPr="006035CF">
              <w:rPr>
                <w:sz w:val="22"/>
                <w:szCs w:val="22"/>
              </w:rPr>
              <w:lastRenderedPageBreak/>
              <w:t>современными методами обработки, анализа и синтеза информации.</w:t>
            </w:r>
          </w:p>
        </w:tc>
        <w:tc>
          <w:tcPr>
            <w:tcW w:w="4076" w:type="dxa"/>
          </w:tcPr>
          <w:p w:rsidR="0087695B" w:rsidRDefault="0087695B" w:rsidP="00BF149F">
            <w:pPr>
              <w:jc w:val="both"/>
              <w:rPr>
                <w:bCs/>
                <w:sz w:val="22"/>
                <w:szCs w:val="22"/>
              </w:rPr>
            </w:pPr>
            <w:r>
              <w:rPr>
                <w:bCs/>
                <w:sz w:val="22"/>
                <w:szCs w:val="22"/>
              </w:rPr>
              <w:lastRenderedPageBreak/>
              <w:t xml:space="preserve">Оценка сочинений и эссе по всем разделам дисциплины </w:t>
            </w:r>
            <w:r w:rsidRPr="006035CF">
              <w:rPr>
                <w:bCs/>
                <w:sz w:val="22"/>
                <w:szCs w:val="22"/>
              </w:rPr>
              <w:t>«Язык и речь. Функциональные стили речи»,  «Лексика и фразеология», «Фонетика, орфоэпия, графика, орфография», «Словообразование, морфемика, орфография», «Морфология и орфография», «Синтаксис и пунктуация»</w:t>
            </w:r>
          </w:p>
          <w:p w:rsidR="0087695B" w:rsidRDefault="0087695B" w:rsidP="00B40AB2"/>
          <w:p w:rsidR="0087695B" w:rsidRDefault="0087695B" w:rsidP="0087695B">
            <w:pPr>
              <w:jc w:val="both"/>
              <w:rPr>
                <w:bCs/>
                <w:sz w:val="22"/>
                <w:szCs w:val="22"/>
              </w:rPr>
            </w:pPr>
            <w:r>
              <w:t xml:space="preserve">Оценка конспектов </w:t>
            </w:r>
            <w:r w:rsidRPr="006035CF">
              <w:rPr>
                <w:color w:val="000000"/>
                <w:sz w:val="22"/>
                <w:szCs w:val="22"/>
              </w:rPr>
              <w:t xml:space="preserve">по разделам дисциплины: </w:t>
            </w:r>
            <w:r w:rsidRPr="006035CF">
              <w:rPr>
                <w:bCs/>
                <w:sz w:val="22"/>
                <w:szCs w:val="22"/>
              </w:rPr>
              <w:t xml:space="preserve">«Язык и речь. Функциональные стили речи»,  «Лексика и фразеология», «Фонетика, орфоэпия, графика, орфография», «Словообразование, морфемика, орфография», «Морфология и </w:t>
            </w:r>
            <w:r w:rsidRPr="006035CF">
              <w:rPr>
                <w:bCs/>
                <w:sz w:val="22"/>
                <w:szCs w:val="22"/>
              </w:rPr>
              <w:lastRenderedPageBreak/>
              <w:t>орфография», «Синтаксис и пунктуация»</w:t>
            </w:r>
            <w:r>
              <w:rPr>
                <w:bCs/>
                <w:sz w:val="22"/>
                <w:szCs w:val="22"/>
              </w:rPr>
              <w:t>.</w:t>
            </w:r>
          </w:p>
          <w:p w:rsidR="0087695B" w:rsidRDefault="0087695B" w:rsidP="0087695B">
            <w:pPr>
              <w:jc w:val="both"/>
              <w:rPr>
                <w:bCs/>
                <w:sz w:val="22"/>
                <w:szCs w:val="22"/>
              </w:rPr>
            </w:pPr>
          </w:p>
          <w:p w:rsidR="0087695B" w:rsidRPr="006035CF" w:rsidRDefault="0087695B" w:rsidP="0087695B">
            <w:pPr>
              <w:rPr>
                <w:bCs/>
                <w:sz w:val="22"/>
                <w:szCs w:val="22"/>
              </w:rPr>
            </w:pPr>
            <w:r w:rsidRPr="006035CF">
              <w:rPr>
                <w:bCs/>
                <w:sz w:val="22"/>
                <w:szCs w:val="22"/>
              </w:rPr>
              <w:t>Оценка</w:t>
            </w:r>
            <w:r>
              <w:rPr>
                <w:bCs/>
                <w:sz w:val="22"/>
                <w:szCs w:val="22"/>
              </w:rPr>
              <w:t xml:space="preserve"> за выступление и создание</w:t>
            </w:r>
            <w:r w:rsidRPr="006035CF">
              <w:rPr>
                <w:bCs/>
                <w:sz w:val="22"/>
                <w:szCs w:val="22"/>
              </w:rPr>
              <w:t xml:space="preserve"> презентаций/рефератов/докладов по разделам «Язык и речь. </w:t>
            </w:r>
          </w:p>
          <w:p w:rsidR="0087695B" w:rsidRPr="006035CF" w:rsidRDefault="0087695B" w:rsidP="0087695B">
            <w:pPr>
              <w:pStyle w:val="a4"/>
              <w:widowControl w:val="0"/>
              <w:ind w:firstLine="0"/>
              <w:rPr>
                <w:bCs/>
                <w:sz w:val="22"/>
                <w:szCs w:val="22"/>
              </w:rPr>
            </w:pPr>
            <w:r w:rsidRPr="006035CF">
              <w:rPr>
                <w:bCs/>
                <w:sz w:val="22"/>
                <w:szCs w:val="22"/>
              </w:rPr>
              <w:t>Функциональные стили речи», «Лексика и фразеология», «Фонетика, орфоэпия, графика, орфография», «Словообразование, морфемика, орфография»</w:t>
            </w:r>
          </w:p>
          <w:p w:rsidR="0087695B" w:rsidRPr="006035CF" w:rsidRDefault="0087695B" w:rsidP="0087695B">
            <w:pPr>
              <w:pStyle w:val="a4"/>
              <w:widowControl w:val="0"/>
              <w:ind w:firstLine="0"/>
              <w:rPr>
                <w:sz w:val="22"/>
                <w:szCs w:val="22"/>
                <w:lang w:eastAsia="en-US"/>
              </w:rPr>
            </w:pPr>
          </w:p>
          <w:p w:rsidR="0087695B" w:rsidRPr="006035CF" w:rsidRDefault="0087695B" w:rsidP="0087695B">
            <w:pPr>
              <w:jc w:val="both"/>
              <w:rPr>
                <w:bCs/>
                <w:sz w:val="22"/>
                <w:szCs w:val="22"/>
              </w:rPr>
            </w:pPr>
            <w:r w:rsidRPr="006035CF">
              <w:rPr>
                <w:sz w:val="22"/>
                <w:szCs w:val="22"/>
                <w:lang w:eastAsia="en-US"/>
              </w:rPr>
              <w:t xml:space="preserve">Оценка </w:t>
            </w:r>
            <w:r>
              <w:rPr>
                <w:color w:val="000000"/>
                <w:sz w:val="22"/>
                <w:szCs w:val="22"/>
              </w:rPr>
              <w:t>выполненных</w:t>
            </w:r>
            <w:r w:rsidRPr="006035CF">
              <w:rPr>
                <w:sz w:val="22"/>
                <w:szCs w:val="22"/>
                <w:lang w:eastAsia="en-US"/>
              </w:rPr>
              <w:t xml:space="preserve"> творческих работ, кроссвордов по теме </w:t>
            </w:r>
            <w:r w:rsidRPr="006035CF">
              <w:rPr>
                <w:bCs/>
                <w:sz w:val="22"/>
                <w:szCs w:val="22"/>
              </w:rPr>
              <w:t>«Язык и речь. Функциональные стили речи» (</w:t>
            </w:r>
            <w:r w:rsidRPr="006035CF">
              <w:rPr>
                <w:sz w:val="22"/>
                <w:szCs w:val="22"/>
              </w:rPr>
              <w:t>составить тексты на одну тему разных стилей речи «Об одном и том же по-разному»</w:t>
            </w:r>
            <w:r w:rsidRPr="006035CF">
              <w:rPr>
                <w:bCs/>
                <w:sz w:val="22"/>
                <w:szCs w:val="22"/>
              </w:rPr>
              <w:t xml:space="preserve">, </w:t>
            </w:r>
            <w:r w:rsidRPr="006035CF">
              <w:rPr>
                <w:sz w:val="22"/>
                <w:szCs w:val="22"/>
              </w:rPr>
              <w:t>составить конспектирование научной статьи (по выбору студента), написание автобиографии, расписки, заявле</w:t>
            </w:r>
            <w:r>
              <w:rPr>
                <w:sz w:val="22"/>
                <w:szCs w:val="22"/>
              </w:rPr>
              <w:t>-</w:t>
            </w:r>
            <w:r w:rsidRPr="006035CF">
              <w:rPr>
                <w:sz w:val="22"/>
                <w:szCs w:val="22"/>
              </w:rPr>
              <w:t>ния, объяснительной; лингвости</w:t>
            </w:r>
            <w:r>
              <w:rPr>
                <w:sz w:val="22"/>
                <w:szCs w:val="22"/>
              </w:rPr>
              <w:t>-</w:t>
            </w:r>
            <w:r w:rsidRPr="006035CF">
              <w:rPr>
                <w:sz w:val="22"/>
                <w:szCs w:val="22"/>
              </w:rPr>
              <w:t xml:space="preserve">листический анализ текста), </w:t>
            </w:r>
            <w:r w:rsidRPr="006035CF">
              <w:rPr>
                <w:bCs/>
                <w:sz w:val="22"/>
                <w:szCs w:val="22"/>
              </w:rPr>
              <w:t>«Лексика и фразеология» (выбрать 2-3 фразеологизма из разных языков и рассказать историю происхождения; сочинить исто</w:t>
            </w:r>
            <w:r>
              <w:rPr>
                <w:bCs/>
                <w:sz w:val="22"/>
                <w:szCs w:val="22"/>
              </w:rPr>
              <w:t>-</w:t>
            </w:r>
            <w:r w:rsidRPr="006035CF">
              <w:rPr>
                <w:bCs/>
                <w:sz w:val="22"/>
                <w:szCs w:val="22"/>
              </w:rPr>
              <w:t>рию, используя фразеологизмы и т.д.)</w:t>
            </w:r>
          </w:p>
          <w:p w:rsidR="0087695B" w:rsidRPr="006035CF" w:rsidRDefault="0087695B" w:rsidP="0087695B">
            <w:pPr>
              <w:jc w:val="both"/>
              <w:rPr>
                <w:bCs/>
                <w:sz w:val="22"/>
                <w:szCs w:val="22"/>
              </w:rPr>
            </w:pPr>
          </w:p>
          <w:p w:rsidR="0087695B" w:rsidRDefault="0087695B" w:rsidP="00B40AB2"/>
          <w:p w:rsidR="0087695B" w:rsidRDefault="0087695B" w:rsidP="00B40AB2"/>
        </w:tc>
      </w:tr>
    </w:tbl>
    <w:p w:rsidR="00480F98" w:rsidRDefault="00480F98"/>
    <w:p w:rsidR="00730160" w:rsidRDefault="00730160"/>
    <w:p w:rsidR="008929B2" w:rsidRPr="008929B2" w:rsidRDefault="008929B2" w:rsidP="00730160">
      <w:pPr>
        <w:tabs>
          <w:tab w:val="left" w:pos="1440"/>
        </w:tabs>
        <w:jc w:val="center"/>
        <w:outlineLvl w:val="1"/>
        <w:rPr>
          <w:b/>
          <w:sz w:val="24"/>
          <w:szCs w:val="24"/>
        </w:rPr>
      </w:pPr>
      <w:r w:rsidRPr="008929B2">
        <w:rPr>
          <w:b/>
          <w:sz w:val="24"/>
          <w:szCs w:val="24"/>
        </w:rPr>
        <w:t>Примерные темы рефератов</w:t>
      </w:r>
      <w:r>
        <w:rPr>
          <w:b/>
          <w:sz w:val="24"/>
          <w:szCs w:val="24"/>
        </w:rPr>
        <w:t>/сообщений</w:t>
      </w:r>
    </w:p>
    <w:p w:rsidR="008929B2" w:rsidRPr="00730160" w:rsidRDefault="008929B2" w:rsidP="00730160">
      <w:pPr>
        <w:pStyle w:val="a8"/>
        <w:numPr>
          <w:ilvl w:val="0"/>
          <w:numId w:val="2"/>
        </w:numPr>
        <w:rPr>
          <w:sz w:val="24"/>
          <w:szCs w:val="24"/>
        </w:rPr>
      </w:pPr>
      <w:r w:rsidRPr="00730160">
        <w:rPr>
          <w:sz w:val="24"/>
          <w:szCs w:val="24"/>
        </w:rPr>
        <w:t>Проблемы экологии языка.</w:t>
      </w:r>
    </w:p>
    <w:p w:rsidR="008929B2" w:rsidRPr="00730160" w:rsidRDefault="008929B2" w:rsidP="00730160">
      <w:pPr>
        <w:pStyle w:val="a8"/>
        <w:numPr>
          <w:ilvl w:val="0"/>
          <w:numId w:val="2"/>
        </w:numPr>
        <w:rPr>
          <w:sz w:val="24"/>
          <w:szCs w:val="24"/>
        </w:rPr>
      </w:pPr>
      <w:r w:rsidRPr="00730160">
        <w:rPr>
          <w:sz w:val="24"/>
          <w:szCs w:val="24"/>
        </w:rPr>
        <w:t>Язык как средство общения и форма существования национальной культуры.</w:t>
      </w:r>
    </w:p>
    <w:p w:rsidR="008929B2" w:rsidRPr="00730160" w:rsidRDefault="008929B2" w:rsidP="00730160">
      <w:pPr>
        <w:pStyle w:val="a8"/>
        <w:numPr>
          <w:ilvl w:val="0"/>
          <w:numId w:val="2"/>
        </w:numPr>
        <w:rPr>
          <w:sz w:val="24"/>
          <w:szCs w:val="24"/>
        </w:rPr>
      </w:pPr>
      <w:r w:rsidRPr="00730160">
        <w:rPr>
          <w:sz w:val="24"/>
          <w:szCs w:val="24"/>
        </w:rPr>
        <w:t>Русский язык как государственный язык Российской Федерации.</w:t>
      </w:r>
    </w:p>
    <w:p w:rsidR="008929B2" w:rsidRPr="00730160" w:rsidRDefault="008929B2" w:rsidP="00730160">
      <w:pPr>
        <w:pStyle w:val="a8"/>
        <w:numPr>
          <w:ilvl w:val="0"/>
          <w:numId w:val="2"/>
        </w:numPr>
        <w:rPr>
          <w:sz w:val="24"/>
          <w:szCs w:val="24"/>
        </w:rPr>
      </w:pPr>
      <w:r w:rsidRPr="00730160">
        <w:rPr>
          <w:sz w:val="24"/>
          <w:szCs w:val="24"/>
        </w:rPr>
        <w:t>Роль языка в формировании личности и национального характера.</w:t>
      </w:r>
    </w:p>
    <w:p w:rsidR="008929B2" w:rsidRPr="00730160" w:rsidRDefault="008929B2" w:rsidP="00730160">
      <w:pPr>
        <w:pStyle w:val="a8"/>
        <w:numPr>
          <w:ilvl w:val="0"/>
          <w:numId w:val="2"/>
        </w:numPr>
        <w:rPr>
          <w:sz w:val="24"/>
          <w:szCs w:val="24"/>
        </w:rPr>
      </w:pPr>
      <w:r w:rsidRPr="00730160">
        <w:rPr>
          <w:sz w:val="24"/>
          <w:szCs w:val="24"/>
        </w:rPr>
        <w:t>Выдающиеся ученые-русисты.</w:t>
      </w:r>
    </w:p>
    <w:p w:rsidR="008929B2" w:rsidRPr="00730160" w:rsidRDefault="008929B2" w:rsidP="00730160">
      <w:pPr>
        <w:pStyle w:val="a8"/>
        <w:numPr>
          <w:ilvl w:val="0"/>
          <w:numId w:val="2"/>
        </w:numPr>
        <w:rPr>
          <w:sz w:val="24"/>
          <w:szCs w:val="24"/>
        </w:rPr>
      </w:pPr>
      <w:r w:rsidRPr="00730160">
        <w:rPr>
          <w:sz w:val="24"/>
          <w:szCs w:val="24"/>
        </w:rPr>
        <w:t>Языковые средства выразительности.</w:t>
      </w:r>
    </w:p>
    <w:p w:rsidR="008929B2" w:rsidRPr="00730160" w:rsidRDefault="008929B2" w:rsidP="00730160">
      <w:pPr>
        <w:pStyle w:val="a8"/>
        <w:numPr>
          <w:ilvl w:val="0"/>
          <w:numId w:val="2"/>
        </w:numPr>
        <w:rPr>
          <w:sz w:val="24"/>
          <w:szCs w:val="24"/>
        </w:rPr>
      </w:pPr>
      <w:r w:rsidRPr="00730160">
        <w:rPr>
          <w:sz w:val="24"/>
          <w:szCs w:val="24"/>
        </w:rPr>
        <w:lastRenderedPageBreak/>
        <w:t>Функциональные стили речи и их особенности.</w:t>
      </w:r>
    </w:p>
    <w:p w:rsidR="008929B2" w:rsidRPr="00730160" w:rsidRDefault="008929B2" w:rsidP="00730160">
      <w:pPr>
        <w:pStyle w:val="a8"/>
        <w:numPr>
          <w:ilvl w:val="0"/>
          <w:numId w:val="2"/>
        </w:numPr>
        <w:rPr>
          <w:sz w:val="24"/>
          <w:szCs w:val="24"/>
        </w:rPr>
      </w:pPr>
      <w:r w:rsidRPr="00730160">
        <w:rPr>
          <w:sz w:val="24"/>
          <w:szCs w:val="24"/>
        </w:rPr>
        <w:t>Функционально-смысловые типы речи.</w:t>
      </w:r>
    </w:p>
    <w:p w:rsidR="008929B2" w:rsidRPr="00730160" w:rsidRDefault="008929B2" w:rsidP="00730160">
      <w:pPr>
        <w:pStyle w:val="a8"/>
        <w:numPr>
          <w:ilvl w:val="0"/>
          <w:numId w:val="2"/>
        </w:numPr>
        <w:rPr>
          <w:sz w:val="24"/>
          <w:szCs w:val="24"/>
        </w:rPr>
      </w:pPr>
      <w:r w:rsidRPr="00730160">
        <w:rPr>
          <w:sz w:val="24"/>
          <w:szCs w:val="24"/>
        </w:rPr>
        <w:t>Благозвучие русской речи.</w:t>
      </w:r>
    </w:p>
    <w:p w:rsidR="008929B2" w:rsidRPr="00730160" w:rsidRDefault="008929B2" w:rsidP="00730160">
      <w:pPr>
        <w:pStyle w:val="a8"/>
        <w:numPr>
          <w:ilvl w:val="0"/>
          <w:numId w:val="2"/>
        </w:numPr>
        <w:rPr>
          <w:sz w:val="24"/>
          <w:szCs w:val="24"/>
        </w:rPr>
      </w:pPr>
      <w:r w:rsidRPr="00730160">
        <w:rPr>
          <w:sz w:val="24"/>
          <w:szCs w:val="24"/>
        </w:rPr>
        <w:t>Русское словесное ударение, его особенности.</w:t>
      </w:r>
    </w:p>
    <w:p w:rsidR="008929B2" w:rsidRPr="00730160" w:rsidRDefault="008929B2" w:rsidP="00730160">
      <w:pPr>
        <w:pStyle w:val="a8"/>
        <w:numPr>
          <w:ilvl w:val="0"/>
          <w:numId w:val="2"/>
        </w:numPr>
        <w:rPr>
          <w:sz w:val="24"/>
          <w:szCs w:val="24"/>
        </w:rPr>
      </w:pPr>
      <w:r w:rsidRPr="00730160">
        <w:rPr>
          <w:sz w:val="24"/>
          <w:szCs w:val="24"/>
        </w:rPr>
        <w:t>Возникновение письменной речи.</w:t>
      </w:r>
    </w:p>
    <w:p w:rsidR="008929B2" w:rsidRPr="00730160" w:rsidRDefault="008929B2" w:rsidP="00730160">
      <w:pPr>
        <w:pStyle w:val="a8"/>
        <w:numPr>
          <w:ilvl w:val="0"/>
          <w:numId w:val="2"/>
        </w:numPr>
        <w:rPr>
          <w:sz w:val="24"/>
          <w:szCs w:val="24"/>
        </w:rPr>
      </w:pPr>
      <w:r w:rsidRPr="00730160">
        <w:rPr>
          <w:sz w:val="24"/>
          <w:szCs w:val="24"/>
        </w:rPr>
        <w:t>История возникновения русской азбуки.</w:t>
      </w:r>
    </w:p>
    <w:p w:rsidR="008929B2" w:rsidRPr="00730160" w:rsidRDefault="008929B2" w:rsidP="00730160">
      <w:pPr>
        <w:pStyle w:val="a8"/>
        <w:numPr>
          <w:ilvl w:val="0"/>
          <w:numId w:val="2"/>
        </w:numPr>
        <w:rPr>
          <w:sz w:val="24"/>
          <w:szCs w:val="24"/>
        </w:rPr>
      </w:pPr>
      <w:r w:rsidRPr="00730160">
        <w:rPr>
          <w:sz w:val="24"/>
          <w:szCs w:val="24"/>
        </w:rPr>
        <w:t>Этимология как наука, предмет ее изучения.</w:t>
      </w:r>
    </w:p>
    <w:p w:rsidR="008929B2" w:rsidRPr="00730160" w:rsidRDefault="008929B2" w:rsidP="00730160">
      <w:pPr>
        <w:pStyle w:val="a8"/>
        <w:numPr>
          <w:ilvl w:val="0"/>
          <w:numId w:val="2"/>
        </w:numPr>
        <w:rPr>
          <w:sz w:val="24"/>
          <w:szCs w:val="24"/>
        </w:rPr>
      </w:pPr>
      <w:r w:rsidRPr="00730160">
        <w:rPr>
          <w:sz w:val="24"/>
          <w:szCs w:val="24"/>
        </w:rPr>
        <w:t>Синонимы, антонимы, омонимы, их типы.</w:t>
      </w:r>
    </w:p>
    <w:p w:rsidR="008929B2" w:rsidRPr="00730160" w:rsidRDefault="008929B2" w:rsidP="00730160">
      <w:pPr>
        <w:pStyle w:val="a8"/>
        <w:numPr>
          <w:ilvl w:val="0"/>
          <w:numId w:val="2"/>
        </w:numPr>
        <w:rPr>
          <w:sz w:val="24"/>
          <w:szCs w:val="24"/>
        </w:rPr>
      </w:pPr>
      <w:r w:rsidRPr="00730160">
        <w:rPr>
          <w:sz w:val="24"/>
          <w:szCs w:val="24"/>
        </w:rPr>
        <w:t>Паронимы, особенности их употребления.</w:t>
      </w:r>
    </w:p>
    <w:p w:rsidR="008929B2" w:rsidRPr="00730160" w:rsidRDefault="008929B2" w:rsidP="00730160">
      <w:pPr>
        <w:pStyle w:val="a8"/>
        <w:numPr>
          <w:ilvl w:val="0"/>
          <w:numId w:val="2"/>
        </w:numPr>
        <w:rPr>
          <w:sz w:val="24"/>
          <w:szCs w:val="24"/>
        </w:rPr>
      </w:pPr>
      <w:r w:rsidRPr="00730160">
        <w:rPr>
          <w:sz w:val="24"/>
          <w:szCs w:val="24"/>
        </w:rPr>
        <w:t>Формирование лексики современного русского языка.</w:t>
      </w:r>
    </w:p>
    <w:p w:rsidR="008929B2" w:rsidRPr="00730160" w:rsidRDefault="008929B2" w:rsidP="00730160">
      <w:pPr>
        <w:pStyle w:val="a8"/>
        <w:numPr>
          <w:ilvl w:val="0"/>
          <w:numId w:val="2"/>
        </w:numPr>
        <w:rPr>
          <w:sz w:val="24"/>
          <w:szCs w:val="24"/>
        </w:rPr>
      </w:pPr>
      <w:r w:rsidRPr="00730160">
        <w:rPr>
          <w:sz w:val="24"/>
          <w:szCs w:val="24"/>
        </w:rPr>
        <w:t>Заимствования в русском языке.</w:t>
      </w:r>
    </w:p>
    <w:p w:rsidR="008929B2" w:rsidRPr="00730160" w:rsidRDefault="008929B2" w:rsidP="00730160">
      <w:pPr>
        <w:pStyle w:val="a8"/>
        <w:numPr>
          <w:ilvl w:val="0"/>
          <w:numId w:val="2"/>
        </w:numPr>
        <w:rPr>
          <w:sz w:val="24"/>
          <w:szCs w:val="24"/>
        </w:rPr>
      </w:pPr>
      <w:r w:rsidRPr="00730160">
        <w:rPr>
          <w:sz w:val="24"/>
          <w:szCs w:val="24"/>
        </w:rPr>
        <w:t>Лингвистические заповедники русского языка – диалекты.</w:t>
      </w:r>
    </w:p>
    <w:p w:rsidR="008929B2" w:rsidRPr="00730160" w:rsidRDefault="008929B2" w:rsidP="00730160">
      <w:pPr>
        <w:pStyle w:val="a8"/>
        <w:numPr>
          <w:ilvl w:val="0"/>
          <w:numId w:val="2"/>
        </w:numPr>
        <w:rPr>
          <w:sz w:val="24"/>
          <w:szCs w:val="24"/>
        </w:rPr>
      </w:pPr>
      <w:r w:rsidRPr="00730160">
        <w:rPr>
          <w:sz w:val="24"/>
          <w:szCs w:val="24"/>
        </w:rPr>
        <w:t>Молодежные и профессиональные жаргоны в современном языке.</w:t>
      </w:r>
    </w:p>
    <w:p w:rsidR="008929B2" w:rsidRPr="00730160" w:rsidRDefault="008929B2" w:rsidP="00730160">
      <w:pPr>
        <w:pStyle w:val="a8"/>
        <w:numPr>
          <w:ilvl w:val="0"/>
          <w:numId w:val="2"/>
        </w:numPr>
        <w:rPr>
          <w:sz w:val="24"/>
          <w:szCs w:val="24"/>
        </w:rPr>
      </w:pPr>
      <w:r w:rsidRPr="00730160">
        <w:rPr>
          <w:sz w:val="24"/>
          <w:szCs w:val="24"/>
        </w:rPr>
        <w:t>Ключевые слова русской культуры.</w:t>
      </w:r>
    </w:p>
    <w:p w:rsidR="008929B2" w:rsidRPr="00730160" w:rsidRDefault="008929B2" w:rsidP="00730160">
      <w:pPr>
        <w:pStyle w:val="a8"/>
        <w:numPr>
          <w:ilvl w:val="0"/>
          <w:numId w:val="2"/>
        </w:numPr>
        <w:rPr>
          <w:sz w:val="24"/>
          <w:szCs w:val="24"/>
        </w:rPr>
      </w:pPr>
      <w:r w:rsidRPr="00730160">
        <w:rPr>
          <w:sz w:val="24"/>
          <w:szCs w:val="24"/>
        </w:rPr>
        <w:t>Происхождение фразеологизмов русского языка.</w:t>
      </w:r>
    </w:p>
    <w:p w:rsidR="008929B2" w:rsidRPr="00730160" w:rsidRDefault="008929B2" w:rsidP="00730160">
      <w:pPr>
        <w:pStyle w:val="a8"/>
        <w:numPr>
          <w:ilvl w:val="0"/>
          <w:numId w:val="2"/>
        </w:numPr>
        <w:rPr>
          <w:sz w:val="24"/>
          <w:szCs w:val="24"/>
        </w:rPr>
      </w:pPr>
      <w:r w:rsidRPr="00730160">
        <w:rPr>
          <w:sz w:val="24"/>
          <w:szCs w:val="24"/>
        </w:rPr>
        <w:t>Основные типы образования слов в русском языке.</w:t>
      </w:r>
    </w:p>
    <w:p w:rsidR="008929B2" w:rsidRPr="00730160" w:rsidRDefault="008929B2" w:rsidP="00730160">
      <w:pPr>
        <w:pStyle w:val="a8"/>
        <w:numPr>
          <w:ilvl w:val="0"/>
          <w:numId w:val="2"/>
        </w:numPr>
        <w:rPr>
          <w:sz w:val="24"/>
          <w:szCs w:val="24"/>
        </w:rPr>
      </w:pPr>
      <w:r w:rsidRPr="00730160">
        <w:rPr>
          <w:sz w:val="24"/>
          <w:szCs w:val="24"/>
        </w:rPr>
        <w:t>Состав слов и изменения в составе как результат исторического развития слов.</w:t>
      </w:r>
    </w:p>
    <w:p w:rsidR="008929B2" w:rsidRPr="00730160" w:rsidRDefault="008929B2" w:rsidP="00730160">
      <w:pPr>
        <w:pStyle w:val="a8"/>
        <w:numPr>
          <w:ilvl w:val="0"/>
          <w:numId w:val="2"/>
        </w:numPr>
        <w:rPr>
          <w:sz w:val="24"/>
          <w:szCs w:val="24"/>
        </w:rPr>
      </w:pPr>
      <w:r w:rsidRPr="00730160">
        <w:rPr>
          <w:sz w:val="24"/>
          <w:szCs w:val="24"/>
        </w:rPr>
        <w:t>Спорные вопросы в морфологии.</w:t>
      </w:r>
    </w:p>
    <w:p w:rsidR="008929B2" w:rsidRPr="00730160" w:rsidRDefault="008929B2" w:rsidP="00730160">
      <w:pPr>
        <w:pStyle w:val="a8"/>
        <w:numPr>
          <w:ilvl w:val="0"/>
          <w:numId w:val="2"/>
        </w:numPr>
        <w:rPr>
          <w:sz w:val="24"/>
          <w:szCs w:val="24"/>
        </w:rPr>
      </w:pPr>
      <w:r w:rsidRPr="00730160">
        <w:rPr>
          <w:sz w:val="24"/>
          <w:szCs w:val="24"/>
        </w:rPr>
        <w:t>Изменение категории рода в связи с развитием языковой системы.</w:t>
      </w:r>
    </w:p>
    <w:p w:rsidR="008929B2" w:rsidRPr="00730160" w:rsidRDefault="008929B2" w:rsidP="00730160">
      <w:pPr>
        <w:pStyle w:val="a8"/>
        <w:numPr>
          <w:ilvl w:val="0"/>
          <w:numId w:val="2"/>
        </w:numPr>
        <w:rPr>
          <w:sz w:val="24"/>
          <w:szCs w:val="24"/>
        </w:rPr>
      </w:pPr>
      <w:r w:rsidRPr="00730160">
        <w:rPr>
          <w:sz w:val="24"/>
          <w:szCs w:val="24"/>
        </w:rPr>
        <w:t>Склонения в русском языке. История вопроса.</w:t>
      </w:r>
    </w:p>
    <w:p w:rsidR="008929B2" w:rsidRPr="00730160" w:rsidRDefault="008929B2" w:rsidP="00730160">
      <w:pPr>
        <w:pStyle w:val="a8"/>
        <w:numPr>
          <w:ilvl w:val="0"/>
          <w:numId w:val="2"/>
        </w:numPr>
        <w:rPr>
          <w:sz w:val="24"/>
          <w:szCs w:val="24"/>
        </w:rPr>
      </w:pPr>
      <w:r w:rsidRPr="00730160">
        <w:rPr>
          <w:sz w:val="24"/>
          <w:szCs w:val="24"/>
        </w:rPr>
        <w:t>Имена существительные собственные и нарицательные.</w:t>
      </w:r>
    </w:p>
    <w:p w:rsidR="008929B2" w:rsidRPr="00730160" w:rsidRDefault="008929B2" w:rsidP="00730160">
      <w:pPr>
        <w:pStyle w:val="a8"/>
        <w:numPr>
          <w:ilvl w:val="0"/>
          <w:numId w:val="2"/>
        </w:numPr>
        <w:rPr>
          <w:sz w:val="24"/>
          <w:szCs w:val="24"/>
        </w:rPr>
      </w:pPr>
      <w:r w:rsidRPr="00730160">
        <w:rPr>
          <w:sz w:val="24"/>
          <w:szCs w:val="24"/>
        </w:rPr>
        <w:t>Разряды имен прилагательных.</w:t>
      </w:r>
    </w:p>
    <w:p w:rsidR="008929B2" w:rsidRPr="00730160" w:rsidRDefault="008929B2" w:rsidP="00730160">
      <w:pPr>
        <w:pStyle w:val="a8"/>
        <w:numPr>
          <w:ilvl w:val="0"/>
          <w:numId w:val="2"/>
        </w:numPr>
        <w:rPr>
          <w:sz w:val="24"/>
          <w:szCs w:val="24"/>
        </w:rPr>
      </w:pPr>
      <w:r w:rsidRPr="00730160">
        <w:rPr>
          <w:sz w:val="24"/>
          <w:szCs w:val="24"/>
        </w:rPr>
        <w:t>История числительных как отражение истории языка и культуры народа.</w:t>
      </w:r>
    </w:p>
    <w:p w:rsidR="008929B2" w:rsidRPr="00730160" w:rsidRDefault="008929B2" w:rsidP="00730160">
      <w:pPr>
        <w:pStyle w:val="a8"/>
        <w:numPr>
          <w:ilvl w:val="0"/>
          <w:numId w:val="2"/>
        </w:numPr>
        <w:rPr>
          <w:sz w:val="24"/>
          <w:szCs w:val="24"/>
        </w:rPr>
      </w:pPr>
      <w:r w:rsidRPr="00730160">
        <w:rPr>
          <w:sz w:val="24"/>
          <w:szCs w:val="24"/>
        </w:rPr>
        <w:t>Культурные традиции в употреблении личных и притяжательных местоимений.</w:t>
      </w:r>
    </w:p>
    <w:p w:rsidR="008929B2" w:rsidRPr="00730160" w:rsidRDefault="008929B2" w:rsidP="00730160">
      <w:pPr>
        <w:pStyle w:val="a8"/>
        <w:numPr>
          <w:ilvl w:val="0"/>
          <w:numId w:val="2"/>
        </w:numPr>
        <w:rPr>
          <w:sz w:val="24"/>
          <w:szCs w:val="24"/>
        </w:rPr>
      </w:pPr>
      <w:r w:rsidRPr="00730160">
        <w:rPr>
          <w:sz w:val="24"/>
          <w:szCs w:val="24"/>
        </w:rPr>
        <w:t>Инфинитив как начальная форма глагола, его особенности.</w:t>
      </w:r>
    </w:p>
    <w:p w:rsidR="008929B2" w:rsidRPr="00730160" w:rsidRDefault="008929B2" w:rsidP="00730160">
      <w:pPr>
        <w:pStyle w:val="a8"/>
        <w:numPr>
          <w:ilvl w:val="0"/>
          <w:numId w:val="2"/>
        </w:numPr>
        <w:rPr>
          <w:sz w:val="24"/>
          <w:szCs w:val="24"/>
        </w:rPr>
      </w:pPr>
      <w:r w:rsidRPr="00730160">
        <w:rPr>
          <w:sz w:val="24"/>
          <w:szCs w:val="24"/>
        </w:rPr>
        <w:t>Понятие о предложении.</w:t>
      </w:r>
    </w:p>
    <w:p w:rsidR="008929B2" w:rsidRPr="00730160" w:rsidRDefault="008929B2" w:rsidP="00730160">
      <w:pPr>
        <w:pStyle w:val="a8"/>
        <w:numPr>
          <w:ilvl w:val="0"/>
          <w:numId w:val="2"/>
        </w:numPr>
        <w:rPr>
          <w:sz w:val="24"/>
          <w:szCs w:val="24"/>
        </w:rPr>
      </w:pPr>
      <w:r w:rsidRPr="00730160">
        <w:rPr>
          <w:sz w:val="24"/>
          <w:szCs w:val="24"/>
        </w:rPr>
        <w:t>Понятие об односоставных и двусоставных предложениях.</w:t>
      </w:r>
    </w:p>
    <w:p w:rsidR="008929B2" w:rsidRPr="00730160" w:rsidRDefault="008929B2" w:rsidP="00730160">
      <w:pPr>
        <w:pStyle w:val="a8"/>
        <w:numPr>
          <w:ilvl w:val="0"/>
          <w:numId w:val="2"/>
        </w:numPr>
        <w:rPr>
          <w:sz w:val="24"/>
          <w:szCs w:val="24"/>
        </w:rPr>
      </w:pPr>
      <w:r w:rsidRPr="00730160">
        <w:rPr>
          <w:sz w:val="24"/>
          <w:szCs w:val="24"/>
        </w:rPr>
        <w:t>Понятие об осложнениях простого предложения.</w:t>
      </w:r>
    </w:p>
    <w:p w:rsidR="008929B2" w:rsidRPr="00730160" w:rsidRDefault="008929B2" w:rsidP="00730160">
      <w:pPr>
        <w:pStyle w:val="a8"/>
        <w:numPr>
          <w:ilvl w:val="0"/>
          <w:numId w:val="2"/>
        </w:numPr>
        <w:rPr>
          <w:sz w:val="24"/>
          <w:szCs w:val="24"/>
        </w:rPr>
      </w:pPr>
      <w:r w:rsidRPr="00730160">
        <w:rPr>
          <w:sz w:val="24"/>
          <w:szCs w:val="24"/>
        </w:rPr>
        <w:t>Однородные члены предложения, их признаки.</w:t>
      </w:r>
    </w:p>
    <w:p w:rsidR="008929B2" w:rsidRPr="00730160" w:rsidRDefault="008929B2" w:rsidP="00730160">
      <w:pPr>
        <w:pStyle w:val="a8"/>
        <w:numPr>
          <w:ilvl w:val="0"/>
          <w:numId w:val="2"/>
        </w:numPr>
        <w:rPr>
          <w:sz w:val="24"/>
          <w:szCs w:val="24"/>
        </w:rPr>
      </w:pPr>
      <w:r w:rsidRPr="00730160">
        <w:rPr>
          <w:sz w:val="24"/>
          <w:szCs w:val="24"/>
        </w:rPr>
        <w:t>Предложения с обособленными членами.</w:t>
      </w:r>
    </w:p>
    <w:p w:rsidR="008929B2" w:rsidRPr="00730160" w:rsidRDefault="008929B2" w:rsidP="00730160">
      <w:pPr>
        <w:pStyle w:val="a8"/>
        <w:numPr>
          <w:ilvl w:val="0"/>
          <w:numId w:val="2"/>
        </w:numPr>
        <w:rPr>
          <w:sz w:val="24"/>
          <w:szCs w:val="24"/>
        </w:rPr>
      </w:pPr>
      <w:r w:rsidRPr="00730160">
        <w:rPr>
          <w:sz w:val="24"/>
          <w:szCs w:val="24"/>
        </w:rPr>
        <w:t>Национально-исторические особенности использования обращений по отношению к лицам мужского и женского пола.</w:t>
      </w:r>
    </w:p>
    <w:p w:rsidR="008929B2" w:rsidRPr="00730160" w:rsidRDefault="008929B2" w:rsidP="00730160">
      <w:pPr>
        <w:pStyle w:val="a8"/>
        <w:numPr>
          <w:ilvl w:val="0"/>
          <w:numId w:val="2"/>
        </w:numPr>
        <w:rPr>
          <w:sz w:val="24"/>
          <w:szCs w:val="24"/>
        </w:rPr>
      </w:pPr>
      <w:r w:rsidRPr="00730160">
        <w:rPr>
          <w:sz w:val="24"/>
          <w:szCs w:val="24"/>
        </w:rPr>
        <w:t>Сложносочиненное предложение, его виды.</w:t>
      </w:r>
    </w:p>
    <w:p w:rsidR="008929B2" w:rsidRPr="00730160" w:rsidRDefault="008929B2" w:rsidP="00730160">
      <w:pPr>
        <w:pStyle w:val="a8"/>
        <w:numPr>
          <w:ilvl w:val="0"/>
          <w:numId w:val="2"/>
        </w:numPr>
        <w:rPr>
          <w:sz w:val="24"/>
          <w:szCs w:val="24"/>
        </w:rPr>
      </w:pPr>
      <w:r w:rsidRPr="00730160">
        <w:rPr>
          <w:sz w:val="24"/>
          <w:szCs w:val="24"/>
        </w:rPr>
        <w:t>Сложноподчиненное предложение, его виды.</w:t>
      </w:r>
    </w:p>
    <w:p w:rsidR="008929B2" w:rsidRPr="00730160" w:rsidRDefault="008929B2" w:rsidP="00730160">
      <w:pPr>
        <w:pStyle w:val="a8"/>
        <w:numPr>
          <w:ilvl w:val="0"/>
          <w:numId w:val="2"/>
        </w:numPr>
        <w:rPr>
          <w:sz w:val="24"/>
          <w:szCs w:val="24"/>
        </w:rPr>
      </w:pPr>
      <w:r w:rsidRPr="00730160">
        <w:rPr>
          <w:sz w:val="24"/>
          <w:szCs w:val="24"/>
        </w:rPr>
        <w:t>Бессоюзное сложное предложение, его виды.</w:t>
      </w:r>
    </w:p>
    <w:p w:rsidR="008929B2" w:rsidRPr="00730160" w:rsidRDefault="008929B2" w:rsidP="00730160">
      <w:pPr>
        <w:pStyle w:val="a8"/>
        <w:numPr>
          <w:ilvl w:val="0"/>
          <w:numId w:val="2"/>
        </w:numPr>
        <w:rPr>
          <w:sz w:val="24"/>
          <w:szCs w:val="24"/>
        </w:rPr>
      </w:pPr>
      <w:r w:rsidRPr="00730160">
        <w:rPr>
          <w:sz w:val="24"/>
          <w:szCs w:val="24"/>
        </w:rPr>
        <w:t>Знаки препинания на стыке союзов.</w:t>
      </w:r>
    </w:p>
    <w:p w:rsidR="00664A89" w:rsidRDefault="008929B2" w:rsidP="00730160">
      <w:pPr>
        <w:pStyle w:val="a8"/>
        <w:numPr>
          <w:ilvl w:val="0"/>
          <w:numId w:val="2"/>
        </w:numPr>
        <w:rPr>
          <w:sz w:val="24"/>
          <w:szCs w:val="24"/>
        </w:rPr>
      </w:pPr>
      <w:r w:rsidRPr="00730160">
        <w:rPr>
          <w:sz w:val="24"/>
          <w:szCs w:val="24"/>
        </w:rPr>
        <w:t>Способы передачи чужой речи.</w:t>
      </w:r>
    </w:p>
    <w:p w:rsidR="0087695B" w:rsidRPr="0087695B" w:rsidRDefault="0087695B" w:rsidP="00730160">
      <w:pPr>
        <w:pStyle w:val="a8"/>
        <w:numPr>
          <w:ilvl w:val="0"/>
          <w:numId w:val="2"/>
        </w:numPr>
        <w:rPr>
          <w:sz w:val="24"/>
          <w:szCs w:val="24"/>
        </w:rPr>
      </w:pPr>
      <w:r>
        <w:rPr>
          <w:bCs/>
          <w:sz w:val="22"/>
          <w:szCs w:val="22"/>
        </w:rPr>
        <w:t>«</w:t>
      </w:r>
      <w:r w:rsidRPr="0087695B">
        <w:rPr>
          <w:bCs/>
          <w:sz w:val="24"/>
          <w:szCs w:val="24"/>
        </w:rPr>
        <w:t>Функционирование  ССП в художественной литературе».</w:t>
      </w:r>
    </w:p>
    <w:p w:rsidR="0087695B" w:rsidRPr="0087695B" w:rsidRDefault="0087695B" w:rsidP="00730160">
      <w:pPr>
        <w:pStyle w:val="a8"/>
        <w:numPr>
          <w:ilvl w:val="0"/>
          <w:numId w:val="2"/>
        </w:numPr>
        <w:rPr>
          <w:sz w:val="24"/>
          <w:szCs w:val="24"/>
        </w:rPr>
      </w:pPr>
      <w:r w:rsidRPr="0087695B">
        <w:rPr>
          <w:bCs/>
          <w:sz w:val="24"/>
          <w:szCs w:val="24"/>
        </w:rPr>
        <w:t>«Функционирование СПП в художественной литературе».</w:t>
      </w:r>
    </w:p>
    <w:p w:rsidR="0087695B" w:rsidRPr="0087695B" w:rsidRDefault="0087695B" w:rsidP="00730160">
      <w:pPr>
        <w:pStyle w:val="a8"/>
        <w:numPr>
          <w:ilvl w:val="0"/>
          <w:numId w:val="2"/>
        </w:numPr>
        <w:rPr>
          <w:sz w:val="24"/>
          <w:szCs w:val="24"/>
        </w:rPr>
      </w:pPr>
      <w:r w:rsidRPr="0087695B">
        <w:rPr>
          <w:bCs/>
          <w:sz w:val="24"/>
          <w:szCs w:val="24"/>
        </w:rPr>
        <w:t>«Функционирование БСП в художественной литературе».</w:t>
      </w:r>
    </w:p>
    <w:p w:rsidR="0087695B" w:rsidRPr="0087695B" w:rsidRDefault="0087695B" w:rsidP="00730160">
      <w:pPr>
        <w:pStyle w:val="a8"/>
        <w:numPr>
          <w:ilvl w:val="0"/>
          <w:numId w:val="2"/>
        </w:numPr>
        <w:rPr>
          <w:sz w:val="24"/>
          <w:szCs w:val="24"/>
        </w:rPr>
      </w:pPr>
      <w:r w:rsidRPr="0087695B">
        <w:rPr>
          <w:bCs/>
          <w:sz w:val="24"/>
          <w:szCs w:val="24"/>
        </w:rPr>
        <w:t>«Функционирование ПП в художественной литературе»</w:t>
      </w:r>
      <w:r>
        <w:rPr>
          <w:bCs/>
          <w:sz w:val="24"/>
          <w:szCs w:val="24"/>
        </w:rPr>
        <w:t>.</w:t>
      </w:r>
    </w:p>
    <w:p w:rsidR="00443987" w:rsidRDefault="00443987">
      <w:pPr>
        <w:rPr>
          <w:sz w:val="24"/>
          <w:szCs w:val="24"/>
        </w:rPr>
      </w:pPr>
    </w:p>
    <w:p w:rsidR="00443987" w:rsidRDefault="00443987"/>
    <w:p w:rsidR="00730160" w:rsidRPr="00730160" w:rsidRDefault="00730160" w:rsidP="00730160">
      <w:pPr>
        <w:jc w:val="center"/>
        <w:rPr>
          <w:b/>
          <w:sz w:val="24"/>
          <w:szCs w:val="24"/>
        </w:rPr>
      </w:pPr>
      <w:r w:rsidRPr="00730160">
        <w:rPr>
          <w:b/>
          <w:sz w:val="24"/>
          <w:szCs w:val="24"/>
        </w:rPr>
        <w:t>Практические занятия</w:t>
      </w:r>
    </w:p>
    <w:p w:rsidR="00730160" w:rsidRDefault="00730160"/>
    <w:p w:rsidR="00730160" w:rsidRPr="00730160" w:rsidRDefault="00730160" w:rsidP="00730160">
      <w:pPr>
        <w:pStyle w:val="a8"/>
        <w:numPr>
          <w:ilvl w:val="0"/>
          <w:numId w:val="1"/>
        </w:numPr>
        <w:jc w:val="both"/>
        <w:rPr>
          <w:sz w:val="22"/>
          <w:szCs w:val="22"/>
          <w:shd w:val="clear" w:color="auto" w:fill="FFFFFF"/>
        </w:rPr>
      </w:pPr>
      <w:r w:rsidRPr="00730160">
        <w:rPr>
          <w:sz w:val="22"/>
          <w:szCs w:val="22"/>
          <w:shd w:val="clear" w:color="auto" w:fill="FFFFFF"/>
        </w:rPr>
        <w:t>Определение типа, стиля, жанра текста (по заданному способу).</w:t>
      </w:r>
    </w:p>
    <w:p w:rsidR="00730160" w:rsidRDefault="00730160" w:rsidP="00730160">
      <w:pPr>
        <w:pStyle w:val="a8"/>
        <w:numPr>
          <w:ilvl w:val="0"/>
          <w:numId w:val="1"/>
        </w:numPr>
        <w:jc w:val="both"/>
      </w:pPr>
      <w:r w:rsidRPr="00730160">
        <w:rPr>
          <w:sz w:val="22"/>
          <w:szCs w:val="22"/>
          <w:shd w:val="clear" w:color="auto" w:fill="FFFFFF"/>
        </w:rPr>
        <w:t>Изучение особенностей построения текста разных функциональных типов.</w:t>
      </w:r>
    </w:p>
    <w:p w:rsidR="00730160" w:rsidRDefault="00730160" w:rsidP="00730160">
      <w:pPr>
        <w:pStyle w:val="a8"/>
        <w:numPr>
          <w:ilvl w:val="0"/>
          <w:numId w:val="1"/>
        </w:numPr>
        <w:jc w:val="both"/>
      </w:pPr>
      <w:r w:rsidRPr="00730160">
        <w:rPr>
          <w:sz w:val="22"/>
          <w:szCs w:val="22"/>
        </w:rPr>
        <w:t>Определение вида речевых ошибок и их исправление.</w:t>
      </w:r>
    </w:p>
    <w:p w:rsidR="00730160" w:rsidRPr="00730160" w:rsidRDefault="00730160" w:rsidP="00730160">
      <w:pPr>
        <w:pStyle w:val="a8"/>
        <w:numPr>
          <w:ilvl w:val="0"/>
          <w:numId w:val="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2"/>
          <w:szCs w:val="22"/>
        </w:rPr>
      </w:pPr>
      <w:r w:rsidRPr="00730160">
        <w:rPr>
          <w:bCs/>
          <w:sz w:val="22"/>
          <w:szCs w:val="22"/>
        </w:rPr>
        <w:t>Изобразительно-выразительные средства языка.</w:t>
      </w:r>
    </w:p>
    <w:p w:rsidR="00730160" w:rsidRPr="00730160" w:rsidRDefault="00730160" w:rsidP="00730160">
      <w:pPr>
        <w:pStyle w:val="a8"/>
        <w:numPr>
          <w:ilvl w:val="0"/>
          <w:numId w:val="1"/>
        </w:numPr>
        <w:jc w:val="both"/>
        <w:rPr>
          <w:bCs/>
          <w:sz w:val="22"/>
          <w:szCs w:val="22"/>
        </w:rPr>
      </w:pPr>
      <w:r w:rsidRPr="00730160">
        <w:rPr>
          <w:bCs/>
          <w:sz w:val="22"/>
          <w:szCs w:val="22"/>
        </w:rPr>
        <w:t>Исконно русская лексика, заимствованная лексика, старославянизмы.</w:t>
      </w:r>
    </w:p>
    <w:p w:rsidR="00730160" w:rsidRPr="00730160" w:rsidRDefault="00730160" w:rsidP="00730160">
      <w:pPr>
        <w:pStyle w:val="a8"/>
        <w:numPr>
          <w:ilvl w:val="0"/>
          <w:numId w:val="1"/>
        </w:numPr>
        <w:jc w:val="both"/>
        <w:rPr>
          <w:color w:val="000000"/>
          <w:sz w:val="22"/>
          <w:szCs w:val="22"/>
        </w:rPr>
      </w:pPr>
      <w:r w:rsidRPr="00730160">
        <w:rPr>
          <w:color w:val="000000"/>
          <w:sz w:val="22"/>
          <w:szCs w:val="22"/>
        </w:rPr>
        <w:t>Ошибки в употреблении фразеологических единиц и их исправление.</w:t>
      </w:r>
    </w:p>
    <w:p w:rsidR="00730160" w:rsidRPr="00730160" w:rsidRDefault="00730160" w:rsidP="00730160">
      <w:pPr>
        <w:pStyle w:val="a8"/>
        <w:numPr>
          <w:ilvl w:val="0"/>
          <w:numId w:val="1"/>
        </w:numPr>
        <w:jc w:val="both"/>
        <w:rPr>
          <w:rStyle w:val="91"/>
          <w:sz w:val="22"/>
          <w:szCs w:val="22"/>
        </w:rPr>
      </w:pPr>
      <w:r w:rsidRPr="00730160">
        <w:rPr>
          <w:rStyle w:val="91"/>
          <w:sz w:val="22"/>
          <w:szCs w:val="22"/>
        </w:rPr>
        <w:t>Наблюдение над функционированием правил орфографии и пунктуации в образ</w:t>
      </w:r>
      <w:r w:rsidRPr="00730160">
        <w:rPr>
          <w:rStyle w:val="91"/>
          <w:sz w:val="22"/>
          <w:szCs w:val="22"/>
        </w:rPr>
        <w:softHyphen/>
        <w:t>цах письменных текстов.</w:t>
      </w:r>
    </w:p>
    <w:p w:rsidR="00730160" w:rsidRPr="00730160" w:rsidRDefault="00730160" w:rsidP="00730160">
      <w:pPr>
        <w:pStyle w:val="a8"/>
        <w:numPr>
          <w:ilvl w:val="0"/>
          <w:numId w:val="1"/>
        </w:numPr>
        <w:jc w:val="both"/>
        <w:rPr>
          <w:color w:val="000000"/>
          <w:sz w:val="22"/>
          <w:szCs w:val="22"/>
        </w:rPr>
      </w:pPr>
      <w:r w:rsidRPr="00730160">
        <w:rPr>
          <w:color w:val="000000"/>
          <w:sz w:val="22"/>
          <w:szCs w:val="22"/>
        </w:rPr>
        <w:lastRenderedPageBreak/>
        <w:t>Выполнение заданий по теме «Орфоэпические нормы произношения».</w:t>
      </w:r>
    </w:p>
    <w:p w:rsidR="00730160" w:rsidRPr="00730160" w:rsidRDefault="00730160" w:rsidP="00730160">
      <w:pPr>
        <w:pStyle w:val="a8"/>
        <w:numPr>
          <w:ilvl w:val="0"/>
          <w:numId w:val="1"/>
        </w:numPr>
        <w:jc w:val="both"/>
        <w:rPr>
          <w:spacing w:val="4"/>
          <w:sz w:val="22"/>
          <w:szCs w:val="22"/>
        </w:rPr>
      </w:pPr>
      <w:r w:rsidRPr="00730160">
        <w:rPr>
          <w:rStyle w:val="100"/>
          <w:rFonts w:ascii="Times New Roman" w:hAnsi="Times New Roman" w:cs="Times New Roman"/>
          <w:sz w:val="22"/>
          <w:szCs w:val="22"/>
        </w:rPr>
        <w:t xml:space="preserve">Выполнение упражнений на тему </w:t>
      </w:r>
      <w:r w:rsidRPr="00730160">
        <w:rPr>
          <w:bCs/>
          <w:sz w:val="22"/>
          <w:szCs w:val="22"/>
        </w:rPr>
        <w:t>«Правописание корней слов</w:t>
      </w:r>
      <w:r w:rsidRPr="00730160">
        <w:rPr>
          <w:spacing w:val="4"/>
          <w:sz w:val="22"/>
          <w:szCs w:val="22"/>
        </w:rPr>
        <w:t>». Словообразовательный разбор.</w:t>
      </w:r>
    </w:p>
    <w:p w:rsidR="00730160" w:rsidRPr="00730160" w:rsidRDefault="00730160" w:rsidP="00730160">
      <w:pPr>
        <w:pStyle w:val="a8"/>
        <w:numPr>
          <w:ilvl w:val="0"/>
          <w:numId w:val="1"/>
        </w:numPr>
        <w:jc w:val="both"/>
        <w:rPr>
          <w:spacing w:val="4"/>
          <w:sz w:val="22"/>
          <w:szCs w:val="22"/>
        </w:rPr>
      </w:pPr>
      <w:r w:rsidRPr="00730160">
        <w:rPr>
          <w:rStyle w:val="100"/>
          <w:rFonts w:ascii="Times New Roman" w:hAnsi="Times New Roman" w:cs="Times New Roman"/>
          <w:sz w:val="22"/>
          <w:szCs w:val="22"/>
        </w:rPr>
        <w:t xml:space="preserve">Выполнение упражнений  на тему </w:t>
      </w:r>
      <w:r w:rsidRPr="00730160">
        <w:rPr>
          <w:bCs/>
          <w:sz w:val="22"/>
          <w:szCs w:val="22"/>
        </w:rPr>
        <w:t>«Правописание</w:t>
      </w:r>
      <w:r w:rsidRPr="00730160">
        <w:rPr>
          <w:spacing w:val="4"/>
          <w:sz w:val="22"/>
          <w:szCs w:val="22"/>
        </w:rPr>
        <w:t xml:space="preserve"> приставок».  Словообразовательный  и морфемный разборы.</w:t>
      </w:r>
    </w:p>
    <w:p w:rsidR="00730160" w:rsidRPr="00730160" w:rsidRDefault="00730160" w:rsidP="00730160">
      <w:pPr>
        <w:pStyle w:val="a8"/>
        <w:numPr>
          <w:ilvl w:val="0"/>
          <w:numId w:val="1"/>
        </w:numPr>
        <w:jc w:val="both"/>
        <w:rPr>
          <w:bCs/>
          <w:sz w:val="22"/>
          <w:szCs w:val="22"/>
        </w:rPr>
      </w:pPr>
      <w:r w:rsidRPr="00730160">
        <w:rPr>
          <w:rStyle w:val="100"/>
          <w:rFonts w:ascii="Times New Roman" w:hAnsi="Times New Roman" w:cs="Times New Roman"/>
          <w:sz w:val="22"/>
          <w:szCs w:val="22"/>
        </w:rPr>
        <w:t>Выполнение упражнений на тему «</w:t>
      </w:r>
      <w:r w:rsidRPr="00730160">
        <w:rPr>
          <w:bCs/>
          <w:sz w:val="22"/>
          <w:szCs w:val="22"/>
        </w:rPr>
        <w:t xml:space="preserve"> Правописание существительных, прилагательных, глаголов и числительных».</w:t>
      </w:r>
    </w:p>
    <w:p w:rsidR="00730160" w:rsidRPr="00730160" w:rsidRDefault="00730160" w:rsidP="00730160">
      <w:pPr>
        <w:pStyle w:val="a8"/>
        <w:numPr>
          <w:ilvl w:val="0"/>
          <w:numId w:val="1"/>
        </w:numPr>
        <w:jc w:val="both"/>
        <w:rPr>
          <w:bCs/>
          <w:sz w:val="22"/>
          <w:szCs w:val="22"/>
        </w:rPr>
      </w:pPr>
      <w:r w:rsidRPr="00730160">
        <w:rPr>
          <w:rStyle w:val="100"/>
          <w:rFonts w:ascii="Times New Roman" w:hAnsi="Times New Roman" w:cs="Times New Roman"/>
          <w:sz w:val="22"/>
          <w:szCs w:val="22"/>
        </w:rPr>
        <w:t xml:space="preserve">Выполнение упражнений на тему </w:t>
      </w:r>
      <w:r w:rsidRPr="00730160">
        <w:rPr>
          <w:bCs/>
          <w:sz w:val="22"/>
          <w:szCs w:val="22"/>
        </w:rPr>
        <w:t>«Правописание причастий и причастных оборотов».</w:t>
      </w:r>
    </w:p>
    <w:p w:rsidR="00730160" w:rsidRPr="00730160" w:rsidRDefault="00730160" w:rsidP="00730160">
      <w:pPr>
        <w:pStyle w:val="a8"/>
        <w:numPr>
          <w:ilvl w:val="0"/>
          <w:numId w:val="1"/>
        </w:numPr>
        <w:jc w:val="both"/>
        <w:rPr>
          <w:bCs/>
          <w:sz w:val="22"/>
          <w:szCs w:val="22"/>
        </w:rPr>
      </w:pPr>
      <w:r w:rsidRPr="00730160">
        <w:rPr>
          <w:rStyle w:val="100"/>
          <w:rFonts w:ascii="Times New Roman" w:hAnsi="Times New Roman" w:cs="Times New Roman"/>
          <w:sz w:val="22"/>
          <w:szCs w:val="22"/>
        </w:rPr>
        <w:t xml:space="preserve">Выполнение упражнений на тему </w:t>
      </w:r>
      <w:r w:rsidRPr="00730160">
        <w:rPr>
          <w:bCs/>
          <w:sz w:val="22"/>
          <w:szCs w:val="22"/>
        </w:rPr>
        <w:t>«Правописание деепричастий и деепричастных оборотов».</w:t>
      </w:r>
    </w:p>
    <w:p w:rsidR="00730160" w:rsidRPr="00730160" w:rsidRDefault="00730160" w:rsidP="00730160">
      <w:pPr>
        <w:pStyle w:val="a8"/>
        <w:numPr>
          <w:ilvl w:val="0"/>
          <w:numId w:val="1"/>
        </w:numPr>
        <w:jc w:val="both"/>
        <w:rPr>
          <w:bCs/>
          <w:sz w:val="22"/>
          <w:szCs w:val="22"/>
        </w:rPr>
      </w:pPr>
      <w:r w:rsidRPr="00730160">
        <w:rPr>
          <w:rStyle w:val="100"/>
          <w:rFonts w:ascii="Times New Roman" w:hAnsi="Times New Roman" w:cs="Times New Roman"/>
          <w:sz w:val="22"/>
          <w:szCs w:val="22"/>
        </w:rPr>
        <w:t xml:space="preserve">Выполнение упражнений на тему </w:t>
      </w:r>
      <w:r w:rsidRPr="00730160">
        <w:rPr>
          <w:bCs/>
          <w:sz w:val="22"/>
          <w:szCs w:val="22"/>
        </w:rPr>
        <w:t>«Правописание числительных».</w:t>
      </w:r>
    </w:p>
    <w:p w:rsidR="00730160" w:rsidRPr="00730160" w:rsidRDefault="00730160" w:rsidP="00730160">
      <w:pPr>
        <w:pStyle w:val="a8"/>
        <w:numPr>
          <w:ilvl w:val="0"/>
          <w:numId w:val="1"/>
        </w:numPr>
        <w:jc w:val="both"/>
        <w:rPr>
          <w:bCs/>
          <w:sz w:val="22"/>
          <w:szCs w:val="22"/>
        </w:rPr>
      </w:pPr>
      <w:r w:rsidRPr="00730160">
        <w:rPr>
          <w:rStyle w:val="100"/>
          <w:rFonts w:ascii="Times New Roman" w:hAnsi="Times New Roman" w:cs="Times New Roman"/>
          <w:sz w:val="22"/>
          <w:szCs w:val="22"/>
        </w:rPr>
        <w:t>Выполнение упражнений на тему «</w:t>
      </w:r>
      <w:r w:rsidRPr="00730160">
        <w:rPr>
          <w:bCs/>
          <w:sz w:val="22"/>
          <w:szCs w:val="22"/>
        </w:rPr>
        <w:t>Правописание частиц  НЕ и НИ с разными частями речи».</w:t>
      </w:r>
    </w:p>
    <w:p w:rsidR="00730160" w:rsidRPr="00730160" w:rsidRDefault="00730160" w:rsidP="00730160">
      <w:pPr>
        <w:pStyle w:val="a8"/>
        <w:numPr>
          <w:ilvl w:val="0"/>
          <w:numId w:val="1"/>
        </w:numPr>
        <w:jc w:val="both"/>
        <w:rPr>
          <w:bCs/>
          <w:sz w:val="22"/>
          <w:szCs w:val="22"/>
        </w:rPr>
      </w:pPr>
      <w:r w:rsidRPr="00730160">
        <w:rPr>
          <w:rStyle w:val="100"/>
          <w:rFonts w:ascii="Times New Roman" w:hAnsi="Times New Roman" w:cs="Times New Roman"/>
          <w:sz w:val="22"/>
          <w:szCs w:val="22"/>
        </w:rPr>
        <w:t>Выполнение упражнений на тему «</w:t>
      </w:r>
      <w:r w:rsidRPr="00730160">
        <w:rPr>
          <w:bCs/>
          <w:sz w:val="22"/>
          <w:szCs w:val="22"/>
        </w:rPr>
        <w:t>Правописание союзов».</w:t>
      </w:r>
    </w:p>
    <w:p w:rsidR="00730160" w:rsidRPr="00730160" w:rsidRDefault="00730160" w:rsidP="00730160">
      <w:pPr>
        <w:pStyle w:val="a8"/>
        <w:numPr>
          <w:ilvl w:val="0"/>
          <w:numId w:val="1"/>
        </w:numPr>
        <w:jc w:val="both"/>
        <w:rPr>
          <w:bCs/>
          <w:sz w:val="22"/>
          <w:szCs w:val="22"/>
        </w:rPr>
      </w:pPr>
      <w:r w:rsidRPr="00730160">
        <w:rPr>
          <w:sz w:val="22"/>
          <w:szCs w:val="22"/>
        </w:rPr>
        <w:t xml:space="preserve">Знаки препинания в </w:t>
      </w:r>
      <w:r w:rsidRPr="00730160">
        <w:rPr>
          <w:bCs/>
          <w:sz w:val="22"/>
          <w:szCs w:val="22"/>
        </w:rPr>
        <w:t>простом предложении.</w:t>
      </w:r>
    </w:p>
    <w:p w:rsidR="00730160" w:rsidRPr="00730160" w:rsidRDefault="00730160" w:rsidP="00730160">
      <w:pPr>
        <w:pStyle w:val="a8"/>
        <w:numPr>
          <w:ilvl w:val="0"/>
          <w:numId w:val="1"/>
        </w:numPr>
        <w:jc w:val="both"/>
        <w:rPr>
          <w:bCs/>
          <w:sz w:val="22"/>
          <w:szCs w:val="22"/>
        </w:rPr>
      </w:pPr>
      <w:r w:rsidRPr="00730160">
        <w:rPr>
          <w:sz w:val="22"/>
          <w:szCs w:val="22"/>
        </w:rPr>
        <w:t xml:space="preserve">Знаки препинания в </w:t>
      </w:r>
      <w:r w:rsidRPr="00730160">
        <w:rPr>
          <w:bCs/>
          <w:sz w:val="22"/>
          <w:szCs w:val="22"/>
        </w:rPr>
        <w:t xml:space="preserve"> сложносочиненных предложениях.</w:t>
      </w:r>
    </w:p>
    <w:p w:rsidR="00730160" w:rsidRPr="00730160" w:rsidRDefault="00730160" w:rsidP="00730160">
      <w:pPr>
        <w:pStyle w:val="a8"/>
        <w:numPr>
          <w:ilvl w:val="0"/>
          <w:numId w:val="1"/>
        </w:numPr>
        <w:jc w:val="both"/>
        <w:rPr>
          <w:bCs/>
          <w:sz w:val="22"/>
          <w:szCs w:val="22"/>
        </w:rPr>
      </w:pPr>
      <w:r w:rsidRPr="00730160">
        <w:rPr>
          <w:sz w:val="22"/>
          <w:szCs w:val="22"/>
        </w:rPr>
        <w:t>Знаки препинания в</w:t>
      </w:r>
      <w:r w:rsidRPr="00730160">
        <w:rPr>
          <w:bCs/>
          <w:sz w:val="22"/>
          <w:szCs w:val="22"/>
        </w:rPr>
        <w:t xml:space="preserve"> сложноподчиненных предложениях.</w:t>
      </w:r>
    </w:p>
    <w:p w:rsidR="00730160" w:rsidRPr="00730160" w:rsidRDefault="00730160" w:rsidP="00730160">
      <w:pPr>
        <w:pStyle w:val="a8"/>
        <w:numPr>
          <w:ilvl w:val="0"/>
          <w:numId w:val="1"/>
        </w:numPr>
        <w:jc w:val="both"/>
        <w:rPr>
          <w:bCs/>
          <w:sz w:val="22"/>
          <w:szCs w:val="22"/>
        </w:rPr>
      </w:pPr>
      <w:r w:rsidRPr="00730160">
        <w:rPr>
          <w:sz w:val="22"/>
          <w:szCs w:val="22"/>
        </w:rPr>
        <w:t xml:space="preserve">Знаки препинания в </w:t>
      </w:r>
      <w:r w:rsidRPr="00730160">
        <w:rPr>
          <w:bCs/>
          <w:sz w:val="22"/>
          <w:szCs w:val="22"/>
        </w:rPr>
        <w:t xml:space="preserve"> бессоюзных сложных предложениях.</w:t>
      </w:r>
    </w:p>
    <w:p w:rsidR="00730160" w:rsidRPr="00730160" w:rsidRDefault="00730160" w:rsidP="00730160">
      <w:pPr>
        <w:pStyle w:val="a8"/>
        <w:numPr>
          <w:ilvl w:val="0"/>
          <w:numId w:val="1"/>
        </w:numPr>
        <w:jc w:val="both"/>
        <w:rPr>
          <w:sz w:val="22"/>
          <w:szCs w:val="22"/>
        </w:rPr>
      </w:pPr>
      <w:r w:rsidRPr="00730160">
        <w:rPr>
          <w:sz w:val="22"/>
          <w:szCs w:val="22"/>
        </w:rPr>
        <w:t>Знаки препинания в сложном предложении с разными видами связи.</w:t>
      </w:r>
    </w:p>
    <w:p w:rsidR="00730160" w:rsidRPr="00730160" w:rsidRDefault="00730160" w:rsidP="00730160">
      <w:pPr>
        <w:pStyle w:val="a8"/>
        <w:numPr>
          <w:ilvl w:val="0"/>
          <w:numId w:val="1"/>
        </w:numPr>
        <w:jc w:val="both"/>
        <w:rPr>
          <w:bCs/>
          <w:sz w:val="22"/>
          <w:szCs w:val="22"/>
        </w:rPr>
      </w:pPr>
      <w:r w:rsidRPr="00730160">
        <w:rPr>
          <w:sz w:val="22"/>
          <w:szCs w:val="22"/>
        </w:rPr>
        <w:t>Синтаксический разбор сложных предложений.</w:t>
      </w:r>
    </w:p>
    <w:p w:rsidR="00664A89" w:rsidRDefault="00664A89"/>
    <w:p w:rsidR="00647249" w:rsidRPr="00C625B9" w:rsidRDefault="00647249" w:rsidP="00647249">
      <w:pPr>
        <w:jc w:val="center"/>
        <w:rPr>
          <w:b/>
          <w:bCs/>
          <w:sz w:val="22"/>
          <w:szCs w:val="22"/>
        </w:rPr>
      </w:pPr>
      <w:r w:rsidRPr="00C625B9">
        <w:rPr>
          <w:b/>
          <w:bCs/>
          <w:sz w:val="22"/>
          <w:szCs w:val="22"/>
        </w:rPr>
        <w:t>Темы примерных сочинений и эссе</w:t>
      </w:r>
    </w:p>
    <w:p w:rsidR="00647249" w:rsidRDefault="00647249" w:rsidP="00647249">
      <w:pPr>
        <w:jc w:val="both"/>
        <w:rPr>
          <w:rStyle w:val="a6"/>
          <w:sz w:val="22"/>
          <w:szCs w:val="22"/>
        </w:rPr>
      </w:pPr>
    </w:p>
    <w:p w:rsidR="00647249" w:rsidRPr="00C1746E" w:rsidRDefault="00647249" w:rsidP="00C1746E">
      <w:pPr>
        <w:pStyle w:val="a8"/>
        <w:numPr>
          <w:ilvl w:val="0"/>
          <w:numId w:val="3"/>
        </w:numPr>
        <w:jc w:val="both"/>
        <w:rPr>
          <w:sz w:val="24"/>
          <w:szCs w:val="24"/>
        </w:rPr>
      </w:pPr>
      <w:r w:rsidRPr="00C1746E">
        <w:rPr>
          <w:sz w:val="24"/>
          <w:szCs w:val="24"/>
        </w:rPr>
        <w:t xml:space="preserve">Почему так важно искоренять сквернословие, вести </w:t>
      </w:r>
      <w:r w:rsidR="00C1746E" w:rsidRPr="00C1746E">
        <w:rPr>
          <w:sz w:val="24"/>
          <w:szCs w:val="24"/>
        </w:rPr>
        <w:t>борьбу с ним всем обществом?</w:t>
      </w:r>
    </w:p>
    <w:p w:rsidR="00647249" w:rsidRPr="00C1746E" w:rsidRDefault="00647249" w:rsidP="00C1746E">
      <w:pPr>
        <w:pStyle w:val="a8"/>
        <w:numPr>
          <w:ilvl w:val="0"/>
          <w:numId w:val="3"/>
        </w:numPr>
        <w:jc w:val="both"/>
        <w:rPr>
          <w:sz w:val="24"/>
          <w:szCs w:val="24"/>
        </w:rPr>
      </w:pPr>
      <w:r w:rsidRPr="00C1746E">
        <w:rPr>
          <w:sz w:val="24"/>
          <w:szCs w:val="24"/>
        </w:rPr>
        <w:t>Почему языковое бескультурье можно назвать катастрофой нашего времен</w:t>
      </w:r>
      <w:r w:rsidR="00C1746E" w:rsidRPr="00C1746E">
        <w:rPr>
          <w:sz w:val="24"/>
          <w:szCs w:val="24"/>
        </w:rPr>
        <w:t>и? К чему оно может привести?</w:t>
      </w:r>
    </w:p>
    <w:p w:rsidR="00647249" w:rsidRPr="00C1746E" w:rsidRDefault="00647249" w:rsidP="00C1746E">
      <w:pPr>
        <w:pStyle w:val="a8"/>
        <w:numPr>
          <w:ilvl w:val="0"/>
          <w:numId w:val="3"/>
        </w:numPr>
        <w:jc w:val="both"/>
        <w:rPr>
          <w:sz w:val="24"/>
          <w:szCs w:val="24"/>
        </w:rPr>
      </w:pPr>
      <w:r w:rsidRPr="00C1746E">
        <w:rPr>
          <w:sz w:val="24"/>
          <w:szCs w:val="24"/>
        </w:rPr>
        <w:t>Как СМИ могут негативно воздействовать на речевое поведение человека?</w:t>
      </w:r>
    </w:p>
    <w:p w:rsidR="00647249" w:rsidRPr="00C1746E" w:rsidRDefault="00647249" w:rsidP="00C1746E">
      <w:pPr>
        <w:pStyle w:val="a8"/>
        <w:numPr>
          <w:ilvl w:val="0"/>
          <w:numId w:val="3"/>
        </w:numPr>
        <w:jc w:val="both"/>
        <w:rPr>
          <w:sz w:val="24"/>
          <w:szCs w:val="24"/>
        </w:rPr>
      </w:pPr>
      <w:r w:rsidRPr="00C1746E">
        <w:rPr>
          <w:sz w:val="24"/>
          <w:szCs w:val="24"/>
        </w:rPr>
        <w:t>Как вес</w:t>
      </w:r>
      <w:r w:rsidR="00C1746E" w:rsidRPr="00C1746E">
        <w:rPr>
          <w:sz w:val="24"/>
          <w:szCs w:val="24"/>
        </w:rPr>
        <w:t>ти борьбу с загрязнением языка?</w:t>
      </w:r>
    </w:p>
    <w:p w:rsidR="00647249" w:rsidRPr="00C1746E" w:rsidRDefault="00647249" w:rsidP="00C1746E">
      <w:pPr>
        <w:pStyle w:val="a8"/>
        <w:numPr>
          <w:ilvl w:val="0"/>
          <w:numId w:val="3"/>
        </w:numPr>
        <w:jc w:val="both"/>
        <w:rPr>
          <w:sz w:val="24"/>
          <w:szCs w:val="24"/>
        </w:rPr>
      </w:pPr>
      <w:r w:rsidRPr="00C1746E">
        <w:rPr>
          <w:sz w:val="24"/>
          <w:szCs w:val="24"/>
        </w:rPr>
        <w:t>Зачем нужна морфология»</w:t>
      </w:r>
    </w:p>
    <w:p w:rsidR="00647249" w:rsidRPr="00C1746E" w:rsidRDefault="00647249" w:rsidP="00C1746E">
      <w:pPr>
        <w:pStyle w:val="a8"/>
        <w:numPr>
          <w:ilvl w:val="0"/>
          <w:numId w:val="3"/>
        </w:numPr>
        <w:jc w:val="both"/>
        <w:rPr>
          <w:sz w:val="24"/>
          <w:szCs w:val="24"/>
        </w:rPr>
      </w:pPr>
      <w:r w:rsidRPr="00C1746E">
        <w:rPr>
          <w:sz w:val="24"/>
          <w:szCs w:val="24"/>
        </w:rPr>
        <w:t>Словообразование обогащает язык</w:t>
      </w:r>
    </w:p>
    <w:p w:rsidR="00647249" w:rsidRPr="00C1746E" w:rsidRDefault="00647249" w:rsidP="00C1746E">
      <w:pPr>
        <w:pStyle w:val="a8"/>
        <w:numPr>
          <w:ilvl w:val="0"/>
          <w:numId w:val="3"/>
        </w:numPr>
        <w:jc w:val="both"/>
        <w:rPr>
          <w:sz w:val="24"/>
          <w:szCs w:val="24"/>
        </w:rPr>
      </w:pPr>
      <w:r w:rsidRPr="00C1746E">
        <w:rPr>
          <w:sz w:val="24"/>
          <w:szCs w:val="24"/>
        </w:rPr>
        <w:t>Знаки препинания – важная часть языка</w:t>
      </w:r>
    </w:p>
    <w:p w:rsidR="00647249" w:rsidRPr="00C1746E" w:rsidRDefault="00647249" w:rsidP="00C1746E">
      <w:pPr>
        <w:pStyle w:val="a8"/>
        <w:numPr>
          <w:ilvl w:val="0"/>
          <w:numId w:val="3"/>
        </w:numPr>
        <w:jc w:val="both"/>
        <w:rPr>
          <w:sz w:val="24"/>
          <w:szCs w:val="24"/>
        </w:rPr>
      </w:pPr>
      <w:r w:rsidRPr="00C1746E">
        <w:rPr>
          <w:sz w:val="24"/>
          <w:szCs w:val="24"/>
        </w:rPr>
        <w:t>Зачем нужен синтаксис</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Роль вводных слов и предложений</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Роль цитат в речи</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Роль однородных членов предложения в речи</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Роль риторических вопросов в тексте</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Роль средств выразительности в речи</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Роль архаизмов в речи</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Роль частиц в русском языке</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Зачем нужно двоеточие?</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Зачем нужно тире?</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 xml:space="preserve">Зачем нужна орфография? </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Роль антонимов в речи</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Зачем надо изучать морфологию?</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Зачем нужны кавычки?</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Зачем нужен восклицательный знак?</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Зачем нужны уточняющие члены предложения?</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Зачем нужны знаки препинания в конце предложения?</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Когда мы ставим запятые в предложениях с однородными определениями?</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Для чего нужны запятые?</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Какова роль знаков препинания в сложном предложении?</w:t>
      </w:r>
    </w:p>
    <w:p w:rsidR="00647249" w:rsidRPr="00C1746E" w:rsidRDefault="00647249" w:rsidP="00C1746E">
      <w:pPr>
        <w:pStyle w:val="a8"/>
        <w:numPr>
          <w:ilvl w:val="0"/>
          <w:numId w:val="3"/>
        </w:numPr>
        <w:jc w:val="both"/>
        <w:rPr>
          <w:color w:val="000000"/>
          <w:sz w:val="24"/>
          <w:szCs w:val="24"/>
          <w:shd w:val="clear" w:color="auto" w:fill="F9F9F7"/>
        </w:rPr>
      </w:pPr>
      <w:r w:rsidRPr="00C1746E">
        <w:rPr>
          <w:color w:val="000000"/>
          <w:sz w:val="24"/>
          <w:szCs w:val="24"/>
          <w:shd w:val="clear" w:color="auto" w:fill="F9F9F7"/>
        </w:rPr>
        <w:t>Для чего нужны знаки завершения?</w:t>
      </w:r>
    </w:p>
    <w:p w:rsidR="00647249" w:rsidRPr="00C1746E" w:rsidRDefault="00647249" w:rsidP="00C1746E">
      <w:pPr>
        <w:pStyle w:val="a8"/>
        <w:numPr>
          <w:ilvl w:val="0"/>
          <w:numId w:val="3"/>
        </w:numPr>
        <w:jc w:val="both"/>
        <w:rPr>
          <w:sz w:val="24"/>
          <w:szCs w:val="24"/>
        </w:rPr>
      </w:pPr>
      <w:r w:rsidRPr="00C1746E">
        <w:rPr>
          <w:color w:val="000000"/>
          <w:sz w:val="24"/>
          <w:szCs w:val="24"/>
          <w:shd w:val="clear" w:color="auto" w:fill="F9F9F7"/>
        </w:rPr>
        <w:t>Какова роль многоточия?</w:t>
      </w:r>
    </w:p>
    <w:p w:rsidR="00647249" w:rsidRDefault="00647249" w:rsidP="00647249">
      <w:pPr>
        <w:jc w:val="center"/>
        <w:rPr>
          <w:b/>
          <w:bCs/>
          <w:sz w:val="22"/>
          <w:szCs w:val="22"/>
        </w:rPr>
      </w:pPr>
    </w:p>
    <w:p w:rsidR="00647249" w:rsidRDefault="00647249" w:rsidP="00647249">
      <w:pPr>
        <w:jc w:val="center"/>
        <w:rPr>
          <w:b/>
          <w:bCs/>
          <w:sz w:val="22"/>
          <w:szCs w:val="22"/>
        </w:rPr>
      </w:pPr>
    </w:p>
    <w:p w:rsidR="00647249" w:rsidRPr="00C625B9" w:rsidRDefault="00647249" w:rsidP="00647249">
      <w:pPr>
        <w:jc w:val="center"/>
        <w:rPr>
          <w:b/>
          <w:bCs/>
          <w:sz w:val="22"/>
          <w:szCs w:val="22"/>
        </w:rPr>
      </w:pPr>
      <w:r w:rsidRPr="00C625B9">
        <w:rPr>
          <w:b/>
          <w:bCs/>
          <w:sz w:val="22"/>
          <w:szCs w:val="22"/>
        </w:rPr>
        <w:t>Темы примерных проектов</w:t>
      </w:r>
    </w:p>
    <w:p w:rsidR="00647249" w:rsidRDefault="00647249" w:rsidP="00647249">
      <w:pPr>
        <w:jc w:val="both"/>
        <w:rPr>
          <w:bCs/>
          <w:sz w:val="22"/>
          <w:szCs w:val="22"/>
        </w:rPr>
      </w:pPr>
    </w:p>
    <w:p w:rsidR="00647249" w:rsidRDefault="00647249" w:rsidP="00647249">
      <w:pPr>
        <w:ind w:firstLine="708"/>
        <w:jc w:val="both"/>
        <w:rPr>
          <w:rStyle w:val="a6"/>
          <w:b w:val="0"/>
          <w:sz w:val="22"/>
          <w:szCs w:val="22"/>
        </w:rPr>
      </w:pPr>
      <w:r w:rsidRPr="006035CF">
        <w:rPr>
          <w:sz w:val="22"/>
          <w:szCs w:val="22"/>
        </w:rPr>
        <w:t xml:space="preserve">«Роль СМИ в формировании языковой культуры общества», </w:t>
      </w:r>
      <w:r w:rsidRPr="00C625B9">
        <w:rPr>
          <w:b/>
          <w:sz w:val="22"/>
          <w:szCs w:val="22"/>
        </w:rPr>
        <w:t>«</w:t>
      </w:r>
      <w:r w:rsidRPr="00C625B9">
        <w:rPr>
          <w:rStyle w:val="a6"/>
          <w:b w:val="0"/>
          <w:sz w:val="22"/>
          <w:szCs w:val="22"/>
        </w:rPr>
        <w:t>Бережное отношение к языку как части культуры народа», «Воспитание языковой культуры человека», «Воздействие слова на человека, сила человеческой речи», «Богатство русского языка», «Фразеологизмы в речи молодежи», «Фразеологизмы в речи старшего поколения», «Заимствования в речи молодежи»</w:t>
      </w:r>
      <w:r w:rsidRPr="00C625B9">
        <w:rPr>
          <w:b/>
        </w:rPr>
        <w:t xml:space="preserve">, </w:t>
      </w:r>
      <w:r w:rsidRPr="00C625B9">
        <w:rPr>
          <w:rStyle w:val="a6"/>
          <w:b w:val="0"/>
          <w:sz w:val="22"/>
          <w:szCs w:val="22"/>
        </w:rPr>
        <w:t>«Заимствования в речи старшего поколения»</w:t>
      </w:r>
      <w:r>
        <w:rPr>
          <w:rStyle w:val="a6"/>
          <w:b w:val="0"/>
          <w:sz w:val="22"/>
          <w:szCs w:val="22"/>
        </w:rPr>
        <w:t>.</w:t>
      </w:r>
    </w:p>
    <w:p w:rsidR="00647249" w:rsidRDefault="00647249" w:rsidP="00647249">
      <w:pPr>
        <w:ind w:firstLine="708"/>
        <w:jc w:val="both"/>
        <w:rPr>
          <w:rStyle w:val="a6"/>
          <w:b w:val="0"/>
          <w:sz w:val="22"/>
          <w:szCs w:val="22"/>
        </w:rPr>
      </w:pPr>
      <w:r>
        <w:rPr>
          <w:bCs/>
          <w:sz w:val="22"/>
          <w:szCs w:val="22"/>
        </w:rPr>
        <w:t>«В мире существительного», «В мире прилагательного», «В мире глаголов», «В мире служебных частей речи», «В мире причастий и деепричастий», «Роль существительных в русском и других языках», «Роль прилагательных в русском и других языках», «Роль глаголов в русском и других языках», «Секреты словообразования» (по 1 словообразовательной цепочке).</w:t>
      </w:r>
    </w:p>
    <w:p w:rsidR="00730160" w:rsidRDefault="00730160"/>
    <w:p w:rsidR="00730160" w:rsidRDefault="00730160"/>
    <w:p w:rsidR="00730160" w:rsidRDefault="00730160"/>
    <w:p w:rsidR="00C82177" w:rsidRDefault="00C82177" w:rsidP="00522FCD">
      <w:pPr>
        <w:jc w:val="center"/>
        <w:rPr>
          <w:b/>
          <w:bCs/>
          <w:color w:val="000000"/>
          <w:sz w:val="28"/>
          <w:szCs w:val="28"/>
        </w:rPr>
      </w:pPr>
      <w:bookmarkStart w:id="0" w:name="bookmark0"/>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F57D50" w:rsidRDefault="00F57D50" w:rsidP="00522FCD">
      <w:pPr>
        <w:jc w:val="center"/>
        <w:rPr>
          <w:b/>
          <w:bCs/>
          <w:color w:val="000000"/>
          <w:sz w:val="28"/>
          <w:szCs w:val="28"/>
        </w:rPr>
      </w:pPr>
    </w:p>
    <w:p w:rsidR="00DB6C68" w:rsidRDefault="00DB6C68" w:rsidP="00522FCD">
      <w:pPr>
        <w:jc w:val="center"/>
        <w:rPr>
          <w:b/>
          <w:bCs/>
          <w:color w:val="000000"/>
          <w:sz w:val="28"/>
          <w:szCs w:val="28"/>
        </w:rPr>
      </w:pPr>
    </w:p>
    <w:p w:rsidR="00DB6C68" w:rsidRDefault="00DB6C68" w:rsidP="00522FCD">
      <w:pPr>
        <w:jc w:val="center"/>
        <w:rPr>
          <w:b/>
          <w:bCs/>
          <w:color w:val="000000"/>
          <w:sz w:val="28"/>
          <w:szCs w:val="28"/>
        </w:rPr>
      </w:pPr>
    </w:p>
    <w:p w:rsidR="00DB6C68" w:rsidRDefault="00DB6C68" w:rsidP="00522FCD">
      <w:pPr>
        <w:jc w:val="center"/>
        <w:rPr>
          <w:b/>
          <w:bCs/>
          <w:color w:val="000000"/>
          <w:sz w:val="28"/>
          <w:szCs w:val="28"/>
        </w:rPr>
      </w:pPr>
    </w:p>
    <w:p w:rsidR="00DB6C68" w:rsidRDefault="00DB6C68" w:rsidP="00522FCD">
      <w:pPr>
        <w:jc w:val="center"/>
        <w:rPr>
          <w:b/>
          <w:bCs/>
          <w:color w:val="000000"/>
          <w:sz w:val="28"/>
          <w:szCs w:val="28"/>
        </w:rPr>
      </w:pPr>
    </w:p>
    <w:p w:rsidR="00DB6C68" w:rsidRDefault="00DB6C68" w:rsidP="00522FCD">
      <w:pPr>
        <w:jc w:val="center"/>
        <w:rPr>
          <w:b/>
          <w:bCs/>
          <w:color w:val="000000"/>
          <w:sz w:val="28"/>
          <w:szCs w:val="28"/>
        </w:rPr>
      </w:pPr>
    </w:p>
    <w:p w:rsidR="00DB6C68" w:rsidRDefault="00DB6C68" w:rsidP="00522FCD">
      <w:pPr>
        <w:jc w:val="center"/>
        <w:rPr>
          <w:b/>
          <w:bCs/>
          <w:color w:val="000000"/>
          <w:sz w:val="28"/>
          <w:szCs w:val="28"/>
        </w:rPr>
      </w:pPr>
    </w:p>
    <w:p w:rsidR="00DB6C68" w:rsidRDefault="00DB6C68" w:rsidP="00522FCD">
      <w:pPr>
        <w:jc w:val="center"/>
        <w:rPr>
          <w:b/>
          <w:bCs/>
          <w:color w:val="000000"/>
          <w:sz w:val="28"/>
          <w:szCs w:val="28"/>
        </w:rPr>
      </w:pPr>
    </w:p>
    <w:p w:rsidR="00C82177" w:rsidRDefault="00C82177" w:rsidP="00522FCD">
      <w:pPr>
        <w:jc w:val="center"/>
        <w:rPr>
          <w:b/>
          <w:bCs/>
          <w:color w:val="000000"/>
          <w:sz w:val="28"/>
          <w:szCs w:val="28"/>
        </w:rPr>
      </w:pPr>
    </w:p>
    <w:p w:rsidR="00C82177" w:rsidRDefault="00C82177" w:rsidP="00522FCD">
      <w:pPr>
        <w:jc w:val="center"/>
        <w:rPr>
          <w:b/>
          <w:bCs/>
          <w:color w:val="000000"/>
          <w:sz w:val="28"/>
          <w:szCs w:val="28"/>
        </w:rPr>
      </w:pPr>
    </w:p>
    <w:p w:rsidR="00DB6C68" w:rsidRPr="00DB6C68" w:rsidRDefault="009608CA" w:rsidP="00DB6C68">
      <w:pPr>
        <w:pStyle w:val="1"/>
        <w:keepLines w:val="0"/>
        <w:numPr>
          <w:ilvl w:val="0"/>
          <w:numId w:val="245"/>
        </w:numPr>
        <w:autoSpaceDE w:val="0"/>
        <w:autoSpaceDN w:val="0"/>
        <w:spacing w:before="0"/>
        <w:jc w:val="center"/>
        <w:rPr>
          <w:rFonts w:ascii="Times New Roman" w:hAnsi="Times New Roman" w:cs="Times New Roman"/>
          <w:caps/>
          <w:color w:val="auto"/>
          <w:sz w:val="24"/>
          <w:szCs w:val="24"/>
        </w:rPr>
      </w:pPr>
      <w:r>
        <w:rPr>
          <w:rFonts w:ascii="Times New Roman" w:hAnsi="Times New Roman" w:cs="Times New Roman"/>
          <w:caps/>
          <w:color w:val="auto"/>
          <w:sz w:val="24"/>
          <w:szCs w:val="24"/>
        </w:rPr>
        <w:lastRenderedPageBreak/>
        <w:t xml:space="preserve">ФОНД </w:t>
      </w:r>
      <w:r w:rsidR="00DB6C68" w:rsidRPr="00DB6C68">
        <w:rPr>
          <w:rFonts w:ascii="Times New Roman" w:hAnsi="Times New Roman" w:cs="Times New Roman"/>
          <w:caps/>
          <w:color w:val="auto"/>
          <w:sz w:val="24"/>
          <w:szCs w:val="24"/>
        </w:rPr>
        <w:t>оценочных средств для аттестации</w:t>
      </w:r>
    </w:p>
    <w:p w:rsidR="00DB6C68" w:rsidRDefault="00DB6C68" w:rsidP="00DB6C68">
      <w:pPr>
        <w:pStyle w:val="a8"/>
        <w:rPr>
          <w:b/>
          <w:bCs/>
          <w:color w:val="000000"/>
          <w:sz w:val="28"/>
          <w:szCs w:val="28"/>
        </w:rPr>
      </w:pPr>
    </w:p>
    <w:p w:rsidR="00F57D50" w:rsidRPr="00F57D50" w:rsidRDefault="00DB6C68" w:rsidP="00DB6C68">
      <w:pPr>
        <w:pStyle w:val="a8"/>
        <w:rPr>
          <w:b/>
          <w:bCs/>
          <w:color w:val="000000"/>
          <w:sz w:val="28"/>
          <w:szCs w:val="28"/>
        </w:rPr>
      </w:pPr>
      <w:r>
        <w:rPr>
          <w:b/>
          <w:bCs/>
          <w:color w:val="000000"/>
          <w:sz w:val="28"/>
          <w:szCs w:val="28"/>
        </w:rPr>
        <w:t xml:space="preserve">3.1 </w:t>
      </w:r>
      <w:r w:rsidR="006C577B" w:rsidRPr="00F57D50">
        <w:rPr>
          <w:b/>
          <w:bCs/>
          <w:color w:val="000000"/>
          <w:sz w:val="28"/>
          <w:szCs w:val="28"/>
        </w:rPr>
        <w:t xml:space="preserve">Типовые задания для оценки освоения учебной дисциплины. </w:t>
      </w:r>
    </w:p>
    <w:p w:rsidR="006C577B" w:rsidRPr="00F57D50" w:rsidRDefault="006C577B" w:rsidP="00F57D50">
      <w:pPr>
        <w:pStyle w:val="a8"/>
        <w:ind w:left="675"/>
        <w:rPr>
          <w:b/>
          <w:bCs/>
          <w:color w:val="000000"/>
          <w:sz w:val="28"/>
          <w:szCs w:val="28"/>
        </w:rPr>
      </w:pPr>
      <w:r w:rsidRPr="00F57D50">
        <w:rPr>
          <w:b/>
          <w:bCs/>
          <w:color w:val="000000"/>
          <w:sz w:val="28"/>
          <w:szCs w:val="28"/>
        </w:rPr>
        <w:t>Типовые задания для оценки умений и знаний</w:t>
      </w:r>
      <w:bookmarkEnd w:id="0"/>
    </w:p>
    <w:p w:rsidR="00522FCD" w:rsidRPr="006C577B" w:rsidRDefault="00522FCD" w:rsidP="00522FCD">
      <w:pPr>
        <w:jc w:val="center"/>
        <w:rPr>
          <w:sz w:val="24"/>
          <w:szCs w:val="24"/>
        </w:rPr>
      </w:pPr>
    </w:p>
    <w:p w:rsidR="006C577B" w:rsidRPr="00DB6C68" w:rsidRDefault="00DB6C68" w:rsidP="00DB6C68">
      <w:pPr>
        <w:pStyle w:val="a8"/>
        <w:ind w:left="360"/>
        <w:rPr>
          <w:b/>
          <w:bCs/>
          <w:color w:val="000000"/>
          <w:sz w:val="22"/>
          <w:szCs w:val="22"/>
        </w:rPr>
      </w:pPr>
      <w:r>
        <w:rPr>
          <w:b/>
          <w:bCs/>
          <w:color w:val="000000"/>
          <w:sz w:val="22"/>
          <w:szCs w:val="22"/>
        </w:rPr>
        <w:t xml:space="preserve">3.1.1 </w:t>
      </w:r>
      <w:r w:rsidR="00F425C4" w:rsidRPr="00DB6C68">
        <w:rPr>
          <w:b/>
          <w:bCs/>
          <w:color w:val="000000"/>
          <w:sz w:val="22"/>
          <w:szCs w:val="22"/>
        </w:rPr>
        <w:t xml:space="preserve">КОМПЛЕКТ </w:t>
      </w:r>
      <w:r w:rsidR="006C577B" w:rsidRPr="00DB6C68">
        <w:rPr>
          <w:b/>
          <w:bCs/>
          <w:color w:val="000000"/>
          <w:sz w:val="22"/>
          <w:szCs w:val="22"/>
        </w:rPr>
        <w:t>ЗАДАНИ</w:t>
      </w:r>
      <w:r w:rsidR="00F425C4" w:rsidRPr="00DB6C68">
        <w:rPr>
          <w:b/>
          <w:bCs/>
          <w:color w:val="000000"/>
          <w:sz w:val="22"/>
          <w:szCs w:val="22"/>
        </w:rPr>
        <w:t>Й</w:t>
      </w:r>
      <w:r w:rsidR="006C577B" w:rsidRPr="00DB6C68">
        <w:rPr>
          <w:b/>
          <w:bCs/>
          <w:color w:val="000000"/>
          <w:sz w:val="22"/>
          <w:szCs w:val="22"/>
        </w:rPr>
        <w:t xml:space="preserve"> В ФОРМЕ КОНТРОЛЬН</w:t>
      </w:r>
      <w:r w:rsidR="00F425C4" w:rsidRPr="00DB6C68">
        <w:rPr>
          <w:b/>
          <w:bCs/>
          <w:color w:val="000000"/>
          <w:sz w:val="22"/>
          <w:szCs w:val="22"/>
        </w:rPr>
        <w:t>ЫХ</w:t>
      </w:r>
      <w:r w:rsidR="006C577B" w:rsidRPr="00DB6C68">
        <w:rPr>
          <w:b/>
          <w:bCs/>
          <w:color w:val="000000"/>
          <w:sz w:val="22"/>
          <w:szCs w:val="22"/>
        </w:rPr>
        <w:t xml:space="preserve"> РАБОТ</w:t>
      </w:r>
      <w:r w:rsidR="00386984" w:rsidRPr="00DB6C68">
        <w:rPr>
          <w:b/>
          <w:bCs/>
          <w:color w:val="000000"/>
          <w:sz w:val="22"/>
          <w:szCs w:val="22"/>
        </w:rPr>
        <w:t xml:space="preserve"> И ТЕСТОВ</w:t>
      </w:r>
      <w:r w:rsidR="006C577B" w:rsidRPr="00DB6C68">
        <w:rPr>
          <w:b/>
          <w:bCs/>
          <w:color w:val="000000"/>
          <w:sz w:val="22"/>
          <w:szCs w:val="22"/>
        </w:rPr>
        <w:t>.</w:t>
      </w:r>
    </w:p>
    <w:p w:rsidR="00522FCD" w:rsidRDefault="00522FCD" w:rsidP="00522FCD">
      <w:pPr>
        <w:jc w:val="center"/>
        <w:rPr>
          <w:b/>
          <w:bCs/>
          <w:color w:val="000000"/>
          <w:sz w:val="28"/>
          <w:szCs w:val="28"/>
        </w:rPr>
      </w:pPr>
      <w:bookmarkStart w:id="1" w:name="bookmark2"/>
    </w:p>
    <w:p w:rsidR="006C577B" w:rsidRPr="006C577B" w:rsidRDefault="006C577B" w:rsidP="00522FCD">
      <w:pPr>
        <w:jc w:val="center"/>
        <w:rPr>
          <w:sz w:val="24"/>
          <w:szCs w:val="24"/>
        </w:rPr>
      </w:pPr>
      <w:r w:rsidRPr="006C577B">
        <w:rPr>
          <w:b/>
          <w:bCs/>
          <w:color w:val="000000"/>
          <w:sz w:val="28"/>
          <w:szCs w:val="28"/>
        </w:rPr>
        <w:t>Раздел 1. Язык и речь. Функциональные стили языка</w:t>
      </w:r>
      <w:bookmarkEnd w:id="1"/>
    </w:p>
    <w:p w:rsidR="00522FCD" w:rsidRDefault="00522FCD" w:rsidP="006C577B">
      <w:pPr>
        <w:rPr>
          <w:b/>
          <w:bCs/>
          <w:color w:val="000000"/>
          <w:sz w:val="22"/>
          <w:szCs w:val="22"/>
        </w:rPr>
      </w:pPr>
    </w:p>
    <w:p w:rsidR="00C12733" w:rsidRDefault="006C577B" w:rsidP="00522FCD">
      <w:pPr>
        <w:jc w:val="center"/>
        <w:rPr>
          <w:b/>
          <w:bCs/>
          <w:color w:val="000000"/>
          <w:sz w:val="22"/>
          <w:szCs w:val="22"/>
        </w:rPr>
      </w:pPr>
      <w:r w:rsidRPr="006C577B">
        <w:rPr>
          <w:b/>
          <w:bCs/>
          <w:color w:val="000000"/>
          <w:sz w:val="22"/>
          <w:szCs w:val="22"/>
        </w:rPr>
        <w:t xml:space="preserve">Контрольная работа № 1. Диктант </w:t>
      </w:r>
    </w:p>
    <w:p w:rsidR="006C577B" w:rsidRPr="006C577B" w:rsidRDefault="00C12733" w:rsidP="00522FCD">
      <w:pPr>
        <w:jc w:val="center"/>
        <w:rPr>
          <w:sz w:val="24"/>
          <w:szCs w:val="24"/>
        </w:rPr>
      </w:pPr>
      <w:r>
        <w:rPr>
          <w:b/>
          <w:bCs/>
          <w:color w:val="000000"/>
          <w:sz w:val="22"/>
          <w:szCs w:val="22"/>
        </w:rPr>
        <w:t>«</w:t>
      </w:r>
      <w:r w:rsidR="006C577B" w:rsidRPr="006C577B">
        <w:rPr>
          <w:b/>
          <w:bCs/>
          <w:color w:val="000000"/>
          <w:sz w:val="22"/>
          <w:szCs w:val="22"/>
        </w:rPr>
        <w:t>С высоты</w:t>
      </w:r>
      <w:r>
        <w:rPr>
          <w:b/>
          <w:bCs/>
          <w:color w:val="000000"/>
          <w:sz w:val="22"/>
          <w:szCs w:val="22"/>
        </w:rPr>
        <w:t>»</w:t>
      </w:r>
    </w:p>
    <w:p w:rsidR="006C577B" w:rsidRPr="00522FCD" w:rsidRDefault="006C577B" w:rsidP="00C12733">
      <w:pPr>
        <w:ind w:firstLine="708"/>
        <w:jc w:val="both"/>
        <w:rPr>
          <w:sz w:val="24"/>
          <w:szCs w:val="24"/>
        </w:rPr>
      </w:pPr>
      <w:r w:rsidRPr="00522FCD">
        <w:rPr>
          <w:color w:val="000000"/>
          <w:sz w:val="24"/>
          <w:szCs w:val="24"/>
        </w:rPr>
        <w:t>Металлическая изгородь отделила провожающих и отлетающих. В самолёте мы прилипли к иллюминаторам, и перед нами предстала чудесная картина. Горы встретили нас непогодой, гигантские потоки воды устремились вниз. Рядом грохотала река, несущая под крутой уклон беловатую, словно подбеленную молоком, но вовсе не грязную, воду. Сразу же за рекой поднимались скалистые горы, очерченные ломаной линией. На поляне, ограниченной с трёх сторон невысоким кустарником, а с одной стороны горной рекой с ледяной водой, начинающие альпинисты занимались зарядкой.</w:t>
      </w:r>
    </w:p>
    <w:p w:rsidR="006C577B" w:rsidRPr="00522FCD" w:rsidRDefault="006C577B" w:rsidP="00C12733">
      <w:pPr>
        <w:ind w:firstLine="708"/>
        <w:jc w:val="both"/>
        <w:rPr>
          <w:sz w:val="24"/>
          <w:szCs w:val="24"/>
        </w:rPr>
      </w:pPr>
      <w:r w:rsidRPr="00522FCD">
        <w:rPr>
          <w:color w:val="000000"/>
          <w:sz w:val="24"/>
          <w:szCs w:val="24"/>
        </w:rPr>
        <w:t>Ещё когда мы шли сюда, поднявшись из ущелья и выйдя на горный простор, справа и слева слышались свистки сурков. Удивительна быстрота, с которой они ныряют в свои норы. Даже смертельно раненный сурок всё же успевает скрыться в норе. Замерев, они могут стоять очень долго в полной неподвижности, словно окаменев, но при резком движении кого-нибудь из нас исчезают мгновенно.</w:t>
      </w:r>
    </w:p>
    <w:p w:rsidR="006C577B" w:rsidRPr="00522FCD" w:rsidRDefault="006C577B" w:rsidP="00C12733">
      <w:pPr>
        <w:ind w:firstLine="708"/>
        <w:jc w:val="both"/>
        <w:rPr>
          <w:sz w:val="24"/>
          <w:szCs w:val="24"/>
        </w:rPr>
      </w:pPr>
      <w:r w:rsidRPr="00522FCD">
        <w:rPr>
          <w:color w:val="000000"/>
          <w:sz w:val="24"/>
          <w:szCs w:val="24"/>
        </w:rPr>
        <w:t>Мы прошли по краю очень глубокого ущелья, на дне которого навстречу нам бежала с ледников вода, стремясь слиться с другими реками. Небо над окружавшими нас вершинами разъяснилось, и в течение часа на нём загорелись звёзды.</w:t>
      </w:r>
    </w:p>
    <w:p w:rsidR="006C577B" w:rsidRPr="00522FCD" w:rsidRDefault="006C577B" w:rsidP="00522FCD">
      <w:pPr>
        <w:jc w:val="both"/>
        <w:rPr>
          <w:sz w:val="24"/>
          <w:szCs w:val="24"/>
        </w:rPr>
      </w:pPr>
    </w:p>
    <w:p w:rsidR="00522FCD" w:rsidRDefault="00522FCD" w:rsidP="00522FCD">
      <w:pPr>
        <w:jc w:val="center"/>
        <w:rPr>
          <w:b/>
          <w:bCs/>
          <w:color w:val="000000"/>
          <w:sz w:val="24"/>
          <w:szCs w:val="24"/>
        </w:rPr>
      </w:pPr>
    </w:p>
    <w:p w:rsidR="006C577B" w:rsidRPr="00522FCD" w:rsidRDefault="006C577B" w:rsidP="00522FCD">
      <w:pPr>
        <w:jc w:val="center"/>
        <w:rPr>
          <w:sz w:val="24"/>
          <w:szCs w:val="24"/>
        </w:rPr>
      </w:pPr>
      <w:r w:rsidRPr="00522FCD">
        <w:rPr>
          <w:b/>
          <w:bCs/>
          <w:color w:val="000000"/>
          <w:sz w:val="24"/>
          <w:szCs w:val="24"/>
        </w:rPr>
        <w:t>Контрольная работа № 2. Лингвостилистический анализ текста</w:t>
      </w:r>
    </w:p>
    <w:p w:rsidR="00522FCD" w:rsidRDefault="00522FCD" w:rsidP="00522FCD">
      <w:pPr>
        <w:jc w:val="both"/>
        <w:rPr>
          <w:b/>
          <w:bCs/>
          <w:color w:val="000000"/>
          <w:sz w:val="24"/>
          <w:szCs w:val="24"/>
        </w:rPr>
      </w:pPr>
    </w:p>
    <w:p w:rsidR="006C577B" w:rsidRPr="00522FCD" w:rsidRDefault="006C577B" w:rsidP="00522FCD">
      <w:pPr>
        <w:jc w:val="both"/>
        <w:rPr>
          <w:sz w:val="24"/>
          <w:szCs w:val="24"/>
        </w:rPr>
      </w:pPr>
      <w:r w:rsidRPr="00522FCD">
        <w:rPr>
          <w:b/>
          <w:bCs/>
          <w:color w:val="000000"/>
          <w:sz w:val="24"/>
          <w:szCs w:val="24"/>
        </w:rPr>
        <w:t>План лингвостилистического анализа</w:t>
      </w:r>
    </w:p>
    <w:p w:rsidR="006C577B" w:rsidRPr="00522FCD" w:rsidRDefault="006C577B" w:rsidP="00522FCD">
      <w:pPr>
        <w:jc w:val="both"/>
        <w:rPr>
          <w:color w:val="000000"/>
          <w:sz w:val="24"/>
          <w:szCs w:val="24"/>
        </w:rPr>
      </w:pPr>
      <w:r w:rsidRPr="00522FCD">
        <w:rPr>
          <w:color w:val="000000"/>
          <w:sz w:val="24"/>
          <w:szCs w:val="24"/>
        </w:rPr>
        <w:t>Тема.</w:t>
      </w:r>
    </w:p>
    <w:p w:rsidR="006C577B" w:rsidRPr="00522FCD" w:rsidRDefault="006C577B" w:rsidP="00522FCD">
      <w:pPr>
        <w:jc w:val="both"/>
        <w:rPr>
          <w:color w:val="000000"/>
          <w:sz w:val="24"/>
          <w:szCs w:val="24"/>
        </w:rPr>
      </w:pPr>
      <w:r w:rsidRPr="00522FCD">
        <w:rPr>
          <w:color w:val="000000"/>
          <w:sz w:val="24"/>
          <w:szCs w:val="24"/>
        </w:rPr>
        <w:t>Идея.</w:t>
      </w:r>
    </w:p>
    <w:p w:rsidR="006C577B" w:rsidRPr="00522FCD" w:rsidRDefault="006C577B" w:rsidP="00522FCD">
      <w:pPr>
        <w:jc w:val="both"/>
        <w:rPr>
          <w:color w:val="000000"/>
          <w:sz w:val="24"/>
          <w:szCs w:val="24"/>
        </w:rPr>
      </w:pPr>
      <w:r w:rsidRPr="00522FCD">
        <w:rPr>
          <w:color w:val="000000"/>
          <w:sz w:val="24"/>
          <w:szCs w:val="24"/>
        </w:rPr>
        <w:t>Форма:стиль текста,тип текста,композиция,лексические средства выразительности,</w:t>
      </w:r>
    </w:p>
    <w:p w:rsidR="006C577B" w:rsidRPr="00522FCD" w:rsidRDefault="006C577B" w:rsidP="00522FCD">
      <w:pPr>
        <w:jc w:val="both"/>
        <w:rPr>
          <w:color w:val="000000"/>
          <w:sz w:val="24"/>
          <w:szCs w:val="24"/>
        </w:rPr>
      </w:pPr>
      <w:r w:rsidRPr="00522FCD">
        <w:rPr>
          <w:color w:val="000000"/>
          <w:sz w:val="24"/>
          <w:szCs w:val="24"/>
        </w:rPr>
        <w:t>стилистические фигуры речи,синтаксический строй (способ связи предложений в тексте, преобладание сложных или простых предложений и др.).</w:t>
      </w:r>
    </w:p>
    <w:p w:rsidR="00522FCD" w:rsidRDefault="00522FCD" w:rsidP="00522FCD">
      <w:pPr>
        <w:jc w:val="both"/>
        <w:rPr>
          <w:i/>
          <w:iCs/>
          <w:color w:val="000000"/>
          <w:sz w:val="24"/>
          <w:szCs w:val="24"/>
        </w:rPr>
      </w:pPr>
    </w:p>
    <w:p w:rsidR="006C577B" w:rsidRPr="007879FA" w:rsidRDefault="006C577B" w:rsidP="007879FA">
      <w:pPr>
        <w:ind w:firstLine="708"/>
        <w:jc w:val="both"/>
        <w:rPr>
          <w:sz w:val="24"/>
          <w:szCs w:val="24"/>
        </w:rPr>
      </w:pPr>
      <w:r w:rsidRPr="007879FA">
        <w:rPr>
          <w:iCs/>
          <w:color w:val="000000"/>
          <w:sz w:val="24"/>
          <w:szCs w:val="24"/>
        </w:rPr>
        <w:t>Почему разные люди, оказавшиеся в экстремальной ситуации, ведут себя совершенно по-разному? Почему один теряет свой человеческий облик, превращается в беспомощное животное, которым управляют слепые, животные инстинкты? А другой, оказавшись лицом к лицу со смертельной опасностью, не только не отступает в сторону, а напротив, как бы обнаруживает в себе какие-то неведомые прежде силы, и огонь высокой человечности горит в нем ярче?</w:t>
      </w:r>
    </w:p>
    <w:p w:rsidR="006C577B" w:rsidRPr="007879FA" w:rsidRDefault="006C577B" w:rsidP="007879FA">
      <w:pPr>
        <w:ind w:firstLine="708"/>
        <w:jc w:val="both"/>
        <w:rPr>
          <w:sz w:val="24"/>
          <w:szCs w:val="24"/>
        </w:rPr>
      </w:pPr>
      <w:r w:rsidRPr="007879FA">
        <w:rPr>
          <w:iCs/>
          <w:color w:val="000000"/>
          <w:sz w:val="24"/>
          <w:szCs w:val="24"/>
        </w:rPr>
        <w:t>Эти вопросы очень важны, потому что заставляют нас задуматься о сущности человеческой природы. Кто-то считает, что все дело в особенностях нашей крови: у людей с первой группой крови более выражены охотничьи, лидерские способности, а у людей, например, со второй группой крови</w:t>
      </w:r>
      <w:r w:rsidRPr="007879FA">
        <w:rPr>
          <w:color w:val="000000"/>
          <w:sz w:val="24"/>
          <w:szCs w:val="24"/>
        </w:rPr>
        <w:t xml:space="preserve"> — </w:t>
      </w:r>
      <w:r w:rsidRPr="007879FA">
        <w:rPr>
          <w:iCs/>
          <w:color w:val="000000"/>
          <w:sz w:val="24"/>
          <w:szCs w:val="24"/>
        </w:rPr>
        <w:t>психология земледельца, человека более осторожного, боящегося идти на риск... Кто-то, объясняя причины нашего разного поведения в экстремальной ситуации, начнет длинно рассуждать о силе и слабости нервных процессов, об особенностях темперамента...</w:t>
      </w:r>
    </w:p>
    <w:p w:rsidR="006C577B" w:rsidRPr="007879FA" w:rsidRDefault="006C577B" w:rsidP="007879FA">
      <w:pPr>
        <w:ind w:firstLine="708"/>
        <w:jc w:val="both"/>
        <w:rPr>
          <w:sz w:val="24"/>
          <w:szCs w:val="24"/>
        </w:rPr>
      </w:pPr>
      <w:r w:rsidRPr="007879FA">
        <w:rPr>
          <w:iCs/>
          <w:color w:val="000000"/>
          <w:sz w:val="24"/>
          <w:szCs w:val="24"/>
        </w:rPr>
        <w:t xml:space="preserve">Когда я слушаю подобные измышления, мне становится смешно. Если бы на самом деле поведение человека зависело от каких-то четких и понятных нам факторов, величин, </w:t>
      </w:r>
      <w:r w:rsidRPr="007879FA">
        <w:rPr>
          <w:iCs/>
          <w:color w:val="000000"/>
          <w:sz w:val="24"/>
          <w:szCs w:val="24"/>
        </w:rPr>
        <w:lastRenderedPageBreak/>
        <w:t>групп крови, если бы можно было, проведя нехитрые медицинские анализы, сказать, как поведет себя человек, столкнувшись с грозной опасностью, тогда бы и проблемы никакой не было.</w:t>
      </w:r>
    </w:p>
    <w:p w:rsidR="006C577B" w:rsidRPr="007879FA" w:rsidRDefault="006C577B" w:rsidP="007879FA">
      <w:pPr>
        <w:ind w:firstLine="708"/>
        <w:jc w:val="both"/>
        <w:rPr>
          <w:sz w:val="24"/>
          <w:szCs w:val="24"/>
        </w:rPr>
      </w:pPr>
      <w:r w:rsidRPr="007879FA">
        <w:rPr>
          <w:iCs/>
          <w:color w:val="000000"/>
          <w:sz w:val="24"/>
          <w:szCs w:val="24"/>
        </w:rPr>
        <w:t>Но долгий опыт боевого офицера меня убедил в ином: на поведение человека главноевлияние оказывает другое</w:t>
      </w:r>
      <w:r w:rsidRPr="007879FA">
        <w:rPr>
          <w:color w:val="000000"/>
          <w:sz w:val="24"/>
          <w:szCs w:val="24"/>
        </w:rPr>
        <w:t xml:space="preserve"> — </w:t>
      </w:r>
      <w:r w:rsidRPr="007879FA">
        <w:rPr>
          <w:iCs/>
          <w:color w:val="000000"/>
          <w:sz w:val="24"/>
          <w:szCs w:val="24"/>
        </w:rPr>
        <w:t>совесть. Один почему-то не может бросить своего товарища раненым, а другой, как будто бы такой же сильный и уверенный в себе, меткий стрелок, прекрасный спортсмен, услышав свист пули, пятится в сторону.</w:t>
      </w:r>
    </w:p>
    <w:p w:rsidR="006C577B" w:rsidRPr="007879FA" w:rsidRDefault="006C577B" w:rsidP="007879FA">
      <w:pPr>
        <w:ind w:firstLine="708"/>
        <w:jc w:val="both"/>
        <w:rPr>
          <w:sz w:val="24"/>
          <w:szCs w:val="24"/>
        </w:rPr>
      </w:pPr>
      <w:r w:rsidRPr="007879FA">
        <w:rPr>
          <w:iCs/>
          <w:color w:val="000000"/>
          <w:sz w:val="24"/>
          <w:szCs w:val="24"/>
        </w:rPr>
        <w:t>Страшно всем, но одному страшно умереть, а другому страшно остаться живым, бросив товарища. Одному страшна гибель, потому что вне себя, без себя он не мыслит мира! Он прекрасно понимает, что долг требует другого, прекрасно знает, что надо помочь другу, но реальность и неотвратимость смерти заглушает этот голос совести, голос долга, голос чести. Голос души! Его не слышно, потому что перед ним оказался более сильный враг, нежели его душа,</w:t>
      </w:r>
      <w:r w:rsidRPr="007879FA">
        <w:rPr>
          <w:color w:val="000000"/>
          <w:sz w:val="24"/>
          <w:szCs w:val="24"/>
        </w:rPr>
        <w:t xml:space="preserve"> — </w:t>
      </w:r>
      <w:r w:rsidRPr="007879FA">
        <w:rPr>
          <w:iCs/>
          <w:color w:val="000000"/>
          <w:sz w:val="24"/>
          <w:szCs w:val="24"/>
        </w:rPr>
        <w:t>Смерть. А другой знает, что пуля несет смерть, что его могут убить, но безотчетно бросается в огонь, своим телом закрывает друга, товарища, командира. Он даже не рассуждает ни о смысле, ни о цене своего поступка, он для него естествен. Я потом видел эти солдатские глаза: это были глаза человека, которому нечего стыдиться, это были глаза человека, который исполнил свой долг, и потом на привале, когда он просит закурить, то сразу несколько человек протягивают ему сигарету. (По А. Козаченко)</w:t>
      </w:r>
    </w:p>
    <w:p w:rsidR="00522FCD" w:rsidRDefault="00522FCD" w:rsidP="00522FCD">
      <w:pPr>
        <w:jc w:val="both"/>
        <w:rPr>
          <w:b/>
          <w:bCs/>
          <w:color w:val="000000"/>
          <w:sz w:val="24"/>
          <w:szCs w:val="24"/>
        </w:rPr>
      </w:pPr>
    </w:p>
    <w:p w:rsidR="006C577B" w:rsidRPr="00522FCD" w:rsidRDefault="006C577B" w:rsidP="00522FCD">
      <w:pPr>
        <w:jc w:val="center"/>
        <w:rPr>
          <w:sz w:val="24"/>
          <w:szCs w:val="24"/>
        </w:rPr>
      </w:pPr>
      <w:r w:rsidRPr="00522FCD">
        <w:rPr>
          <w:b/>
          <w:bCs/>
          <w:color w:val="000000"/>
          <w:sz w:val="24"/>
          <w:szCs w:val="24"/>
        </w:rPr>
        <w:t>Раздел 2.Фонетика, орфоэпия, графика, орфография.</w:t>
      </w:r>
    </w:p>
    <w:p w:rsidR="00522FCD" w:rsidRDefault="00522FCD" w:rsidP="00522FCD">
      <w:pPr>
        <w:jc w:val="both"/>
        <w:rPr>
          <w:b/>
          <w:bCs/>
          <w:color w:val="000000"/>
          <w:sz w:val="24"/>
          <w:szCs w:val="24"/>
        </w:rPr>
      </w:pPr>
    </w:p>
    <w:p w:rsidR="006C577B" w:rsidRPr="00522FCD" w:rsidRDefault="006C577B" w:rsidP="00522FCD">
      <w:pPr>
        <w:jc w:val="center"/>
        <w:rPr>
          <w:sz w:val="24"/>
          <w:szCs w:val="24"/>
        </w:rPr>
      </w:pPr>
      <w:r w:rsidRPr="00522FCD">
        <w:rPr>
          <w:b/>
          <w:bCs/>
          <w:color w:val="000000"/>
          <w:sz w:val="24"/>
          <w:szCs w:val="24"/>
        </w:rPr>
        <w:t>Контрольная работа № 3. Тест 1 вариант</w:t>
      </w:r>
    </w:p>
    <w:p w:rsidR="00522FCD" w:rsidRDefault="00522FCD" w:rsidP="00522FCD">
      <w:pPr>
        <w:jc w:val="both"/>
        <w:rPr>
          <w:b/>
          <w:bCs/>
          <w:color w:val="000000"/>
          <w:sz w:val="24"/>
          <w:szCs w:val="24"/>
        </w:rPr>
      </w:pPr>
    </w:p>
    <w:p w:rsidR="006C577B" w:rsidRPr="00522FCD" w:rsidRDefault="006C577B" w:rsidP="00522FCD">
      <w:pPr>
        <w:jc w:val="both"/>
        <w:rPr>
          <w:b/>
          <w:bCs/>
          <w:color w:val="000000"/>
          <w:sz w:val="24"/>
          <w:szCs w:val="24"/>
        </w:rPr>
      </w:pPr>
      <w:r w:rsidRPr="00522FCD">
        <w:rPr>
          <w:b/>
          <w:bCs/>
          <w:color w:val="000000"/>
          <w:sz w:val="24"/>
          <w:szCs w:val="24"/>
        </w:rPr>
        <w:t>Какой раздел языкознания изучает звуковую сторону языка?</w:t>
      </w:r>
    </w:p>
    <w:p w:rsidR="007A3DE4" w:rsidRDefault="007A3DE4" w:rsidP="007A3DE4">
      <w:pPr>
        <w:jc w:val="both"/>
        <w:rPr>
          <w:color w:val="000000"/>
          <w:sz w:val="24"/>
          <w:szCs w:val="24"/>
        </w:rPr>
        <w:sectPr w:rsidR="007A3DE4">
          <w:pgSz w:w="11906" w:h="16838"/>
          <w:pgMar w:top="1134" w:right="850" w:bottom="1134" w:left="1701" w:header="708" w:footer="708" w:gutter="0"/>
          <w:cols w:space="708"/>
          <w:docGrid w:linePitch="360"/>
        </w:sectPr>
      </w:pPr>
    </w:p>
    <w:p w:rsidR="006C577B" w:rsidRPr="00522FCD" w:rsidRDefault="007A3DE4" w:rsidP="007A3DE4">
      <w:pPr>
        <w:jc w:val="both"/>
        <w:rPr>
          <w:color w:val="000000"/>
          <w:sz w:val="24"/>
          <w:szCs w:val="24"/>
        </w:rPr>
      </w:pPr>
      <w:r>
        <w:rPr>
          <w:color w:val="000000"/>
          <w:sz w:val="24"/>
          <w:szCs w:val="24"/>
        </w:rPr>
        <w:lastRenderedPageBreak/>
        <w:t xml:space="preserve">А) </w:t>
      </w:r>
      <w:r w:rsidR="006C577B" w:rsidRPr="00522FCD">
        <w:rPr>
          <w:color w:val="000000"/>
          <w:sz w:val="24"/>
          <w:szCs w:val="24"/>
        </w:rPr>
        <w:t>морфология,</w:t>
      </w:r>
    </w:p>
    <w:p w:rsidR="006C577B" w:rsidRPr="00522FCD" w:rsidRDefault="006C577B" w:rsidP="00522FCD">
      <w:pPr>
        <w:jc w:val="both"/>
        <w:rPr>
          <w:sz w:val="24"/>
          <w:szCs w:val="24"/>
        </w:rPr>
      </w:pPr>
      <w:r w:rsidRPr="00522FCD">
        <w:rPr>
          <w:color w:val="000000"/>
          <w:sz w:val="24"/>
          <w:szCs w:val="24"/>
        </w:rPr>
        <w:t>Б) орфография,</w:t>
      </w:r>
    </w:p>
    <w:p w:rsidR="006C577B" w:rsidRPr="00522FCD" w:rsidRDefault="007A3DE4" w:rsidP="007A3DE4">
      <w:pPr>
        <w:jc w:val="both"/>
        <w:rPr>
          <w:color w:val="000000"/>
          <w:sz w:val="24"/>
          <w:szCs w:val="24"/>
        </w:rPr>
      </w:pPr>
      <w:r>
        <w:rPr>
          <w:color w:val="000000"/>
          <w:sz w:val="24"/>
          <w:szCs w:val="24"/>
        </w:rPr>
        <w:lastRenderedPageBreak/>
        <w:t xml:space="preserve">В) </w:t>
      </w:r>
      <w:r w:rsidR="006C577B" w:rsidRPr="00522FCD">
        <w:rPr>
          <w:color w:val="000000"/>
          <w:sz w:val="24"/>
          <w:szCs w:val="24"/>
        </w:rPr>
        <w:t>графика,</w:t>
      </w:r>
    </w:p>
    <w:p w:rsidR="006C577B" w:rsidRPr="00522FCD" w:rsidRDefault="006C577B" w:rsidP="00522FCD">
      <w:pPr>
        <w:jc w:val="both"/>
        <w:rPr>
          <w:sz w:val="24"/>
          <w:szCs w:val="24"/>
        </w:rPr>
      </w:pPr>
      <w:r w:rsidRPr="00522FCD">
        <w:rPr>
          <w:color w:val="000000"/>
          <w:sz w:val="24"/>
          <w:szCs w:val="24"/>
        </w:rPr>
        <w:t>Г) фонетика,</w:t>
      </w:r>
    </w:p>
    <w:p w:rsidR="006C577B" w:rsidRPr="00522FCD" w:rsidRDefault="006C577B" w:rsidP="00522FCD">
      <w:pPr>
        <w:jc w:val="both"/>
        <w:rPr>
          <w:sz w:val="24"/>
          <w:szCs w:val="24"/>
        </w:rPr>
      </w:pPr>
      <w:r w:rsidRPr="00522FCD">
        <w:rPr>
          <w:color w:val="000000"/>
          <w:sz w:val="24"/>
          <w:szCs w:val="24"/>
        </w:rPr>
        <w:lastRenderedPageBreak/>
        <w:t>Д) словообразование.</w:t>
      </w:r>
    </w:p>
    <w:p w:rsidR="007A3DE4" w:rsidRDefault="007A3DE4" w:rsidP="00522FCD">
      <w:pPr>
        <w:jc w:val="both"/>
        <w:rPr>
          <w:b/>
          <w:bCs/>
          <w:color w:val="000000"/>
          <w:sz w:val="24"/>
          <w:szCs w:val="24"/>
        </w:rPr>
        <w:sectPr w:rsidR="007A3DE4" w:rsidSect="007A3DE4">
          <w:type w:val="continuous"/>
          <w:pgSz w:w="11906" w:h="16838"/>
          <w:pgMar w:top="1134" w:right="850" w:bottom="1134" w:left="1701" w:header="708" w:footer="708" w:gutter="0"/>
          <w:cols w:num="3" w:space="708"/>
          <w:docGrid w:linePitch="360"/>
        </w:sectPr>
      </w:pPr>
      <w:bookmarkStart w:id="2" w:name="bookmark3"/>
    </w:p>
    <w:p w:rsidR="006C577B" w:rsidRPr="00522FCD" w:rsidRDefault="006C577B" w:rsidP="00522FCD">
      <w:pPr>
        <w:jc w:val="both"/>
        <w:rPr>
          <w:b/>
          <w:bCs/>
          <w:color w:val="000000"/>
          <w:sz w:val="24"/>
          <w:szCs w:val="24"/>
        </w:rPr>
      </w:pPr>
      <w:r w:rsidRPr="00522FCD">
        <w:rPr>
          <w:b/>
          <w:bCs/>
          <w:color w:val="000000"/>
          <w:sz w:val="24"/>
          <w:szCs w:val="24"/>
        </w:rPr>
        <w:lastRenderedPageBreak/>
        <w:t>Что такое транскрипция?</w:t>
      </w:r>
      <w:bookmarkEnd w:id="2"/>
    </w:p>
    <w:p w:rsidR="006C577B" w:rsidRPr="00522FCD" w:rsidRDefault="007A3DE4" w:rsidP="007A3DE4">
      <w:pPr>
        <w:jc w:val="both"/>
        <w:rPr>
          <w:color w:val="000000"/>
          <w:sz w:val="24"/>
          <w:szCs w:val="24"/>
        </w:rPr>
      </w:pPr>
      <w:r>
        <w:rPr>
          <w:color w:val="000000"/>
          <w:sz w:val="24"/>
          <w:szCs w:val="24"/>
        </w:rPr>
        <w:t xml:space="preserve">А) </w:t>
      </w:r>
      <w:r w:rsidR="006C577B" w:rsidRPr="00522FCD">
        <w:rPr>
          <w:color w:val="000000"/>
          <w:sz w:val="24"/>
          <w:szCs w:val="24"/>
        </w:rPr>
        <w:t>перевод слова на русский язык,</w:t>
      </w:r>
    </w:p>
    <w:p w:rsidR="006C577B" w:rsidRPr="00522FCD" w:rsidRDefault="006C577B" w:rsidP="00522FCD">
      <w:pPr>
        <w:jc w:val="both"/>
        <w:rPr>
          <w:sz w:val="24"/>
          <w:szCs w:val="24"/>
        </w:rPr>
      </w:pPr>
      <w:r w:rsidRPr="00522FCD">
        <w:rPr>
          <w:color w:val="000000"/>
          <w:sz w:val="24"/>
          <w:szCs w:val="24"/>
        </w:rPr>
        <w:t>Б) орфографическое письмо,</w:t>
      </w:r>
    </w:p>
    <w:p w:rsidR="006C577B" w:rsidRPr="00522FCD" w:rsidRDefault="007A3DE4" w:rsidP="007A3DE4">
      <w:pPr>
        <w:jc w:val="both"/>
        <w:rPr>
          <w:color w:val="000000"/>
          <w:sz w:val="24"/>
          <w:szCs w:val="24"/>
        </w:rPr>
      </w:pPr>
      <w:r>
        <w:rPr>
          <w:color w:val="000000"/>
          <w:sz w:val="24"/>
          <w:szCs w:val="24"/>
        </w:rPr>
        <w:t xml:space="preserve">В) </w:t>
      </w:r>
      <w:r w:rsidR="006C577B" w:rsidRPr="00522FCD">
        <w:rPr>
          <w:color w:val="000000"/>
          <w:sz w:val="24"/>
          <w:szCs w:val="24"/>
        </w:rPr>
        <w:t>форма передачи звучащей речи графическими средствами,</w:t>
      </w:r>
    </w:p>
    <w:p w:rsidR="006C577B" w:rsidRPr="00522FCD" w:rsidRDefault="006C577B" w:rsidP="00522FCD">
      <w:pPr>
        <w:jc w:val="both"/>
        <w:rPr>
          <w:sz w:val="24"/>
          <w:szCs w:val="24"/>
        </w:rPr>
      </w:pPr>
      <w:r w:rsidRPr="00522FCD">
        <w:rPr>
          <w:color w:val="000000"/>
          <w:sz w:val="24"/>
          <w:szCs w:val="24"/>
        </w:rPr>
        <w:t>Г) разбор слова по составу,</w:t>
      </w:r>
    </w:p>
    <w:p w:rsidR="006C577B" w:rsidRPr="00522FCD" w:rsidRDefault="006C577B" w:rsidP="00522FCD">
      <w:pPr>
        <w:jc w:val="both"/>
        <w:rPr>
          <w:sz w:val="24"/>
          <w:szCs w:val="24"/>
        </w:rPr>
      </w:pPr>
      <w:r w:rsidRPr="00522FCD">
        <w:rPr>
          <w:color w:val="000000"/>
          <w:sz w:val="24"/>
          <w:szCs w:val="24"/>
        </w:rPr>
        <w:t>Д) морфемный анализ слова.</w:t>
      </w:r>
    </w:p>
    <w:p w:rsidR="006C577B" w:rsidRPr="00522FCD" w:rsidRDefault="006C577B" w:rsidP="00522FCD">
      <w:pPr>
        <w:jc w:val="both"/>
        <w:rPr>
          <w:b/>
          <w:bCs/>
          <w:color w:val="000000"/>
          <w:sz w:val="24"/>
          <w:szCs w:val="24"/>
        </w:rPr>
      </w:pPr>
      <w:bookmarkStart w:id="3" w:name="bookmark4"/>
      <w:r w:rsidRPr="00522FCD">
        <w:rPr>
          <w:b/>
          <w:bCs/>
          <w:color w:val="000000"/>
          <w:sz w:val="24"/>
          <w:szCs w:val="24"/>
        </w:rPr>
        <w:t>Какие буквы не участвуют в русской транскрипции?</w:t>
      </w:r>
      <w:bookmarkEnd w:id="3"/>
    </w:p>
    <w:p w:rsidR="007A3DE4" w:rsidRDefault="007A3DE4" w:rsidP="00436662">
      <w:pPr>
        <w:numPr>
          <w:ilvl w:val="0"/>
          <w:numId w:val="5"/>
        </w:numPr>
        <w:jc w:val="both"/>
        <w:rPr>
          <w:color w:val="000000"/>
          <w:sz w:val="24"/>
          <w:szCs w:val="24"/>
        </w:rPr>
        <w:sectPr w:rsidR="007A3DE4" w:rsidSect="007A3DE4">
          <w:type w:val="continuous"/>
          <w:pgSz w:w="11906" w:h="16838"/>
          <w:pgMar w:top="1134" w:right="850" w:bottom="1134" w:left="1701" w:header="708" w:footer="708" w:gutter="0"/>
          <w:cols w:space="708"/>
          <w:docGrid w:linePitch="360"/>
        </w:sectPr>
      </w:pPr>
    </w:p>
    <w:p w:rsidR="006C577B" w:rsidRPr="00522FCD" w:rsidRDefault="006C577B" w:rsidP="00436662">
      <w:pPr>
        <w:numPr>
          <w:ilvl w:val="0"/>
          <w:numId w:val="5"/>
        </w:numPr>
        <w:jc w:val="both"/>
        <w:rPr>
          <w:color w:val="000000"/>
          <w:sz w:val="24"/>
          <w:szCs w:val="24"/>
        </w:rPr>
      </w:pPr>
      <w:r w:rsidRPr="00522FCD">
        <w:rPr>
          <w:color w:val="000000"/>
          <w:sz w:val="24"/>
          <w:szCs w:val="24"/>
        </w:rPr>
        <w:lastRenderedPageBreak/>
        <w:t>ы, я, ю.</w:t>
      </w:r>
    </w:p>
    <w:p w:rsidR="006C577B" w:rsidRPr="00522FCD" w:rsidRDefault="006C577B" w:rsidP="00522FCD">
      <w:pPr>
        <w:jc w:val="both"/>
        <w:rPr>
          <w:sz w:val="24"/>
          <w:szCs w:val="24"/>
        </w:rPr>
      </w:pPr>
      <w:r w:rsidRPr="00522FCD">
        <w:rPr>
          <w:color w:val="000000"/>
          <w:sz w:val="24"/>
          <w:szCs w:val="24"/>
        </w:rPr>
        <w:t>Б) а,о,у,</w:t>
      </w:r>
    </w:p>
    <w:p w:rsidR="006C577B" w:rsidRPr="00522FCD" w:rsidRDefault="006C577B" w:rsidP="00436662">
      <w:pPr>
        <w:numPr>
          <w:ilvl w:val="0"/>
          <w:numId w:val="5"/>
        </w:numPr>
        <w:jc w:val="both"/>
        <w:rPr>
          <w:color w:val="000000"/>
          <w:sz w:val="24"/>
          <w:szCs w:val="24"/>
        </w:rPr>
      </w:pPr>
      <w:r w:rsidRPr="00522FCD">
        <w:rPr>
          <w:color w:val="000000"/>
          <w:sz w:val="24"/>
          <w:szCs w:val="24"/>
        </w:rPr>
        <w:lastRenderedPageBreak/>
        <w:t>ч, ж, х,</w:t>
      </w:r>
    </w:p>
    <w:p w:rsidR="006C577B" w:rsidRPr="00522FCD" w:rsidRDefault="006C577B" w:rsidP="00522FCD">
      <w:pPr>
        <w:jc w:val="both"/>
        <w:rPr>
          <w:sz w:val="24"/>
          <w:szCs w:val="24"/>
        </w:rPr>
      </w:pPr>
      <w:r w:rsidRPr="00522FCD">
        <w:rPr>
          <w:color w:val="000000"/>
          <w:sz w:val="24"/>
          <w:szCs w:val="24"/>
        </w:rPr>
        <w:t>Г) ц, ф, э,</w:t>
      </w:r>
    </w:p>
    <w:p w:rsidR="006C577B" w:rsidRPr="00522FCD" w:rsidRDefault="006C577B" w:rsidP="00522FCD">
      <w:pPr>
        <w:jc w:val="both"/>
        <w:rPr>
          <w:sz w:val="24"/>
          <w:szCs w:val="24"/>
        </w:rPr>
      </w:pPr>
      <w:r w:rsidRPr="00522FCD">
        <w:rPr>
          <w:color w:val="000000"/>
          <w:sz w:val="24"/>
          <w:szCs w:val="24"/>
        </w:rPr>
        <w:lastRenderedPageBreak/>
        <w:t>Д) я, ю, е, ё.</w:t>
      </w:r>
    </w:p>
    <w:p w:rsidR="007A3DE4" w:rsidRDefault="007A3DE4" w:rsidP="00522FCD">
      <w:pPr>
        <w:jc w:val="both"/>
        <w:rPr>
          <w:b/>
          <w:bCs/>
          <w:color w:val="000000"/>
          <w:sz w:val="24"/>
          <w:szCs w:val="24"/>
        </w:rPr>
        <w:sectPr w:rsidR="007A3DE4" w:rsidSect="007A3DE4">
          <w:type w:val="continuous"/>
          <w:pgSz w:w="11906" w:h="16838"/>
          <w:pgMar w:top="1134" w:right="850" w:bottom="1134" w:left="1701" w:header="708" w:footer="708" w:gutter="0"/>
          <w:cols w:num="3" w:space="708"/>
          <w:docGrid w:linePitch="360"/>
        </w:sectPr>
      </w:pPr>
      <w:bookmarkStart w:id="4" w:name="bookmark5"/>
    </w:p>
    <w:p w:rsidR="006C577B" w:rsidRPr="00522FCD" w:rsidRDefault="006C577B" w:rsidP="00522FCD">
      <w:pPr>
        <w:jc w:val="both"/>
        <w:rPr>
          <w:b/>
          <w:bCs/>
          <w:color w:val="000000"/>
          <w:sz w:val="24"/>
          <w:szCs w:val="24"/>
        </w:rPr>
      </w:pPr>
      <w:r w:rsidRPr="00522FCD">
        <w:rPr>
          <w:b/>
          <w:bCs/>
          <w:color w:val="000000"/>
          <w:sz w:val="24"/>
          <w:szCs w:val="24"/>
        </w:rPr>
        <w:lastRenderedPageBreak/>
        <w:t>На какие группы делятся все звуки?</w:t>
      </w:r>
      <w:bookmarkEnd w:id="4"/>
    </w:p>
    <w:p w:rsidR="006C577B" w:rsidRPr="00522FCD" w:rsidRDefault="006C577B" w:rsidP="00436662">
      <w:pPr>
        <w:numPr>
          <w:ilvl w:val="0"/>
          <w:numId w:val="6"/>
        </w:numPr>
        <w:jc w:val="both"/>
        <w:rPr>
          <w:color w:val="000000"/>
          <w:sz w:val="24"/>
          <w:szCs w:val="24"/>
        </w:rPr>
      </w:pPr>
      <w:r w:rsidRPr="00522FCD">
        <w:rPr>
          <w:color w:val="000000"/>
          <w:sz w:val="24"/>
          <w:szCs w:val="24"/>
        </w:rPr>
        <w:t>прописные и строчные;</w:t>
      </w:r>
    </w:p>
    <w:p w:rsidR="006C577B" w:rsidRPr="00522FCD" w:rsidRDefault="006C577B" w:rsidP="00522FCD">
      <w:pPr>
        <w:jc w:val="both"/>
        <w:rPr>
          <w:sz w:val="24"/>
          <w:szCs w:val="24"/>
        </w:rPr>
      </w:pPr>
      <w:r w:rsidRPr="00522FCD">
        <w:rPr>
          <w:color w:val="000000"/>
          <w:sz w:val="24"/>
          <w:szCs w:val="24"/>
        </w:rPr>
        <w:t>Б) ударные и безударные,</w:t>
      </w:r>
    </w:p>
    <w:p w:rsidR="006C577B" w:rsidRPr="00522FCD" w:rsidRDefault="006C577B" w:rsidP="00436662">
      <w:pPr>
        <w:numPr>
          <w:ilvl w:val="0"/>
          <w:numId w:val="6"/>
        </w:numPr>
        <w:jc w:val="both"/>
        <w:rPr>
          <w:color w:val="000000"/>
          <w:sz w:val="24"/>
          <w:szCs w:val="24"/>
        </w:rPr>
      </w:pPr>
      <w:r w:rsidRPr="00522FCD">
        <w:rPr>
          <w:color w:val="000000"/>
          <w:sz w:val="24"/>
          <w:szCs w:val="24"/>
        </w:rPr>
        <w:t>звонкие и глухие,</w:t>
      </w:r>
    </w:p>
    <w:p w:rsidR="006C577B" w:rsidRPr="00522FCD" w:rsidRDefault="006C577B" w:rsidP="00522FCD">
      <w:pPr>
        <w:jc w:val="both"/>
        <w:rPr>
          <w:sz w:val="24"/>
          <w:szCs w:val="24"/>
        </w:rPr>
      </w:pPr>
      <w:r w:rsidRPr="00522FCD">
        <w:rPr>
          <w:color w:val="000000"/>
          <w:sz w:val="24"/>
          <w:szCs w:val="24"/>
        </w:rPr>
        <w:t>Г) мягкие и твердые,</w:t>
      </w:r>
    </w:p>
    <w:p w:rsidR="006C577B" w:rsidRPr="00522FCD" w:rsidRDefault="006C577B" w:rsidP="00522FCD">
      <w:pPr>
        <w:jc w:val="both"/>
        <w:rPr>
          <w:sz w:val="24"/>
          <w:szCs w:val="24"/>
        </w:rPr>
      </w:pPr>
      <w:r w:rsidRPr="00522FCD">
        <w:rPr>
          <w:color w:val="000000"/>
          <w:sz w:val="24"/>
          <w:szCs w:val="24"/>
        </w:rPr>
        <w:t>Д) гласные и согласные.</w:t>
      </w:r>
    </w:p>
    <w:p w:rsidR="006C577B" w:rsidRPr="00522FCD" w:rsidRDefault="006C577B" w:rsidP="00522FCD">
      <w:pPr>
        <w:jc w:val="both"/>
        <w:rPr>
          <w:b/>
          <w:bCs/>
          <w:color w:val="000000"/>
          <w:sz w:val="24"/>
          <w:szCs w:val="24"/>
        </w:rPr>
      </w:pPr>
      <w:bookmarkStart w:id="5" w:name="bookmark6"/>
      <w:r w:rsidRPr="00522FCD">
        <w:rPr>
          <w:b/>
          <w:bCs/>
          <w:color w:val="000000"/>
          <w:sz w:val="24"/>
          <w:szCs w:val="24"/>
        </w:rPr>
        <w:t>На какие группы делятся согласные звуки?</w:t>
      </w:r>
      <w:bookmarkEnd w:id="5"/>
    </w:p>
    <w:p w:rsidR="006C577B" w:rsidRPr="00522FCD" w:rsidRDefault="006C577B" w:rsidP="00436662">
      <w:pPr>
        <w:numPr>
          <w:ilvl w:val="0"/>
          <w:numId w:val="7"/>
        </w:numPr>
        <w:jc w:val="both"/>
        <w:rPr>
          <w:color w:val="000000"/>
          <w:sz w:val="24"/>
          <w:szCs w:val="24"/>
        </w:rPr>
      </w:pPr>
      <w:r w:rsidRPr="00522FCD">
        <w:rPr>
          <w:color w:val="000000"/>
          <w:sz w:val="24"/>
          <w:szCs w:val="24"/>
        </w:rPr>
        <w:t>звонкие/глухие, твердые/мягкие,</w:t>
      </w:r>
    </w:p>
    <w:p w:rsidR="006C577B" w:rsidRPr="00522FCD" w:rsidRDefault="006C577B" w:rsidP="00522FCD">
      <w:pPr>
        <w:jc w:val="both"/>
        <w:rPr>
          <w:sz w:val="24"/>
          <w:szCs w:val="24"/>
        </w:rPr>
      </w:pPr>
      <w:r w:rsidRPr="00522FCD">
        <w:rPr>
          <w:color w:val="000000"/>
          <w:sz w:val="24"/>
          <w:szCs w:val="24"/>
        </w:rPr>
        <w:t>Б) звонкие/мягкие, глухие/твердые,</w:t>
      </w:r>
    </w:p>
    <w:p w:rsidR="006C577B" w:rsidRPr="00522FCD" w:rsidRDefault="006C577B" w:rsidP="00436662">
      <w:pPr>
        <w:numPr>
          <w:ilvl w:val="0"/>
          <w:numId w:val="7"/>
        </w:numPr>
        <w:jc w:val="both"/>
        <w:rPr>
          <w:color w:val="000000"/>
          <w:sz w:val="24"/>
          <w:szCs w:val="24"/>
        </w:rPr>
      </w:pPr>
      <w:r w:rsidRPr="00522FCD">
        <w:rPr>
          <w:color w:val="000000"/>
          <w:sz w:val="24"/>
          <w:szCs w:val="24"/>
        </w:rPr>
        <w:t>ударные и безударные,</w:t>
      </w:r>
    </w:p>
    <w:p w:rsidR="005E0D43" w:rsidRPr="00522FCD" w:rsidRDefault="005E0D43" w:rsidP="00522FCD">
      <w:pPr>
        <w:jc w:val="both"/>
        <w:rPr>
          <w:sz w:val="24"/>
          <w:szCs w:val="24"/>
        </w:rPr>
      </w:pPr>
      <w:r w:rsidRPr="00522FCD">
        <w:rPr>
          <w:color w:val="000000"/>
          <w:sz w:val="24"/>
          <w:szCs w:val="24"/>
        </w:rPr>
        <w:t>Г) звонкие/твердые, глухие/мягкие,</w:t>
      </w:r>
    </w:p>
    <w:p w:rsidR="005E0D43" w:rsidRPr="00522FCD" w:rsidRDefault="005E0D43" w:rsidP="00522FCD">
      <w:pPr>
        <w:jc w:val="both"/>
        <w:rPr>
          <w:sz w:val="24"/>
          <w:szCs w:val="24"/>
        </w:rPr>
      </w:pPr>
      <w:r w:rsidRPr="00522FCD">
        <w:rPr>
          <w:color w:val="000000"/>
          <w:sz w:val="24"/>
          <w:szCs w:val="24"/>
        </w:rPr>
        <w:t>Д) прописные и строчные.</w:t>
      </w:r>
    </w:p>
    <w:p w:rsidR="005E0D43" w:rsidRPr="00522FCD" w:rsidRDefault="005E0D43" w:rsidP="00522FCD">
      <w:pPr>
        <w:jc w:val="both"/>
        <w:rPr>
          <w:b/>
          <w:bCs/>
          <w:color w:val="000000"/>
          <w:sz w:val="24"/>
          <w:szCs w:val="24"/>
        </w:rPr>
      </w:pPr>
      <w:r w:rsidRPr="00522FCD">
        <w:rPr>
          <w:b/>
          <w:bCs/>
          <w:color w:val="000000"/>
          <w:sz w:val="24"/>
          <w:szCs w:val="24"/>
        </w:rPr>
        <w:t>На какие группы делятся гласные звуки?</w:t>
      </w:r>
    </w:p>
    <w:p w:rsidR="005E0D43" w:rsidRPr="00522FCD" w:rsidRDefault="007A3DE4" w:rsidP="007A3DE4">
      <w:pPr>
        <w:jc w:val="both"/>
        <w:rPr>
          <w:color w:val="000000"/>
          <w:sz w:val="24"/>
          <w:szCs w:val="24"/>
        </w:rPr>
      </w:pPr>
      <w:r>
        <w:rPr>
          <w:color w:val="000000"/>
          <w:sz w:val="24"/>
          <w:szCs w:val="24"/>
        </w:rPr>
        <w:t xml:space="preserve">А) </w:t>
      </w:r>
      <w:r w:rsidR="005E0D43" w:rsidRPr="00522FCD">
        <w:rPr>
          <w:color w:val="000000"/>
          <w:sz w:val="24"/>
          <w:szCs w:val="24"/>
        </w:rPr>
        <w:t>прописные и строчные,</w:t>
      </w:r>
    </w:p>
    <w:p w:rsidR="005E0D43" w:rsidRPr="00522FCD" w:rsidRDefault="005E0D43" w:rsidP="00522FCD">
      <w:pPr>
        <w:jc w:val="both"/>
        <w:rPr>
          <w:sz w:val="24"/>
          <w:szCs w:val="24"/>
        </w:rPr>
      </w:pPr>
      <w:r w:rsidRPr="00522FCD">
        <w:rPr>
          <w:color w:val="000000"/>
          <w:sz w:val="24"/>
          <w:szCs w:val="24"/>
        </w:rPr>
        <w:t>Б) звонкие/мягкие, глухие/твердые,</w:t>
      </w:r>
    </w:p>
    <w:p w:rsidR="005E0D43" w:rsidRPr="00522FCD" w:rsidRDefault="007A3DE4" w:rsidP="007A3DE4">
      <w:pPr>
        <w:jc w:val="both"/>
        <w:rPr>
          <w:color w:val="000000"/>
          <w:sz w:val="24"/>
          <w:szCs w:val="24"/>
        </w:rPr>
      </w:pPr>
      <w:r>
        <w:rPr>
          <w:color w:val="000000"/>
          <w:sz w:val="24"/>
          <w:szCs w:val="24"/>
        </w:rPr>
        <w:t xml:space="preserve">В) </w:t>
      </w:r>
      <w:r w:rsidR="005E0D43" w:rsidRPr="00522FCD">
        <w:rPr>
          <w:color w:val="000000"/>
          <w:sz w:val="24"/>
          <w:szCs w:val="24"/>
        </w:rPr>
        <w:t>звонкие/глухие, твердые/мягкие,</w:t>
      </w:r>
    </w:p>
    <w:p w:rsidR="005E0D43" w:rsidRPr="00522FCD" w:rsidRDefault="005E0D43" w:rsidP="00522FCD">
      <w:pPr>
        <w:jc w:val="both"/>
        <w:rPr>
          <w:sz w:val="24"/>
          <w:szCs w:val="24"/>
        </w:rPr>
      </w:pPr>
      <w:r w:rsidRPr="00522FCD">
        <w:rPr>
          <w:color w:val="000000"/>
          <w:sz w:val="24"/>
          <w:szCs w:val="24"/>
        </w:rPr>
        <w:lastRenderedPageBreak/>
        <w:t>Г) звонкие/твердые, глухие/мягкие,</w:t>
      </w:r>
    </w:p>
    <w:p w:rsidR="005E0D43" w:rsidRPr="00522FCD" w:rsidRDefault="005E0D43" w:rsidP="00522FCD">
      <w:pPr>
        <w:jc w:val="both"/>
        <w:rPr>
          <w:sz w:val="24"/>
          <w:szCs w:val="24"/>
        </w:rPr>
      </w:pPr>
      <w:r w:rsidRPr="00522FCD">
        <w:rPr>
          <w:color w:val="000000"/>
          <w:sz w:val="24"/>
          <w:szCs w:val="24"/>
        </w:rPr>
        <w:t>Д) ударные и безударные.</w:t>
      </w:r>
    </w:p>
    <w:p w:rsidR="005E0D43" w:rsidRPr="00522FCD" w:rsidRDefault="005E0D43" w:rsidP="00522FCD">
      <w:pPr>
        <w:jc w:val="both"/>
        <w:rPr>
          <w:b/>
          <w:bCs/>
          <w:color w:val="000000"/>
          <w:sz w:val="24"/>
          <w:szCs w:val="24"/>
        </w:rPr>
      </w:pPr>
      <w:r w:rsidRPr="00522FCD">
        <w:rPr>
          <w:b/>
          <w:bCs/>
          <w:color w:val="000000"/>
          <w:sz w:val="24"/>
          <w:szCs w:val="24"/>
        </w:rPr>
        <w:t>Что такое словесное ударение?</w:t>
      </w:r>
    </w:p>
    <w:p w:rsidR="005E0D43" w:rsidRPr="00522FCD" w:rsidRDefault="007A3DE4" w:rsidP="007A3DE4">
      <w:pPr>
        <w:jc w:val="both"/>
        <w:rPr>
          <w:color w:val="000000"/>
          <w:sz w:val="24"/>
          <w:szCs w:val="24"/>
        </w:rPr>
      </w:pPr>
      <w:r>
        <w:rPr>
          <w:color w:val="000000"/>
          <w:sz w:val="24"/>
          <w:szCs w:val="24"/>
        </w:rPr>
        <w:t xml:space="preserve">А) </w:t>
      </w:r>
      <w:r w:rsidR="005E0D43" w:rsidRPr="00522FCD">
        <w:rPr>
          <w:color w:val="000000"/>
          <w:sz w:val="24"/>
          <w:szCs w:val="24"/>
        </w:rPr>
        <w:t>выделение одного слога в слове,</w:t>
      </w:r>
    </w:p>
    <w:p w:rsidR="005E0D43" w:rsidRPr="00522FCD" w:rsidRDefault="005E0D43" w:rsidP="00522FCD">
      <w:pPr>
        <w:jc w:val="both"/>
        <w:rPr>
          <w:sz w:val="24"/>
          <w:szCs w:val="24"/>
        </w:rPr>
      </w:pPr>
      <w:r w:rsidRPr="00522FCD">
        <w:rPr>
          <w:color w:val="000000"/>
          <w:sz w:val="24"/>
          <w:szCs w:val="24"/>
        </w:rPr>
        <w:t>Б) минимальная звуковая единица,</w:t>
      </w:r>
    </w:p>
    <w:p w:rsidR="005E0D43" w:rsidRPr="00522FCD" w:rsidRDefault="007A3DE4" w:rsidP="007A3DE4">
      <w:pPr>
        <w:jc w:val="both"/>
        <w:rPr>
          <w:color w:val="000000"/>
          <w:sz w:val="24"/>
          <w:szCs w:val="24"/>
        </w:rPr>
      </w:pPr>
      <w:r>
        <w:rPr>
          <w:color w:val="000000"/>
          <w:sz w:val="24"/>
          <w:szCs w:val="24"/>
        </w:rPr>
        <w:t xml:space="preserve">В) </w:t>
      </w:r>
      <w:r w:rsidR="005E0D43" w:rsidRPr="00522FCD">
        <w:rPr>
          <w:color w:val="000000"/>
          <w:sz w:val="24"/>
          <w:szCs w:val="24"/>
        </w:rPr>
        <w:t>акустические свойства звука,</w:t>
      </w:r>
    </w:p>
    <w:p w:rsidR="005E0D43" w:rsidRPr="00522FCD" w:rsidRDefault="005E0D43" w:rsidP="00522FCD">
      <w:pPr>
        <w:jc w:val="both"/>
        <w:rPr>
          <w:sz w:val="24"/>
          <w:szCs w:val="24"/>
        </w:rPr>
      </w:pPr>
      <w:r w:rsidRPr="00522FCD">
        <w:rPr>
          <w:color w:val="000000"/>
          <w:sz w:val="24"/>
          <w:szCs w:val="24"/>
        </w:rPr>
        <w:t>Г) выделение одного слова в предложении,</w:t>
      </w:r>
    </w:p>
    <w:p w:rsidR="005E0D43" w:rsidRPr="00522FCD" w:rsidRDefault="005E0D43" w:rsidP="00522FCD">
      <w:pPr>
        <w:jc w:val="both"/>
        <w:rPr>
          <w:sz w:val="24"/>
          <w:szCs w:val="24"/>
        </w:rPr>
      </w:pPr>
      <w:r w:rsidRPr="00522FCD">
        <w:rPr>
          <w:color w:val="000000"/>
          <w:sz w:val="24"/>
          <w:szCs w:val="24"/>
        </w:rPr>
        <w:t>Д) максимальная звуковая единица.</w:t>
      </w:r>
    </w:p>
    <w:p w:rsidR="005E0D43" w:rsidRPr="00522FCD" w:rsidRDefault="005E0D43" w:rsidP="00522FCD">
      <w:pPr>
        <w:jc w:val="both"/>
        <w:rPr>
          <w:b/>
          <w:bCs/>
          <w:color w:val="000000"/>
          <w:sz w:val="24"/>
          <w:szCs w:val="24"/>
        </w:rPr>
      </w:pPr>
      <w:r w:rsidRPr="00522FCD">
        <w:rPr>
          <w:b/>
          <w:bCs/>
          <w:color w:val="000000"/>
          <w:sz w:val="24"/>
          <w:szCs w:val="24"/>
        </w:rPr>
        <w:t>Что изучает орфоэпия?</w:t>
      </w:r>
    </w:p>
    <w:p w:rsidR="005E0D43" w:rsidRPr="00522FCD" w:rsidRDefault="007A3DE4" w:rsidP="007A3DE4">
      <w:pPr>
        <w:jc w:val="both"/>
        <w:rPr>
          <w:color w:val="000000"/>
          <w:sz w:val="24"/>
          <w:szCs w:val="24"/>
        </w:rPr>
      </w:pPr>
      <w:r>
        <w:rPr>
          <w:color w:val="000000"/>
          <w:sz w:val="24"/>
          <w:szCs w:val="24"/>
        </w:rPr>
        <w:t xml:space="preserve">А) </w:t>
      </w:r>
      <w:r w:rsidR="005E0D43" w:rsidRPr="00522FCD">
        <w:rPr>
          <w:color w:val="000000"/>
          <w:sz w:val="24"/>
          <w:szCs w:val="24"/>
        </w:rPr>
        <w:t>словарный состав языка,</w:t>
      </w:r>
    </w:p>
    <w:p w:rsidR="005E0D43" w:rsidRPr="00522FCD" w:rsidRDefault="005E0D43" w:rsidP="00522FCD">
      <w:pPr>
        <w:jc w:val="both"/>
        <w:rPr>
          <w:sz w:val="24"/>
          <w:szCs w:val="24"/>
        </w:rPr>
      </w:pPr>
      <w:r w:rsidRPr="00522FCD">
        <w:rPr>
          <w:color w:val="000000"/>
          <w:sz w:val="24"/>
          <w:szCs w:val="24"/>
        </w:rPr>
        <w:t>Б) звуковую сторону языка,</w:t>
      </w:r>
    </w:p>
    <w:p w:rsidR="005E0D43" w:rsidRPr="00522FCD" w:rsidRDefault="007A3DE4" w:rsidP="007A3DE4">
      <w:pPr>
        <w:jc w:val="both"/>
        <w:rPr>
          <w:color w:val="000000"/>
          <w:sz w:val="24"/>
          <w:szCs w:val="24"/>
        </w:rPr>
      </w:pPr>
      <w:r>
        <w:rPr>
          <w:color w:val="000000"/>
          <w:sz w:val="24"/>
          <w:szCs w:val="24"/>
        </w:rPr>
        <w:t xml:space="preserve">В) </w:t>
      </w:r>
      <w:r w:rsidR="005E0D43" w:rsidRPr="00522FCD">
        <w:rPr>
          <w:color w:val="000000"/>
          <w:sz w:val="24"/>
          <w:szCs w:val="24"/>
        </w:rPr>
        <w:t>звуки и буквы,</w:t>
      </w:r>
    </w:p>
    <w:p w:rsidR="005E0D43" w:rsidRPr="00522FCD" w:rsidRDefault="005E0D43" w:rsidP="00522FCD">
      <w:pPr>
        <w:jc w:val="both"/>
        <w:rPr>
          <w:sz w:val="24"/>
          <w:szCs w:val="24"/>
        </w:rPr>
      </w:pPr>
      <w:r w:rsidRPr="00522FCD">
        <w:rPr>
          <w:color w:val="000000"/>
          <w:sz w:val="24"/>
          <w:szCs w:val="24"/>
        </w:rPr>
        <w:t>Г) способы образования слов,</w:t>
      </w:r>
    </w:p>
    <w:p w:rsidR="005E0D43" w:rsidRPr="00522FCD" w:rsidRDefault="005E0D43" w:rsidP="00522FCD">
      <w:pPr>
        <w:jc w:val="both"/>
        <w:rPr>
          <w:sz w:val="24"/>
          <w:szCs w:val="24"/>
        </w:rPr>
      </w:pPr>
      <w:r w:rsidRPr="00522FCD">
        <w:rPr>
          <w:color w:val="000000"/>
          <w:sz w:val="24"/>
          <w:szCs w:val="24"/>
        </w:rPr>
        <w:t>Д) части речи и их формы.</w:t>
      </w:r>
    </w:p>
    <w:p w:rsidR="005E0D43" w:rsidRPr="00522FCD" w:rsidRDefault="005E0D43" w:rsidP="00522FCD">
      <w:pPr>
        <w:jc w:val="both"/>
        <w:rPr>
          <w:b/>
          <w:bCs/>
          <w:color w:val="000000"/>
          <w:sz w:val="24"/>
          <w:szCs w:val="24"/>
        </w:rPr>
      </w:pPr>
      <w:r w:rsidRPr="00522FCD">
        <w:rPr>
          <w:b/>
          <w:bCs/>
          <w:color w:val="000000"/>
          <w:sz w:val="24"/>
          <w:szCs w:val="24"/>
        </w:rPr>
        <w:t xml:space="preserve">Укажите верный вариант транскрипции слова </w:t>
      </w:r>
      <w:r w:rsidRPr="00522FCD">
        <w:rPr>
          <w:b/>
          <w:bCs/>
          <w:i/>
          <w:iCs/>
          <w:color w:val="000000"/>
          <w:sz w:val="24"/>
          <w:szCs w:val="24"/>
        </w:rPr>
        <w:t>яблонька:</w:t>
      </w:r>
    </w:p>
    <w:p w:rsidR="005E0D43" w:rsidRPr="00522FCD" w:rsidRDefault="007A3DE4" w:rsidP="007A3DE4">
      <w:pPr>
        <w:jc w:val="both"/>
        <w:rPr>
          <w:color w:val="000000"/>
          <w:sz w:val="24"/>
          <w:szCs w:val="24"/>
        </w:rPr>
      </w:pPr>
      <w:r>
        <w:rPr>
          <w:color w:val="000000"/>
          <w:sz w:val="24"/>
          <w:szCs w:val="24"/>
        </w:rPr>
        <w:t xml:space="preserve">А) </w:t>
      </w:r>
      <w:r w:rsidR="005E0D43" w:rsidRPr="00522FCD">
        <w:rPr>
          <w:color w:val="000000"/>
          <w:sz w:val="24"/>
          <w:szCs w:val="24"/>
        </w:rPr>
        <w:t>['йаблан'ка],</w:t>
      </w:r>
    </w:p>
    <w:p w:rsidR="005E0D43" w:rsidRPr="00522FCD" w:rsidRDefault="005E0D43" w:rsidP="00522FCD">
      <w:pPr>
        <w:jc w:val="both"/>
        <w:rPr>
          <w:sz w:val="24"/>
          <w:szCs w:val="24"/>
        </w:rPr>
      </w:pPr>
      <w:r w:rsidRPr="00522FCD">
        <w:rPr>
          <w:color w:val="000000"/>
          <w:sz w:val="24"/>
          <w:szCs w:val="24"/>
        </w:rPr>
        <w:t>Б) [яблон'ка],</w:t>
      </w:r>
    </w:p>
    <w:p w:rsidR="005E0D43" w:rsidRPr="00522FCD" w:rsidRDefault="007A3DE4" w:rsidP="007A3DE4">
      <w:pPr>
        <w:jc w:val="both"/>
        <w:rPr>
          <w:color w:val="000000"/>
          <w:sz w:val="24"/>
          <w:szCs w:val="24"/>
        </w:rPr>
      </w:pPr>
      <w:r>
        <w:rPr>
          <w:color w:val="000000"/>
          <w:sz w:val="24"/>
          <w:szCs w:val="24"/>
        </w:rPr>
        <w:t xml:space="preserve">В) </w:t>
      </w:r>
      <w:r w:rsidR="005E0D43" w:rsidRPr="00522FCD">
        <w:rPr>
          <w:color w:val="000000"/>
          <w:sz w:val="24"/>
          <w:szCs w:val="24"/>
        </w:rPr>
        <w:t>['йаблон'ка],</w:t>
      </w:r>
    </w:p>
    <w:p w:rsidR="005E0D43" w:rsidRPr="00522FCD" w:rsidRDefault="005E0D43" w:rsidP="00522FCD">
      <w:pPr>
        <w:jc w:val="both"/>
        <w:rPr>
          <w:sz w:val="24"/>
          <w:szCs w:val="24"/>
        </w:rPr>
      </w:pPr>
      <w:r w:rsidRPr="00522FCD">
        <w:rPr>
          <w:color w:val="000000"/>
          <w:sz w:val="24"/>
          <w:szCs w:val="24"/>
        </w:rPr>
        <w:t>Г) ['йаблонка],</w:t>
      </w:r>
    </w:p>
    <w:p w:rsidR="005E0D43" w:rsidRPr="00522FCD" w:rsidRDefault="005E0D43" w:rsidP="00522FCD">
      <w:pPr>
        <w:jc w:val="both"/>
        <w:rPr>
          <w:sz w:val="24"/>
          <w:szCs w:val="24"/>
        </w:rPr>
      </w:pPr>
      <w:r w:rsidRPr="00522FCD">
        <w:rPr>
          <w:color w:val="000000"/>
          <w:sz w:val="24"/>
          <w:szCs w:val="24"/>
        </w:rPr>
        <w:t>Д) ['йаблонька].</w:t>
      </w:r>
    </w:p>
    <w:p w:rsidR="005E0D43" w:rsidRPr="00522FCD" w:rsidRDefault="005E0D43" w:rsidP="00522FCD">
      <w:pPr>
        <w:jc w:val="both"/>
        <w:rPr>
          <w:b/>
          <w:bCs/>
          <w:color w:val="000000"/>
          <w:sz w:val="24"/>
          <w:szCs w:val="24"/>
        </w:rPr>
      </w:pPr>
      <w:r w:rsidRPr="00522FCD">
        <w:rPr>
          <w:b/>
          <w:bCs/>
          <w:color w:val="000000"/>
          <w:sz w:val="24"/>
          <w:szCs w:val="24"/>
        </w:rPr>
        <w:t>Укажите верный вариант переноса слова:</w:t>
      </w:r>
    </w:p>
    <w:p w:rsidR="005E0D43" w:rsidRPr="00522FCD" w:rsidRDefault="007A3DE4" w:rsidP="007A3DE4">
      <w:pPr>
        <w:jc w:val="both"/>
        <w:rPr>
          <w:color w:val="000000"/>
          <w:sz w:val="24"/>
          <w:szCs w:val="24"/>
        </w:rPr>
      </w:pPr>
      <w:r>
        <w:rPr>
          <w:color w:val="000000"/>
          <w:sz w:val="24"/>
          <w:szCs w:val="24"/>
        </w:rPr>
        <w:t xml:space="preserve">А) </w:t>
      </w:r>
      <w:r w:rsidR="005E0D43" w:rsidRPr="00522FCD">
        <w:rPr>
          <w:color w:val="000000"/>
          <w:sz w:val="24"/>
          <w:szCs w:val="24"/>
        </w:rPr>
        <w:t>брат-ство, мор-ской, разъ-яс-нить,</w:t>
      </w:r>
    </w:p>
    <w:p w:rsidR="005E0D43" w:rsidRPr="00522FCD" w:rsidRDefault="005E0D43" w:rsidP="00522FCD">
      <w:pPr>
        <w:jc w:val="both"/>
        <w:rPr>
          <w:sz w:val="24"/>
          <w:szCs w:val="24"/>
        </w:rPr>
      </w:pPr>
      <w:r w:rsidRPr="00522FCD">
        <w:rPr>
          <w:color w:val="000000"/>
          <w:sz w:val="24"/>
          <w:szCs w:val="24"/>
        </w:rPr>
        <w:t>Б) судь-ба, класс-ный, чер-вя-чка,</w:t>
      </w:r>
    </w:p>
    <w:p w:rsidR="005E0D43" w:rsidRPr="00522FCD" w:rsidRDefault="007A3DE4" w:rsidP="007A3DE4">
      <w:pPr>
        <w:jc w:val="both"/>
        <w:rPr>
          <w:color w:val="000000"/>
          <w:sz w:val="24"/>
          <w:szCs w:val="24"/>
        </w:rPr>
      </w:pPr>
      <w:r>
        <w:rPr>
          <w:color w:val="000000"/>
          <w:sz w:val="24"/>
          <w:szCs w:val="24"/>
        </w:rPr>
        <w:t xml:space="preserve">В) </w:t>
      </w:r>
      <w:r w:rsidR="005E0D43" w:rsidRPr="00522FCD">
        <w:rPr>
          <w:color w:val="000000"/>
          <w:sz w:val="24"/>
          <w:szCs w:val="24"/>
        </w:rPr>
        <w:t>расс-каз, клас-сный, е-дин-ство,</w:t>
      </w:r>
    </w:p>
    <w:p w:rsidR="005E0D43" w:rsidRPr="00522FCD" w:rsidRDefault="005E0D43" w:rsidP="00522FCD">
      <w:pPr>
        <w:jc w:val="both"/>
        <w:rPr>
          <w:sz w:val="24"/>
          <w:szCs w:val="24"/>
        </w:rPr>
      </w:pPr>
      <w:r w:rsidRPr="00522FCD">
        <w:rPr>
          <w:color w:val="000000"/>
          <w:sz w:val="24"/>
          <w:szCs w:val="24"/>
        </w:rPr>
        <w:t>Г) бегс-тво, е-динс-тво, су-дьба,</w:t>
      </w:r>
    </w:p>
    <w:p w:rsidR="005E0D43" w:rsidRPr="00522FCD" w:rsidRDefault="005E0D43" w:rsidP="00522FCD">
      <w:pPr>
        <w:jc w:val="both"/>
        <w:rPr>
          <w:sz w:val="24"/>
          <w:szCs w:val="24"/>
        </w:rPr>
      </w:pPr>
      <w:r w:rsidRPr="00522FCD">
        <w:rPr>
          <w:color w:val="000000"/>
          <w:sz w:val="24"/>
          <w:szCs w:val="24"/>
        </w:rPr>
        <w:t>Д) бра-тство, морс-кой, ра-зъяс-нить.</w:t>
      </w:r>
    </w:p>
    <w:p w:rsidR="005E0D43" w:rsidRPr="00522FCD" w:rsidRDefault="005E0D43" w:rsidP="00522FCD">
      <w:pPr>
        <w:jc w:val="both"/>
        <w:rPr>
          <w:b/>
          <w:bCs/>
          <w:color w:val="000000"/>
          <w:sz w:val="24"/>
          <w:szCs w:val="24"/>
        </w:rPr>
      </w:pPr>
      <w:r w:rsidRPr="00522FCD">
        <w:rPr>
          <w:b/>
          <w:bCs/>
          <w:color w:val="000000"/>
          <w:sz w:val="24"/>
          <w:szCs w:val="24"/>
        </w:rPr>
        <w:t>Выберите вариант с непроверяемой безударной гласной в корне слова:</w:t>
      </w:r>
    </w:p>
    <w:p w:rsidR="005E0D43" w:rsidRPr="00522FCD" w:rsidRDefault="005E0D43" w:rsidP="00436662">
      <w:pPr>
        <w:numPr>
          <w:ilvl w:val="0"/>
          <w:numId w:val="8"/>
        </w:numPr>
        <w:jc w:val="both"/>
        <w:rPr>
          <w:color w:val="000000"/>
          <w:sz w:val="24"/>
          <w:szCs w:val="24"/>
        </w:rPr>
      </w:pPr>
      <w:r w:rsidRPr="00522FCD">
        <w:rPr>
          <w:color w:val="000000"/>
          <w:sz w:val="24"/>
          <w:szCs w:val="24"/>
        </w:rPr>
        <w:t>башмак, человек, корабль,</w:t>
      </w:r>
    </w:p>
    <w:p w:rsidR="005E0D43" w:rsidRPr="00522FCD" w:rsidRDefault="005E0D43" w:rsidP="00522FCD">
      <w:pPr>
        <w:jc w:val="both"/>
        <w:rPr>
          <w:sz w:val="24"/>
          <w:szCs w:val="24"/>
        </w:rPr>
      </w:pPr>
      <w:r w:rsidRPr="00522FCD">
        <w:rPr>
          <w:color w:val="000000"/>
          <w:sz w:val="24"/>
          <w:szCs w:val="24"/>
        </w:rPr>
        <w:t>Б) неспроста, ослепительный, создавать,</w:t>
      </w:r>
    </w:p>
    <w:p w:rsidR="005E0D43" w:rsidRPr="00522FCD" w:rsidRDefault="005E0D43" w:rsidP="00436662">
      <w:pPr>
        <w:numPr>
          <w:ilvl w:val="0"/>
          <w:numId w:val="8"/>
        </w:numPr>
        <w:jc w:val="both"/>
        <w:rPr>
          <w:color w:val="000000"/>
          <w:sz w:val="24"/>
          <w:szCs w:val="24"/>
        </w:rPr>
      </w:pPr>
      <w:r w:rsidRPr="00522FCD">
        <w:rPr>
          <w:color w:val="000000"/>
          <w:sz w:val="24"/>
          <w:szCs w:val="24"/>
        </w:rPr>
        <w:t>ворона, воробей, сорока,</w:t>
      </w:r>
    </w:p>
    <w:p w:rsidR="005E0D43" w:rsidRPr="00522FCD" w:rsidRDefault="005E0D43" w:rsidP="00522FCD">
      <w:pPr>
        <w:jc w:val="both"/>
        <w:rPr>
          <w:sz w:val="24"/>
          <w:szCs w:val="24"/>
        </w:rPr>
      </w:pPr>
      <w:r w:rsidRPr="00522FCD">
        <w:rPr>
          <w:color w:val="000000"/>
          <w:sz w:val="24"/>
          <w:szCs w:val="24"/>
        </w:rPr>
        <w:t>Г) руководить, капуста, знобит,</w:t>
      </w:r>
    </w:p>
    <w:p w:rsidR="005E0D43" w:rsidRPr="00522FCD" w:rsidRDefault="005E0D43" w:rsidP="00522FCD">
      <w:pPr>
        <w:jc w:val="both"/>
        <w:rPr>
          <w:sz w:val="24"/>
          <w:szCs w:val="24"/>
        </w:rPr>
      </w:pPr>
      <w:r w:rsidRPr="00522FCD">
        <w:rPr>
          <w:color w:val="000000"/>
          <w:sz w:val="24"/>
          <w:szCs w:val="24"/>
        </w:rPr>
        <w:t>Д) безразлично, лошадка, полотно.</w:t>
      </w:r>
    </w:p>
    <w:p w:rsidR="005E0D43" w:rsidRPr="00522FCD" w:rsidRDefault="005E0D43" w:rsidP="00522FCD">
      <w:pPr>
        <w:jc w:val="both"/>
        <w:rPr>
          <w:b/>
          <w:bCs/>
          <w:color w:val="000000"/>
          <w:sz w:val="24"/>
          <w:szCs w:val="24"/>
        </w:rPr>
      </w:pPr>
      <w:r w:rsidRPr="00522FCD">
        <w:rPr>
          <w:b/>
          <w:bCs/>
          <w:color w:val="000000"/>
          <w:sz w:val="24"/>
          <w:szCs w:val="24"/>
        </w:rPr>
        <w:t>Подумайте, какой вариант здесь лишний:</w:t>
      </w:r>
    </w:p>
    <w:p w:rsidR="005E0D43" w:rsidRPr="00522FCD" w:rsidRDefault="005E0D43" w:rsidP="00436662">
      <w:pPr>
        <w:numPr>
          <w:ilvl w:val="0"/>
          <w:numId w:val="9"/>
        </w:numPr>
        <w:jc w:val="both"/>
        <w:rPr>
          <w:color w:val="000000"/>
          <w:sz w:val="24"/>
          <w:szCs w:val="24"/>
        </w:rPr>
      </w:pPr>
      <w:r w:rsidRPr="00522FCD">
        <w:rPr>
          <w:color w:val="000000"/>
          <w:sz w:val="24"/>
          <w:szCs w:val="24"/>
        </w:rPr>
        <w:t>загар, изложение, заря,</w:t>
      </w:r>
    </w:p>
    <w:p w:rsidR="005E0D43" w:rsidRPr="00522FCD" w:rsidRDefault="005E0D43" w:rsidP="00522FCD">
      <w:pPr>
        <w:jc w:val="both"/>
        <w:rPr>
          <w:sz w:val="24"/>
          <w:szCs w:val="24"/>
        </w:rPr>
      </w:pPr>
      <w:r w:rsidRPr="00522FCD">
        <w:rPr>
          <w:color w:val="000000"/>
          <w:sz w:val="24"/>
          <w:szCs w:val="24"/>
        </w:rPr>
        <w:t>Б) росток, постелить, обжигать,</w:t>
      </w:r>
    </w:p>
    <w:p w:rsidR="005E0D43" w:rsidRPr="00522FCD" w:rsidRDefault="005E0D43" w:rsidP="00436662">
      <w:pPr>
        <w:numPr>
          <w:ilvl w:val="0"/>
          <w:numId w:val="9"/>
        </w:numPr>
        <w:jc w:val="both"/>
        <w:rPr>
          <w:color w:val="000000"/>
          <w:sz w:val="24"/>
          <w:szCs w:val="24"/>
        </w:rPr>
      </w:pPr>
      <w:r w:rsidRPr="00522FCD">
        <w:rPr>
          <w:color w:val="000000"/>
          <w:sz w:val="24"/>
          <w:szCs w:val="24"/>
        </w:rPr>
        <w:t>рядовой, рассказать, приласкать,</w:t>
      </w:r>
    </w:p>
    <w:p w:rsidR="005E0D43" w:rsidRPr="00522FCD" w:rsidRDefault="005E0D43" w:rsidP="00522FCD">
      <w:pPr>
        <w:jc w:val="both"/>
        <w:rPr>
          <w:sz w:val="24"/>
          <w:szCs w:val="24"/>
        </w:rPr>
      </w:pPr>
      <w:r w:rsidRPr="00522FCD">
        <w:rPr>
          <w:color w:val="000000"/>
          <w:sz w:val="24"/>
          <w:szCs w:val="24"/>
        </w:rPr>
        <w:t>Г) плавать, собирать, равнина,</w:t>
      </w:r>
    </w:p>
    <w:p w:rsidR="005E0D43" w:rsidRPr="00522FCD" w:rsidRDefault="005E0D43" w:rsidP="00522FCD">
      <w:pPr>
        <w:jc w:val="both"/>
        <w:rPr>
          <w:sz w:val="24"/>
          <w:szCs w:val="24"/>
        </w:rPr>
      </w:pPr>
      <w:r w:rsidRPr="00522FCD">
        <w:rPr>
          <w:color w:val="000000"/>
          <w:sz w:val="24"/>
          <w:szCs w:val="24"/>
        </w:rPr>
        <w:t>Д) вытер, прикоснуться, умереть.</w:t>
      </w:r>
    </w:p>
    <w:p w:rsidR="005E0D43" w:rsidRPr="00522FCD" w:rsidRDefault="005E0D43" w:rsidP="00522FCD">
      <w:pPr>
        <w:jc w:val="both"/>
        <w:rPr>
          <w:b/>
          <w:bCs/>
          <w:color w:val="000000"/>
          <w:sz w:val="24"/>
          <w:szCs w:val="24"/>
        </w:rPr>
      </w:pPr>
      <w:bookmarkStart w:id="6" w:name="bookmark7"/>
      <w:r w:rsidRPr="00522FCD">
        <w:rPr>
          <w:b/>
          <w:bCs/>
          <w:color w:val="000000"/>
          <w:sz w:val="24"/>
          <w:szCs w:val="24"/>
        </w:rPr>
        <w:t xml:space="preserve">Какую гласную и почему вы напишите в словах </w:t>
      </w:r>
      <w:r w:rsidRPr="00522FCD">
        <w:rPr>
          <w:b/>
          <w:bCs/>
          <w:i/>
          <w:iCs/>
          <w:color w:val="000000"/>
          <w:sz w:val="24"/>
          <w:szCs w:val="24"/>
        </w:rPr>
        <w:t>пр..брежный, пр..клеить, пр..встать?</w:t>
      </w:r>
      <w:bookmarkEnd w:id="6"/>
    </w:p>
    <w:p w:rsidR="005E0D43" w:rsidRPr="00522FCD" w:rsidRDefault="005E0D43" w:rsidP="00436662">
      <w:pPr>
        <w:numPr>
          <w:ilvl w:val="0"/>
          <w:numId w:val="10"/>
        </w:numPr>
        <w:jc w:val="both"/>
        <w:rPr>
          <w:color w:val="000000"/>
          <w:sz w:val="24"/>
          <w:szCs w:val="24"/>
        </w:rPr>
      </w:pPr>
      <w:r w:rsidRPr="00522FCD">
        <w:rPr>
          <w:color w:val="000000"/>
          <w:sz w:val="24"/>
          <w:szCs w:val="24"/>
        </w:rPr>
        <w:t>-и, т.к. приставки близки по значению к слову «очень»,</w:t>
      </w:r>
    </w:p>
    <w:p w:rsidR="005E0D43" w:rsidRPr="00522FCD" w:rsidRDefault="005E0D43" w:rsidP="00522FCD">
      <w:pPr>
        <w:jc w:val="both"/>
        <w:rPr>
          <w:sz w:val="24"/>
          <w:szCs w:val="24"/>
        </w:rPr>
      </w:pPr>
      <w:r w:rsidRPr="00522FCD">
        <w:rPr>
          <w:color w:val="000000"/>
          <w:sz w:val="24"/>
          <w:szCs w:val="24"/>
        </w:rPr>
        <w:t>Б) -е, т.к. можно заменить приставкой пере-,</w:t>
      </w:r>
    </w:p>
    <w:p w:rsidR="005E0D43" w:rsidRPr="00522FCD" w:rsidRDefault="005E0D43" w:rsidP="00436662">
      <w:pPr>
        <w:numPr>
          <w:ilvl w:val="0"/>
          <w:numId w:val="10"/>
        </w:numPr>
        <w:jc w:val="both"/>
        <w:rPr>
          <w:color w:val="000000"/>
          <w:sz w:val="24"/>
          <w:szCs w:val="24"/>
        </w:rPr>
      </w:pPr>
      <w:r w:rsidRPr="00522FCD">
        <w:rPr>
          <w:color w:val="000000"/>
          <w:sz w:val="24"/>
          <w:szCs w:val="24"/>
        </w:rPr>
        <w:t>-е, т.к. приставки близки по значению к слову «очень»,</w:t>
      </w:r>
    </w:p>
    <w:p w:rsidR="005E0D43" w:rsidRPr="00522FCD" w:rsidRDefault="005E0D43" w:rsidP="00522FCD">
      <w:pPr>
        <w:jc w:val="both"/>
        <w:rPr>
          <w:sz w:val="24"/>
          <w:szCs w:val="24"/>
        </w:rPr>
      </w:pPr>
      <w:r w:rsidRPr="00522FCD">
        <w:rPr>
          <w:color w:val="000000"/>
          <w:sz w:val="24"/>
          <w:szCs w:val="24"/>
        </w:rPr>
        <w:t>Г) -и, т.к. приставки обозначают присоединение, неполное действие, близость к чему- либо,</w:t>
      </w:r>
    </w:p>
    <w:p w:rsidR="006C577B" w:rsidRPr="00522FCD" w:rsidRDefault="005E0D43" w:rsidP="00522FCD">
      <w:pPr>
        <w:jc w:val="both"/>
        <w:rPr>
          <w:color w:val="000000"/>
          <w:sz w:val="24"/>
          <w:szCs w:val="24"/>
        </w:rPr>
      </w:pPr>
      <w:r w:rsidRPr="00522FCD">
        <w:rPr>
          <w:color w:val="000000"/>
          <w:sz w:val="24"/>
          <w:szCs w:val="24"/>
        </w:rPr>
        <w:t>Д) -и, т.к. т.к. можно заменить приставкой пере-.</w:t>
      </w:r>
    </w:p>
    <w:p w:rsidR="005E0D43" w:rsidRPr="00522FCD" w:rsidRDefault="005E0D43" w:rsidP="00522FCD">
      <w:pPr>
        <w:jc w:val="both"/>
        <w:rPr>
          <w:b/>
          <w:bCs/>
          <w:color w:val="000000"/>
          <w:sz w:val="24"/>
          <w:szCs w:val="24"/>
        </w:rPr>
      </w:pPr>
      <w:r w:rsidRPr="00522FCD">
        <w:rPr>
          <w:b/>
          <w:bCs/>
          <w:color w:val="000000"/>
          <w:sz w:val="24"/>
          <w:szCs w:val="24"/>
        </w:rPr>
        <w:t xml:space="preserve">В каком слове </w:t>
      </w:r>
      <w:r w:rsidRPr="00522FCD">
        <w:rPr>
          <w:b/>
          <w:bCs/>
          <w:i/>
          <w:iCs/>
          <w:color w:val="000000"/>
          <w:sz w:val="24"/>
          <w:szCs w:val="24"/>
        </w:rPr>
        <w:t>Ь</w:t>
      </w:r>
      <w:r w:rsidRPr="00522FCD">
        <w:rPr>
          <w:b/>
          <w:bCs/>
          <w:color w:val="000000"/>
          <w:sz w:val="24"/>
          <w:szCs w:val="24"/>
        </w:rPr>
        <w:t xml:space="preserve"> служит для обозначения формы слова?</w:t>
      </w:r>
    </w:p>
    <w:p w:rsidR="005E0D43" w:rsidRPr="00522FCD" w:rsidRDefault="000D75D3" w:rsidP="00522FCD">
      <w:pPr>
        <w:jc w:val="both"/>
        <w:rPr>
          <w:color w:val="000000"/>
          <w:sz w:val="24"/>
          <w:szCs w:val="24"/>
        </w:rPr>
      </w:pPr>
      <w:r>
        <w:rPr>
          <w:color w:val="000000"/>
          <w:sz w:val="24"/>
          <w:szCs w:val="24"/>
        </w:rPr>
        <w:t xml:space="preserve">А) </w:t>
      </w:r>
      <w:r w:rsidR="005E0D43" w:rsidRPr="00522FCD">
        <w:rPr>
          <w:color w:val="000000"/>
          <w:sz w:val="24"/>
          <w:szCs w:val="24"/>
        </w:rPr>
        <w:t>мощь,</w:t>
      </w:r>
    </w:p>
    <w:p w:rsidR="005E0D43" w:rsidRPr="00522FCD" w:rsidRDefault="000D75D3" w:rsidP="00522FCD">
      <w:pPr>
        <w:jc w:val="both"/>
        <w:rPr>
          <w:sz w:val="24"/>
          <w:szCs w:val="24"/>
        </w:rPr>
      </w:pPr>
      <w:r>
        <w:rPr>
          <w:color w:val="000000"/>
          <w:sz w:val="24"/>
          <w:szCs w:val="24"/>
        </w:rPr>
        <w:t xml:space="preserve">Б) </w:t>
      </w:r>
      <w:r w:rsidR="005E0D43" w:rsidRPr="00522FCD">
        <w:rPr>
          <w:color w:val="000000"/>
          <w:sz w:val="24"/>
          <w:szCs w:val="24"/>
        </w:rPr>
        <w:t>моль,</w:t>
      </w:r>
    </w:p>
    <w:p w:rsidR="005E0D43" w:rsidRPr="00522FCD" w:rsidRDefault="000D75D3" w:rsidP="00522FCD">
      <w:pPr>
        <w:jc w:val="both"/>
        <w:rPr>
          <w:color w:val="000000"/>
          <w:sz w:val="24"/>
          <w:szCs w:val="24"/>
        </w:rPr>
      </w:pPr>
      <w:r>
        <w:rPr>
          <w:color w:val="000000"/>
          <w:sz w:val="24"/>
          <w:szCs w:val="24"/>
        </w:rPr>
        <w:t xml:space="preserve">В) </w:t>
      </w:r>
      <w:r w:rsidR="005E0D43" w:rsidRPr="00522FCD">
        <w:rPr>
          <w:color w:val="000000"/>
          <w:sz w:val="24"/>
          <w:szCs w:val="24"/>
        </w:rPr>
        <w:t>возьми,</w:t>
      </w:r>
    </w:p>
    <w:p w:rsidR="005E0D43" w:rsidRPr="00522FCD" w:rsidRDefault="000D75D3" w:rsidP="00522FCD">
      <w:pPr>
        <w:jc w:val="both"/>
        <w:rPr>
          <w:sz w:val="24"/>
          <w:szCs w:val="24"/>
        </w:rPr>
      </w:pPr>
      <w:r>
        <w:rPr>
          <w:color w:val="000000"/>
          <w:sz w:val="24"/>
          <w:szCs w:val="24"/>
        </w:rPr>
        <w:t xml:space="preserve">Г) </w:t>
      </w:r>
      <w:r w:rsidR="005E0D43" w:rsidRPr="00522FCD">
        <w:rPr>
          <w:color w:val="000000"/>
          <w:sz w:val="24"/>
          <w:szCs w:val="24"/>
        </w:rPr>
        <w:t>колье,</w:t>
      </w:r>
    </w:p>
    <w:p w:rsidR="005E0D43" w:rsidRPr="00522FCD" w:rsidRDefault="000D75D3" w:rsidP="00522FCD">
      <w:pPr>
        <w:jc w:val="both"/>
        <w:rPr>
          <w:sz w:val="24"/>
          <w:szCs w:val="24"/>
        </w:rPr>
      </w:pPr>
      <w:r>
        <w:rPr>
          <w:color w:val="000000"/>
          <w:sz w:val="24"/>
          <w:szCs w:val="24"/>
        </w:rPr>
        <w:t xml:space="preserve">Д) </w:t>
      </w:r>
      <w:r w:rsidR="005E0D43" w:rsidRPr="00522FCD">
        <w:rPr>
          <w:color w:val="000000"/>
          <w:sz w:val="24"/>
          <w:szCs w:val="24"/>
        </w:rPr>
        <w:t>пьеса.</w:t>
      </w:r>
    </w:p>
    <w:p w:rsidR="005E0D43" w:rsidRPr="00522FCD" w:rsidRDefault="005E0D43" w:rsidP="00522FCD">
      <w:pPr>
        <w:jc w:val="both"/>
        <w:rPr>
          <w:b/>
          <w:bCs/>
          <w:color w:val="000000"/>
          <w:sz w:val="24"/>
          <w:szCs w:val="24"/>
        </w:rPr>
      </w:pPr>
      <w:r w:rsidRPr="00522FCD">
        <w:rPr>
          <w:b/>
          <w:bCs/>
          <w:color w:val="000000"/>
          <w:sz w:val="24"/>
          <w:szCs w:val="24"/>
        </w:rPr>
        <w:lastRenderedPageBreak/>
        <w:t>Выберите верный вариант написания слов:</w:t>
      </w:r>
    </w:p>
    <w:p w:rsidR="005E0D43" w:rsidRPr="00522FCD" w:rsidRDefault="000D75D3" w:rsidP="00522FCD">
      <w:pPr>
        <w:jc w:val="both"/>
        <w:rPr>
          <w:color w:val="000000"/>
          <w:sz w:val="24"/>
          <w:szCs w:val="24"/>
        </w:rPr>
      </w:pPr>
      <w:r>
        <w:rPr>
          <w:color w:val="000000"/>
          <w:sz w:val="24"/>
          <w:szCs w:val="24"/>
        </w:rPr>
        <w:t xml:space="preserve">А) </w:t>
      </w:r>
      <w:r w:rsidR="005E0D43" w:rsidRPr="00522FCD">
        <w:rPr>
          <w:color w:val="000000"/>
          <w:sz w:val="24"/>
          <w:szCs w:val="24"/>
        </w:rPr>
        <w:t>конечный результат, папин плащ, настежь,</w:t>
      </w:r>
    </w:p>
    <w:p w:rsidR="00522FCD" w:rsidRDefault="000D75D3" w:rsidP="00522FCD">
      <w:pPr>
        <w:jc w:val="both"/>
        <w:rPr>
          <w:sz w:val="24"/>
          <w:szCs w:val="24"/>
        </w:rPr>
      </w:pPr>
      <w:r>
        <w:rPr>
          <w:color w:val="000000"/>
          <w:sz w:val="24"/>
          <w:szCs w:val="24"/>
        </w:rPr>
        <w:t xml:space="preserve">Б) </w:t>
      </w:r>
      <w:r w:rsidR="005E0D43" w:rsidRPr="00522FCD">
        <w:rPr>
          <w:color w:val="000000"/>
          <w:sz w:val="24"/>
          <w:szCs w:val="24"/>
        </w:rPr>
        <w:t>лес дремуч, намажьте маслом, много училищь,</w:t>
      </w:r>
    </w:p>
    <w:p w:rsidR="005E0D43" w:rsidRPr="00522FCD" w:rsidRDefault="000D75D3" w:rsidP="00522FCD">
      <w:pPr>
        <w:jc w:val="both"/>
        <w:rPr>
          <w:sz w:val="24"/>
          <w:szCs w:val="24"/>
        </w:rPr>
      </w:pPr>
      <w:r>
        <w:rPr>
          <w:color w:val="000000"/>
          <w:sz w:val="24"/>
          <w:szCs w:val="24"/>
        </w:rPr>
        <w:t xml:space="preserve">В) </w:t>
      </w:r>
      <w:r w:rsidR="005E0D43" w:rsidRPr="00522FCD">
        <w:rPr>
          <w:color w:val="000000"/>
          <w:sz w:val="24"/>
          <w:szCs w:val="24"/>
        </w:rPr>
        <w:t>замуж, портьера, пустош,</w:t>
      </w:r>
    </w:p>
    <w:p w:rsidR="005E0D43" w:rsidRPr="00522FCD" w:rsidRDefault="000D75D3" w:rsidP="00522FCD">
      <w:pPr>
        <w:jc w:val="both"/>
        <w:rPr>
          <w:sz w:val="24"/>
          <w:szCs w:val="24"/>
        </w:rPr>
      </w:pPr>
      <w:r>
        <w:rPr>
          <w:color w:val="000000"/>
          <w:sz w:val="24"/>
          <w:szCs w:val="24"/>
        </w:rPr>
        <w:t xml:space="preserve">Г) </w:t>
      </w:r>
      <w:r w:rsidR="005E0D43" w:rsidRPr="00522FCD">
        <w:rPr>
          <w:color w:val="000000"/>
          <w:sz w:val="24"/>
          <w:szCs w:val="24"/>
        </w:rPr>
        <w:t>невтерпежь, испечь, хорош,</w:t>
      </w:r>
    </w:p>
    <w:p w:rsidR="005E0D43" w:rsidRPr="00522FCD" w:rsidRDefault="000D75D3" w:rsidP="00522FCD">
      <w:pPr>
        <w:jc w:val="both"/>
        <w:rPr>
          <w:sz w:val="24"/>
          <w:szCs w:val="24"/>
        </w:rPr>
      </w:pPr>
      <w:r>
        <w:rPr>
          <w:color w:val="000000"/>
          <w:sz w:val="24"/>
          <w:szCs w:val="24"/>
        </w:rPr>
        <w:t xml:space="preserve">Д) </w:t>
      </w:r>
      <w:r w:rsidR="005E0D43" w:rsidRPr="00522FCD">
        <w:rPr>
          <w:color w:val="000000"/>
          <w:sz w:val="24"/>
          <w:szCs w:val="24"/>
        </w:rPr>
        <w:t>среди тучь, почки, сможешь</w:t>
      </w:r>
    </w:p>
    <w:p w:rsidR="005E0D43" w:rsidRPr="00522FCD" w:rsidRDefault="005E0D43" w:rsidP="00522FCD">
      <w:pPr>
        <w:jc w:val="both"/>
        <w:rPr>
          <w:b/>
          <w:bCs/>
          <w:color w:val="000000"/>
          <w:sz w:val="24"/>
          <w:szCs w:val="24"/>
        </w:rPr>
      </w:pPr>
      <w:r w:rsidRPr="00522FCD">
        <w:rPr>
          <w:b/>
          <w:bCs/>
          <w:color w:val="000000"/>
          <w:sz w:val="24"/>
          <w:szCs w:val="24"/>
        </w:rPr>
        <w:t xml:space="preserve">В каких словах есть </w:t>
      </w:r>
      <w:r w:rsidRPr="00522FCD">
        <w:rPr>
          <w:b/>
          <w:bCs/>
          <w:i/>
          <w:iCs/>
          <w:color w:val="000000"/>
          <w:sz w:val="24"/>
          <w:szCs w:val="24"/>
        </w:rPr>
        <w:t>Ъ?</w:t>
      </w:r>
    </w:p>
    <w:p w:rsidR="005E0D43" w:rsidRPr="00522FCD" w:rsidRDefault="000D75D3" w:rsidP="00522FCD">
      <w:pPr>
        <w:jc w:val="both"/>
        <w:rPr>
          <w:color w:val="000000"/>
          <w:sz w:val="24"/>
          <w:szCs w:val="24"/>
        </w:rPr>
      </w:pPr>
      <w:r>
        <w:rPr>
          <w:color w:val="000000"/>
          <w:sz w:val="24"/>
          <w:szCs w:val="24"/>
        </w:rPr>
        <w:t xml:space="preserve">А) </w:t>
      </w:r>
      <w:r w:rsidR="005E0D43" w:rsidRPr="00522FCD">
        <w:rPr>
          <w:color w:val="000000"/>
          <w:sz w:val="24"/>
          <w:szCs w:val="24"/>
        </w:rPr>
        <w:t>п..еса, об..ект, с..узить,</w:t>
      </w:r>
    </w:p>
    <w:p w:rsidR="005E0D43" w:rsidRPr="00522FCD" w:rsidRDefault="000D75D3" w:rsidP="00522FCD">
      <w:pPr>
        <w:jc w:val="both"/>
        <w:rPr>
          <w:sz w:val="24"/>
          <w:szCs w:val="24"/>
        </w:rPr>
      </w:pPr>
      <w:r>
        <w:rPr>
          <w:color w:val="000000"/>
          <w:sz w:val="24"/>
          <w:szCs w:val="24"/>
        </w:rPr>
        <w:t xml:space="preserve">Б) </w:t>
      </w:r>
      <w:r w:rsidR="005E0D43" w:rsidRPr="00522FCD">
        <w:rPr>
          <w:color w:val="000000"/>
          <w:sz w:val="24"/>
          <w:szCs w:val="24"/>
        </w:rPr>
        <w:t>пред..октябрьский, трех..этажный, безаварийный,</w:t>
      </w:r>
    </w:p>
    <w:p w:rsidR="005E0D43" w:rsidRPr="00522FCD" w:rsidRDefault="000D75D3" w:rsidP="00522FCD">
      <w:pPr>
        <w:jc w:val="both"/>
        <w:rPr>
          <w:color w:val="000000"/>
          <w:sz w:val="24"/>
          <w:szCs w:val="24"/>
        </w:rPr>
      </w:pPr>
      <w:r>
        <w:rPr>
          <w:color w:val="000000"/>
          <w:sz w:val="24"/>
          <w:szCs w:val="24"/>
        </w:rPr>
        <w:t xml:space="preserve">В) </w:t>
      </w:r>
      <w:r w:rsidR="005E0D43" w:rsidRPr="00522FCD">
        <w:rPr>
          <w:color w:val="000000"/>
          <w:sz w:val="24"/>
          <w:szCs w:val="24"/>
        </w:rPr>
        <w:t>с..экономил, сверх..интересно, от..утюжить,</w:t>
      </w:r>
    </w:p>
    <w:p w:rsidR="005E0D43" w:rsidRPr="00522FCD" w:rsidRDefault="000D75D3" w:rsidP="00522FCD">
      <w:pPr>
        <w:jc w:val="both"/>
        <w:rPr>
          <w:sz w:val="24"/>
          <w:szCs w:val="24"/>
        </w:rPr>
      </w:pPr>
      <w:r>
        <w:rPr>
          <w:color w:val="000000"/>
          <w:sz w:val="24"/>
          <w:szCs w:val="24"/>
        </w:rPr>
        <w:t xml:space="preserve">Г) </w:t>
      </w:r>
      <w:r w:rsidR="005E0D43" w:rsidRPr="00522FCD">
        <w:rPr>
          <w:color w:val="000000"/>
          <w:sz w:val="24"/>
          <w:szCs w:val="24"/>
        </w:rPr>
        <w:t>сверхъестественно, пред..январский, трех..ярусный,</w:t>
      </w:r>
    </w:p>
    <w:p w:rsidR="005E0D43" w:rsidRPr="00522FCD" w:rsidRDefault="000D75D3" w:rsidP="00522FCD">
      <w:pPr>
        <w:jc w:val="both"/>
        <w:rPr>
          <w:sz w:val="24"/>
          <w:szCs w:val="24"/>
        </w:rPr>
      </w:pPr>
      <w:r>
        <w:rPr>
          <w:color w:val="000000"/>
          <w:sz w:val="24"/>
          <w:szCs w:val="24"/>
        </w:rPr>
        <w:t xml:space="preserve">Д) </w:t>
      </w:r>
      <w:r w:rsidR="005E0D43" w:rsidRPr="00522FCD">
        <w:rPr>
          <w:color w:val="000000"/>
          <w:sz w:val="24"/>
          <w:szCs w:val="24"/>
        </w:rPr>
        <w:t>пред..юбилейный, барел..еф, из..ясняться.</w:t>
      </w:r>
    </w:p>
    <w:p w:rsidR="005E0D43" w:rsidRPr="00522FCD" w:rsidRDefault="005E0D43" w:rsidP="00522FCD">
      <w:pPr>
        <w:jc w:val="both"/>
        <w:rPr>
          <w:b/>
          <w:bCs/>
          <w:color w:val="000000"/>
          <w:sz w:val="24"/>
          <w:szCs w:val="24"/>
        </w:rPr>
      </w:pPr>
      <w:r w:rsidRPr="00522FCD">
        <w:rPr>
          <w:b/>
          <w:bCs/>
          <w:color w:val="000000"/>
          <w:sz w:val="24"/>
          <w:szCs w:val="24"/>
        </w:rPr>
        <w:t xml:space="preserve">Укажите вариант с </w:t>
      </w:r>
      <w:r w:rsidRPr="00522FCD">
        <w:rPr>
          <w:b/>
          <w:bCs/>
          <w:i/>
          <w:iCs/>
          <w:color w:val="000000"/>
          <w:sz w:val="24"/>
          <w:szCs w:val="24"/>
        </w:rPr>
        <w:t>О</w:t>
      </w:r>
      <w:r w:rsidRPr="00522FCD">
        <w:rPr>
          <w:b/>
          <w:bCs/>
          <w:color w:val="000000"/>
          <w:sz w:val="24"/>
          <w:szCs w:val="24"/>
        </w:rPr>
        <w:t xml:space="preserve"> после шипящих:</w:t>
      </w:r>
    </w:p>
    <w:p w:rsidR="005E0D43" w:rsidRPr="00522FCD" w:rsidRDefault="000D75D3" w:rsidP="00522FCD">
      <w:pPr>
        <w:jc w:val="both"/>
        <w:rPr>
          <w:color w:val="000000"/>
          <w:sz w:val="24"/>
          <w:szCs w:val="24"/>
        </w:rPr>
      </w:pPr>
      <w:r>
        <w:rPr>
          <w:color w:val="000000"/>
          <w:sz w:val="24"/>
          <w:szCs w:val="24"/>
        </w:rPr>
        <w:t xml:space="preserve">А) </w:t>
      </w:r>
      <w:r w:rsidR="005E0D43" w:rsidRPr="00522FCD">
        <w:rPr>
          <w:color w:val="000000"/>
          <w:sz w:val="24"/>
          <w:szCs w:val="24"/>
        </w:rPr>
        <w:t>ш..пот, круч..ный, щ..лочь,</w:t>
      </w:r>
    </w:p>
    <w:p w:rsidR="005E0D43" w:rsidRPr="00522FCD" w:rsidRDefault="000D75D3" w:rsidP="00522FCD">
      <w:pPr>
        <w:jc w:val="both"/>
        <w:rPr>
          <w:sz w:val="24"/>
          <w:szCs w:val="24"/>
        </w:rPr>
      </w:pPr>
      <w:r>
        <w:rPr>
          <w:color w:val="000000"/>
          <w:sz w:val="24"/>
          <w:szCs w:val="24"/>
        </w:rPr>
        <w:t xml:space="preserve">Б) </w:t>
      </w:r>
      <w:r w:rsidR="005E0D43" w:rsidRPr="00522FCD">
        <w:rPr>
          <w:color w:val="000000"/>
          <w:sz w:val="24"/>
          <w:szCs w:val="24"/>
        </w:rPr>
        <w:t>береж..т, туш..нка, ж..лудь, печ..ный,</w:t>
      </w:r>
    </w:p>
    <w:p w:rsidR="005E0D43" w:rsidRPr="00522FCD" w:rsidRDefault="000D75D3" w:rsidP="00522FCD">
      <w:pPr>
        <w:jc w:val="both"/>
        <w:rPr>
          <w:color w:val="000000"/>
          <w:sz w:val="24"/>
          <w:szCs w:val="24"/>
        </w:rPr>
      </w:pPr>
      <w:r>
        <w:rPr>
          <w:color w:val="000000"/>
          <w:sz w:val="24"/>
          <w:szCs w:val="24"/>
        </w:rPr>
        <w:t xml:space="preserve">В) </w:t>
      </w:r>
      <w:r w:rsidR="005E0D43" w:rsidRPr="00522FCD">
        <w:rPr>
          <w:color w:val="000000"/>
          <w:sz w:val="24"/>
          <w:szCs w:val="24"/>
        </w:rPr>
        <w:t>стаж..р, реш..тка, освещ..нный, ещ..,</w:t>
      </w:r>
    </w:p>
    <w:p w:rsidR="005E0D43" w:rsidRPr="00522FCD" w:rsidRDefault="000D75D3" w:rsidP="00522FCD">
      <w:pPr>
        <w:jc w:val="both"/>
        <w:rPr>
          <w:sz w:val="24"/>
          <w:szCs w:val="24"/>
        </w:rPr>
      </w:pPr>
      <w:r>
        <w:rPr>
          <w:color w:val="000000"/>
          <w:sz w:val="24"/>
          <w:szCs w:val="24"/>
        </w:rPr>
        <w:t xml:space="preserve">Г) </w:t>
      </w:r>
      <w:r w:rsidR="005E0D43" w:rsidRPr="00522FCD">
        <w:rPr>
          <w:color w:val="000000"/>
          <w:sz w:val="24"/>
          <w:szCs w:val="24"/>
        </w:rPr>
        <w:t>изж..га, лодч..нка, свеж.., смеш..н,</w:t>
      </w:r>
    </w:p>
    <w:p w:rsidR="005E0D43" w:rsidRPr="00522FCD" w:rsidRDefault="000D75D3" w:rsidP="00522FCD">
      <w:pPr>
        <w:jc w:val="both"/>
        <w:rPr>
          <w:sz w:val="24"/>
          <w:szCs w:val="24"/>
        </w:rPr>
      </w:pPr>
      <w:r>
        <w:rPr>
          <w:color w:val="000000"/>
          <w:sz w:val="24"/>
          <w:szCs w:val="24"/>
        </w:rPr>
        <w:t xml:space="preserve">Д) </w:t>
      </w:r>
      <w:r w:rsidR="005E0D43" w:rsidRPr="00522FCD">
        <w:rPr>
          <w:color w:val="000000"/>
          <w:sz w:val="24"/>
          <w:szCs w:val="24"/>
        </w:rPr>
        <w:t>холщ..вый, зайч..нок, ч..ткий.</w:t>
      </w:r>
    </w:p>
    <w:p w:rsidR="005E0D43" w:rsidRPr="00522FCD" w:rsidRDefault="005E0D43" w:rsidP="00522FCD">
      <w:pPr>
        <w:jc w:val="both"/>
        <w:rPr>
          <w:b/>
          <w:bCs/>
          <w:color w:val="000000"/>
          <w:sz w:val="24"/>
          <w:szCs w:val="24"/>
        </w:rPr>
      </w:pPr>
      <w:r w:rsidRPr="00522FCD">
        <w:rPr>
          <w:b/>
          <w:bCs/>
          <w:color w:val="000000"/>
          <w:sz w:val="24"/>
          <w:szCs w:val="24"/>
        </w:rPr>
        <w:t>Выделите вариант с непроизносимой согласной:</w:t>
      </w:r>
    </w:p>
    <w:p w:rsidR="005E0D43" w:rsidRPr="00522FCD" w:rsidRDefault="000D75D3" w:rsidP="00522FCD">
      <w:pPr>
        <w:jc w:val="both"/>
        <w:rPr>
          <w:color w:val="000000"/>
          <w:sz w:val="24"/>
          <w:szCs w:val="24"/>
        </w:rPr>
      </w:pPr>
      <w:r>
        <w:rPr>
          <w:color w:val="000000"/>
          <w:sz w:val="24"/>
          <w:szCs w:val="24"/>
        </w:rPr>
        <w:t xml:space="preserve">А) </w:t>
      </w:r>
      <w:r w:rsidR="005E0D43" w:rsidRPr="00522FCD">
        <w:rPr>
          <w:color w:val="000000"/>
          <w:sz w:val="24"/>
          <w:szCs w:val="24"/>
        </w:rPr>
        <w:t>словес..ный, безопас..ный,</w:t>
      </w:r>
    </w:p>
    <w:p w:rsidR="005E0D43" w:rsidRPr="00522FCD" w:rsidRDefault="000D75D3" w:rsidP="00522FCD">
      <w:pPr>
        <w:jc w:val="both"/>
        <w:rPr>
          <w:sz w:val="24"/>
          <w:szCs w:val="24"/>
        </w:rPr>
      </w:pPr>
      <w:r>
        <w:rPr>
          <w:color w:val="000000"/>
          <w:sz w:val="24"/>
          <w:szCs w:val="24"/>
        </w:rPr>
        <w:t xml:space="preserve">Б) </w:t>
      </w:r>
      <w:r w:rsidR="005E0D43" w:rsidRPr="00522FCD">
        <w:rPr>
          <w:color w:val="000000"/>
          <w:sz w:val="24"/>
          <w:szCs w:val="24"/>
        </w:rPr>
        <w:t>вкус..ный, прекрас..ный,</w:t>
      </w:r>
    </w:p>
    <w:p w:rsidR="005E0D43" w:rsidRPr="00522FCD" w:rsidRDefault="000D75D3" w:rsidP="00522FCD">
      <w:pPr>
        <w:jc w:val="both"/>
        <w:rPr>
          <w:color w:val="000000"/>
          <w:sz w:val="24"/>
          <w:szCs w:val="24"/>
        </w:rPr>
      </w:pPr>
      <w:r>
        <w:rPr>
          <w:color w:val="000000"/>
          <w:sz w:val="24"/>
          <w:szCs w:val="24"/>
        </w:rPr>
        <w:t xml:space="preserve">В) </w:t>
      </w:r>
      <w:r w:rsidR="005E0D43" w:rsidRPr="00522FCD">
        <w:rPr>
          <w:color w:val="000000"/>
          <w:sz w:val="24"/>
          <w:szCs w:val="24"/>
        </w:rPr>
        <w:t>горес..ный, радос..ный,</w:t>
      </w:r>
    </w:p>
    <w:p w:rsidR="005E0D43" w:rsidRPr="00522FCD" w:rsidRDefault="000D75D3" w:rsidP="00522FCD">
      <w:pPr>
        <w:jc w:val="both"/>
        <w:rPr>
          <w:sz w:val="24"/>
          <w:szCs w:val="24"/>
        </w:rPr>
      </w:pPr>
      <w:r>
        <w:rPr>
          <w:color w:val="000000"/>
          <w:sz w:val="24"/>
          <w:szCs w:val="24"/>
        </w:rPr>
        <w:t xml:space="preserve">Г) </w:t>
      </w:r>
      <w:r w:rsidR="005E0D43" w:rsidRPr="00522FCD">
        <w:rPr>
          <w:color w:val="000000"/>
          <w:sz w:val="24"/>
          <w:szCs w:val="24"/>
        </w:rPr>
        <w:t>искус..ный, ровес..ник, чудес..ный,</w:t>
      </w:r>
    </w:p>
    <w:p w:rsidR="005E0D43" w:rsidRPr="00522FCD" w:rsidRDefault="000D75D3" w:rsidP="00522FCD">
      <w:pPr>
        <w:jc w:val="both"/>
        <w:rPr>
          <w:sz w:val="24"/>
          <w:szCs w:val="24"/>
        </w:rPr>
      </w:pPr>
      <w:r>
        <w:rPr>
          <w:color w:val="000000"/>
          <w:sz w:val="24"/>
          <w:szCs w:val="24"/>
        </w:rPr>
        <w:t xml:space="preserve">Д) </w:t>
      </w:r>
      <w:r w:rsidR="005E0D43" w:rsidRPr="00522FCD">
        <w:rPr>
          <w:color w:val="000000"/>
          <w:sz w:val="24"/>
          <w:szCs w:val="24"/>
        </w:rPr>
        <w:t>ше..ствие, че..ствовать, блес..нуть.</w:t>
      </w:r>
    </w:p>
    <w:p w:rsidR="005E0D43" w:rsidRPr="00522FCD" w:rsidRDefault="005E0D43" w:rsidP="00522FCD">
      <w:pPr>
        <w:jc w:val="both"/>
        <w:rPr>
          <w:b/>
          <w:bCs/>
          <w:color w:val="000000"/>
          <w:sz w:val="24"/>
          <w:szCs w:val="24"/>
        </w:rPr>
      </w:pPr>
      <w:r w:rsidRPr="00522FCD">
        <w:rPr>
          <w:b/>
          <w:bCs/>
          <w:color w:val="000000"/>
          <w:sz w:val="24"/>
          <w:szCs w:val="24"/>
        </w:rPr>
        <w:t xml:space="preserve">Выберите строку с приставкой </w:t>
      </w:r>
      <w:r w:rsidRPr="00522FCD">
        <w:rPr>
          <w:b/>
          <w:bCs/>
          <w:i/>
          <w:iCs/>
          <w:color w:val="000000"/>
          <w:sz w:val="24"/>
          <w:szCs w:val="24"/>
        </w:rPr>
        <w:t>без-:</w:t>
      </w:r>
    </w:p>
    <w:p w:rsidR="005E0D43" w:rsidRPr="00522FCD" w:rsidRDefault="000D75D3" w:rsidP="00522FCD">
      <w:pPr>
        <w:jc w:val="both"/>
        <w:rPr>
          <w:color w:val="000000"/>
          <w:sz w:val="24"/>
          <w:szCs w:val="24"/>
        </w:rPr>
      </w:pPr>
      <w:r>
        <w:rPr>
          <w:color w:val="000000"/>
          <w:sz w:val="24"/>
          <w:szCs w:val="24"/>
        </w:rPr>
        <w:t xml:space="preserve">А) </w:t>
      </w:r>
      <w:r w:rsidR="005E0D43" w:rsidRPr="00522FCD">
        <w:rPr>
          <w:color w:val="000000"/>
          <w:sz w:val="24"/>
          <w:szCs w:val="24"/>
        </w:rPr>
        <w:t>бе..граничный, бе..заветный,</w:t>
      </w:r>
    </w:p>
    <w:p w:rsidR="005E0D43" w:rsidRPr="00522FCD" w:rsidRDefault="000D75D3" w:rsidP="00522FCD">
      <w:pPr>
        <w:jc w:val="both"/>
        <w:rPr>
          <w:sz w:val="24"/>
          <w:szCs w:val="24"/>
        </w:rPr>
      </w:pPr>
      <w:r>
        <w:rPr>
          <w:color w:val="000000"/>
          <w:sz w:val="24"/>
          <w:szCs w:val="24"/>
        </w:rPr>
        <w:t>Б)</w:t>
      </w:r>
      <w:r w:rsidR="005E0D43" w:rsidRPr="00522FCD">
        <w:rPr>
          <w:color w:val="000000"/>
          <w:sz w:val="24"/>
          <w:szCs w:val="24"/>
        </w:rPr>
        <w:t>бе..крайний, бе..цельный,</w:t>
      </w:r>
    </w:p>
    <w:p w:rsidR="005E0D43" w:rsidRPr="00522FCD" w:rsidRDefault="000D75D3" w:rsidP="00522FCD">
      <w:pPr>
        <w:jc w:val="both"/>
        <w:rPr>
          <w:color w:val="000000"/>
          <w:sz w:val="24"/>
          <w:szCs w:val="24"/>
        </w:rPr>
      </w:pPr>
      <w:r>
        <w:rPr>
          <w:color w:val="000000"/>
          <w:sz w:val="24"/>
          <w:szCs w:val="24"/>
        </w:rPr>
        <w:t>В)</w:t>
      </w:r>
      <w:r w:rsidR="005E0D43" w:rsidRPr="00522FCD">
        <w:rPr>
          <w:color w:val="000000"/>
          <w:sz w:val="24"/>
          <w:szCs w:val="24"/>
        </w:rPr>
        <w:t>бе..конечный, бе..толковый,</w:t>
      </w:r>
    </w:p>
    <w:p w:rsidR="005E0D43" w:rsidRPr="00522FCD" w:rsidRDefault="000D75D3" w:rsidP="00522FCD">
      <w:pPr>
        <w:jc w:val="both"/>
        <w:rPr>
          <w:sz w:val="24"/>
          <w:szCs w:val="24"/>
        </w:rPr>
      </w:pPr>
      <w:r>
        <w:rPr>
          <w:color w:val="000000"/>
          <w:sz w:val="24"/>
          <w:szCs w:val="24"/>
        </w:rPr>
        <w:t xml:space="preserve">Г) </w:t>
      </w:r>
      <w:r w:rsidR="005E0D43" w:rsidRPr="00522FCD">
        <w:rPr>
          <w:color w:val="000000"/>
          <w:sz w:val="24"/>
          <w:szCs w:val="24"/>
        </w:rPr>
        <w:t>бе..правный, бе..совестный,</w:t>
      </w:r>
    </w:p>
    <w:p w:rsidR="005E0D43" w:rsidRPr="00522FCD" w:rsidRDefault="000D75D3" w:rsidP="00522FCD">
      <w:pPr>
        <w:jc w:val="both"/>
        <w:rPr>
          <w:sz w:val="24"/>
          <w:szCs w:val="24"/>
        </w:rPr>
      </w:pPr>
      <w:r>
        <w:rPr>
          <w:color w:val="000000"/>
          <w:sz w:val="24"/>
          <w:szCs w:val="24"/>
        </w:rPr>
        <w:t xml:space="preserve">Д) </w:t>
      </w:r>
      <w:r w:rsidR="005E0D43" w:rsidRPr="00522FCD">
        <w:rPr>
          <w:color w:val="000000"/>
          <w:sz w:val="24"/>
          <w:szCs w:val="24"/>
        </w:rPr>
        <w:t>бе..словесный, бе..шумный.</w:t>
      </w:r>
    </w:p>
    <w:p w:rsidR="005E0D43" w:rsidRPr="00522FCD" w:rsidRDefault="005E0D43" w:rsidP="00522FCD">
      <w:pPr>
        <w:jc w:val="both"/>
        <w:rPr>
          <w:b/>
          <w:bCs/>
          <w:color w:val="000000"/>
          <w:sz w:val="24"/>
          <w:szCs w:val="24"/>
        </w:rPr>
      </w:pPr>
      <w:r w:rsidRPr="00522FCD">
        <w:rPr>
          <w:b/>
          <w:bCs/>
          <w:color w:val="000000"/>
          <w:sz w:val="24"/>
          <w:szCs w:val="24"/>
        </w:rPr>
        <w:t>Найдите вариант слова с ударением на последнем слоге:</w:t>
      </w:r>
    </w:p>
    <w:p w:rsidR="005E0D43" w:rsidRPr="000D75D3" w:rsidRDefault="005E0D43" w:rsidP="00436662">
      <w:pPr>
        <w:pStyle w:val="a8"/>
        <w:numPr>
          <w:ilvl w:val="0"/>
          <w:numId w:val="19"/>
        </w:numPr>
        <w:jc w:val="both"/>
        <w:rPr>
          <w:color w:val="000000"/>
          <w:sz w:val="24"/>
          <w:szCs w:val="24"/>
        </w:rPr>
      </w:pPr>
      <w:r w:rsidRPr="000D75D3">
        <w:rPr>
          <w:color w:val="000000"/>
          <w:sz w:val="24"/>
          <w:szCs w:val="24"/>
        </w:rPr>
        <w:t>центнер,</w:t>
      </w:r>
    </w:p>
    <w:p w:rsidR="00522FCD" w:rsidRPr="000D75D3" w:rsidRDefault="005E0D43" w:rsidP="00436662">
      <w:pPr>
        <w:pStyle w:val="a8"/>
        <w:numPr>
          <w:ilvl w:val="0"/>
          <w:numId w:val="19"/>
        </w:numPr>
        <w:jc w:val="both"/>
        <w:rPr>
          <w:sz w:val="24"/>
          <w:szCs w:val="24"/>
        </w:rPr>
      </w:pPr>
      <w:r w:rsidRPr="000D75D3">
        <w:rPr>
          <w:color w:val="000000"/>
          <w:sz w:val="24"/>
          <w:szCs w:val="24"/>
        </w:rPr>
        <w:t>копировать,</w:t>
      </w:r>
    </w:p>
    <w:p w:rsidR="005E0D43" w:rsidRPr="000D75D3" w:rsidRDefault="005E0D43" w:rsidP="00436662">
      <w:pPr>
        <w:pStyle w:val="a8"/>
        <w:numPr>
          <w:ilvl w:val="0"/>
          <w:numId w:val="19"/>
        </w:numPr>
        <w:jc w:val="both"/>
        <w:rPr>
          <w:sz w:val="24"/>
          <w:szCs w:val="24"/>
        </w:rPr>
      </w:pPr>
      <w:r w:rsidRPr="000D75D3">
        <w:rPr>
          <w:color w:val="000000"/>
          <w:sz w:val="24"/>
          <w:szCs w:val="24"/>
        </w:rPr>
        <w:t>начал,</w:t>
      </w:r>
    </w:p>
    <w:p w:rsidR="005E0D43" w:rsidRPr="000D75D3" w:rsidRDefault="005E0D43" w:rsidP="00436662">
      <w:pPr>
        <w:pStyle w:val="a8"/>
        <w:numPr>
          <w:ilvl w:val="0"/>
          <w:numId w:val="19"/>
        </w:numPr>
        <w:jc w:val="both"/>
        <w:rPr>
          <w:sz w:val="24"/>
          <w:szCs w:val="24"/>
        </w:rPr>
      </w:pPr>
      <w:r w:rsidRPr="000D75D3">
        <w:rPr>
          <w:color w:val="000000"/>
          <w:sz w:val="24"/>
          <w:szCs w:val="24"/>
        </w:rPr>
        <w:t>газопровод,</w:t>
      </w:r>
    </w:p>
    <w:p w:rsidR="005E0D43" w:rsidRPr="000D75D3" w:rsidRDefault="005E0D43" w:rsidP="00436662">
      <w:pPr>
        <w:pStyle w:val="a8"/>
        <w:numPr>
          <w:ilvl w:val="0"/>
          <w:numId w:val="19"/>
        </w:numPr>
        <w:jc w:val="both"/>
        <w:rPr>
          <w:sz w:val="24"/>
          <w:szCs w:val="24"/>
        </w:rPr>
      </w:pPr>
      <w:r w:rsidRPr="000D75D3">
        <w:rPr>
          <w:color w:val="000000"/>
          <w:sz w:val="24"/>
          <w:szCs w:val="24"/>
        </w:rPr>
        <w:t>камбала.</w:t>
      </w:r>
    </w:p>
    <w:p w:rsidR="00522FCD" w:rsidRDefault="00522FCD" w:rsidP="00522FCD">
      <w:pPr>
        <w:jc w:val="both"/>
        <w:rPr>
          <w:b/>
          <w:bCs/>
          <w:color w:val="000000"/>
          <w:sz w:val="24"/>
          <w:szCs w:val="24"/>
        </w:rPr>
      </w:pPr>
    </w:p>
    <w:p w:rsidR="005E0D43" w:rsidRPr="00522FCD" w:rsidRDefault="005E0D43" w:rsidP="00AD6265">
      <w:pPr>
        <w:jc w:val="center"/>
        <w:rPr>
          <w:sz w:val="24"/>
          <w:szCs w:val="24"/>
        </w:rPr>
      </w:pPr>
      <w:r w:rsidRPr="00522FCD">
        <w:rPr>
          <w:b/>
          <w:bCs/>
          <w:color w:val="000000"/>
          <w:sz w:val="24"/>
          <w:szCs w:val="24"/>
        </w:rPr>
        <w:t>2 вариант</w:t>
      </w:r>
    </w:p>
    <w:p w:rsidR="005E0D43" w:rsidRPr="00522FCD" w:rsidRDefault="005E0D43" w:rsidP="00AD6265">
      <w:pPr>
        <w:jc w:val="both"/>
        <w:rPr>
          <w:b/>
          <w:bCs/>
          <w:color w:val="000000"/>
          <w:sz w:val="24"/>
          <w:szCs w:val="24"/>
        </w:rPr>
      </w:pPr>
      <w:bookmarkStart w:id="7" w:name="bookmark8"/>
      <w:r w:rsidRPr="00522FCD">
        <w:rPr>
          <w:b/>
          <w:bCs/>
          <w:color w:val="000000"/>
          <w:sz w:val="24"/>
          <w:szCs w:val="24"/>
        </w:rPr>
        <w:t>Назовите непарный по глухости - звонкости согласный</w:t>
      </w:r>
      <w:bookmarkEnd w:id="7"/>
    </w:p>
    <w:p w:rsidR="005E0D43" w:rsidRPr="00522FCD" w:rsidRDefault="007A3DE4" w:rsidP="00522FCD">
      <w:pPr>
        <w:jc w:val="both"/>
        <w:rPr>
          <w:sz w:val="24"/>
          <w:szCs w:val="24"/>
        </w:rPr>
      </w:pPr>
      <w:r>
        <w:rPr>
          <w:color w:val="000000"/>
          <w:sz w:val="24"/>
          <w:szCs w:val="24"/>
        </w:rPr>
        <w:t xml:space="preserve">А) </w:t>
      </w:r>
      <w:r w:rsidR="005E0D43" w:rsidRPr="00522FCD">
        <w:rPr>
          <w:color w:val="000000"/>
          <w:sz w:val="24"/>
          <w:szCs w:val="24"/>
        </w:rPr>
        <w:t>[ т ]</w:t>
      </w:r>
      <w:r>
        <w:rPr>
          <w:color w:val="000000"/>
          <w:sz w:val="24"/>
          <w:szCs w:val="24"/>
        </w:rPr>
        <w:t xml:space="preserve"> Б) </w:t>
      </w:r>
      <w:r w:rsidR="005E0D43" w:rsidRPr="00522FCD">
        <w:rPr>
          <w:color w:val="000000"/>
          <w:sz w:val="24"/>
          <w:szCs w:val="24"/>
        </w:rPr>
        <w:t>[ к ]</w:t>
      </w:r>
      <w:r>
        <w:rPr>
          <w:color w:val="000000"/>
          <w:sz w:val="24"/>
          <w:szCs w:val="24"/>
        </w:rPr>
        <w:t xml:space="preserve"> В) </w:t>
      </w:r>
      <w:r w:rsidRPr="00522FCD">
        <w:rPr>
          <w:color w:val="000000"/>
          <w:sz w:val="24"/>
          <w:szCs w:val="24"/>
        </w:rPr>
        <w:t>[ х ]</w:t>
      </w:r>
      <w:r>
        <w:rPr>
          <w:color w:val="000000"/>
          <w:sz w:val="24"/>
          <w:szCs w:val="24"/>
        </w:rPr>
        <w:t xml:space="preserve">   Г) </w:t>
      </w:r>
      <w:r w:rsidRPr="00522FCD">
        <w:rPr>
          <w:color w:val="000000"/>
          <w:sz w:val="24"/>
          <w:szCs w:val="24"/>
        </w:rPr>
        <w:t>[ с ]</w:t>
      </w:r>
      <w:r>
        <w:rPr>
          <w:color w:val="000000"/>
          <w:sz w:val="24"/>
          <w:szCs w:val="24"/>
        </w:rPr>
        <w:t xml:space="preserve"> Д) </w:t>
      </w:r>
      <w:r w:rsidR="005E0D43" w:rsidRPr="00522FCD">
        <w:rPr>
          <w:color w:val="000000"/>
          <w:sz w:val="24"/>
          <w:szCs w:val="24"/>
        </w:rPr>
        <w:t>[ ф ]</w:t>
      </w:r>
    </w:p>
    <w:p w:rsidR="005E0D43" w:rsidRPr="00522FCD" w:rsidRDefault="005E0D43" w:rsidP="00AD6265">
      <w:pPr>
        <w:jc w:val="both"/>
        <w:rPr>
          <w:b/>
          <w:bCs/>
          <w:color w:val="000000"/>
          <w:sz w:val="24"/>
          <w:szCs w:val="24"/>
        </w:rPr>
      </w:pPr>
      <w:bookmarkStart w:id="8" w:name="bookmark9"/>
      <w:r w:rsidRPr="00522FCD">
        <w:rPr>
          <w:b/>
          <w:bCs/>
          <w:color w:val="000000"/>
          <w:sz w:val="24"/>
          <w:szCs w:val="24"/>
        </w:rPr>
        <w:t>В разделе «Фонетика» изучается:</w:t>
      </w:r>
      <w:bookmarkEnd w:id="8"/>
    </w:p>
    <w:p w:rsidR="005E0D43" w:rsidRPr="00522FCD" w:rsidRDefault="005E0D43" w:rsidP="00522FCD">
      <w:pPr>
        <w:jc w:val="both"/>
        <w:rPr>
          <w:sz w:val="24"/>
          <w:szCs w:val="24"/>
        </w:rPr>
      </w:pPr>
      <w:r w:rsidRPr="00522FCD">
        <w:rPr>
          <w:color w:val="000000"/>
          <w:sz w:val="24"/>
          <w:szCs w:val="24"/>
        </w:rPr>
        <w:t>А) правописание слов Б) постановка знаков препинания</w:t>
      </w:r>
    </w:p>
    <w:p w:rsidR="005E0D43" w:rsidRPr="00522FCD" w:rsidRDefault="005E0D43" w:rsidP="00522FCD">
      <w:pPr>
        <w:jc w:val="both"/>
        <w:rPr>
          <w:sz w:val="24"/>
          <w:szCs w:val="24"/>
        </w:rPr>
      </w:pPr>
      <w:r w:rsidRPr="00522FCD">
        <w:rPr>
          <w:color w:val="000000"/>
          <w:sz w:val="24"/>
          <w:szCs w:val="24"/>
        </w:rPr>
        <w:t>В) словарный состав языка Г) состав слова Д) звуки речи</w:t>
      </w:r>
    </w:p>
    <w:p w:rsidR="005E0D43" w:rsidRPr="00522FCD" w:rsidRDefault="005E0D43" w:rsidP="00AD6265">
      <w:pPr>
        <w:jc w:val="both"/>
        <w:rPr>
          <w:b/>
          <w:bCs/>
          <w:color w:val="000000"/>
          <w:sz w:val="24"/>
          <w:szCs w:val="24"/>
        </w:rPr>
      </w:pPr>
      <w:r w:rsidRPr="00522FCD">
        <w:rPr>
          <w:b/>
          <w:bCs/>
          <w:color w:val="000000"/>
          <w:sz w:val="24"/>
          <w:szCs w:val="24"/>
        </w:rPr>
        <w:t>В каком слове звуков больше, чем букв?</w:t>
      </w:r>
    </w:p>
    <w:p w:rsidR="005E0D43" w:rsidRPr="00522FCD" w:rsidRDefault="007A3DE4" w:rsidP="00522FCD">
      <w:pPr>
        <w:jc w:val="both"/>
        <w:rPr>
          <w:sz w:val="24"/>
          <w:szCs w:val="24"/>
        </w:rPr>
      </w:pPr>
      <w:r>
        <w:rPr>
          <w:color w:val="000000"/>
          <w:sz w:val="24"/>
          <w:szCs w:val="24"/>
        </w:rPr>
        <w:t xml:space="preserve">А) </w:t>
      </w:r>
      <w:r w:rsidR="00AD6265">
        <w:rPr>
          <w:color w:val="000000"/>
          <w:sz w:val="24"/>
          <w:szCs w:val="24"/>
        </w:rPr>
        <w:t xml:space="preserve">яблоки </w:t>
      </w:r>
      <w:r>
        <w:rPr>
          <w:color w:val="000000"/>
          <w:sz w:val="24"/>
          <w:szCs w:val="24"/>
        </w:rPr>
        <w:t xml:space="preserve">б) </w:t>
      </w:r>
      <w:r w:rsidR="005E0D43" w:rsidRPr="00522FCD">
        <w:rPr>
          <w:color w:val="000000"/>
          <w:sz w:val="24"/>
          <w:szCs w:val="24"/>
        </w:rPr>
        <w:t>пень</w:t>
      </w:r>
      <w:r>
        <w:rPr>
          <w:color w:val="000000"/>
          <w:sz w:val="24"/>
          <w:szCs w:val="24"/>
        </w:rPr>
        <w:t xml:space="preserve">  В) </w:t>
      </w:r>
      <w:r w:rsidR="005E0D43" w:rsidRPr="00522FCD">
        <w:rPr>
          <w:color w:val="000000"/>
          <w:sz w:val="24"/>
          <w:szCs w:val="24"/>
        </w:rPr>
        <w:t>день</w:t>
      </w:r>
      <w:r>
        <w:rPr>
          <w:color w:val="000000"/>
          <w:sz w:val="24"/>
          <w:szCs w:val="24"/>
        </w:rPr>
        <w:t xml:space="preserve">  Г) </w:t>
      </w:r>
      <w:r w:rsidR="00AD6265">
        <w:rPr>
          <w:color w:val="000000"/>
          <w:sz w:val="24"/>
          <w:szCs w:val="24"/>
        </w:rPr>
        <w:t xml:space="preserve">соловьи </w:t>
      </w:r>
      <w:r w:rsidRPr="00522FCD">
        <w:rPr>
          <w:color w:val="000000"/>
          <w:sz w:val="24"/>
          <w:szCs w:val="24"/>
        </w:rPr>
        <w:t>Д)</w:t>
      </w:r>
      <w:r w:rsidR="005E0D43" w:rsidRPr="00522FCD">
        <w:rPr>
          <w:color w:val="000000"/>
          <w:sz w:val="24"/>
          <w:szCs w:val="24"/>
        </w:rPr>
        <w:t>скворцы</w:t>
      </w:r>
    </w:p>
    <w:p w:rsidR="005E0D43" w:rsidRPr="00522FCD" w:rsidRDefault="005E0D43" w:rsidP="00AD6265">
      <w:pPr>
        <w:jc w:val="both"/>
        <w:rPr>
          <w:b/>
          <w:bCs/>
          <w:color w:val="000000"/>
          <w:sz w:val="24"/>
          <w:szCs w:val="24"/>
        </w:rPr>
      </w:pPr>
      <w:r w:rsidRPr="00522FCD">
        <w:rPr>
          <w:b/>
          <w:bCs/>
          <w:color w:val="000000"/>
          <w:sz w:val="24"/>
          <w:szCs w:val="24"/>
        </w:rPr>
        <w:t>Раздел «Орфоэпия» изучает:</w:t>
      </w:r>
    </w:p>
    <w:p w:rsidR="005E0D43" w:rsidRPr="00522FCD" w:rsidRDefault="007A3DE4" w:rsidP="007A3DE4">
      <w:pPr>
        <w:jc w:val="both"/>
        <w:rPr>
          <w:color w:val="000000"/>
          <w:sz w:val="24"/>
          <w:szCs w:val="24"/>
        </w:rPr>
      </w:pPr>
      <w:r>
        <w:rPr>
          <w:color w:val="000000"/>
          <w:sz w:val="24"/>
          <w:szCs w:val="24"/>
        </w:rPr>
        <w:t xml:space="preserve">А) </w:t>
      </w:r>
      <w:r w:rsidR="005E0D43" w:rsidRPr="00522FCD">
        <w:rPr>
          <w:color w:val="000000"/>
          <w:sz w:val="24"/>
          <w:szCs w:val="24"/>
        </w:rPr>
        <w:t>состав слова Б) звуки речи</w:t>
      </w:r>
      <w:r>
        <w:rPr>
          <w:color w:val="000000"/>
          <w:sz w:val="24"/>
          <w:szCs w:val="24"/>
        </w:rPr>
        <w:t xml:space="preserve">  В) </w:t>
      </w:r>
      <w:r w:rsidR="005E0D43" w:rsidRPr="00522FCD">
        <w:rPr>
          <w:color w:val="000000"/>
          <w:sz w:val="24"/>
          <w:szCs w:val="24"/>
        </w:rPr>
        <w:t>правописание слов Г) словосочетание</w:t>
      </w:r>
    </w:p>
    <w:p w:rsidR="005E0D43" w:rsidRPr="00522FCD" w:rsidRDefault="005E0D43" w:rsidP="00522FCD">
      <w:pPr>
        <w:jc w:val="both"/>
        <w:rPr>
          <w:sz w:val="24"/>
          <w:szCs w:val="24"/>
        </w:rPr>
      </w:pPr>
      <w:r w:rsidRPr="00522FCD">
        <w:rPr>
          <w:color w:val="000000"/>
          <w:sz w:val="24"/>
          <w:szCs w:val="24"/>
        </w:rPr>
        <w:t>Д) произношение слов</w:t>
      </w:r>
    </w:p>
    <w:p w:rsidR="005E0D43" w:rsidRPr="00522FCD" w:rsidRDefault="005E0D43" w:rsidP="00AD6265">
      <w:pPr>
        <w:jc w:val="both"/>
        <w:rPr>
          <w:b/>
          <w:bCs/>
          <w:color w:val="000000"/>
          <w:sz w:val="24"/>
          <w:szCs w:val="24"/>
        </w:rPr>
      </w:pPr>
      <w:r w:rsidRPr="00522FCD">
        <w:rPr>
          <w:b/>
          <w:bCs/>
          <w:color w:val="000000"/>
          <w:sz w:val="24"/>
          <w:szCs w:val="24"/>
        </w:rPr>
        <w:t>В каком слове буква Ё обозначает один звук?</w:t>
      </w:r>
    </w:p>
    <w:p w:rsidR="005E0D43" w:rsidRPr="00522FCD" w:rsidRDefault="007A3DE4" w:rsidP="007A3DE4">
      <w:pPr>
        <w:jc w:val="both"/>
        <w:rPr>
          <w:color w:val="000000"/>
          <w:sz w:val="24"/>
          <w:szCs w:val="24"/>
        </w:rPr>
      </w:pPr>
      <w:r>
        <w:rPr>
          <w:color w:val="000000"/>
          <w:sz w:val="24"/>
          <w:szCs w:val="24"/>
        </w:rPr>
        <w:t xml:space="preserve">А) </w:t>
      </w:r>
      <w:r w:rsidR="005E0D43" w:rsidRPr="00522FCD">
        <w:rPr>
          <w:color w:val="000000"/>
          <w:sz w:val="24"/>
          <w:szCs w:val="24"/>
        </w:rPr>
        <w:t>пьёт Б) ёжик</w:t>
      </w:r>
      <w:r>
        <w:rPr>
          <w:color w:val="000000"/>
          <w:sz w:val="24"/>
          <w:szCs w:val="24"/>
        </w:rPr>
        <w:t xml:space="preserve"> В) </w:t>
      </w:r>
      <w:r w:rsidR="005E0D43" w:rsidRPr="00522FCD">
        <w:rPr>
          <w:color w:val="000000"/>
          <w:sz w:val="24"/>
          <w:szCs w:val="24"/>
        </w:rPr>
        <w:t>ёлка Г)объём Д) полёт</w:t>
      </w:r>
    </w:p>
    <w:p w:rsidR="005E0D43" w:rsidRPr="00522FCD" w:rsidRDefault="005E0D43" w:rsidP="00AD6265">
      <w:pPr>
        <w:jc w:val="both"/>
        <w:rPr>
          <w:b/>
          <w:bCs/>
          <w:color w:val="000000"/>
          <w:sz w:val="24"/>
          <w:szCs w:val="24"/>
        </w:rPr>
      </w:pPr>
      <w:r w:rsidRPr="00522FCD">
        <w:rPr>
          <w:b/>
          <w:bCs/>
          <w:color w:val="000000"/>
          <w:sz w:val="24"/>
          <w:szCs w:val="24"/>
        </w:rPr>
        <w:t>Назовите основные средства графики.</w:t>
      </w:r>
    </w:p>
    <w:p w:rsidR="005E0D43" w:rsidRPr="00522FCD" w:rsidRDefault="007A3DE4" w:rsidP="00522FCD">
      <w:pPr>
        <w:jc w:val="both"/>
        <w:rPr>
          <w:sz w:val="24"/>
          <w:szCs w:val="24"/>
        </w:rPr>
      </w:pPr>
      <w:r>
        <w:rPr>
          <w:color w:val="000000"/>
          <w:sz w:val="24"/>
          <w:szCs w:val="24"/>
        </w:rPr>
        <w:t xml:space="preserve">А) </w:t>
      </w:r>
      <w:r w:rsidR="005E0D43" w:rsidRPr="00522FCD">
        <w:rPr>
          <w:color w:val="000000"/>
          <w:sz w:val="24"/>
          <w:szCs w:val="24"/>
        </w:rPr>
        <w:t>звуки Б) буквы</w:t>
      </w:r>
      <w:r>
        <w:rPr>
          <w:color w:val="000000"/>
          <w:sz w:val="24"/>
          <w:szCs w:val="24"/>
        </w:rPr>
        <w:t xml:space="preserve">  В) </w:t>
      </w:r>
      <w:r w:rsidR="005E0D43" w:rsidRPr="00522FCD">
        <w:rPr>
          <w:color w:val="000000"/>
          <w:sz w:val="24"/>
          <w:szCs w:val="24"/>
        </w:rPr>
        <w:t>слогиГ) ударение Д) произношение</w:t>
      </w:r>
    </w:p>
    <w:p w:rsidR="005E0D43" w:rsidRPr="00522FCD" w:rsidRDefault="005E0D43" w:rsidP="00AD6265">
      <w:pPr>
        <w:jc w:val="both"/>
        <w:rPr>
          <w:b/>
          <w:bCs/>
          <w:color w:val="000000"/>
          <w:sz w:val="24"/>
          <w:szCs w:val="24"/>
        </w:rPr>
      </w:pPr>
      <w:r w:rsidRPr="00522FCD">
        <w:rPr>
          <w:b/>
          <w:bCs/>
          <w:color w:val="000000"/>
          <w:sz w:val="24"/>
          <w:szCs w:val="24"/>
        </w:rPr>
        <w:lastRenderedPageBreak/>
        <w:t>Звуком речи является:</w:t>
      </w:r>
    </w:p>
    <w:p w:rsidR="00C82177" w:rsidRDefault="00C82177" w:rsidP="00C82177">
      <w:pPr>
        <w:jc w:val="both"/>
        <w:rPr>
          <w:color w:val="000000"/>
          <w:sz w:val="24"/>
          <w:szCs w:val="24"/>
        </w:rPr>
      </w:pPr>
      <w:r>
        <w:rPr>
          <w:color w:val="000000"/>
          <w:sz w:val="24"/>
          <w:szCs w:val="24"/>
        </w:rPr>
        <w:t xml:space="preserve">А) </w:t>
      </w:r>
      <w:r w:rsidR="005E0D43" w:rsidRPr="00522FCD">
        <w:rPr>
          <w:color w:val="000000"/>
          <w:sz w:val="24"/>
          <w:szCs w:val="24"/>
        </w:rPr>
        <w:t xml:space="preserve">минимальная звуковая единица, которая выделяется при звуковом членении слова, </w:t>
      </w:r>
    </w:p>
    <w:p w:rsidR="005E0D43" w:rsidRPr="00522FCD" w:rsidRDefault="005E0D43" w:rsidP="00C82177">
      <w:pPr>
        <w:jc w:val="both"/>
        <w:rPr>
          <w:color w:val="000000"/>
          <w:sz w:val="24"/>
          <w:szCs w:val="24"/>
        </w:rPr>
      </w:pPr>
      <w:r w:rsidRPr="00522FCD">
        <w:rPr>
          <w:color w:val="000000"/>
          <w:sz w:val="24"/>
          <w:szCs w:val="24"/>
        </w:rPr>
        <w:t>Б) специальный вид письма</w:t>
      </w:r>
    </w:p>
    <w:p w:rsidR="007A3DE4" w:rsidRDefault="00C82177" w:rsidP="00522FCD">
      <w:pPr>
        <w:jc w:val="both"/>
        <w:rPr>
          <w:color w:val="000000"/>
          <w:sz w:val="24"/>
          <w:szCs w:val="24"/>
        </w:rPr>
      </w:pPr>
      <w:r>
        <w:rPr>
          <w:color w:val="000000"/>
          <w:sz w:val="24"/>
          <w:szCs w:val="24"/>
        </w:rPr>
        <w:t xml:space="preserve">В) </w:t>
      </w:r>
      <w:r w:rsidR="005E0D43" w:rsidRPr="00522FCD">
        <w:rPr>
          <w:color w:val="000000"/>
          <w:sz w:val="24"/>
          <w:szCs w:val="24"/>
        </w:rPr>
        <w:t xml:space="preserve">совокупность норм речи </w:t>
      </w:r>
    </w:p>
    <w:p w:rsidR="007A3DE4" w:rsidRDefault="005E0D43" w:rsidP="00522FCD">
      <w:pPr>
        <w:jc w:val="both"/>
        <w:rPr>
          <w:color w:val="000000"/>
          <w:sz w:val="24"/>
          <w:szCs w:val="24"/>
        </w:rPr>
      </w:pPr>
      <w:r w:rsidRPr="00522FCD">
        <w:rPr>
          <w:color w:val="000000"/>
          <w:sz w:val="24"/>
          <w:szCs w:val="24"/>
        </w:rPr>
        <w:t>Г) система ударений</w:t>
      </w:r>
    </w:p>
    <w:p w:rsidR="005E0D43" w:rsidRPr="00522FCD" w:rsidRDefault="005E0D43" w:rsidP="00522FCD">
      <w:pPr>
        <w:jc w:val="both"/>
        <w:rPr>
          <w:sz w:val="24"/>
          <w:szCs w:val="24"/>
        </w:rPr>
      </w:pPr>
      <w:r w:rsidRPr="00522FCD">
        <w:rPr>
          <w:color w:val="000000"/>
          <w:sz w:val="24"/>
          <w:szCs w:val="24"/>
        </w:rPr>
        <w:t>Д) фиксация речи</w:t>
      </w:r>
    </w:p>
    <w:p w:rsidR="005E0D43" w:rsidRPr="00522FCD" w:rsidRDefault="005E0D43" w:rsidP="00AD6265">
      <w:pPr>
        <w:jc w:val="both"/>
        <w:rPr>
          <w:b/>
          <w:bCs/>
          <w:color w:val="000000"/>
          <w:sz w:val="24"/>
          <w:szCs w:val="24"/>
        </w:rPr>
      </w:pPr>
      <w:r w:rsidRPr="00522FCD">
        <w:rPr>
          <w:b/>
          <w:bCs/>
          <w:color w:val="000000"/>
          <w:sz w:val="24"/>
          <w:szCs w:val="24"/>
        </w:rPr>
        <w:t>Что называется графикой?</w:t>
      </w:r>
    </w:p>
    <w:p w:rsidR="007A3DE4" w:rsidRDefault="00C82177" w:rsidP="00C82177">
      <w:pPr>
        <w:jc w:val="both"/>
        <w:rPr>
          <w:color w:val="000000"/>
          <w:sz w:val="24"/>
          <w:szCs w:val="24"/>
        </w:rPr>
      </w:pPr>
      <w:r>
        <w:rPr>
          <w:color w:val="000000"/>
          <w:sz w:val="24"/>
          <w:szCs w:val="24"/>
        </w:rPr>
        <w:t xml:space="preserve">А) </w:t>
      </w:r>
      <w:r w:rsidR="005E0D43" w:rsidRPr="00522FCD">
        <w:rPr>
          <w:color w:val="000000"/>
          <w:sz w:val="24"/>
          <w:szCs w:val="24"/>
        </w:rPr>
        <w:t xml:space="preserve">акустические свойства </w:t>
      </w:r>
    </w:p>
    <w:p w:rsidR="005E0D43" w:rsidRPr="00522FCD" w:rsidRDefault="005E0D43" w:rsidP="00C82177">
      <w:pPr>
        <w:jc w:val="both"/>
        <w:rPr>
          <w:color w:val="000000"/>
          <w:sz w:val="24"/>
          <w:szCs w:val="24"/>
        </w:rPr>
      </w:pPr>
      <w:r w:rsidRPr="00522FCD">
        <w:rPr>
          <w:color w:val="000000"/>
          <w:sz w:val="24"/>
          <w:szCs w:val="24"/>
        </w:rPr>
        <w:t>Б) звуки человеческой речи</w:t>
      </w:r>
    </w:p>
    <w:p w:rsidR="005E0D43" w:rsidRPr="00522FCD" w:rsidRDefault="00C82177" w:rsidP="00C82177">
      <w:pPr>
        <w:jc w:val="both"/>
        <w:rPr>
          <w:color w:val="000000"/>
          <w:sz w:val="24"/>
          <w:szCs w:val="24"/>
        </w:rPr>
      </w:pPr>
      <w:r>
        <w:rPr>
          <w:color w:val="000000"/>
          <w:sz w:val="24"/>
          <w:szCs w:val="24"/>
        </w:rPr>
        <w:t xml:space="preserve">В) </w:t>
      </w:r>
      <w:r w:rsidR="005E0D43" w:rsidRPr="00522FCD">
        <w:rPr>
          <w:color w:val="000000"/>
          <w:sz w:val="24"/>
          <w:szCs w:val="24"/>
        </w:rPr>
        <w:t>классификация звуков</w:t>
      </w:r>
    </w:p>
    <w:p w:rsidR="005E0D43" w:rsidRPr="00522FCD" w:rsidRDefault="005E0D43" w:rsidP="00522FCD">
      <w:pPr>
        <w:jc w:val="both"/>
        <w:rPr>
          <w:sz w:val="24"/>
          <w:szCs w:val="24"/>
        </w:rPr>
      </w:pPr>
      <w:r w:rsidRPr="00522FCD">
        <w:rPr>
          <w:color w:val="000000"/>
          <w:sz w:val="24"/>
          <w:szCs w:val="24"/>
        </w:rPr>
        <w:t>Г) способы образования звуков</w:t>
      </w:r>
    </w:p>
    <w:p w:rsidR="00AD6265" w:rsidRDefault="005E0D43" w:rsidP="00AD6265">
      <w:pPr>
        <w:jc w:val="both"/>
        <w:rPr>
          <w:sz w:val="24"/>
          <w:szCs w:val="24"/>
        </w:rPr>
      </w:pPr>
      <w:r w:rsidRPr="00522FCD">
        <w:rPr>
          <w:color w:val="000000"/>
          <w:sz w:val="24"/>
          <w:szCs w:val="24"/>
        </w:rPr>
        <w:t>Д) совокупность средств письменности, используемых для фиксации речи</w:t>
      </w:r>
    </w:p>
    <w:p w:rsidR="005E0D43" w:rsidRPr="00AD6265" w:rsidRDefault="005E0D43" w:rsidP="00AD6265">
      <w:pPr>
        <w:jc w:val="both"/>
        <w:rPr>
          <w:sz w:val="24"/>
          <w:szCs w:val="24"/>
        </w:rPr>
      </w:pPr>
      <w:r w:rsidRPr="00522FCD">
        <w:rPr>
          <w:b/>
          <w:bCs/>
          <w:color w:val="000000"/>
          <w:sz w:val="24"/>
          <w:szCs w:val="24"/>
        </w:rPr>
        <w:t>Найдите вариант только со звонкими согласными:</w:t>
      </w:r>
    </w:p>
    <w:p w:rsidR="005E0D43" w:rsidRPr="00522FCD" w:rsidRDefault="00C82177" w:rsidP="00C82177">
      <w:pPr>
        <w:jc w:val="both"/>
        <w:rPr>
          <w:color w:val="000000"/>
          <w:sz w:val="24"/>
          <w:szCs w:val="24"/>
        </w:rPr>
      </w:pPr>
      <w:r>
        <w:rPr>
          <w:color w:val="000000"/>
          <w:sz w:val="24"/>
          <w:szCs w:val="24"/>
        </w:rPr>
        <w:t xml:space="preserve">А) </w:t>
      </w:r>
      <w:r w:rsidR="005E0D43" w:rsidRPr="00522FCD">
        <w:rPr>
          <w:color w:val="000000"/>
          <w:sz w:val="24"/>
          <w:szCs w:val="24"/>
        </w:rPr>
        <w:t>р,й,з,г,ж Б) к,г,ж,д,в</w:t>
      </w:r>
      <w:r>
        <w:rPr>
          <w:color w:val="000000"/>
          <w:sz w:val="24"/>
          <w:szCs w:val="24"/>
        </w:rPr>
        <w:t xml:space="preserve"> В) </w:t>
      </w:r>
      <w:r w:rsidR="005E0D43" w:rsidRPr="00522FCD">
        <w:rPr>
          <w:color w:val="000000"/>
          <w:sz w:val="24"/>
          <w:szCs w:val="24"/>
        </w:rPr>
        <w:t>м,ч,ш,щ,л Г) д,т,з,к,ф Д) н,б,ц,в,м</w:t>
      </w:r>
    </w:p>
    <w:p w:rsidR="00E63DDD" w:rsidRDefault="005E0D43" w:rsidP="00E63DDD">
      <w:pPr>
        <w:jc w:val="both"/>
        <w:rPr>
          <w:b/>
          <w:bCs/>
          <w:color w:val="000000"/>
          <w:sz w:val="24"/>
          <w:szCs w:val="24"/>
        </w:rPr>
      </w:pPr>
      <w:r w:rsidRPr="00522FCD">
        <w:rPr>
          <w:b/>
          <w:bCs/>
          <w:color w:val="000000"/>
          <w:sz w:val="24"/>
          <w:szCs w:val="24"/>
        </w:rPr>
        <w:t>Какая буква обозначает два звука?</w:t>
      </w:r>
    </w:p>
    <w:p w:rsidR="005E0D43" w:rsidRPr="00E63DDD" w:rsidRDefault="00E63DDD" w:rsidP="00E63DDD">
      <w:pPr>
        <w:jc w:val="both"/>
        <w:rPr>
          <w:b/>
          <w:bCs/>
          <w:color w:val="000000"/>
          <w:sz w:val="24"/>
          <w:szCs w:val="24"/>
        </w:rPr>
      </w:pPr>
      <w:r w:rsidRPr="00E63DDD">
        <w:rPr>
          <w:bCs/>
          <w:color w:val="000000"/>
          <w:sz w:val="24"/>
          <w:szCs w:val="24"/>
        </w:rPr>
        <w:t>А)</w:t>
      </w:r>
      <w:r w:rsidR="005E0D43" w:rsidRPr="00E63DDD">
        <w:rPr>
          <w:color w:val="000000"/>
          <w:sz w:val="24"/>
          <w:szCs w:val="24"/>
        </w:rPr>
        <w:t>э Б) у</w:t>
      </w:r>
      <w:r>
        <w:rPr>
          <w:color w:val="000000"/>
          <w:sz w:val="24"/>
          <w:szCs w:val="24"/>
        </w:rPr>
        <w:t xml:space="preserve">  В) </w:t>
      </w:r>
      <w:r w:rsidR="005E0D43" w:rsidRPr="00E63DDD">
        <w:rPr>
          <w:color w:val="000000"/>
          <w:sz w:val="24"/>
          <w:szCs w:val="24"/>
        </w:rPr>
        <w:t>ю Г) ы Д) и</w:t>
      </w:r>
    </w:p>
    <w:p w:rsidR="005E0D43" w:rsidRPr="00522FCD" w:rsidRDefault="005E0D43" w:rsidP="00522FCD">
      <w:pPr>
        <w:jc w:val="both"/>
        <w:rPr>
          <w:b/>
          <w:bCs/>
          <w:color w:val="000000"/>
          <w:sz w:val="24"/>
          <w:szCs w:val="24"/>
        </w:rPr>
      </w:pPr>
      <w:r w:rsidRPr="00522FCD">
        <w:rPr>
          <w:b/>
          <w:bCs/>
          <w:color w:val="000000"/>
          <w:sz w:val="24"/>
          <w:szCs w:val="24"/>
        </w:rPr>
        <w:t>В каком сочетании предлог С произносится звонко?</w:t>
      </w:r>
    </w:p>
    <w:p w:rsidR="005E0D43" w:rsidRPr="00522FCD" w:rsidRDefault="00E63DDD" w:rsidP="00AD6265">
      <w:pPr>
        <w:jc w:val="both"/>
        <w:rPr>
          <w:color w:val="000000"/>
          <w:sz w:val="24"/>
          <w:szCs w:val="24"/>
        </w:rPr>
      </w:pPr>
      <w:r>
        <w:rPr>
          <w:color w:val="000000"/>
          <w:sz w:val="24"/>
          <w:szCs w:val="24"/>
        </w:rPr>
        <w:t xml:space="preserve">А) </w:t>
      </w:r>
      <w:r w:rsidR="005E0D43" w:rsidRPr="00522FCD">
        <w:rPr>
          <w:color w:val="000000"/>
          <w:sz w:val="24"/>
          <w:szCs w:val="24"/>
        </w:rPr>
        <w:t>с ошибкой Б) с реки</w:t>
      </w:r>
    </w:p>
    <w:p w:rsidR="005E0D43" w:rsidRPr="00522FCD" w:rsidRDefault="00E63DDD" w:rsidP="00AD6265">
      <w:pPr>
        <w:jc w:val="both"/>
        <w:rPr>
          <w:color w:val="000000"/>
          <w:sz w:val="24"/>
          <w:szCs w:val="24"/>
        </w:rPr>
      </w:pPr>
      <w:r>
        <w:rPr>
          <w:color w:val="000000"/>
          <w:sz w:val="24"/>
          <w:szCs w:val="24"/>
        </w:rPr>
        <w:t xml:space="preserve">В) </w:t>
      </w:r>
      <w:r w:rsidR="005E0D43" w:rsidRPr="00522FCD">
        <w:rPr>
          <w:color w:val="000000"/>
          <w:sz w:val="24"/>
          <w:szCs w:val="24"/>
        </w:rPr>
        <w:t>с крылом Г) с горы Д) с языком</w:t>
      </w:r>
    </w:p>
    <w:p w:rsidR="005E0D43" w:rsidRPr="00522FCD" w:rsidRDefault="005E0D43" w:rsidP="00AD6265">
      <w:pPr>
        <w:jc w:val="both"/>
        <w:rPr>
          <w:b/>
          <w:bCs/>
          <w:color w:val="000000"/>
          <w:sz w:val="24"/>
          <w:szCs w:val="24"/>
        </w:rPr>
      </w:pPr>
      <w:r w:rsidRPr="00522FCD">
        <w:rPr>
          <w:b/>
          <w:bCs/>
          <w:color w:val="000000"/>
          <w:sz w:val="24"/>
          <w:szCs w:val="24"/>
        </w:rPr>
        <w:t>Укажите слово, в котором есть звук О:</w:t>
      </w:r>
    </w:p>
    <w:p w:rsidR="005E0D43" w:rsidRPr="00522FCD" w:rsidRDefault="00E63DDD" w:rsidP="00E63DDD">
      <w:pPr>
        <w:jc w:val="both"/>
        <w:rPr>
          <w:color w:val="000000"/>
          <w:sz w:val="24"/>
          <w:szCs w:val="24"/>
        </w:rPr>
      </w:pPr>
      <w:r>
        <w:rPr>
          <w:color w:val="000000"/>
          <w:sz w:val="24"/>
          <w:szCs w:val="24"/>
        </w:rPr>
        <w:t xml:space="preserve">А) </w:t>
      </w:r>
      <w:r w:rsidR="005E0D43" w:rsidRPr="00522FCD">
        <w:rPr>
          <w:color w:val="000000"/>
          <w:sz w:val="24"/>
          <w:szCs w:val="24"/>
        </w:rPr>
        <w:t>отлив Б) огурец</w:t>
      </w:r>
    </w:p>
    <w:p w:rsidR="005E0D43" w:rsidRPr="00522FCD" w:rsidRDefault="00E63DDD" w:rsidP="00E63DDD">
      <w:pPr>
        <w:jc w:val="both"/>
        <w:rPr>
          <w:color w:val="000000"/>
          <w:sz w:val="24"/>
          <w:szCs w:val="24"/>
        </w:rPr>
      </w:pPr>
      <w:r>
        <w:rPr>
          <w:color w:val="000000"/>
          <w:sz w:val="24"/>
          <w:szCs w:val="24"/>
        </w:rPr>
        <w:t xml:space="preserve">В) </w:t>
      </w:r>
      <w:r w:rsidR="005E0D43" w:rsidRPr="00522FCD">
        <w:rPr>
          <w:color w:val="000000"/>
          <w:sz w:val="24"/>
          <w:szCs w:val="24"/>
        </w:rPr>
        <w:t>слепок Г) Москва Д) кровля</w:t>
      </w:r>
    </w:p>
    <w:p w:rsidR="005E0D43" w:rsidRPr="00522FCD" w:rsidRDefault="005E0D43" w:rsidP="00AD6265">
      <w:pPr>
        <w:jc w:val="both"/>
        <w:rPr>
          <w:b/>
          <w:bCs/>
          <w:color w:val="000000"/>
          <w:sz w:val="24"/>
          <w:szCs w:val="24"/>
        </w:rPr>
      </w:pPr>
      <w:r w:rsidRPr="00522FCD">
        <w:rPr>
          <w:b/>
          <w:bCs/>
          <w:color w:val="000000"/>
          <w:sz w:val="24"/>
          <w:szCs w:val="24"/>
        </w:rPr>
        <w:t>Назовите слово с безударной гласной в корне, проверяемой ударением:</w:t>
      </w:r>
    </w:p>
    <w:p w:rsidR="005E0D43" w:rsidRPr="00522FCD" w:rsidRDefault="007A3DE4" w:rsidP="007A3DE4">
      <w:pPr>
        <w:jc w:val="both"/>
        <w:rPr>
          <w:color w:val="000000"/>
          <w:sz w:val="24"/>
          <w:szCs w:val="24"/>
        </w:rPr>
      </w:pPr>
      <w:r>
        <w:rPr>
          <w:color w:val="000000"/>
          <w:sz w:val="24"/>
          <w:szCs w:val="24"/>
        </w:rPr>
        <w:t xml:space="preserve">А) </w:t>
      </w:r>
      <w:r w:rsidR="005E0D43" w:rsidRPr="00522FCD">
        <w:rPr>
          <w:color w:val="000000"/>
          <w:sz w:val="24"/>
          <w:szCs w:val="24"/>
        </w:rPr>
        <w:t>бетон Б) печаль</w:t>
      </w:r>
    </w:p>
    <w:p w:rsidR="005E0D43" w:rsidRPr="00522FCD" w:rsidRDefault="007A3DE4" w:rsidP="007A3DE4">
      <w:pPr>
        <w:jc w:val="both"/>
        <w:rPr>
          <w:color w:val="000000"/>
          <w:sz w:val="24"/>
          <w:szCs w:val="24"/>
        </w:rPr>
      </w:pPr>
      <w:r>
        <w:rPr>
          <w:color w:val="000000"/>
          <w:sz w:val="24"/>
          <w:szCs w:val="24"/>
        </w:rPr>
        <w:t xml:space="preserve">В) </w:t>
      </w:r>
      <w:r w:rsidR="005E0D43" w:rsidRPr="00522FCD">
        <w:rPr>
          <w:color w:val="000000"/>
          <w:sz w:val="24"/>
          <w:szCs w:val="24"/>
        </w:rPr>
        <w:t>трясина Г) портфель Д) капуста</w:t>
      </w:r>
    </w:p>
    <w:p w:rsidR="005E0D43" w:rsidRPr="00522FCD" w:rsidRDefault="005E0D43" w:rsidP="00522FCD">
      <w:pPr>
        <w:jc w:val="both"/>
        <w:rPr>
          <w:sz w:val="24"/>
          <w:szCs w:val="24"/>
        </w:rPr>
      </w:pPr>
      <w:r w:rsidRPr="00522FCD">
        <w:rPr>
          <w:b/>
          <w:bCs/>
          <w:color w:val="000000"/>
          <w:sz w:val="24"/>
          <w:szCs w:val="24"/>
        </w:rPr>
        <w:t>В каком слове ударение падает на второй слог?</w:t>
      </w:r>
    </w:p>
    <w:p w:rsidR="005E0D43" w:rsidRPr="00522FCD" w:rsidRDefault="00E63DDD" w:rsidP="00522FCD">
      <w:pPr>
        <w:jc w:val="both"/>
        <w:rPr>
          <w:sz w:val="24"/>
          <w:szCs w:val="24"/>
        </w:rPr>
      </w:pPr>
      <w:r>
        <w:rPr>
          <w:color w:val="000000"/>
          <w:sz w:val="24"/>
          <w:szCs w:val="24"/>
        </w:rPr>
        <w:t xml:space="preserve">А) </w:t>
      </w:r>
      <w:r w:rsidR="005E0D43" w:rsidRPr="00522FCD">
        <w:rPr>
          <w:color w:val="000000"/>
          <w:sz w:val="24"/>
          <w:szCs w:val="24"/>
        </w:rPr>
        <w:t>квартал Б) каталог</w:t>
      </w:r>
      <w:r>
        <w:rPr>
          <w:color w:val="000000"/>
          <w:sz w:val="24"/>
          <w:szCs w:val="24"/>
        </w:rPr>
        <w:t xml:space="preserve"> В) </w:t>
      </w:r>
      <w:r w:rsidR="005E0D43" w:rsidRPr="00522FCD">
        <w:rPr>
          <w:color w:val="000000"/>
          <w:sz w:val="24"/>
          <w:szCs w:val="24"/>
        </w:rPr>
        <w:t>дозвонишься Г) средстваД) некролог</w:t>
      </w:r>
    </w:p>
    <w:p w:rsidR="005E0D43" w:rsidRPr="00522FCD" w:rsidRDefault="005E0D43" w:rsidP="00AD6265">
      <w:pPr>
        <w:jc w:val="both"/>
        <w:rPr>
          <w:b/>
          <w:bCs/>
          <w:color w:val="000000"/>
          <w:sz w:val="24"/>
          <w:szCs w:val="24"/>
        </w:rPr>
      </w:pPr>
      <w:r w:rsidRPr="00522FCD">
        <w:rPr>
          <w:b/>
          <w:bCs/>
          <w:color w:val="000000"/>
          <w:sz w:val="24"/>
          <w:szCs w:val="24"/>
        </w:rPr>
        <w:t>Укажите слово с равным количеством букв и звуков:</w:t>
      </w:r>
    </w:p>
    <w:p w:rsidR="005E0D43" w:rsidRPr="00522FCD" w:rsidRDefault="00E63DDD" w:rsidP="00E63DDD">
      <w:pPr>
        <w:jc w:val="both"/>
        <w:rPr>
          <w:color w:val="000000"/>
          <w:sz w:val="24"/>
          <w:szCs w:val="24"/>
        </w:rPr>
      </w:pPr>
      <w:r>
        <w:rPr>
          <w:color w:val="000000"/>
          <w:sz w:val="24"/>
          <w:szCs w:val="24"/>
        </w:rPr>
        <w:t xml:space="preserve">А) </w:t>
      </w:r>
      <w:r w:rsidR="005E0D43" w:rsidRPr="00522FCD">
        <w:rPr>
          <w:color w:val="000000"/>
          <w:sz w:val="24"/>
          <w:szCs w:val="24"/>
        </w:rPr>
        <w:t>лечить Б) ядерный</w:t>
      </w:r>
      <w:r>
        <w:rPr>
          <w:color w:val="000000"/>
          <w:sz w:val="24"/>
          <w:szCs w:val="24"/>
        </w:rPr>
        <w:t xml:space="preserve"> В) </w:t>
      </w:r>
      <w:r w:rsidR="005E0D43" w:rsidRPr="00522FCD">
        <w:rPr>
          <w:color w:val="000000"/>
          <w:sz w:val="24"/>
          <w:szCs w:val="24"/>
        </w:rPr>
        <w:t>лень Г) стажёр Д) святое</w:t>
      </w:r>
    </w:p>
    <w:p w:rsidR="005E0D43" w:rsidRPr="00522FCD" w:rsidRDefault="005E0D43" w:rsidP="00AD6265">
      <w:pPr>
        <w:jc w:val="both"/>
        <w:rPr>
          <w:b/>
          <w:bCs/>
          <w:color w:val="000000"/>
          <w:sz w:val="24"/>
          <w:szCs w:val="24"/>
        </w:rPr>
      </w:pPr>
      <w:r w:rsidRPr="00522FCD">
        <w:rPr>
          <w:b/>
          <w:bCs/>
          <w:color w:val="000000"/>
          <w:sz w:val="24"/>
          <w:szCs w:val="24"/>
        </w:rPr>
        <w:t>Укажите слова, в которых происходит оглушение:</w:t>
      </w:r>
    </w:p>
    <w:p w:rsidR="00E63DDD" w:rsidRDefault="00E63DDD" w:rsidP="00E63DDD">
      <w:pPr>
        <w:jc w:val="both"/>
        <w:rPr>
          <w:color w:val="000000"/>
          <w:sz w:val="24"/>
          <w:szCs w:val="24"/>
        </w:rPr>
      </w:pPr>
      <w:r>
        <w:rPr>
          <w:color w:val="000000"/>
          <w:sz w:val="24"/>
          <w:szCs w:val="24"/>
        </w:rPr>
        <w:t xml:space="preserve">А) </w:t>
      </w:r>
      <w:r w:rsidR="005E0D43" w:rsidRPr="00522FCD">
        <w:rPr>
          <w:color w:val="000000"/>
          <w:sz w:val="24"/>
          <w:szCs w:val="24"/>
        </w:rPr>
        <w:t>фуражка, грибков Б) сдача, сбить</w:t>
      </w:r>
      <w:r>
        <w:rPr>
          <w:color w:val="000000"/>
          <w:sz w:val="24"/>
          <w:szCs w:val="24"/>
        </w:rPr>
        <w:t xml:space="preserve"> В) </w:t>
      </w:r>
      <w:r w:rsidR="005E0D43" w:rsidRPr="00522FCD">
        <w:rPr>
          <w:color w:val="000000"/>
          <w:sz w:val="24"/>
          <w:szCs w:val="24"/>
        </w:rPr>
        <w:t xml:space="preserve">сбегать, сделать Г) сгоряча, сдвинуть </w:t>
      </w:r>
    </w:p>
    <w:p w:rsidR="005E0D43" w:rsidRPr="00522FCD" w:rsidRDefault="005E0D43" w:rsidP="00E63DDD">
      <w:pPr>
        <w:jc w:val="both"/>
        <w:rPr>
          <w:color w:val="000000"/>
          <w:sz w:val="24"/>
          <w:szCs w:val="24"/>
        </w:rPr>
      </w:pPr>
      <w:r w:rsidRPr="00522FCD">
        <w:rPr>
          <w:color w:val="000000"/>
          <w:sz w:val="24"/>
          <w:szCs w:val="24"/>
        </w:rPr>
        <w:t>Д) сгореть, сгиб</w:t>
      </w:r>
    </w:p>
    <w:p w:rsidR="005E0D43" w:rsidRPr="00522FCD" w:rsidRDefault="005E0D43" w:rsidP="00AD6265">
      <w:pPr>
        <w:jc w:val="both"/>
        <w:rPr>
          <w:b/>
          <w:bCs/>
          <w:color w:val="000000"/>
          <w:sz w:val="24"/>
          <w:szCs w:val="24"/>
        </w:rPr>
      </w:pPr>
      <w:r w:rsidRPr="00522FCD">
        <w:rPr>
          <w:b/>
          <w:bCs/>
          <w:color w:val="000000"/>
          <w:sz w:val="24"/>
          <w:szCs w:val="24"/>
        </w:rPr>
        <w:t>Укажите слово с Ъ (твёрдым знаком):</w:t>
      </w:r>
    </w:p>
    <w:p w:rsidR="005E0D43" w:rsidRPr="00522FCD" w:rsidRDefault="00E63DDD" w:rsidP="00E63DDD">
      <w:pPr>
        <w:jc w:val="both"/>
        <w:rPr>
          <w:color w:val="000000"/>
          <w:sz w:val="24"/>
          <w:szCs w:val="24"/>
        </w:rPr>
      </w:pPr>
      <w:r>
        <w:rPr>
          <w:color w:val="000000"/>
          <w:sz w:val="24"/>
          <w:szCs w:val="24"/>
        </w:rPr>
        <w:t xml:space="preserve">А) </w:t>
      </w:r>
      <w:r w:rsidR="005E0D43" w:rsidRPr="00522FCD">
        <w:rPr>
          <w:color w:val="000000"/>
          <w:sz w:val="24"/>
          <w:szCs w:val="24"/>
        </w:rPr>
        <w:t>вороб...и Б) п.. .едестал</w:t>
      </w:r>
      <w:r>
        <w:rPr>
          <w:color w:val="000000"/>
          <w:sz w:val="24"/>
          <w:szCs w:val="24"/>
        </w:rPr>
        <w:t xml:space="preserve"> В) </w:t>
      </w:r>
      <w:r w:rsidR="005E0D43" w:rsidRPr="00522FCD">
        <w:rPr>
          <w:color w:val="000000"/>
          <w:sz w:val="24"/>
          <w:szCs w:val="24"/>
        </w:rPr>
        <w:t>ин.екция Г) бул.он</w:t>
      </w:r>
    </w:p>
    <w:p w:rsidR="005E0D43" w:rsidRPr="00522FCD" w:rsidRDefault="005E0D43" w:rsidP="00AD6265">
      <w:pPr>
        <w:jc w:val="both"/>
        <w:rPr>
          <w:b/>
          <w:bCs/>
          <w:color w:val="000000"/>
          <w:sz w:val="24"/>
          <w:szCs w:val="24"/>
        </w:rPr>
      </w:pPr>
      <w:r w:rsidRPr="00522FCD">
        <w:rPr>
          <w:b/>
          <w:bCs/>
          <w:color w:val="000000"/>
          <w:sz w:val="24"/>
          <w:szCs w:val="24"/>
        </w:rPr>
        <w:t>В каком слове все согласные звуки твёрдые:</w:t>
      </w:r>
    </w:p>
    <w:p w:rsidR="00E63DDD" w:rsidRDefault="00E63DDD" w:rsidP="00E63DDD">
      <w:pPr>
        <w:jc w:val="both"/>
        <w:rPr>
          <w:color w:val="000000"/>
          <w:sz w:val="24"/>
          <w:szCs w:val="24"/>
        </w:rPr>
        <w:sectPr w:rsidR="00E63DDD" w:rsidSect="007A3DE4">
          <w:type w:val="continuous"/>
          <w:pgSz w:w="11906" w:h="16838"/>
          <w:pgMar w:top="1134" w:right="850" w:bottom="1134" w:left="1701" w:header="708" w:footer="708" w:gutter="0"/>
          <w:cols w:space="708"/>
          <w:docGrid w:linePitch="360"/>
        </w:sectPr>
      </w:pPr>
    </w:p>
    <w:p w:rsidR="00E63DDD" w:rsidRDefault="00E63DDD" w:rsidP="00E63DDD">
      <w:pPr>
        <w:jc w:val="both"/>
        <w:rPr>
          <w:color w:val="000000"/>
          <w:sz w:val="24"/>
          <w:szCs w:val="24"/>
        </w:rPr>
      </w:pPr>
      <w:r>
        <w:rPr>
          <w:color w:val="000000"/>
          <w:sz w:val="24"/>
          <w:szCs w:val="24"/>
        </w:rPr>
        <w:lastRenderedPageBreak/>
        <w:t xml:space="preserve">А) </w:t>
      </w:r>
      <w:r w:rsidR="005E0D43" w:rsidRPr="00522FCD">
        <w:rPr>
          <w:color w:val="000000"/>
          <w:sz w:val="24"/>
          <w:szCs w:val="24"/>
        </w:rPr>
        <w:t xml:space="preserve">след </w:t>
      </w:r>
    </w:p>
    <w:p w:rsidR="005E0D43" w:rsidRPr="00522FCD" w:rsidRDefault="005E0D43" w:rsidP="00E63DDD">
      <w:pPr>
        <w:jc w:val="both"/>
        <w:rPr>
          <w:color w:val="000000"/>
          <w:sz w:val="24"/>
          <w:szCs w:val="24"/>
        </w:rPr>
      </w:pPr>
      <w:r w:rsidRPr="00522FCD">
        <w:rPr>
          <w:color w:val="000000"/>
          <w:sz w:val="24"/>
          <w:szCs w:val="24"/>
        </w:rPr>
        <w:t>Б) ртуть</w:t>
      </w:r>
    </w:p>
    <w:p w:rsidR="00E63DDD" w:rsidRDefault="00E63DDD" w:rsidP="00E63DDD">
      <w:pPr>
        <w:jc w:val="both"/>
        <w:rPr>
          <w:color w:val="000000"/>
          <w:sz w:val="24"/>
          <w:szCs w:val="24"/>
        </w:rPr>
      </w:pPr>
      <w:r>
        <w:rPr>
          <w:color w:val="000000"/>
          <w:sz w:val="24"/>
          <w:szCs w:val="24"/>
        </w:rPr>
        <w:t xml:space="preserve">В) </w:t>
      </w:r>
      <w:r w:rsidR="005E0D43" w:rsidRPr="00522FCD">
        <w:rPr>
          <w:color w:val="000000"/>
          <w:sz w:val="24"/>
          <w:szCs w:val="24"/>
        </w:rPr>
        <w:t xml:space="preserve">ножик </w:t>
      </w:r>
    </w:p>
    <w:p w:rsidR="005E0D43" w:rsidRPr="00522FCD" w:rsidRDefault="005E0D43" w:rsidP="00E63DDD">
      <w:pPr>
        <w:jc w:val="both"/>
        <w:rPr>
          <w:color w:val="000000"/>
          <w:sz w:val="24"/>
          <w:szCs w:val="24"/>
        </w:rPr>
      </w:pPr>
      <w:r w:rsidRPr="00522FCD">
        <w:rPr>
          <w:color w:val="000000"/>
          <w:sz w:val="24"/>
          <w:szCs w:val="24"/>
        </w:rPr>
        <w:lastRenderedPageBreak/>
        <w:t>Г) один</w:t>
      </w:r>
    </w:p>
    <w:p w:rsidR="005E0D43" w:rsidRPr="00522FCD" w:rsidRDefault="005E0D43" w:rsidP="00522FCD">
      <w:pPr>
        <w:jc w:val="both"/>
        <w:rPr>
          <w:sz w:val="24"/>
          <w:szCs w:val="24"/>
        </w:rPr>
      </w:pPr>
      <w:r w:rsidRPr="00522FCD">
        <w:rPr>
          <w:color w:val="000000"/>
          <w:sz w:val="24"/>
          <w:szCs w:val="24"/>
        </w:rPr>
        <w:t>Д) сварщик</w:t>
      </w:r>
    </w:p>
    <w:p w:rsidR="00E63DDD" w:rsidRDefault="00E63DDD" w:rsidP="00AD6265">
      <w:pPr>
        <w:jc w:val="both"/>
        <w:rPr>
          <w:b/>
          <w:bCs/>
          <w:color w:val="000000"/>
          <w:sz w:val="24"/>
          <w:szCs w:val="24"/>
        </w:rPr>
        <w:sectPr w:rsidR="00E63DDD" w:rsidSect="00E63DDD">
          <w:type w:val="continuous"/>
          <w:pgSz w:w="11906" w:h="16838"/>
          <w:pgMar w:top="1134" w:right="850" w:bottom="1134" w:left="1701" w:header="708" w:footer="708" w:gutter="0"/>
          <w:cols w:num="2" w:space="708"/>
          <w:docGrid w:linePitch="360"/>
        </w:sectPr>
      </w:pPr>
    </w:p>
    <w:p w:rsidR="005E0D43" w:rsidRPr="00522FCD" w:rsidRDefault="005E0D43" w:rsidP="00AD6265">
      <w:pPr>
        <w:jc w:val="both"/>
        <w:rPr>
          <w:b/>
          <w:bCs/>
          <w:color w:val="000000"/>
          <w:sz w:val="24"/>
          <w:szCs w:val="24"/>
        </w:rPr>
      </w:pPr>
      <w:r w:rsidRPr="00522FCD">
        <w:rPr>
          <w:b/>
          <w:bCs/>
          <w:color w:val="000000"/>
          <w:sz w:val="24"/>
          <w:szCs w:val="24"/>
        </w:rPr>
        <w:lastRenderedPageBreak/>
        <w:t>Выделите вариант с непроизносимой согласной:</w:t>
      </w:r>
    </w:p>
    <w:p w:rsidR="005E0D43" w:rsidRPr="00522FCD" w:rsidRDefault="005E0D43" w:rsidP="00436662">
      <w:pPr>
        <w:numPr>
          <w:ilvl w:val="0"/>
          <w:numId w:val="11"/>
        </w:numPr>
        <w:jc w:val="both"/>
        <w:rPr>
          <w:color w:val="000000"/>
          <w:sz w:val="24"/>
          <w:szCs w:val="24"/>
        </w:rPr>
      </w:pPr>
      <w:r w:rsidRPr="00522FCD">
        <w:rPr>
          <w:color w:val="000000"/>
          <w:sz w:val="24"/>
          <w:szCs w:val="24"/>
        </w:rPr>
        <w:t>словес.. .ный, безопас.. .ный Б) вкус.. .ный, прекрас.. .ный</w:t>
      </w:r>
    </w:p>
    <w:p w:rsidR="005E0D43" w:rsidRPr="00522FCD" w:rsidRDefault="005E0D43" w:rsidP="00522FCD">
      <w:pPr>
        <w:jc w:val="both"/>
        <w:rPr>
          <w:sz w:val="24"/>
          <w:szCs w:val="24"/>
        </w:rPr>
      </w:pPr>
      <w:r w:rsidRPr="00522FCD">
        <w:rPr>
          <w:color w:val="000000"/>
          <w:sz w:val="24"/>
          <w:szCs w:val="24"/>
        </w:rPr>
        <w:t>горес.ный, радос. ный Г) искус.. .ный, ровес. никД) чудес.. .ный, блес.. .нуть</w:t>
      </w:r>
    </w:p>
    <w:p w:rsidR="00E63DDD" w:rsidRDefault="005E0D43" w:rsidP="00E63DDD">
      <w:pPr>
        <w:jc w:val="both"/>
        <w:rPr>
          <w:b/>
          <w:color w:val="000000"/>
          <w:sz w:val="24"/>
          <w:szCs w:val="24"/>
        </w:rPr>
      </w:pPr>
      <w:r w:rsidRPr="00AD6265">
        <w:rPr>
          <w:b/>
          <w:color w:val="000000"/>
          <w:sz w:val="24"/>
          <w:szCs w:val="24"/>
        </w:rPr>
        <w:t>Укажите вариант с О после шипящих:</w:t>
      </w:r>
    </w:p>
    <w:p w:rsidR="005E0D43" w:rsidRPr="00E63DDD" w:rsidRDefault="00E63DDD" w:rsidP="00E63DDD">
      <w:pPr>
        <w:jc w:val="both"/>
        <w:rPr>
          <w:b/>
          <w:color w:val="000000"/>
          <w:sz w:val="24"/>
          <w:szCs w:val="24"/>
        </w:rPr>
      </w:pPr>
      <w:r w:rsidRPr="00E63DDD">
        <w:rPr>
          <w:color w:val="000000"/>
          <w:sz w:val="24"/>
          <w:szCs w:val="24"/>
        </w:rPr>
        <w:t>А)</w:t>
      </w:r>
      <w:r w:rsidR="005E0D43" w:rsidRPr="00522FCD">
        <w:rPr>
          <w:color w:val="000000"/>
          <w:sz w:val="24"/>
          <w:szCs w:val="24"/>
        </w:rPr>
        <w:t>изж..га, лодч..нка, свеж.., смеш..н,</w:t>
      </w:r>
    </w:p>
    <w:p w:rsidR="005E0D43" w:rsidRPr="00522FCD" w:rsidRDefault="005E0D43" w:rsidP="00522FCD">
      <w:pPr>
        <w:jc w:val="both"/>
        <w:rPr>
          <w:sz w:val="24"/>
          <w:szCs w:val="24"/>
        </w:rPr>
      </w:pPr>
      <w:r w:rsidRPr="00522FCD">
        <w:rPr>
          <w:color w:val="000000"/>
          <w:sz w:val="24"/>
          <w:szCs w:val="24"/>
        </w:rPr>
        <w:t>Б) береж..т, туш..нка, ж..лудь, печ..ный,</w:t>
      </w:r>
    </w:p>
    <w:p w:rsidR="005E0D43" w:rsidRPr="00522FCD" w:rsidRDefault="00E63DDD" w:rsidP="00E63DDD">
      <w:pPr>
        <w:jc w:val="both"/>
        <w:rPr>
          <w:color w:val="000000"/>
          <w:sz w:val="24"/>
          <w:szCs w:val="24"/>
        </w:rPr>
      </w:pPr>
      <w:r>
        <w:rPr>
          <w:color w:val="000000"/>
          <w:sz w:val="24"/>
          <w:szCs w:val="24"/>
        </w:rPr>
        <w:t xml:space="preserve">В) </w:t>
      </w:r>
      <w:r w:rsidR="005E0D43" w:rsidRPr="00522FCD">
        <w:rPr>
          <w:color w:val="000000"/>
          <w:sz w:val="24"/>
          <w:szCs w:val="24"/>
        </w:rPr>
        <w:t>стаж..р, реш..тка, освещ..нный, ещ..,</w:t>
      </w:r>
    </w:p>
    <w:p w:rsidR="005E0D43" w:rsidRPr="00522FCD" w:rsidRDefault="005E0D43" w:rsidP="00522FCD">
      <w:pPr>
        <w:jc w:val="both"/>
        <w:rPr>
          <w:sz w:val="24"/>
          <w:szCs w:val="24"/>
        </w:rPr>
      </w:pPr>
      <w:r w:rsidRPr="00522FCD">
        <w:rPr>
          <w:color w:val="000000"/>
          <w:sz w:val="24"/>
          <w:szCs w:val="24"/>
        </w:rPr>
        <w:t>Г) ш..пот, круч..ный, щ..лочь,</w:t>
      </w:r>
    </w:p>
    <w:p w:rsidR="005E0D43" w:rsidRPr="00522FCD" w:rsidRDefault="005E0D43" w:rsidP="00522FCD">
      <w:pPr>
        <w:jc w:val="both"/>
        <w:rPr>
          <w:sz w:val="24"/>
          <w:szCs w:val="24"/>
        </w:rPr>
      </w:pPr>
      <w:r w:rsidRPr="00522FCD">
        <w:rPr>
          <w:color w:val="000000"/>
          <w:sz w:val="24"/>
          <w:szCs w:val="24"/>
        </w:rPr>
        <w:t>Д) холщ..вый, зайч..нок, ч..ткий.</w:t>
      </w:r>
    </w:p>
    <w:p w:rsidR="00E63DDD" w:rsidRDefault="00E63DDD" w:rsidP="00522FCD">
      <w:pPr>
        <w:jc w:val="both"/>
        <w:rPr>
          <w:color w:val="000000"/>
          <w:sz w:val="24"/>
          <w:szCs w:val="24"/>
        </w:rPr>
      </w:pPr>
    </w:p>
    <w:p w:rsidR="005E0D43" w:rsidRPr="00522FCD" w:rsidRDefault="005E0D43" w:rsidP="00522FCD">
      <w:pPr>
        <w:jc w:val="both"/>
        <w:rPr>
          <w:sz w:val="24"/>
          <w:szCs w:val="24"/>
        </w:rPr>
      </w:pPr>
      <w:r w:rsidRPr="00522FCD">
        <w:rPr>
          <w:color w:val="000000"/>
          <w:sz w:val="24"/>
          <w:szCs w:val="24"/>
        </w:rPr>
        <w:t>Ответы:</w:t>
      </w:r>
    </w:p>
    <w:p w:rsidR="005E0D43" w:rsidRPr="00522FCD" w:rsidRDefault="005E0D43" w:rsidP="00522FCD">
      <w:pPr>
        <w:jc w:val="both"/>
        <w:rPr>
          <w:sz w:val="24"/>
          <w:szCs w:val="24"/>
        </w:rPr>
      </w:pPr>
      <w:r w:rsidRPr="00522FCD">
        <w:rPr>
          <w:color w:val="000000"/>
          <w:sz w:val="24"/>
          <w:szCs w:val="24"/>
        </w:rPr>
        <w:t>Вариант 1.</w:t>
      </w:r>
    </w:p>
    <w:tbl>
      <w:tblPr>
        <w:tblW w:w="0" w:type="auto"/>
        <w:tblInd w:w="5" w:type="dxa"/>
        <w:tblLayout w:type="fixed"/>
        <w:tblCellMar>
          <w:left w:w="0" w:type="dxa"/>
          <w:right w:w="0" w:type="dxa"/>
        </w:tblCellMar>
        <w:tblLook w:val="0000"/>
      </w:tblPr>
      <w:tblGrid>
        <w:gridCol w:w="826"/>
        <w:gridCol w:w="422"/>
        <w:gridCol w:w="427"/>
        <w:gridCol w:w="437"/>
        <w:gridCol w:w="437"/>
        <w:gridCol w:w="451"/>
        <w:gridCol w:w="437"/>
        <w:gridCol w:w="446"/>
        <w:gridCol w:w="427"/>
        <w:gridCol w:w="446"/>
        <w:gridCol w:w="456"/>
        <w:gridCol w:w="456"/>
        <w:gridCol w:w="456"/>
        <w:gridCol w:w="456"/>
        <w:gridCol w:w="456"/>
        <w:gridCol w:w="456"/>
        <w:gridCol w:w="456"/>
        <w:gridCol w:w="456"/>
        <w:gridCol w:w="456"/>
        <w:gridCol w:w="456"/>
        <w:gridCol w:w="562"/>
      </w:tblGrid>
      <w:tr w:rsidR="005E0D43" w:rsidRPr="00522FCD">
        <w:trPr>
          <w:trHeight w:val="850"/>
        </w:trPr>
        <w:tc>
          <w:tcPr>
            <w:tcW w:w="826" w:type="dxa"/>
            <w:tcBorders>
              <w:top w:val="single" w:sz="4" w:space="0" w:color="auto"/>
              <w:left w:val="single" w:sz="4" w:space="0" w:color="auto"/>
              <w:bottom w:val="nil"/>
              <w:right w:val="nil"/>
            </w:tcBorders>
            <w:shd w:val="clear" w:color="auto" w:fill="FFFFFF"/>
            <w:vAlign w:val="center"/>
          </w:tcPr>
          <w:p w:rsidR="005E0D43" w:rsidRPr="00522FCD" w:rsidRDefault="005E0D43" w:rsidP="00522FCD">
            <w:pPr>
              <w:spacing w:line="220" w:lineRule="exact"/>
              <w:jc w:val="both"/>
              <w:rPr>
                <w:sz w:val="24"/>
                <w:szCs w:val="24"/>
              </w:rPr>
            </w:pPr>
            <w:r w:rsidRPr="00522FCD">
              <w:rPr>
                <w:color w:val="000000"/>
                <w:sz w:val="24"/>
                <w:szCs w:val="24"/>
              </w:rPr>
              <w:lastRenderedPageBreak/>
              <w:t>Зад.</w:t>
            </w:r>
          </w:p>
        </w:tc>
        <w:tc>
          <w:tcPr>
            <w:tcW w:w="422"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w:t>
            </w:r>
          </w:p>
        </w:tc>
        <w:tc>
          <w:tcPr>
            <w:tcW w:w="427"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2</w:t>
            </w:r>
          </w:p>
        </w:tc>
        <w:tc>
          <w:tcPr>
            <w:tcW w:w="437"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3</w:t>
            </w:r>
          </w:p>
        </w:tc>
        <w:tc>
          <w:tcPr>
            <w:tcW w:w="437"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4</w:t>
            </w:r>
          </w:p>
        </w:tc>
        <w:tc>
          <w:tcPr>
            <w:tcW w:w="451"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5</w:t>
            </w:r>
          </w:p>
        </w:tc>
        <w:tc>
          <w:tcPr>
            <w:tcW w:w="437"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6</w:t>
            </w:r>
          </w:p>
        </w:tc>
        <w:tc>
          <w:tcPr>
            <w:tcW w:w="44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7</w:t>
            </w:r>
          </w:p>
        </w:tc>
        <w:tc>
          <w:tcPr>
            <w:tcW w:w="427"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8</w:t>
            </w:r>
          </w:p>
        </w:tc>
        <w:tc>
          <w:tcPr>
            <w:tcW w:w="44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9</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10</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11</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12</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13</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14</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15</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16</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17</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18</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19</w:t>
            </w:r>
          </w:p>
        </w:tc>
        <w:tc>
          <w:tcPr>
            <w:tcW w:w="562" w:type="dxa"/>
            <w:tcBorders>
              <w:top w:val="single" w:sz="4" w:space="0" w:color="auto"/>
              <w:left w:val="single" w:sz="4" w:space="0" w:color="auto"/>
              <w:bottom w:val="nil"/>
              <w:right w:val="single" w:sz="4" w:space="0" w:color="auto"/>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20</w:t>
            </w:r>
          </w:p>
        </w:tc>
      </w:tr>
      <w:tr w:rsidR="005E0D43" w:rsidRPr="00522FCD">
        <w:trPr>
          <w:trHeight w:val="854"/>
        </w:trPr>
        <w:tc>
          <w:tcPr>
            <w:tcW w:w="826" w:type="dxa"/>
            <w:tcBorders>
              <w:top w:val="single" w:sz="4" w:space="0" w:color="auto"/>
              <w:left w:val="single" w:sz="4" w:space="0" w:color="auto"/>
              <w:bottom w:val="single" w:sz="4" w:space="0" w:color="auto"/>
              <w:right w:val="nil"/>
            </w:tcBorders>
            <w:shd w:val="clear" w:color="auto" w:fill="FFFFFF"/>
            <w:vAlign w:val="center"/>
          </w:tcPr>
          <w:p w:rsidR="005E0D43" w:rsidRPr="00522FCD" w:rsidRDefault="005E0D43" w:rsidP="00522FCD">
            <w:pPr>
              <w:spacing w:line="220" w:lineRule="exact"/>
              <w:jc w:val="both"/>
              <w:rPr>
                <w:sz w:val="24"/>
                <w:szCs w:val="24"/>
              </w:rPr>
            </w:pPr>
            <w:r w:rsidRPr="00522FCD">
              <w:rPr>
                <w:color w:val="000000"/>
                <w:sz w:val="24"/>
                <w:szCs w:val="24"/>
              </w:rPr>
              <w:t>Ответ</w:t>
            </w:r>
          </w:p>
        </w:tc>
        <w:tc>
          <w:tcPr>
            <w:tcW w:w="422"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Г</w:t>
            </w:r>
          </w:p>
        </w:tc>
        <w:tc>
          <w:tcPr>
            <w:tcW w:w="427"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В</w:t>
            </w:r>
          </w:p>
        </w:tc>
        <w:tc>
          <w:tcPr>
            <w:tcW w:w="437"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Д</w:t>
            </w:r>
          </w:p>
        </w:tc>
        <w:tc>
          <w:tcPr>
            <w:tcW w:w="437"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Д</w:t>
            </w:r>
          </w:p>
        </w:tc>
        <w:tc>
          <w:tcPr>
            <w:tcW w:w="451"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437"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Д</w:t>
            </w:r>
          </w:p>
        </w:tc>
        <w:tc>
          <w:tcPr>
            <w:tcW w:w="44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427"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Б</w:t>
            </w:r>
          </w:p>
        </w:tc>
        <w:tc>
          <w:tcPr>
            <w:tcW w:w="44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В</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Г</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Г</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Г</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В</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562" w:type="dxa"/>
            <w:tcBorders>
              <w:top w:val="single" w:sz="4" w:space="0" w:color="auto"/>
              <w:left w:val="single" w:sz="4" w:space="0" w:color="auto"/>
              <w:bottom w:val="single" w:sz="4" w:space="0" w:color="auto"/>
              <w:right w:val="single" w:sz="4" w:space="0" w:color="auto"/>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Г</w:t>
            </w:r>
          </w:p>
        </w:tc>
      </w:tr>
    </w:tbl>
    <w:p w:rsidR="005E0D43" w:rsidRPr="00522FCD" w:rsidRDefault="005E0D43" w:rsidP="00522FCD">
      <w:pPr>
        <w:jc w:val="both"/>
        <w:rPr>
          <w:sz w:val="24"/>
          <w:szCs w:val="24"/>
        </w:rPr>
      </w:pPr>
      <w:r w:rsidRPr="00522FCD">
        <w:rPr>
          <w:color w:val="000000"/>
          <w:sz w:val="24"/>
          <w:szCs w:val="24"/>
        </w:rPr>
        <w:t>Вариант 2.</w:t>
      </w:r>
    </w:p>
    <w:tbl>
      <w:tblPr>
        <w:tblW w:w="0" w:type="auto"/>
        <w:tblInd w:w="5" w:type="dxa"/>
        <w:tblLayout w:type="fixed"/>
        <w:tblCellMar>
          <w:left w:w="0" w:type="dxa"/>
          <w:right w:w="0" w:type="dxa"/>
        </w:tblCellMar>
        <w:tblLook w:val="0000"/>
      </w:tblPr>
      <w:tblGrid>
        <w:gridCol w:w="826"/>
        <w:gridCol w:w="394"/>
        <w:gridCol w:w="394"/>
        <w:gridCol w:w="394"/>
        <w:gridCol w:w="398"/>
        <w:gridCol w:w="394"/>
        <w:gridCol w:w="394"/>
        <w:gridCol w:w="394"/>
        <w:gridCol w:w="394"/>
        <w:gridCol w:w="394"/>
        <w:gridCol w:w="485"/>
        <w:gridCol w:w="490"/>
        <w:gridCol w:w="485"/>
        <w:gridCol w:w="490"/>
        <w:gridCol w:w="485"/>
        <w:gridCol w:w="490"/>
        <w:gridCol w:w="456"/>
        <w:gridCol w:w="456"/>
        <w:gridCol w:w="456"/>
        <w:gridCol w:w="456"/>
        <w:gridCol w:w="557"/>
      </w:tblGrid>
      <w:tr w:rsidR="005E0D43" w:rsidRPr="00522FCD">
        <w:trPr>
          <w:trHeight w:val="854"/>
        </w:trPr>
        <w:tc>
          <w:tcPr>
            <w:tcW w:w="826" w:type="dxa"/>
            <w:tcBorders>
              <w:top w:val="single" w:sz="4" w:space="0" w:color="auto"/>
              <w:left w:val="single" w:sz="4" w:space="0" w:color="auto"/>
              <w:bottom w:val="nil"/>
              <w:right w:val="nil"/>
            </w:tcBorders>
            <w:shd w:val="clear" w:color="auto" w:fill="FFFFFF"/>
            <w:vAlign w:val="center"/>
          </w:tcPr>
          <w:p w:rsidR="005E0D43" w:rsidRPr="00522FCD" w:rsidRDefault="005E0D43" w:rsidP="00522FCD">
            <w:pPr>
              <w:spacing w:line="220" w:lineRule="exact"/>
              <w:jc w:val="both"/>
              <w:rPr>
                <w:sz w:val="24"/>
                <w:szCs w:val="24"/>
              </w:rPr>
            </w:pPr>
            <w:r w:rsidRPr="00522FCD">
              <w:rPr>
                <w:color w:val="000000"/>
                <w:sz w:val="24"/>
                <w:szCs w:val="24"/>
              </w:rPr>
              <w:t>Зад</w:t>
            </w:r>
          </w:p>
        </w:tc>
        <w:tc>
          <w:tcPr>
            <w:tcW w:w="394"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w:t>
            </w:r>
          </w:p>
        </w:tc>
        <w:tc>
          <w:tcPr>
            <w:tcW w:w="394"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2</w:t>
            </w:r>
          </w:p>
        </w:tc>
        <w:tc>
          <w:tcPr>
            <w:tcW w:w="394"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3</w:t>
            </w:r>
          </w:p>
        </w:tc>
        <w:tc>
          <w:tcPr>
            <w:tcW w:w="398"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4</w:t>
            </w:r>
          </w:p>
        </w:tc>
        <w:tc>
          <w:tcPr>
            <w:tcW w:w="394"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5</w:t>
            </w:r>
          </w:p>
        </w:tc>
        <w:tc>
          <w:tcPr>
            <w:tcW w:w="394"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6</w:t>
            </w:r>
          </w:p>
        </w:tc>
        <w:tc>
          <w:tcPr>
            <w:tcW w:w="394"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7</w:t>
            </w:r>
          </w:p>
        </w:tc>
        <w:tc>
          <w:tcPr>
            <w:tcW w:w="394"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8</w:t>
            </w:r>
          </w:p>
        </w:tc>
        <w:tc>
          <w:tcPr>
            <w:tcW w:w="394"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9</w:t>
            </w:r>
          </w:p>
        </w:tc>
        <w:tc>
          <w:tcPr>
            <w:tcW w:w="485"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10</w:t>
            </w:r>
          </w:p>
        </w:tc>
        <w:tc>
          <w:tcPr>
            <w:tcW w:w="4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11</w:t>
            </w:r>
          </w:p>
        </w:tc>
        <w:tc>
          <w:tcPr>
            <w:tcW w:w="485"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12</w:t>
            </w:r>
          </w:p>
        </w:tc>
        <w:tc>
          <w:tcPr>
            <w:tcW w:w="4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13</w:t>
            </w:r>
          </w:p>
        </w:tc>
        <w:tc>
          <w:tcPr>
            <w:tcW w:w="485"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14</w:t>
            </w:r>
          </w:p>
        </w:tc>
        <w:tc>
          <w:tcPr>
            <w:tcW w:w="4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15</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16</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17</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18</w:t>
            </w:r>
          </w:p>
        </w:tc>
        <w:tc>
          <w:tcPr>
            <w:tcW w:w="456"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19</w:t>
            </w:r>
          </w:p>
        </w:tc>
        <w:tc>
          <w:tcPr>
            <w:tcW w:w="557" w:type="dxa"/>
            <w:tcBorders>
              <w:top w:val="single" w:sz="4" w:space="0" w:color="auto"/>
              <w:left w:val="single" w:sz="4" w:space="0" w:color="auto"/>
              <w:bottom w:val="nil"/>
              <w:right w:val="single" w:sz="4" w:space="0" w:color="auto"/>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20</w:t>
            </w:r>
          </w:p>
        </w:tc>
      </w:tr>
      <w:tr w:rsidR="005E0D43" w:rsidRPr="00522FCD">
        <w:trPr>
          <w:trHeight w:val="854"/>
        </w:trPr>
        <w:tc>
          <w:tcPr>
            <w:tcW w:w="826" w:type="dxa"/>
            <w:tcBorders>
              <w:top w:val="single" w:sz="4" w:space="0" w:color="auto"/>
              <w:left w:val="single" w:sz="4" w:space="0" w:color="auto"/>
              <w:bottom w:val="single" w:sz="4" w:space="0" w:color="auto"/>
              <w:right w:val="nil"/>
            </w:tcBorders>
            <w:shd w:val="clear" w:color="auto" w:fill="FFFFFF"/>
            <w:vAlign w:val="center"/>
          </w:tcPr>
          <w:p w:rsidR="005E0D43" w:rsidRPr="00522FCD" w:rsidRDefault="005E0D43" w:rsidP="00522FCD">
            <w:pPr>
              <w:spacing w:line="220" w:lineRule="exact"/>
              <w:jc w:val="both"/>
              <w:rPr>
                <w:sz w:val="24"/>
                <w:szCs w:val="24"/>
              </w:rPr>
            </w:pPr>
            <w:r w:rsidRPr="00522FCD">
              <w:rPr>
                <w:color w:val="000000"/>
                <w:sz w:val="24"/>
                <w:szCs w:val="24"/>
              </w:rPr>
              <w:t>Ответ</w:t>
            </w:r>
          </w:p>
        </w:tc>
        <w:tc>
          <w:tcPr>
            <w:tcW w:w="394"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В</w:t>
            </w:r>
          </w:p>
        </w:tc>
        <w:tc>
          <w:tcPr>
            <w:tcW w:w="394"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Д</w:t>
            </w:r>
          </w:p>
        </w:tc>
        <w:tc>
          <w:tcPr>
            <w:tcW w:w="394"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398"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Д</w:t>
            </w:r>
          </w:p>
        </w:tc>
        <w:tc>
          <w:tcPr>
            <w:tcW w:w="394"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Д</w:t>
            </w:r>
          </w:p>
        </w:tc>
        <w:tc>
          <w:tcPr>
            <w:tcW w:w="394"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Б</w:t>
            </w:r>
          </w:p>
        </w:tc>
        <w:tc>
          <w:tcPr>
            <w:tcW w:w="394"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394"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Д</w:t>
            </w:r>
          </w:p>
        </w:tc>
        <w:tc>
          <w:tcPr>
            <w:tcW w:w="394"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485"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В</w:t>
            </w:r>
          </w:p>
        </w:tc>
        <w:tc>
          <w:tcPr>
            <w:tcW w:w="490"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Г</w:t>
            </w:r>
          </w:p>
        </w:tc>
        <w:tc>
          <w:tcPr>
            <w:tcW w:w="485"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Д</w:t>
            </w:r>
          </w:p>
        </w:tc>
        <w:tc>
          <w:tcPr>
            <w:tcW w:w="490"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В</w:t>
            </w:r>
          </w:p>
        </w:tc>
        <w:tc>
          <w:tcPr>
            <w:tcW w:w="485"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490"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Г</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В</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В</w:t>
            </w:r>
          </w:p>
        </w:tc>
        <w:tc>
          <w:tcPr>
            <w:tcW w:w="456"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В</w:t>
            </w:r>
          </w:p>
        </w:tc>
        <w:tc>
          <w:tcPr>
            <w:tcW w:w="557" w:type="dxa"/>
            <w:tcBorders>
              <w:top w:val="single" w:sz="4" w:space="0" w:color="auto"/>
              <w:left w:val="single" w:sz="4" w:space="0" w:color="auto"/>
              <w:bottom w:val="single" w:sz="4" w:space="0" w:color="auto"/>
              <w:right w:val="single" w:sz="4" w:space="0" w:color="auto"/>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А</w:t>
            </w:r>
          </w:p>
        </w:tc>
      </w:tr>
    </w:tbl>
    <w:p w:rsidR="005E0D43" w:rsidRPr="00522FCD" w:rsidRDefault="005E0D43" w:rsidP="00522FCD">
      <w:pPr>
        <w:jc w:val="both"/>
        <w:rPr>
          <w:sz w:val="24"/>
          <w:szCs w:val="24"/>
        </w:rPr>
      </w:pPr>
      <w:r w:rsidRPr="00522FCD">
        <w:rPr>
          <w:color w:val="000000"/>
          <w:sz w:val="24"/>
          <w:szCs w:val="24"/>
        </w:rPr>
        <w:t>Шкала оценок:</w:t>
      </w:r>
    </w:p>
    <w:tbl>
      <w:tblPr>
        <w:tblW w:w="0" w:type="auto"/>
        <w:tblInd w:w="5" w:type="dxa"/>
        <w:tblLayout w:type="fixed"/>
        <w:tblCellMar>
          <w:left w:w="0" w:type="dxa"/>
          <w:right w:w="0" w:type="dxa"/>
        </w:tblCellMar>
        <w:tblLook w:val="0000"/>
      </w:tblPr>
      <w:tblGrid>
        <w:gridCol w:w="1550"/>
        <w:gridCol w:w="1738"/>
      </w:tblGrid>
      <w:tr w:rsidR="005E0D43" w:rsidRPr="00522FCD">
        <w:trPr>
          <w:trHeight w:val="466"/>
        </w:trPr>
        <w:tc>
          <w:tcPr>
            <w:tcW w:w="155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«5»</w:t>
            </w:r>
          </w:p>
        </w:tc>
        <w:tc>
          <w:tcPr>
            <w:tcW w:w="1738" w:type="dxa"/>
            <w:tcBorders>
              <w:top w:val="single" w:sz="4" w:space="0" w:color="auto"/>
              <w:left w:val="single" w:sz="4" w:space="0" w:color="auto"/>
              <w:bottom w:val="nil"/>
              <w:right w:val="single" w:sz="4" w:space="0" w:color="auto"/>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19-20 зад.</w:t>
            </w:r>
          </w:p>
        </w:tc>
      </w:tr>
      <w:tr w:rsidR="005E0D43" w:rsidRPr="00522FCD">
        <w:trPr>
          <w:trHeight w:val="437"/>
        </w:trPr>
        <w:tc>
          <w:tcPr>
            <w:tcW w:w="155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«4»</w:t>
            </w:r>
          </w:p>
        </w:tc>
        <w:tc>
          <w:tcPr>
            <w:tcW w:w="1738" w:type="dxa"/>
            <w:tcBorders>
              <w:top w:val="single" w:sz="4" w:space="0" w:color="auto"/>
              <w:left w:val="single" w:sz="4" w:space="0" w:color="auto"/>
              <w:bottom w:val="nil"/>
              <w:right w:val="single" w:sz="4" w:space="0" w:color="auto"/>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17-18 зад.</w:t>
            </w:r>
          </w:p>
        </w:tc>
      </w:tr>
      <w:tr w:rsidR="005E0D43" w:rsidRPr="00522FCD">
        <w:trPr>
          <w:trHeight w:val="461"/>
        </w:trPr>
        <w:tc>
          <w:tcPr>
            <w:tcW w:w="155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«3»</w:t>
            </w:r>
          </w:p>
        </w:tc>
        <w:tc>
          <w:tcPr>
            <w:tcW w:w="1738" w:type="dxa"/>
            <w:tcBorders>
              <w:top w:val="single" w:sz="4" w:space="0" w:color="auto"/>
              <w:left w:val="single" w:sz="4" w:space="0" w:color="auto"/>
              <w:bottom w:val="nil"/>
              <w:right w:val="single" w:sz="4" w:space="0" w:color="auto"/>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15-16 зад.</w:t>
            </w:r>
          </w:p>
        </w:tc>
      </w:tr>
      <w:tr w:rsidR="005E0D43" w:rsidRPr="00522FCD">
        <w:trPr>
          <w:trHeight w:val="528"/>
        </w:trPr>
        <w:tc>
          <w:tcPr>
            <w:tcW w:w="1550"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«2»</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5E0D43" w:rsidRPr="00522FCD" w:rsidRDefault="005E0D43" w:rsidP="00522FCD">
            <w:pPr>
              <w:jc w:val="both"/>
              <w:rPr>
                <w:sz w:val="24"/>
                <w:szCs w:val="24"/>
              </w:rPr>
            </w:pPr>
            <w:r w:rsidRPr="00522FCD">
              <w:rPr>
                <w:color w:val="000000"/>
                <w:sz w:val="24"/>
                <w:szCs w:val="24"/>
              </w:rPr>
              <w:t>14 зад. и меньше</w:t>
            </w:r>
          </w:p>
        </w:tc>
      </w:tr>
    </w:tbl>
    <w:p w:rsidR="005E0D43" w:rsidRPr="00522FCD" w:rsidRDefault="005E0D43" w:rsidP="00522FCD">
      <w:pPr>
        <w:jc w:val="both"/>
        <w:rPr>
          <w:b/>
          <w:bCs/>
          <w:color w:val="000000"/>
          <w:sz w:val="24"/>
          <w:szCs w:val="24"/>
        </w:rPr>
      </w:pPr>
    </w:p>
    <w:p w:rsidR="005E0D43" w:rsidRPr="00522FCD" w:rsidRDefault="005E0D43" w:rsidP="00AD6265">
      <w:pPr>
        <w:jc w:val="center"/>
        <w:rPr>
          <w:sz w:val="24"/>
          <w:szCs w:val="24"/>
        </w:rPr>
      </w:pPr>
      <w:r w:rsidRPr="00522FCD">
        <w:rPr>
          <w:b/>
          <w:bCs/>
          <w:color w:val="000000"/>
          <w:sz w:val="24"/>
          <w:szCs w:val="24"/>
        </w:rPr>
        <w:t>Раздел 3. Лексика и фразеология</w:t>
      </w:r>
    </w:p>
    <w:p w:rsidR="005E0D43" w:rsidRPr="00AD6265" w:rsidRDefault="005E0D43" w:rsidP="00AD6265">
      <w:pPr>
        <w:jc w:val="center"/>
        <w:rPr>
          <w:b/>
          <w:sz w:val="24"/>
          <w:szCs w:val="24"/>
        </w:rPr>
      </w:pPr>
      <w:r w:rsidRPr="00AD6265">
        <w:rPr>
          <w:b/>
          <w:color w:val="000000"/>
          <w:sz w:val="24"/>
          <w:szCs w:val="24"/>
        </w:rPr>
        <w:t>Контрольная работа № 4. Тест.</w:t>
      </w:r>
    </w:p>
    <w:p w:rsidR="005E0D43" w:rsidRPr="00522FCD" w:rsidRDefault="005E0D43" w:rsidP="00522FCD">
      <w:pPr>
        <w:jc w:val="both"/>
        <w:rPr>
          <w:sz w:val="24"/>
          <w:szCs w:val="24"/>
        </w:rPr>
      </w:pPr>
      <w:r w:rsidRPr="00522FCD">
        <w:rPr>
          <w:color w:val="000000"/>
          <w:sz w:val="24"/>
          <w:szCs w:val="24"/>
        </w:rPr>
        <w:t>Вариант 1.</w:t>
      </w:r>
    </w:p>
    <w:p w:rsidR="005E0D43" w:rsidRPr="00522FCD" w:rsidRDefault="005E0D43" w:rsidP="00522FCD">
      <w:pPr>
        <w:jc w:val="both"/>
        <w:rPr>
          <w:i/>
          <w:iCs/>
          <w:color w:val="000000"/>
          <w:sz w:val="24"/>
          <w:szCs w:val="24"/>
        </w:rPr>
      </w:pPr>
    </w:p>
    <w:p w:rsidR="005E0D43" w:rsidRPr="00522FCD" w:rsidRDefault="005E0D43" w:rsidP="00436662">
      <w:pPr>
        <w:pStyle w:val="a8"/>
        <w:numPr>
          <w:ilvl w:val="0"/>
          <w:numId w:val="12"/>
        </w:numPr>
        <w:jc w:val="both"/>
        <w:rPr>
          <w:sz w:val="24"/>
          <w:szCs w:val="24"/>
        </w:rPr>
      </w:pPr>
      <w:r w:rsidRPr="00522FCD">
        <w:rPr>
          <w:i/>
          <w:iCs/>
          <w:color w:val="000000"/>
          <w:sz w:val="24"/>
          <w:szCs w:val="24"/>
        </w:rPr>
        <w:t>Какие слова попали в группу по ошибке? Объясните свое решение.</w:t>
      </w:r>
    </w:p>
    <w:p w:rsidR="005E0D43" w:rsidRPr="00522FCD" w:rsidRDefault="005E0D43" w:rsidP="00522FCD">
      <w:pPr>
        <w:jc w:val="both"/>
        <w:rPr>
          <w:sz w:val="24"/>
          <w:szCs w:val="24"/>
        </w:rPr>
      </w:pPr>
      <w:r w:rsidRPr="00522FCD">
        <w:rPr>
          <w:color w:val="000000"/>
          <w:sz w:val="24"/>
          <w:szCs w:val="24"/>
        </w:rPr>
        <w:t>Апелляция, вердикт, арбитраж, алиби, иск, адвокат, нелегитимный, криминальный, афера, атташе</w:t>
      </w:r>
    </w:p>
    <w:p w:rsidR="005E0D43" w:rsidRPr="00522FCD" w:rsidRDefault="005E0D43" w:rsidP="00522FCD">
      <w:pPr>
        <w:jc w:val="both"/>
        <w:rPr>
          <w:i/>
          <w:iCs/>
          <w:color w:val="000000"/>
          <w:sz w:val="24"/>
          <w:szCs w:val="24"/>
        </w:rPr>
      </w:pPr>
      <w:r w:rsidRPr="00522FCD">
        <w:rPr>
          <w:i/>
          <w:iCs/>
          <w:color w:val="000000"/>
          <w:sz w:val="24"/>
          <w:szCs w:val="24"/>
        </w:rPr>
        <w:t>2 .Толкование какого слова дано неправильно?</w:t>
      </w:r>
    </w:p>
    <w:p w:rsidR="005E0D43" w:rsidRPr="000D75D3" w:rsidRDefault="005E0D43" w:rsidP="00436662">
      <w:pPr>
        <w:pStyle w:val="a8"/>
        <w:numPr>
          <w:ilvl w:val="0"/>
          <w:numId w:val="20"/>
        </w:numPr>
        <w:jc w:val="both"/>
        <w:rPr>
          <w:color w:val="000000"/>
          <w:sz w:val="24"/>
          <w:szCs w:val="24"/>
        </w:rPr>
      </w:pPr>
      <w:r w:rsidRPr="000D75D3">
        <w:rPr>
          <w:color w:val="000000"/>
          <w:sz w:val="24"/>
          <w:szCs w:val="24"/>
        </w:rPr>
        <w:t>Буклет - издание, в виде складывающегося листочка, обычно информативного или рекламного характера.</w:t>
      </w:r>
    </w:p>
    <w:p w:rsidR="005E0D43" w:rsidRPr="000D75D3" w:rsidRDefault="005E0D43" w:rsidP="00436662">
      <w:pPr>
        <w:pStyle w:val="a8"/>
        <w:numPr>
          <w:ilvl w:val="0"/>
          <w:numId w:val="20"/>
        </w:numPr>
        <w:jc w:val="both"/>
        <w:rPr>
          <w:color w:val="000000"/>
          <w:sz w:val="24"/>
          <w:szCs w:val="24"/>
        </w:rPr>
      </w:pPr>
      <w:r w:rsidRPr="000D75D3">
        <w:rPr>
          <w:color w:val="000000"/>
          <w:sz w:val="24"/>
          <w:szCs w:val="24"/>
        </w:rPr>
        <w:t>Монография - учебное пособие в виде избранных произведений или отрывков из них.</w:t>
      </w:r>
    </w:p>
    <w:p w:rsidR="005E0D43" w:rsidRPr="000D75D3" w:rsidRDefault="005E0D43" w:rsidP="00436662">
      <w:pPr>
        <w:pStyle w:val="a8"/>
        <w:numPr>
          <w:ilvl w:val="0"/>
          <w:numId w:val="20"/>
        </w:numPr>
        <w:jc w:val="both"/>
        <w:rPr>
          <w:color w:val="000000"/>
          <w:sz w:val="24"/>
          <w:szCs w:val="24"/>
        </w:rPr>
      </w:pPr>
      <w:r w:rsidRPr="000D75D3">
        <w:rPr>
          <w:color w:val="000000"/>
          <w:sz w:val="24"/>
          <w:szCs w:val="24"/>
        </w:rPr>
        <w:t>Манускрипт - рукопись, преимущественно древняя.</w:t>
      </w:r>
    </w:p>
    <w:p w:rsidR="005E0D43" w:rsidRPr="000D75D3" w:rsidRDefault="005E0D43" w:rsidP="00436662">
      <w:pPr>
        <w:pStyle w:val="a8"/>
        <w:numPr>
          <w:ilvl w:val="0"/>
          <w:numId w:val="20"/>
        </w:numPr>
        <w:jc w:val="both"/>
        <w:rPr>
          <w:color w:val="000000"/>
          <w:sz w:val="24"/>
          <w:szCs w:val="24"/>
        </w:rPr>
      </w:pPr>
      <w:r w:rsidRPr="000D75D3">
        <w:rPr>
          <w:color w:val="000000"/>
          <w:sz w:val="24"/>
          <w:szCs w:val="24"/>
        </w:rPr>
        <w:t>Бюллетень - название некоторых периодических изданий, преимущественно публикующих материалы научного или официального характера.</w:t>
      </w:r>
    </w:p>
    <w:p w:rsidR="005E0D43" w:rsidRPr="000D75D3" w:rsidRDefault="005E0D43" w:rsidP="00436662">
      <w:pPr>
        <w:pStyle w:val="a8"/>
        <w:numPr>
          <w:ilvl w:val="0"/>
          <w:numId w:val="20"/>
        </w:numPr>
        <w:jc w:val="both"/>
        <w:rPr>
          <w:color w:val="000000"/>
          <w:sz w:val="24"/>
          <w:szCs w:val="24"/>
        </w:rPr>
      </w:pPr>
      <w:r w:rsidRPr="000D75D3">
        <w:rPr>
          <w:color w:val="000000"/>
          <w:sz w:val="24"/>
          <w:szCs w:val="24"/>
        </w:rPr>
        <w:t>Фолиант - толстая книга большого формата.</w:t>
      </w:r>
    </w:p>
    <w:p w:rsidR="005E0D43" w:rsidRPr="00522FCD" w:rsidRDefault="005E0D43" w:rsidP="00522FCD">
      <w:pPr>
        <w:jc w:val="both"/>
        <w:rPr>
          <w:i/>
          <w:iCs/>
          <w:color w:val="000000"/>
          <w:sz w:val="24"/>
          <w:szCs w:val="24"/>
          <w:u w:val="single"/>
        </w:rPr>
      </w:pPr>
    </w:p>
    <w:p w:rsidR="005E0D43" w:rsidRPr="00522FCD" w:rsidRDefault="005E0D43" w:rsidP="00522FCD">
      <w:pPr>
        <w:jc w:val="both"/>
        <w:rPr>
          <w:sz w:val="24"/>
          <w:szCs w:val="24"/>
        </w:rPr>
      </w:pPr>
      <w:r w:rsidRPr="00522FCD">
        <w:rPr>
          <w:i/>
          <w:iCs/>
          <w:color w:val="000000"/>
          <w:sz w:val="24"/>
          <w:szCs w:val="24"/>
          <w:u w:val="single"/>
        </w:rPr>
        <w:t>З.Для каждого из иноязычных слов подберите толкование.</w:t>
      </w:r>
    </w:p>
    <w:tbl>
      <w:tblPr>
        <w:tblW w:w="0" w:type="auto"/>
        <w:tblInd w:w="5" w:type="dxa"/>
        <w:tblLayout w:type="fixed"/>
        <w:tblCellMar>
          <w:left w:w="0" w:type="dxa"/>
          <w:right w:w="0" w:type="dxa"/>
        </w:tblCellMar>
        <w:tblLook w:val="0000"/>
      </w:tblPr>
      <w:tblGrid>
        <w:gridCol w:w="4790"/>
        <w:gridCol w:w="4915"/>
      </w:tblGrid>
      <w:tr w:rsidR="005E0D43" w:rsidRPr="00522FCD">
        <w:trPr>
          <w:trHeight w:val="293"/>
        </w:trPr>
        <w:tc>
          <w:tcPr>
            <w:tcW w:w="4790" w:type="dxa"/>
            <w:tcBorders>
              <w:top w:val="single" w:sz="4" w:space="0" w:color="auto"/>
              <w:left w:val="single" w:sz="4" w:space="0" w:color="auto"/>
              <w:bottom w:val="nil"/>
              <w:right w:val="nil"/>
            </w:tcBorders>
            <w:shd w:val="clear" w:color="auto" w:fill="FFFFFF"/>
            <w:vAlign w:val="bottom"/>
          </w:tcPr>
          <w:p w:rsidR="005E0D43" w:rsidRPr="00522FCD" w:rsidRDefault="005E0D43" w:rsidP="00522FCD">
            <w:pPr>
              <w:spacing w:line="220" w:lineRule="exact"/>
              <w:jc w:val="both"/>
              <w:rPr>
                <w:sz w:val="24"/>
                <w:szCs w:val="24"/>
              </w:rPr>
            </w:pPr>
            <w:r w:rsidRPr="00522FCD">
              <w:rPr>
                <w:color w:val="000000"/>
                <w:sz w:val="24"/>
                <w:szCs w:val="24"/>
              </w:rPr>
              <w:t>1) Ажиотаж</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spacing w:line="220" w:lineRule="exact"/>
              <w:jc w:val="both"/>
              <w:rPr>
                <w:sz w:val="24"/>
                <w:szCs w:val="24"/>
              </w:rPr>
            </w:pPr>
            <w:r w:rsidRPr="00522FCD">
              <w:rPr>
                <w:color w:val="000000"/>
                <w:sz w:val="24"/>
                <w:szCs w:val="24"/>
              </w:rPr>
              <w:t>А. Высшая степень воодушевления, восторга</w:t>
            </w:r>
          </w:p>
        </w:tc>
      </w:tr>
      <w:tr w:rsidR="005E0D43" w:rsidRPr="00522FCD">
        <w:trPr>
          <w:trHeight w:val="840"/>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2) Амбиция</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color w:val="000000"/>
                <w:sz w:val="24"/>
                <w:szCs w:val="24"/>
              </w:rPr>
              <w:t>Б. Искусственно вызванное в обществе возбуждение, волнение с целью привлечения внимания к чему-нибудь.</w:t>
            </w:r>
          </w:p>
        </w:tc>
      </w:tr>
      <w:tr w:rsidR="005E0D43" w:rsidRPr="00522FCD">
        <w:trPr>
          <w:trHeight w:val="835"/>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3) Апология</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color w:val="000000"/>
                <w:sz w:val="24"/>
                <w:szCs w:val="24"/>
              </w:rPr>
              <w:t>В. Глубокое уважение, почтительное, благоговейное отношение к кому-либо или к чему-либо</w:t>
            </w:r>
          </w:p>
        </w:tc>
      </w:tr>
      <w:tr w:rsidR="005E0D43" w:rsidRPr="00522FCD">
        <w:trPr>
          <w:trHeight w:val="562"/>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4) Пиетет</w:t>
            </w:r>
          </w:p>
        </w:tc>
        <w:tc>
          <w:tcPr>
            <w:tcW w:w="4915" w:type="dxa"/>
            <w:tcBorders>
              <w:top w:val="single" w:sz="4" w:space="0" w:color="auto"/>
              <w:left w:val="single" w:sz="4" w:space="0" w:color="auto"/>
              <w:bottom w:val="nil"/>
              <w:right w:val="single" w:sz="4" w:space="0" w:color="auto"/>
            </w:tcBorders>
            <w:shd w:val="clear" w:color="auto" w:fill="FFFFFF"/>
          </w:tcPr>
          <w:p w:rsidR="005E0D43" w:rsidRPr="00522FCD" w:rsidRDefault="005E0D43" w:rsidP="00522FCD">
            <w:pPr>
              <w:jc w:val="both"/>
              <w:rPr>
                <w:sz w:val="24"/>
                <w:szCs w:val="24"/>
              </w:rPr>
            </w:pPr>
            <w:r w:rsidRPr="00522FCD">
              <w:rPr>
                <w:color w:val="000000"/>
                <w:sz w:val="24"/>
                <w:szCs w:val="24"/>
              </w:rPr>
              <w:t>Г. Чрезмерные претензии на что-либо, часто необоснованные.</w:t>
            </w:r>
          </w:p>
        </w:tc>
      </w:tr>
      <w:tr w:rsidR="005E0D43" w:rsidRPr="00522FCD">
        <w:trPr>
          <w:trHeight w:val="840"/>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lastRenderedPageBreak/>
              <w:t>5) Экзальтация</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color w:val="000000"/>
                <w:sz w:val="24"/>
                <w:szCs w:val="24"/>
              </w:rPr>
              <w:t>Д. Состояние радости, душевного подъема, часто не вызванное внешними обстоятельствами</w:t>
            </w:r>
          </w:p>
        </w:tc>
      </w:tr>
      <w:tr w:rsidR="005E0D43" w:rsidRPr="00522FCD">
        <w:trPr>
          <w:trHeight w:val="562"/>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6) Эпатаж</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color w:val="000000"/>
                <w:sz w:val="24"/>
                <w:szCs w:val="24"/>
              </w:rPr>
              <w:t>Е. Неумеренное, чрезмерное восхваление, защита кого-либо или чего-либо.</w:t>
            </w:r>
          </w:p>
        </w:tc>
      </w:tr>
      <w:tr w:rsidR="005E0D43" w:rsidRPr="00522FCD">
        <w:trPr>
          <w:trHeight w:val="835"/>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7) Экстаз</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color w:val="000000"/>
                <w:sz w:val="24"/>
                <w:szCs w:val="24"/>
              </w:rPr>
              <w:t>Ж. Восторженно-возбужденное состояние, в которое человек часто приводит себя намеренно, выставляя свои чувства</w:t>
            </w:r>
          </w:p>
        </w:tc>
      </w:tr>
      <w:tr w:rsidR="005E0D43" w:rsidRPr="00522FCD">
        <w:trPr>
          <w:trHeight w:val="850"/>
        </w:trPr>
        <w:tc>
          <w:tcPr>
            <w:tcW w:w="4790"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8) Эйфория</w:t>
            </w:r>
          </w:p>
        </w:tc>
        <w:tc>
          <w:tcPr>
            <w:tcW w:w="4915" w:type="dxa"/>
            <w:tcBorders>
              <w:top w:val="single" w:sz="4" w:space="0" w:color="auto"/>
              <w:left w:val="single" w:sz="4" w:space="0" w:color="auto"/>
              <w:bottom w:val="single" w:sz="4" w:space="0" w:color="auto"/>
              <w:right w:val="single" w:sz="4" w:space="0" w:color="auto"/>
            </w:tcBorders>
            <w:shd w:val="clear" w:color="auto" w:fill="FFFFFF"/>
            <w:vAlign w:val="bottom"/>
          </w:tcPr>
          <w:p w:rsidR="005E0D43" w:rsidRPr="00522FCD" w:rsidRDefault="005E0D43" w:rsidP="00522FCD">
            <w:pPr>
              <w:jc w:val="both"/>
              <w:rPr>
                <w:sz w:val="24"/>
                <w:szCs w:val="24"/>
              </w:rPr>
            </w:pPr>
            <w:r w:rsidRPr="00522FCD">
              <w:rPr>
                <w:color w:val="000000"/>
                <w:sz w:val="24"/>
                <w:szCs w:val="24"/>
              </w:rPr>
              <w:t>З. Скандальная выходка; вызов окружающим, намеренное нарушение общепринятых норм и правил</w:t>
            </w:r>
          </w:p>
        </w:tc>
      </w:tr>
    </w:tbl>
    <w:p w:rsidR="005E0D43" w:rsidRPr="00522FCD" w:rsidRDefault="005E0D43" w:rsidP="00522FCD">
      <w:pPr>
        <w:jc w:val="both"/>
        <w:rPr>
          <w:sz w:val="24"/>
          <w:szCs w:val="24"/>
        </w:rPr>
      </w:pPr>
      <w:r w:rsidRPr="00522FCD">
        <w:rPr>
          <w:bCs/>
          <w:color w:val="000000"/>
          <w:sz w:val="24"/>
          <w:szCs w:val="24"/>
        </w:rPr>
        <w:t>4</w:t>
      </w:r>
      <w:r w:rsidRPr="00522FCD">
        <w:rPr>
          <w:color w:val="000000"/>
          <w:sz w:val="24"/>
          <w:szCs w:val="24"/>
        </w:rPr>
        <w:t xml:space="preserve">. </w:t>
      </w:r>
      <w:r w:rsidRPr="00522FCD">
        <w:rPr>
          <w:i/>
          <w:iCs/>
          <w:color w:val="000000"/>
          <w:sz w:val="24"/>
          <w:szCs w:val="24"/>
        </w:rPr>
        <w:t>предложениях есть ошибки, связанные с неверным пониманием значения слова или нарушением норм лексической сочетаемости. Исправьте их.</w:t>
      </w:r>
    </w:p>
    <w:p w:rsidR="005E0D43" w:rsidRPr="000D75D3" w:rsidRDefault="005E0D43" w:rsidP="00436662">
      <w:pPr>
        <w:pStyle w:val="a8"/>
        <w:numPr>
          <w:ilvl w:val="0"/>
          <w:numId w:val="21"/>
        </w:numPr>
        <w:jc w:val="both"/>
        <w:rPr>
          <w:color w:val="000000"/>
          <w:sz w:val="24"/>
          <w:szCs w:val="24"/>
        </w:rPr>
      </w:pPr>
      <w:r w:rsidRPr="000D75D3">
        <w:rPr>
          <w:color w:val="000000"/>
          <w:sz w:val="24"/>
          <w:szCs w:val="24"/>
        </w:rPr>
        <w:t>В этом театре она отвечает за реквизиты и амуницию.</w:t>
      </w:r>
    </w:p>
    <w:p w:rsidR="005E0D43" w:rsidRPr="000D75D3" w:rsidRDefault="005E0D43" w:rsidP="00436662">
      <w:pPr>
        <w:pStyle w:val="a8"/>
        <w:numPr>
          <w:ilvl w:val="0"/>
          <w:numId w:val="21"/>
        </w:numPr>
        <w:jc w:val="both"/>
        <w:rPr>
          <w:color w:val="000000"/>
          <w:sz w:val="24"/>
          <w:szCs w:val="24"/>
        </w:rPr>
      </w:pPr>
      <w:r w:rsidRPr="000D75D3">
        <w:rPr>
          <w:color w:val="000000"/>
          <w:sz w:val="24"/>
          <w:szCs w:val="24"/>
        </w:rPr>
        <w:t>На берегу у озера у костра расположилась целая плеяда молодых людей.</w:t>
      </w:r>
    </w:p>
    <w:p w:rsidR="005E0D43" w:rsidRPr="000D75D3" w:rsidRDefault="005E0D43" w:rsidP="00436662">
      <w:pPr>
        <w:pStyle w:val="a8"/>
        <w:numPr>
          <w:ilvl w:val="0"/>
          <w:numId w:val="21"/>
        </w:numPr>
        <w:jc w:val="both"/>
        <w:rPr>
          <w:color w:val="000000"/>
          <w:sz w:val="24"/>
          <w:szCs w:val="24"/>
        </w:rPr>
      </w:pPr>
      <w:r w:rsidRPr="000D75D3">
        <w:rPr>
          <w:color w:val="000000"/>
          <w:sz w:val="24"/>
          <w:szCs w:val="24"/>
        </w:rPr>
        <w:t>Утром выпал снег, и березки под окном стоят в подвенечном саване.</w:t>
      </w:r>
    </w:p>
    <w:p w:rsidR="005E0D43" w:rsidRPr="00522FCD" w:rsidRDefault="005E0D43" w:rsidP="00522FCD">
      <w:pPr>
        <w:jc w:val="both"/>
        <w:rPr>
          <w:i/>
          <w:iCs/>
          <w:color w:val="000000"/>
          <w:sz w:val="24"/>
          <w:szCs w:val="24"/>
        </w:rPr>
      </w:pPr>
    </w:p>
    <w:p w:rsidR="005E0D43" w:rsidRPr="00522FCD" w:rsidRDefault="005E0D43" w:rsidP="00522FCD">
      <w:pPr>
        <w:jc w:val="both"/>
        <w:rPr>
          <w:sz w:val="24"/>
          <w:szCs w:val="24"/>
        </w:rPr>
      </w:pPr>
      <w:r w:rsidRPr="00522FCD">
        <w:rPr>
          <w:i/>
          <w:iCs/>
          <w:color w:val="000000"/>
          <w:sz w:val="24"/>
          <w:szCs w:val="24"/>
        </w:rPr>
        <w:t>5.Подберите толкование к каждому из приведенных паронимов.</w:t>
      </w:r>
    </w:p>
    <w:tbl>
      <w:tblPr>
        <w:tblW w:w="9705" w:type="dxa"/>
        <w:tblInd w:w="5" w:type="dxa"/>
        <w:tblLayout w:type="fixed"/>
        <w:tblCellMar>
          <w:left w:w="0" w:type="dxa"/>
          <w:right w:w="0" w:type="dxa"/>
        </w:tblCellMar>
        <w:tblLook w:val="0000"/>
      </w:tblPr>
      <w:tblGrid>
        <w:gridCol w:w="4790"/>
        <w:gridCol w:w="4915"/>
      </w:tblGrid>
      <w:tr w:rsidR="005E0D43" w:rsidRPr="00522FCD" w:rsidTr="005E0D43">
        <w:trPr>
          <w:trHeight w:val="1670"/>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Бродяжий</w:t>
            </w:r>
          </w:p>
          <w:p w:rsidR="005E0D43" w:rsidRPr="00522FCD" w:rsidRDefault="005E0D43" w:rsidP="00522FCD">
            <w:pPr>
              <w:spacing w:line="220" w:lineRule="exact"/>
              <w:jc w:val="both"/>
              <w:rPr>
                <w:sz w:val="24"/>
                <w:szCs w:val="24"/>
              </w:rPr>
            </w:pPr>
            <w:r w:rsidRPr="00522FCD">
              <w:rPr>
                <w:color w:val="000000"/>
                <w:sz w:val="24"/>
                <w:szCs w:val="24"/>
              </w:rPr>
              <w:t>Бродячий</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color w:val="000000"/>
                <w:sz w:val="24"/>
                <w:szCs w:val="24"/>
              </w:rPr>
              <w:t>А. Не имеющий постоянного места жительства; передвигающийся с места на место в связи с работой или в поисках работы: цирк, труппа, собака.</w:t>
            </w:r>
          </w:p>
          <w:p w:rsidR="005E0D43" w:rsidRPr="00522FCD" w:rsidRDefault="005E0D43" w:rsidP="00522FCD">
            <w:pPr>
              <w:jc w:val="both"/>
              <w:rPr>
                <w:sz w:val="24"/>
                <w:szCs w:val="24"/>
              </w:rPr>
            </w:pPr>
            <w:r w:rsidRPr="00522FCD">
              <w:rPr>
                <w:color w:val="000000"/>
                <w:sz w:val="24"/>
                <w:szCs w:val="24"/>
              </w:rPr>
              <w:t>Б. Свойственный бродяге или принадлежащий ему: нрав, судьба, привычки</w:t>
            </w:r>
          </w:p>
        </w:tc>
      </w:tr>
      <w:tr w:rsidR="005E0D43" w:rsidRPr="00522FCD" w:rsidTr="005E0D43">
        <w:trPr>
          <w:trHeight w:val="317"/>
        </w:trPr>
        <w:tc>
          <w:tcPr>
            <w:tcW w:w="4790" w:type="dxa"/>
            <w:tcBorders>
              <w:top w:val="single" w:sz="4" w:space="0" w:color="auto"/>
              <w:left w:val="single" w:sz="4" w:space="0" w:color="auto"/>
              <w:bottom w:val="nil"/>
              <w:right w:val="nil"/>
            </w:tcBorders>
            <w:shd w:val="clear" w:color="auto" w:fill="FFFFFF"/>
            <w:vAlign w:val="bottom"/>
          </w:tcPr>
          <w:p w:rsidR="005E0D43" w:rsidRPr="00522FCD" w:rsidRDefault="005E0D43" w:rsidP="00522FCD">
            <w:pPr>
              <w:spacing w:line="220" w:lineRule="exact"/>
              <w:jc w:val="both"/>
              <w:rPr>
                <w:sz w:val="24"/>
                <w:szCs w:val="24"/>
              </w:rPr>
            </w:pPr>
            <w:r w:rsidRPr="00522FCD">
              <w:rPr>
                <w:color w:val="000000"/>
                <w:sz w:val="24"/>
                <w:szCs w:val="24"/>
              </w:rPr>
              <w:t>Орудие</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spacing w:line="220" w:lineRule="exact"/>
              <w:jc w:val="both"/>
              <w:rPr>
                <w:sz w:val="24"/>
                <w:szCs w:val="24"/>
              </w:rPr>
            </w:pPr>
            <w:r w:rsidRPr="00522FCD">
              <w:rPr>
                <w:color w:val="000000"/>
                <w:sz w:val="24"/>
                <w:szCs w:val="24"/>
              </w:rPr>
              <w:t>А. Приспособление, инструмент, средство</w:t>
            </w:r>
          </w:p>
        </w:tc>
      </w:tr>
      <w:tr w:rsidR="005E0D43" w:rsidRPr="00522FCD" w:rsidTr="005E0D43">
        <w:trPr>
          <w:trHeight w:val="1637"/>
        </w:trPr>
        <w:tc>
          <w:tcPr>
            <w:tcW w:w="4790" w:type="dxa"/>
            <w:tcBorders>
              <w:top w:val="nil"/>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Оружие</w:t>
            </w:r>
          </w:p>
        </w:tc>
        <w:tc>
          <w:tcPr>
            <w:tcW w:w="4915" w:type="dxa"/>
            <w:tcBorders>
              <w:top w:val="nil"/>
              <w:left w:val="single" w:sz="4" w:space="0" w:color="auto"/>
              <w:bottom w:val="single" w:sz="4" w:space="0" w:color="auto"/>
              <w:right w:val="single" w:sz="4" w:space="0" w:color="auto"/>
            </w:tcBorders>
            <w:shd w:val="clear" w:color="auto" w:fill="FFFFFF"/>
          </w:tcPr>
          <w:p w:rsidR="005E0D43" w:rsidRPr="00522FCD" w:rsidRDefault="005E0D43" w:rsidP="00522FCD">
            <w:pPr>
              <w:jc w:val="both"/>
              <w:rPr>
                <w:sz w:val="24"/>
                <w:szCs w:val="24"/>
              </w:rPr>
            </w:pPr>
            <w:r w:rsidRPr="00522FCD">
              <w:rPr>
                <w:color w:val="000000"/>
                <w:sz w:val="24"/>
                <w:szCs w:val="24"/>
              </w:rPr>
              <w:t>для достижения чего-либо; артиллерийское вооружение: для уборки; огнестрельное, ракетное, корабельное.</w:t>
            </w:r>
          </w:p>
          <w:p w:rsidR="005E0D43" w:rsidRPr="00522FCD" w:rsidRDefault="005E0D43" w:rsidP="00522FCD">
            <w:pPr>
              <w:jc w:val="both"/>
              <w:rPr>
                <w:sz w:val="24"/>
                <w:szCs w:val="24"/>
              </w:rPr>
            </w:pPr>
            <w:r w:rsidRPr="00522FCD">
              <w:rPr>
                <w:color w:val="000000"/>
                <w:sz w:val="24"/>
                <w:szCs w:val="24"/>
              </w:rPr>
              <w:t>Б. Всякое средство, технически пригодное для нападения и защиты: огнестрельное, ядерное, атомное, холодное, охотничье.</w:t>
            </w:r>
          </w:p>
        </w:tc>
      </w:tr>
    </w:tbl>
    <w:p w:rsidR="005E0D43" w:rsidRPr="00522FCD" w:rsidRDefault="005E0D43" w:rsidP="00522FCD">
      <w:pPr>
        <w:jc w:val="both"/>
        <w:rPr>
          <w:sz w:val="24"/>
          <w:szCs w:val="24"/>
        </w:rPr>
      </w:pPr>
    </w:p>
    <w:p w:rsidR="005E0D43" w:rsidRPr="00522FCD" w:rsidRDefault="005E0D43" w:rsidP="00522FCD">
      <w:pPr>
        <w:jc w:val="both"/>
        <w:rPr>
          <w:sz w:val="24"/>
          <w:szCs w:val="24"/>
        </w:rPr>
      </w:pPr>
    </w:p>
    <w:p w:rsidR="005E0D43" w:rsidRPr="00522FCD" w:rsidRDefault="005E0D43" w:rsidP="00522FCD">
      <w:pPr>
        <w:jc w:val="both"/>
        <w:rPr>
          <w:sz w:val="24"/>
          <w:szCs w:val="24"/>
        </w:rPr>
      </w:pPr>
      <w:r w:rsidRPr="00522FCD">
        <w:rPr>
          <w:i/>
          <w:iCs/>
          <w:color w:val="000000"/>
          <w:sz w:val="24"/>
          <w:szCs w:val="24"/>
        </w:rPr>
        <w:t>6. Объясните разницу в значении словосочетаний.</w:t>
      </w:r>
    </w:p>
    <w:p w:rsidR="005E0D43" w:rsidRPr="00522FCD" w:rsidRDefault="005E0D43" w:rsidP="00522FCD">
      <w:pPr>
        <w:jc w:val="both"/>
        <w:rPr>
          <w:bCs/>
          <w:color w:val="000000"/>
          <w:sz w:val="24"/>
          <w:szCs w:val="24"/>
        </w:rPr>
      </w:pPr>
      <w:r w:rsidRPr="00522FCD">
        <w:rPr>
          <w:bCs/>
          <w:color w:val="000000"/>
          <w:sz w:val="24"/>
          <w:szCs w:val="24"/>
        </w:rPr>
        <w:t>Вдовый сын - вдовий сын</w:t>
      </w:r>
    </w:p>
    <w:p w:rsidR="005E0D43" w:rsidRPr="00522FCD" w:rsidRDefault="005E0D43" w:rsidP="00522FCD">
      <w:pPr>
        <w:jc w:val="both"/>
        <w:rPr>
          <w:bCs/>
          <w:color w:val="000000"/>
          <w:sz w:val="24"/>
          <w:szCs w:val="24"/>
        </w:rPr>
      </w:pPr>
      <w:r w:rsidRPr="00522FCD">
        <w:rPr>
          <w:bCs/>
          <w:color w:val="000000"/>
          <w:sz w:val="24"/>
          <w:szCs w:val="24"/>
        </w:rPr>
        <w:t>Виноватое лицо - виновное лицо</w:t>
      </w:r>
    </w:p>
    <w:p w:rsidR="005E0D43" w:rsidRPr="00522FCD" w:rsidRDefault="005E0D43" w:rsidP="00522FCD">
      <w:pPr>
        <w:jc w:val="both"/>
        <w:rPr>
          <w:bCs/>
          <w:color w:val="000000"/>
          <w:sz w:val="24"/>
          <w:szCs w:val="24"/>
        </w:rPr>
      </w:pPr>
      <w:r w:rsidRPr="00522FCD">
        <w:rPr>
          <w:bCs/>
          <w:color w:val="000000"/>
          <w:sz w:val="24"/>
          <w:szCs w:val="24"/>
        </w:rPr>
        <w:t>Соседняя квартира - соседская квартира</w:t>
      </w:r>
    </w:p>
    <w:p w:rsidR="005E0D43" w:rsidRPr="00522FCD" w:rsidRDefault="005E0D43" w:rsidP="00522FCD">
      <w:pPr>
        <w:jc w:val="both"/>
        <w:rPr>
          <w:i/>
          <w:iCs/>
          <w:color w:val="000000"/>
          <w:sz w:val="24"/>
          <w:szCs w:val="24"/>
        </w:rPr>
      </w:pPr>
    </w:p>
    <w:p w:rsidR="005E0D43" w:rsidRPr="00522FCD" w:rsidRDefault="005E0D43" w:rsidP="00522FCD">
      <w:pPr>
        <w:jc w:val="both"/>
        <w:rPr>
          <w:i/>
          <w:iCs/>
          <w:color w:val="000000"/>
          <w:sz w:val="24"/>
          <w:szCs w:val="24"/>
        </w:rPr>
      </w:pPr>
      <w:r w:rsidRPr="00522FCD">
        <w:rPr>
          <w:i/>
          <w:iCs/>
          <w:color w:val="000000"/>
          <w:sz w:val="24"/>
          <w:szCs w:val="24"/>
        </w:rPr>
        <w:t>7. Исправьте возможные ошибки.</w:t>
      </w:r>
    </w:p>
    <w:p w:rsidR="005E0D43" w:rsidRPr="00522FCD" w:rsidRDefault="005E0D43" w:rsidP="00522FCD">
      <w:pPr>
        <w:jc w:val="both"/>
        <w:rPr>
          <w:bCs/>
          <w:color w:val="000000"/>
          <w:sz w:val="24"/>
          <w:szCs w:val="24"/>
        </w:rPr>
      </w:pPr>
      <w:r w:rsidRPr="00522FCD">
        <w:rPr>
          <w:bCs/>
          <w:color w:val="000000"/>
          <w:sz w:val="24"/>
          <w:szCs w:val="24"/>
        </w:rPr>
        <w:t>Современники увидели неповторимую оригинальность «Евгения Онегина».</w:t>
      </w:r>
    </w:p>
    <w:p w:rsidR="005E0D43" w:rsidRPr="00522FCD" w:rsidRDefault="005E0D43" w:rsidP="00522FCD">
      <w:pPr>
        <w:jc w:val="both"/>
        <w:rPr>
          <w:bCs/>
          <w:color w:val="000000"/>
          <w:sz w:val="24"/>
          <w:szCs w:val="24"/>
        </w:rPr>
      </w:pPr>
      <w:r w:rsidRPr="00522FCD">
        <w:rPr>
          <w:bCs/>
          <w:color w:val="000000"/>
          <w:sz w:val="24"/>
          <w:szCs w:val="24"/>
        </w:rPr>
        <w:t>Он возвратил книгу обратно в библиотеку, даже не прочитав ее.</w:t>
      </w:r>
    </w:p>
    <w:p w:rsidR="005E0D43" w:rsidRPr="00522FCD" w:rsidRDefault="005E0D43" w:rsidP="00522FCD">
      <w:pPr>
        <w:jc w:val="both"/>
        <w:rPr>
          <w:bCs/>
          <w:color w:val="000000"/>
          <w:sz w:val="24"/>
          <w:szCs w:val="24"/>
        </w:rPr>
      </w:pPr>
      <w:r w:rsidRPr="00522FCD">
        <w:rPr>
          <w:bCs/>
          <w:color w:val="000000"/>
          <w:sz w:val="24"/>
          <w:szCs w:val="24"/>
        </w:rPr>
        <w:t>Ректор долго рассказывал о будущих перспективах нашего вуза.</w:t>
      </w:r>
    </w:p>
    <w:p w:rsidR="005E0D43" w:rsidRPr="00522FCD" w:rsidRDefault="005E0D43" w:rsidP="00522FCD">
      <w:pPr>
        <w:jc w:val="both"/>
        <w:rPr>
          <w:i/>
          <w:iCs/>
          <w:color w:val="000000"/>
          <w:sz w:val="24"/>
          <w:szCs w:val="24"/>
        </w:rPr>
      </w:pPr>
    </w:p>
    <w:p w:rsidR="005E0D43" w:rsidRPr="00522FCD" w:rsidRDefault="005E0D43" w:rsidP="00436662">
      <w:pPr>
        <w:pStyle w:val="a8"/>
        <w:numPr>
          <w:ilvl w:val="0"/>
          <w:numId w:val="13"/>
        </w:numPr>
        <w:jc w:val="both"/>
        <w:rPr>
          <w:i/>
          <w:iCs/>
          <w:color w:val="000000"/>
          <w:sz w:val="24"/>
          <w:szCs w:val="24"/>
        </w:rPr>
      </w:pPr>
      <w:r w:rsidRPr="00522FCD">
        <w:rPr>
          <w:i/>
          <w:iCs/>
          <w:color w:val="000000"/>
          <w:sz w:val="24"/>
          <w:szCs w:val="24"/>
        </w:rPr>
        <w:t>Исправьте в предложении ошибку, допущенную при использовании в речи фразеологизмов.</w:t>
      </w:r>
    </w:p>
    <w:p w:rsidR="005E0D43" w:rsidRPr="00522FCD" w:rsidRDefault="005E0D43" w:rsidP="00522FCD">
      <w:pPr>
        <w:jc w:val="both"/>
        <w:rPr>
          <w:bCs/>
          <w:color w:val="000000"/>
          <w:sz w:val="24"/>
          <w:szCs w:val="24"/>
        </w:rPr>
      </w:pPr>
      <w:r w:rsidRPr="00522FCD">
        <w:rPr>
          <w:bCs/>
          <w:color w:val="000000"/>
          <w:sz w:val="24"/>
          <w:szCs w:val="24"/>
        </w:rPr>
        <w:t>Он любого способен провести вокруг пальца.</w:t>
      </w:r>
    </w:p>
    <w:p w:rsidR="005E0D43" w:rsidRPr="00522FCD" w:rsidRDefault="005E0D43" w:rsidP="00522FCD">
      <w:pPr>
        <w:jc w:val="both"/>
        <w:rPr>
          <w:bCs/>
          <w:color w:val="000000"/>
          <w:sz w:val="24"/>
          <w:szCs w:val="24"/>
        </w:rPr>
      </w:pPr>
      <w:r w:rsidRPr="00522FCD">
        <w:rPr>
          <w:bCs/>
          <w:color w:val="000000"/>
          <w:sz w:val="24"/>
          <w:szCs w:val="24"/>
        </w:rPr>
        <w:t>Поди разберись, кто из них прячет топор за пазухой.</w:t>
      </w:r>
    </w:p>
    <w:p w:rsidR="005E0D43" w:rsidRPr="00522FCD" w:rsidRDefault="005E0D43" w:rsidP="00522FCD">
      <w:pPr>
        <w:jc w:val="both"/>
        <w:rPr>
          <w:bCs/>
          <w:color w:val="000000"/>
          <w:sz w:val="24"/>
          <w:szCs w:val="24"/>
        </w:rPr>
      </w:pPr>
      <w:r w:rsidRPr="00522FCD">
        <w:rPr>
          <w:bCs/>
          <w:color w:val="000000"/>
          <w:sz w:val="24"/>
          <w:szCs w:val="24"/>
        </w:rPr>
        <w:t>А принять хорошо гостей вовсе не обозначает до упаду накормить их.</w:t>
      </w:r>
    </w:p>
    <w:p w:rsidR="005E0D43" w:rsidRPr="00522FCD" w:rsidRDefault="005E0D43" w:rsidP="00522FCD">
      <w:pPr>
        <w:jc w:val="both"/>
        <w:rPr>
          <w:bCs/>
          <w:color w:val="000000"/>
          <w:sz w:val="24"/>
          <w:szCs w:val="24"/>
        </w:rPr>
      </w:pPr>
      <w:r w:rsidRPr="00522FCD">
        <w:rPr>
          <w:bCs/>
          <w:color w:val="000000"/>
          <w:sz w:val="24"/>
          <w:szCs w:val="24"/>
        </w:rPr>
        <w:t>После концерта продюсер разбирал выступление дуэта по полочкам.</w:t>
      </w:r>
    </w:p>
    <w:p w:rsidR="005E0D43" w:rsidRPr="00522FCD" w:rsidRDefault="005E0D43" w:rsidP="00522FCD">
      <w:pPr>
        <w:jc w:val="both"/>
        <w:rPr>
          <w:bCs/>
          <w:color w:val="000000"/>
          <w:sz w:val="24"/>
          <w:szCs w:val="24"/>
        </w:rPr>
      </w:pPr>
      <w:r w:rsidRPr="00522FCD">
        <w:rPr>
          <w:bCs/>
          <w:color w:val="000000"/>
          <w:sz w:val="24"/>
          <w:szCs w:val="24"/>
        </w:rPr>
        <w:t>Будем надеяться, что Волков скажет свое большое слово и в тренерской работе.</w:t>
      </w:r>
    </w:p>
    <w:p w:rsidR="005E0D43" w:rsidRPr="00522FCD" w:rsidRDefault="005E0D43" w:rsidP="00522FCD">
      <w:pPr>
        <w:jc w:val="both"/>
        <w:rPr>
          <w:i/>
          <w:iCs/>
          <w:color w:val="000000"/>
          <w:sz w:val="24"/>
          <w:szCs w:val="24"/>
        </w:rPr>
      </w:pPr>
    </w:p>
    <w:p w:rsidR="005E0D43" w:rsidRPr="00522FCD" w:rsidRDefault="005E0D43" w:rsidP="00436662">
      <w:pPr>
        <w:pStyle w:val="a8"/>
        <w:numPr>
          <w:ilvl w:val="0"/>
          <w:numId w:val="13"/>
        </w:numPr>
        <w:jc w:val="both"/>
        <w:rPr>
          <w:i/>
          <w:iCs/>
          <w:color w:val="000000"/>
          <w:sz w:val="24"/>
          <w:szCs w:val="24"/>
        </w:rPr>
      </w:pPr>
      <w:r w:rsidRPr="00522FCD">
        <w:rPr>
          <w:i/>
          <w:iCs/>
          <w:color w:val="000000"/>
          <w:sz w:val="24"/>
          <w:szCs w:val="24"/>
        </w:rPr>
        <w:lastRenderedPageBreak/>
        <w:t>Исправьте словосочетания, в которых есть ошибки, связанные с использованием паронимов.</w:t>
      </w:r>
    </w:p>
    <w:p w:rsidR="005E0D43" w:rsidRPr="00522FCD" w:rsidRDefault="005E0D43" w:rsidP="00522FCD">
      <w:pPr>
        <w:jc w:val="both"/>
        <w:rPr>
          <w:bCs/>
          <w:color w:val="000000"/>
          <w:sz w:val="24"/>
          <w:szCs w:val="24"/>
        </w:rPr>
      </w:pPr>
      <w:r w:rsidRPr="00522FCD">
        <w:rPr>
          <w:bCs/>
          <w:color w:val="000000"/>
          <w:sz w:val="24"/>
          <w:szCs w:val="24"/>
        </w:rPr>
        <w:t>Плохо основанные выводы</w:t>
      </w:r>
    </w:p>
    <w:p w:rsidR="005E0D43" w:rsidRPr="00522FCD" w:rsidRDefault="005E0D43" w:rsidP="00522FCD">
      <w:pPr>
        <w:jc w:val="both"/>
        <w:rPr>
          <w:bCs/>
          <w:color w:val="000000"/>
          <w:sz w:val="24"/>
          <w:szCs w:val="24"/>
        </w:rPr>
      </w:pPr>
      <w:r w:rsidRPr="00522FCD">
        <w:rPr>
          <w:bCs/>
          <w:color w:val="000000"/>
          <w:sz w:val="24"/>
          <w:szCs w:val="24"/>
        </w:rPr>
        <w:t>Запах болотистых цветов.</w:t>
      </w:r>
    </w:p>
    <w:p w:rsidR="005E0D43" w:rsidRPr="00522FCD" w:rsidRDefault="005E0D43" w:rsidP="00522FCD">
      <w:pPr>
        <w:jc w:val="both"/>
        <w:rPr>
          <w:bCs/>
          <w:color w:val="000000"/>
          <w:sz w:val="24"/>
          <w:szCs w:val="24"/>
        </w:rPr>
      </w:pPr>
      <w:r w:rsidRPr="00522FCD">
        <w:rPr>
          <w:bCs/>
          <w:color w:val="000000"/>
          <w:sz w:val="24"/>
          <w:szCs w:val="24"/>
        </w:rPr>
        <w:t>Рубашка болотистого цвета.</w:t>
      </w:r>
    </w:p>
    <w:p w:rsidR="005E0D43" w:rsidRPr="00522FCD" w:rsidRDefault="005E0D43" w:rsidP="00522FCD">
      <w:pPr>
        <w:jc w:val="both"/>
        <w:rPr>
          <w:bCs/>
          <w:color w:val="000000"/>
          <w:sz w:val="24"/>
          <w:szCs w:val="24"/>
        </w:rPr>
      </w:pPr>
      <w:r w:rsidRPr="00522FCD">
        <w:rPr>
          <w:bCs/>
          <w:color w:val="000000"/>
          <w:sz w:val="24"/>
          <w:szCs w:val="24"/>
        </w:rPr>
        <w:t>Отборная комиссия Евровидения</w:t>
      </w:r>
    </w:p>
    <w:p w:rsidR="005E0D43" w:rsidRPr="00522FCD" w:rsidRDefault="005E0D43" w:rsidP="00522FCD">
      <w:pPr>
        <w:jc w:val="both"/>
        <w:rPr>
          <w:b/>
          <w:bCs/>
          <w:color w:val="000000"/>
          <w:sz w:val="24"/>
          <w:szCs w:val="24"/>
        </w:rPr>
      </w:pPr>
    </w:p>
    <w:p w:rsidR="005E0D43" w:rsidRPr="00522FCD" w:rsidRDefault="005E0D43" w:rsidP="00522FCD">
      <w:pPr>
        <w:jc w:val="both"/>
        <w:rPr>
          <w:b/>
          <w:sz w:val="24"/>
          <w:szCs w:val="24"/>
        </w:rPr>
      </w:pPr>
      <w:r w:rsidRPr="00522FCD">
        <w:rPr>
          <w:b/>
          <w:bCs/>
          <w:color w:val="000000"/>
          <w:sz w:val="24"/>
          <w:szCs w:val="24"/>
        </w:rPr>
        <w:t>Вариант 2</w:t>
      </w:r>
    </w:p>
    <w:p w:rsidR="005E0D43" w:rsidRPr="00522FCD" w:rsidRDefault="005E0D43" w:rsidP="00522FCD">
      <w:pPr>
        <w:jc w:val="both"/>
        <w:rPr>
          <w:b/>
          <w:i/>
          <w:iCs/>
          <w:color w:val="000000"/>
          <w:sz w:val="24"/>
          <w:szCs w:val="24"/>
        </w:rPr>
      </w:pPr>
    </w:p>
    <w:p w:rsidR="005E0D43" w:rsidRPr="00522FCD" w:rsidRDefault="005E0D43" w:rsidP="00522FCD">
      <w:pPr>
        <w:ind w:left="360"/>
        <w:jc w:val="both"/>
        <w:rPr>
          <w:i/>
          <w:iCs/>
          <w:color w:val="000000"/>
          <w:sz w:val="24"/>
          <w:szCs w:val="24"/>
        </w:rPr>
      </w:pPr>
      <w:r w:rsidRPr="00522FCD">
        <w:rPr>
          <w:i/>
          <w:iCs/>
          <w:color w:val="000000"/>
          <w:sz w:val="24"/>
          <w:szCs w:val="24"/>
        </w:rPr>
        <w:t xml:space="preserve">1.Какие слова попали в группу по ошибке? Объясните свое решение. </w:t>
      </w:r>
      <w:r w:rsidRPr="00522FCD">
        <w:rPr>
          <w:bCs/>
          <w:color w:val="000000"/>
          <w:sz w:val="24"/>
          <w:szCs w:val="24"/>
        </w:rPr>
        <w:t>Импичмент, вето, брифинг, плебисцит, тоталитаризм, суверенитет, турне.</w:t>
      </w:r>
    </w:p>
    <w:p w:rsidR="005E0D43" w:rsidRPr="00522FCD" w:rsidRDefault="005E0D43" w:rsidP="00522FCD">
      <w:pPr>
        <w:jc w:val="both"/>
        <w:rPr>
          <w:i/>
          <w:iCs/>
          <w:color w:val="000000"/>
          <w:sz w:val="24"/>
          <w:szCs w:val="24"/>
        </w:rPr>
      </w:pPr>
    </w:p>
    <w:p w:rsidR="005E0D43" w:rsidRPr="00522FCD" w:rsidRDefault="005E0D43" w:rsidP="00436662">
      <w:pPr>
        <w:pStyle w:val="a8"/>
        <w:numPr>
          <w:ilvl w:val="0"/>
          <w:numId w:val="12"/>
        </w:numPr>
        <w:jc w:val="both"/>
        <w:rPr>
          <w:i/>
          <w:iCs/>
          <w:color w:val="000000"/>
          <w:sz w:val="24"/>
          <w:szCs w:val="24"/>
        </w:rPr>
      </w:pPr>
      <w:r w:rsidRPr="00522FCD">
        <w:rPr>
          <w:i/>
          <w:iCs/>
          <w:color w:val="000000"/>
          <w:sz w:val="24"/>
          <w:szCs w:val="24"/>
        </w:rPr>
        <w:t>Толкование какого слова дано неправильно?</w:t>
      </w:r>
    </w:p>
    <w:p w:rsidR="005E0D43" w:rsidRPr="00522FCD" w:rsidRDefault="005E0D43" w:rsidP="00522FCD">
      <w:pPr>
        <w:jc w:val="both"/>
        <w:rPr>
          <w:bCs/>
          <w:color w:val="000000"/>
          <w:sz w:val="24"/>
          <w:szCs w:val="24"/>
        </w:rPr>
      </w:pPr>
      <w:r w:rsidRPr="00522FCD">
        <w:rPr>
          <w:bCs/>
          <w:color w:val="000000"/>
          <w:sz w:val="24"/>
          <w:szCs w:val="24"/>
        </w:rPr>
        <w:t>Геральдика - искусство составления и толкования гербов.</w:t>
      </w:r>
    </w:p>
    <w:p w:rsidR="005E0D43" w:rsidRPr="00522FCD" w:rsidRDefault="005E0D43" w:rsidP="00522FCD">
      <w:pPr>
        <w:jc w:val="both"/>
        <w:rPr>
          <w:bCs/>
          <w:color w:val="000000"/>
          <w:sz w:val="24"/>
          <w:szCs w:val="24"/>
        </w:rPr>
      </w:pPr>
      <w:r w:rsidRPr="00522FCD">
        <w:rPr>
          <w:bCs/>
          <w:color w:val="000000"/>
          <w:sz w:val="24"/>
          <w:szCs w:val="24"/>
        </w:rPr>
        <w:t>Филателия - коллекционирование открыток.</w:t>
      </w:r>
    </w:p>
    <w:p w:rsidR="005E0D43" w:rsidRPr="00522FCD" w:rsidRDefault="005E0D43" w:rsidP="00522FCD">
      <w:pPr>
        <w:jc w:val="both"/>
        <w:rPr>
          <w:bCs/>
          <w:color w:val="000000"/>
          <w:sz w:val="24"/>
          <w:szCs w:val="24"/>
        </w:rPr>
      </w:pPr>
      <w:r w:rsidRPr="00522FCD">
        <w:rPr>
          <w:bCs/>
          <w:color w:val="000000"/>
          <w:sz w:val="24"/>
          <w:szCs w:val="24"/>
        </w:rPr>
        <w:t>Икебана - японское искусство составления букетов, композиций из цветов.</w:t>
      </w:r>
    </w:p>
    <w:p w:rsidR="005E0D43" w:rsidRPr="00522FCD" w:rsidRDefault="005E0D43" w:rsidP="00522FCD">
      <w:pPr>
        <w:jc w:val="both"/>
        <w:rPr>
          <w:b/>
          <w:bCs/>
          <w:color w:val="000000"/>
          <w:sz w:val="24"/>
          <w:szCs w:val="24"/>
        </w:rPr>
      </w:pPr>
      <w:r w:rsidRPr="00522FCD">
        <w:rPr>
          <w:bCs/>
          <w:color w:val="000000"/>
          <w:sz w:val="24"/>
          <w:szCs w:val="24"/>
        </w:rPr>
        <w:t>Нумизматика - коллекционирование монет и денежных знаков.</w:t>
      </w:r>
    </w:p>
    <w:p w:rsidR="005E0D43" w:rsidRPr="00522FCD" w:rsidRDefault="005E0D43" w:rsidP="00522FCD">
      <w:pPr>
        <w:jc w:val="both"/>
        <w:rPr>
          <w:sz w:val="24"/>
          <w:szCs w:val="24"/>
        </w:rPr>
      </w:pPr>
    </w:p>
    <w:p w:rsidR="005E0D43" w:rsidRPr="00522FCD" w:rsidRDefault="005E0D43" w:rsidP="00522FCD">
      <w:pPr>
        <w:jc w:val="both"/>
        <w:rPr>
          <w:sz w:val="24"/>
          <w:szCs w:val="24"/>
        </w:rPr>
      </w:pPr>
      <w:r w:rsidRPr="00522FCD">
        <w:rPr>
          <w:i/>
          <w:iCs/>
          <w:color w:val="000000"/>
          <w:sz w:val="24"/>
          <w:szCs w:val="24"/>
          <w:u w:val="single"/>
        </w:rPr>
        <w:t>З.Для каждого из иноязычных слов подберите толкование.</w:t>
      </w:r>
    </w:p>
    <w:tbl>
      <w:tblPr>
        <w:tblW w:w="0" w:type="auto"/>
        <w:tblInd w:w="5" w:type="dxa"/>
        <w:tblLayout w:type="fixed"/>
        <w:tblCellMar>
          <w:left w:w="0" w:type="dxa"/>
          <w:right w:w="0" w:type="dxa"/>
        </w:tblCellMar>
        <w:tblLook w:val="0000"/>
      </w:tblPr>
      <w:tblGrid>
        <w:gridCol w:w="4790"/>
        <w:gridCol w:w="4915"/>
      </w:tblGrid>
      <w:tr w:rsidR="005E0D43" w:rsidRPr="00522FCD">
        <w:trPr>
          <w:trHeight w:val="840"/>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bCs/>
                <w:color w:val="000000"/>
                <w:sz w:val="24"/>
                <w:szCs w:val="24"/>
              </w:rPr>
              <w:t>1) Альтернатива</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bCs/>
                <w:color w:val="000000"/>
                <w:sz w:val="24"/>
                <w:szCs w:val="24"/>
              </w:rPr>
              <w:t>А. Случай, служащий примером, оправданием для последующих случаев такого же рода.</w:t>
            </w:r>
          </w:p>
        </w:tc>
      </w:tr>
      <w:tr w:rsidR="005E0D43" w:rsidRPr="00522FCD">
        <w:trPr>
          <w:trHeight w:val="562"/>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bCs/>
                <w:color w:val="000000"/>
                <w:sz w:val="24"/>
                <w:szCs w:val="24"/>
              </w:rPr>
              <w:t>2) Дилемма</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bCs/>
                <w:color w:val="000000"/>
                <w:sz w:val="24"/>
                <w:szCs w:val="24"/>
              </w:rPr>
              <w:t>Б. Необходимость выбора из нескольких возможных решений.</w:t>
            </w:r>
          </w:p>
        </w:tc>
      </w:tr>
      <w:tr w:rsidR="005E0D43" w:rsidRPr="00522FCD">
        <w:trPr>
          <w:trHeight w:val="566"/>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bCs/>
                <w:color w:val="000000"/>
                <w:sz w:val="24"/>
                <w:szCs w:val="24"/>
              </w:rPr>
              <w:t>3) Инцидент</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bCs/>
                <w:color w:val="000000"/>
                <w:sz w:val="24"/>
                <w:szCs w:val="24"/>
              </w:rPr>
              <w:t>В. Повторное проявление чего-либо, например, болезни.</w:t>
            </w:r>
          </w:p>
        </w:tc>
      </w:tr>
      <w:tr w:rsidR="005E0D43" w:rsidRPr="00522FCD">
        <w:trPr>
          <w:trHeight w:val="562"/>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bCs/>
                <w:color w:val="000000"/>
                <w:sz w:val="24"/>
                <w:szCs w:val="24"/>
              </w:rPr>
              <w:t>4)Прецедент</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bCs/>
                <w:color w:val="000000"/>
                <w:sz w:val="24"/>
                <w:szCs w:val="24"/>
              </w:rPr>
              <w:t>Г. Выбор одного из двух взаимоисключающих решений.</w:t>
            </w:r>
          </w:p>
        </w:tc>
      </w:tr>
      <w:tr w:rsidR="005E0D43" w:rsidRPr="00522FCD">
        <w:trPr>
          <w:trHeight w:val="562"/>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bCs/>
                <w:color w:val="000000"/>
                <w:sz w:val="24"/>
                <w:szCs w:val="24"/>
              </w:rPr>
              <w:t>5)Рецидив</w:t>
            </w:r>
          </w:p>
        </w:tc>
        <w:tc>
          <w:tcPr>
            <w:tcW w:w="4915" w:type="dxa"/>
            <w:tcBorders>
              <w:top w:val="single" w:sz="4" w:space="0" w:color="auto"/>
              <w:left w:val="single" w:sz="4" w:space="0" w:color="auto"/>
              <w:bottom w:val="nil"/>
              <w:right w:val="single" w:sz="4" w:space="0" w:color="auto"/>
            </w:tcBorders>
            <w:shd w:val="clear" w:color="auto" w:fill="FFFFFF"/>
          </w:tcPr>
          <w:p w:rsidR="005E0D43" w:rsidRPr="00522FCD" w:rsidRDefault="005E0D43" w:rsidP="00522FCD">
            <w:pPr>
              <w:jc w:val="both"/>
              <w:rPr>
                <w:sz w:val="24"/>
                <w:szCs w:val="24"/>
              </w:rPr>
            </w:pPr>
            <w:r w:rsidRPr="00522FCD">
              <w:rPr>
                <w:bCs/>
                <w:color w:val="000000"/>
                <w:sz w:val="24"/>
                <w:szCs w:val="24"/>
              </w:rPr>
              <w:t>Д. Происшествие, недоразумение, столкновение.</w:t>
            </w:r>
          </w:p>
        </w:tc>
      </w:tr>
      <w:tr w:rsidR="005E0D43" w:rsidRPr="00522FCD">
        <w:trPr>
          <w:trHeight w:val="288"/>
        </w:trPr>
        <w:tc>
          <w:tcPr>
            <w:tcW w:w="4790" w:type="dxa"/>
            <w:tcBorders>
              <w:top w:val="single" w:sz="4" w:space="0" w:color="auto"/>
              <w:left w:val="single" w:sz="4" w:space="0" w:color="auto"/>
              <w:bottom w:val="nil"/>
              <w:right w:val="nil"/>
            </w:tcBorders>
            <w:shd w:val="clear" w:color="auto" w:fill="FFFFFF"/>
            <w:vAlign w:val="bottom"/>
          </w:tcPr>
          <w:p w:rsidR="005E0D43" w:rsidRPr="00522FCD" w:rsidRDefault="005E0D43" w:rsidP="00522FCD">
            <w:pPr>
              <w:spacing w:line="220" w:lineRule="exact"/>
              <w:jc w:val="both"/>
              <w:rPr>
                <w:sz w:val="24"/>
                <w:szCs w:val="24"/>
              </w:rPr>
            </w:pPr>
            <w:r w:rsidRPr="00522FCD">
              <w:rPr>
                <w:bCs/>
                <w:color w:val="000000"/>
                <w:sz w:val="24"/>
                <w:szCs w:val="24"/>
              </w:rPr>
              <w:t>6) Кодекс</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spacing w:line="220" w:lineRule="exact"/>
              <w:jc w:val="both"/>
              <w:rPr>
                <w:sz w:val="24"/>
                <w:szCs w:val="24"/>
              </w:rPr>
            </w:pPr>
            <w:r w:rsidRPr="00522FCD">
              <w:rPr>
                <w:bCs/>
                <w:color w:val="000000"/>
                <w:sz w:val="24"/>
                <w:szCs w:val="24"/>
              </w:rPr>
              <w:t>Е. Мировоззрение, принципы</w:t>
            </w:r>
          </w:p>
        </w:tc>
      </w:tr>
      <w:tr w:rsidR="005E0D43" w:rsidRPr="00522FCD">
        <w:trPr>
          <w:trHeight w:val="566"/>
        </w:trPr>
        <w:tc>
          <w:tcPr>
            <w:tcW w:w="4790" w:type="dxa"/>
            <w:tcBorders>
              <w:top w:val="single" w:sz="4" w:space="0" w:color="auto"/>
              <w:left w:val="single" w:sz="4" w:space="0" w:color="auto"/>
              <w:bottom w:val="single" w:sz="4" w:space="0" w:color="auto"/>
              <w:right w:val="nil"/>
            </w:tcBorders>
            <w:shd w:val="clear" w:color="auto" w:fill="FFFFFF"/>
          </w:tcPr>
          <w:p w:rsidR="005E0D43" w:rsidRPr="00522FCD" w:rsidRDefault="005E0D43" w:rsidP="00522FCD">
            <w:pPr>
              <w:spacing w:line="220" w:lineRule="exact"/>
              <w:jc w:val="both"/>
              <w:rPr>
                <w:sz w:val="24"/>
                <w:szCs w:val="24"/>
              </w:rPr>
            </w:pPr>
            <w:r w:rsidRPr="00522FCD">
              <w:rPr>
                <w:bCs/>
                <w:color w:val="000000"/>
                <w:sz w:val="24"/>
                <w:szCs w:val="24"/>
              </w:rPr>
              <w:t>7) Кредо</w:t>
            </w:r>
          </w:p>
        </w:tc>
        <w:tc>
          <w:tcPr>
            <w:tcW w:w="4915" w:type="dxa"/>
            <w:tcBorders>
              <w:top w:val="single" w:sz="4" w:space="0" w:color="auto"/>
              <w:left w:val="single" w:sz="4" w:space="0" w:color="auto"/>
              <w:bottom w:val="single" w:sz="4" w:space="0" w:color="auto"/>
              <w:right w:val="single" w:sz="4" w:space="0" w:color="auto"/>
            </w:tcBorders>
            <w:shd w:val="clear" w:color="auto" w:fill="FFFFFF"/>
          </w:tcPr>
          <w:p w:rsidR="005E0D43" w:rsidRPr="00522FCD" w:rsidRDefault="005E0D43" w:rsidP="00522FCD">
            <w:pPr>
              <w:jc w:val="both"/>
              <w:rPr>
                <w:sz w:val="24"/>
                <w:szCs w:val="24"/>
              </w:rPr>
            </w:pPr>
            <w:r w:rsidRPr="00522FCD">
              <w:rPr>
                <w:bCs/>
                <w:color w:val="000000"/>
                <w:sz w:val="24"/>
                <w:szCs w:val="24"/>
              </w:rPr>
              <w:t>Ж. Склад ума, мироощущение, мировосприятие</w:t>
            </w:r>
          </w:p>
        </w:tc>
      </w:tr>
    </w:tbl>
    <w:p w:rsidR="005E0D43" w:rsidRPr="00522FCD" w:rsidRDefault="005E0D43" w:rsidP="00522FCD">
      <w:pPr>
        <w:jc w:val="both"/>
        <w:rPr>
          <w:sz w:val="24"/>
          <w:szCs w:val="24"/>
        </w:rPr>
      </w:pPr>
    </w:p>
    <w:p w:rsidR="005E0D43" w:rsidRPr="00522FCD" w:rsidRDefault="005E0D43" w:rsidP="00522FCD">
      <w:pPr>
        <w:jc w:val="both"/>
        <w:rPr>
          <w:sz w:val="24"/>
          <w:szCs w:val="24"/>
        </w:rPr>
      </w:pPr>
      <w:r w:rsidRPr="00522FCD">
        <w:rPr>
          <w:sz w:val="24"/>
          <w:szCs w:val="24"/>
        </w:rPr>
        <w:t xml:space="preserve">В </w:t>
      </w:r>
      <w:r w:rsidRPr="00522FCD">
        <w:rPr>
          <w:i/>
          <w:iCs/>
          <w:sz w:val="24"/>
          <w:szCs w:val="24"/>
        </w:rPr>
        <w:t xml:space="preserve">предложениях есть </w:t>
      </w:r>
      <w:r w:rsidRPr="00522FCD">
        <w:rPr>
          <w:i/>
          <w:iCs/>
          <w:color w:val="000000"/>
          <w:sz w:val="24"/>
          <w:szCs w:val="24"/>
        </w:rPr>
        <w:t>ошибки, связанные с неверным пониманием значения слова или нарушением норм лексической сочетаемости. Исправьте их.</w:t>
      </w:r>
    </w:p>
    <w:p w:rsidR="009C2351" w:rsidRPr="00522FCD" w:rsidRDefault="005E0D43" w:rsidP="00522FCD">
      <w:pPr>
        <w:jc w:val="both"/>
        <w:rPr>
          <w:color w:val="000000"/>
          <w:sz w:val="24"/>
          <w:szCs w:val="24"/>
        </w:rPr>
      </w:pPr>
      <w:r w:rsidRPr="00522FCD">
        <w:rPr>
          <w:color w:val="000000"/>
          <w:sz w:val="24"/>
          <w:szCs w:val="24"/>
        </w:rPr>
        <w:t xml:space="preserve">Иванова грозятся привлечь к уголовной ответственности за аферизм с покупкой дачи. </w:t>
      </w:r>
    </w:p>
    <w:p w:rsidR="005E0D43" w:rsidRPr="00522FCD" w:rsidRDefault="005E0D43" w:rsidP="00522FCD">
      <w:pPr>
        <w:jc w:val="both"/>
        <w:rPr>
          <w:color w:val="000000"/>
          <w:sz w:val="24"/>
          <w:szCs w:val="24"/>
        </w:rPr>
      </w:pPr>
      <w:r w:rsidRPr="00522FCD">
        <w:rPr>
          <w:color w:val="000000"/>
          <w:sz w:val="24"/>
          <w:szCs w:val="24"/>
        </w:rPr>
        <w:t>Волки бежали за ним целым табуном и ожидали удобной минуты, чтобы броситься.</w:t>
      </w:r>
    </w:p>
    <w:p w:rsidR="005E0D43" w:rsidRPr="00522FCD" w:rsidRDefault="005E0D43" w:rsidP="00522FCD">
      <w:pPr>
        <w:jc w:val="both"/>
        <w:rPr>
          <w:sz w:val="24"/>
          <w:szCs w:val="24"/>
        </w:rPr>
      </w:pPr>
      <w:r w:rsidRPr="00522FCD">
        <w:rPr>
          <w:color w:val="000000"/>
          <w:sz w:val="24"/>
          <w:szCs w:val="24"/>
        </w:rPr>
        <w:t>Старика давно мучила бессонница, и часто по ночам он лежал не смыкая взгляда.</w:t>
      </w:r>
    </w:p>
    <w:p w:rsidR="005E0D43" w:rsidRPr="00522FCD" w:rsidRDefault="005E0D43" w:rsidP="00522FCD">
      <w:pPr>
        <w:jc w:val="both"/>
        <w:rPr>
          <w:i/>
          <w:iCs/>
          <w:color w:val="000000"/>
          <w:sz w:val="24"/>
          <w:szCs w:val="24"/>
        </w:rPr>
      </w:pPr>
    </w:p>
    <w:p w:rsidR="005E0D43" w:rsidRPr="00522FCD" w:rsidRDefault="005E0D43" w:rsidP="00522FCD">
      <w:pPr>
        <w:jc w:val="both"/>
        <w:rPr>
          <w:i/>
          <w:iCs/>
          <w:color w:val="000000"/>
          <w:sz w:val="24"/>
          <w:szCs w:val="24"/>
        </w:rPr>
      </w:pPr>
      <w:r w:rsidRPr="00522FCD">
        <w:rPr>
          <w:i/>
          <w:iCs/>
          <w:color w:val="000000"/>
          <w:sz w:val="24"/>
          <w:szCs w:val="24"/>
        </w:rPr>
        <w:t>Подберите толкование к каждому из приведенных паронимов.</w:t>
      </w:r>
    </w:p>
    <w:tbl>
      <w:tblPr>
        <w:tblW w:w="0" w:type="auto"/>
        <w:tblInd w:w="5" w:type="dxa"/>
        <w:tblLayout w:type="fixed"/>
        <w:tblCellMar>
          <w:left w:w="0" w:type="dxa"/>
          <w:right w:w="0" w:type="dxa"/>
        </w:tblCellMar>
        <w:tblLook w:val="0000"/>
      </w:tblPr>
      <w:tblGrid>
        <w:gridCol w:w="4790"/>
        <w:gridCol w:w="4915"/>
      </w:tblGrid>
      <w:tr w:rsidR="005E0D43" w:rsidRPr="00522FCD">
        <w:trPr>
          <w:trHeight w:val="600"/>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Гордость</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color w:val="000000"/>
                <w:sz w:val="24"/>
                <w:szCs w:val="24"/>
              </w:rPr>
              <w:t>А. Чувство собственного достоинства; чувство удовлетворения от сознания</w:t>
            </w:r>
          </w:p>
        </w:tc>
      </w:tr>
      <w:tr w:rsidR="005E0D43" w:rsidRPr="00522FCD">
        <w:trPr>
          <w:trHeight w:val="557"/>
        </w:trPr>
        <w:tc>
          <w:tcPr>
            <w:tcW w:w="4790" w:type="dxa"/>
            <w:tcBorders>
              <w:top w:val="nil"/>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Гордыня</w:t>
            </w:r>
          </w:p>
        </w:tc>
        <w:tc>
          <w:tcPr>
            <w:tcW w:w="4915" w:type="dxa"/>
            <w:tcBorders>
              <w:top w:val="nil"/>
              <w:left w:val="single" w:sz="4" w:space="0" w:color="auto"/>
              <w:bottom w:val="nil"/>
              <w:right w:val="single" w:sz="4" w:space="0" w:color="auto"/>
            </w:tcBorders>
            <w:shd w:val="clear" w:color="auto" w:fill="FFFFFF"/>
            <w:vAlign w:val="bottom"/>
          </w:tcPr>
          <w:p w:rsidR="005E0D43" w:rsidRPr="00522FCD" w:rsidRDefault="005E0D43" w:rsidP="00522FCD">
            <w:pPr>
              <w:spacing w:line="220" w:lineRule="exact"/>
              <w:jc w:val="both"/>
              <w:rPr>
                <w:sz w:val="24"/>
                <w:szCs w:val="24"/>
              </w:rPr>
            </w:pPr>
            <w:r w:rsidRPr="00522FCD">
              <w:rPr>
                <w:color w:val="000000"/>
                <w:sz w:val="24"/>
                <w:szCs w:val="24"/>
              </w:rPr>
              <w:t>достигнутых успехов.</w:t>
            </w:r>
          </w:p>
          <w:p w:rsidR="005E0D43" w:rsidRPr="00522FCD" w:rsidRDefault="005E0D43" w:rsidP="00522FCD">
            <w:pPr>
              <w:spacing w:line="220" w:lineRule="exact"/>
              <w:jc w:val="both"/>
              <w:rPr>
                <w:sz w:val="24"/>
                <w:szCs w:val="24"/>
              </w:rPr>
            </w:pPr>
            <w:r w:rsidRPr="00522FCD">
              <w:rPr>
                <w:color w:val="000000"/>
                <w:sz w:val="24"/>
                <w:szCs w:val="24"/>
              </w:rPr>
              <w:t>Б. Чрезмерно высокое мнение о себе,</w:t>
            </w:r>
          </w:p>
        </w:tc>
      </w:tr>
      <w:tr w:rsidR="005E0D43" w:rsidRPr="00522FCD">
        <w:trPr>
          <w:trHeight w:val="240"/>
        </w:trPr>
        <w:tc>
          <w:tcPr>
            <w:tcW w:w="4790" w:type="dxa"/>
            <w:tcBorders>
              <w:top w:val="nil"/>
              <w:left w:val="single" w:sz="4" w:space="0" w:color="auto"/>
              <w:bottom w:val="nil"/>
              <w:right w:val="nil"/>
            </w:tcBorders>
            <w:shd w:val="clear" w:color="auto" w:fill="FFFFFF"/>
          </w:tcPr>
          <w:p w:rsidR="005E0D43" w:rsidRPr="00522FCD" w:rsidRDefault="005E0D43" w:rsidP="00522FCD">
            <w:pPr>
              <w:jc w:val="both"/>
              <w:rPr>
                <w:sz w:val="24"/>
                <w:szCs w:val="24"/>
              </w:rPr>
            </w:pPr>
          </w:p>
        </w:tc>
        <w:tc>
          <w:tcPr>
            <w:tcW w:w="4915" w:type="dxa"/>
            <w:tcBorders>
              <w:top w:val="nil"/>
              <w:left w:val="single" w:sz="4" w:space="0" w:color="auto"/>
              <w:bottom w:val="nil"/>
              <w:right w:val="single" w:sz="4" w:space="0" w:color="auto"/>
            </w:tcBorders>
            <w:shd w:val="clear" w:color="auto" w:fill="FFFFFF"/>
            <w:vAlign w:val="bottom"/>
          </w:tcPr>
          <w:p w:rsidR="005E0D43" w:rsidRPr="00522FCD" w:rsidRDefault="005E0D43" w:rsidP="00522FCD">
            <w:pPr>
              <w:spacing w:line="220" w:lineRule="exact"/>
              <w:jc w:val="both"/>
              <w:rPr>
                <w:sz w:val="24"/>
                <w:szCs w:val="24"/>
              </w:rPr>
            </w:pPr>
            <w:r w:rsidRPr="00522FCD">
              <w:rPr>
                <w:color w:val="000000"/>
                <w:sz w:val="24"/>
                <w:szCs w:val="24"/>
              </w:rPr>
              <w:t>заносчивость, высокомерие.</w:t>
            </w:r>
          </w:p>
        </w:tc>
      </w:tr>
      <w:tr w:rsidR="005E0D43" w:rsidRPr="00522FCD">
        <w:trPr>
          <w:trHeight w:val="562"/>
        </w:trPr>
        <w:tc>
          <w:tcPr>
            <w:tcW w:w="4790" w:type="dxa"/>
            <w:tcBorders>
              <w:top w:val="single" w:sz="4" w:space="0" w:color="auto"/>
              <w:left w:val="single" w:sz="4" w:space="0" w:color="auto"/>
              <w:bottom w:val="nil"/>
              <w:right w:val="nil"/>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Признание</w:t>
            </w:r>
          </w:p>
        </w:tc>
        <w:tc>
          <w:tcPr>
            <w:tcW w:w="4915" w:type="dxa"/>
            <w:tcBorders>
              <w:top w:val="single" w:sz="4" w:space="0" w:color="auto"/>
              <w:left w:val="single" w:sz="4" w:space="0" w:color="auto"/>
              <w:bottom w:val="nil"/>
              <w:right w:val="single" w:sz="4" w:space="0" w:color="auto"/>
            </w:tcBorders>
            <w:shd w:val="clear" w:color="auto" w:fill="FFFFFF"/>
            <w:vAlign w:val="bottom"/>
          </w:tcPr>
          <w:p w:rsidR="005E0D43" w:rsidRPr="00522FCD" w:rsidRDefault="005E0D43" w:rsidP="00522FCD">
            <w:pPr>
              <w:jc w:val="both"/>
              <w:rPr>
                <w:sz w:val="24"/>
                <w:szCs w:val="24"/>
              </w:rPr>
            </w:pPr>
            <w:r w:rsidRPr="00522FCD">
              <w:rPr>
                <w:color w:val="000000"/>
                <w:sz w:val="24"/>
                <w:szCs w:val="24"/>
              </w:rPr>
              <w:t>А.Выражение положительной оценки, согласия с чем-либо.</w:t>
            </w:r>
          </w:p>
        </w:tc>
      </w:tr>
      <w:tr w:rsidR="005E0D43" w:rsidRPr="00522FCD">
        <w:trPr>
          <w:trHeight w:val="317"/>
        </w:trPr>
        <w:tc>
          <w:tcPr>
            <w:tcW w:w="4790" w:type="dxa"/>
            <w:tcBorders>
              <w:top w:val="nil"/>
              <w:left w:val="single" w:sz="4" w:space="0" w:color="auto"/>
              <w:bottom w:val="nil"/>
              <w:right w:val="nil"/>
            </w:tcBorders>
            <w:shd w:val="clear" w:color="auto" w:fill="FFFFFF"/>
            <w:vAlign w:val="bottom"/>
          </w:tcPr>
          <w:p w:rsidR="005E0D43" w:rsidRPr="00522FCD" w:rsidRDefault="005E0D43" w:rsidP="00522FCD">
            <w:pPr>
              <w:spacing w:line="220" w:lineRule="exact"/>
              <w:jc w:val="both"/>
              <w:rPr>
                <w:sz w:val="24"/>
                <w:szCs w:val="24"/>
              </w:rPr>
            </w:pPr>
            <w:r w:rsidRPr="00522FCD">
              <w:rPr>
                <w:color w:val="000000"/>
                <w:sz w:val="24"/>
                <w:szCs w:val="24"/>
              </w:rPr>
              <w:t>Признательность</w:t>
            </w:r>
          </w:p>
        </w:tc>
        <w:tc>
          <w:tcPr>
            <w:tcW w:w="4915" w:type="dxa"/>
            <w:tcBorders>
              <w:top w:val="nil"/>
              <w:left w:val="single" w:sz="4" w:space="0" w:color="auto"/>
              <w:bottom w:val="nil"/>
              <w:right w:val="single" w:sz="4" w:space="0" w:color="auto"/>
            </w:tcBorders>
            <w:shd w:val="clear" w:color="auto" w:fill="FFFFFF"/>
            <w:vAlign w:val="bottom"/>
          </w:tcPr>
          <w:p w:rsidR="005E0D43" w:rsidRPr="00522FCD" w:rsidRDefault="005E0D43" w:rsidP="00522FCD">
            <w:pPr>
              <w:spacing w:line="220" w:lineRule="exact"/>
              <w:jc w:val="both"/>
              <w:rPr>
                <w:sz w:val="24"/>
                <w:szCs w:val="24"/>
              </w:rPr>
            </w:pPr>
            <w:r w:rsidRPr="00522FCD">
              <w:rPr>
                <w:color w:val="000000"/>
                <w:sz w:val="24"/>
                <w:szCs w:val="24"/>
              </w:rPr>
              <w:t>Б.Чувство благодарности за услуги, помощь,</w:t>
            </w:r>
          </w:p>
        </w:tc>
      </w:tr>
      <w:tr w:rsidR="005E0D43" w:rsidRPr="00522FCD">
        <w:trPr>
          <w:trHeight w:val="245"/>
        </w:trPr>
        <w:tc>
          <w:tcPr>
            <w:tcW w:w="4790" w:type="dxa"/>
            <w:tcBorders>
              <w:top w:val="nil"/>
              <w:left w:val="single" w:sz="4" w:space="0" w:color="auto"/>
              <w:bottom w:val="single" w:sz="4" w:space="0" w:color="auto"/>
              <w:right w:val="nil"/>
            </w:tcBorders>
            <w:shd w:val="clear" w:color="auto" w:fill="FFFFFF"/>
          </w:tcPr>
          <w:p w:rsidR="005E0D43" w:rsidRPr="00522FCD" w:rsidRDefault="005E0D43" w:rsidP="00522FCD">
            <w:pPr>
              <w:jc w:val="both"/>
              <w:rPr>
                <w:sz w:val="24"/>
                <w:szCs w:val="24"/>
              </w:rPr>
            </w:pPr>
          </w:p>
        </w:tc>
        <w:tc>
          <w:tcPr>
            <w:tcW w:w="4915" w:type="dxa"/>
            <w:tcBorders>
              <w:top w:val="nil"/>
              <w:left w:val="single" w:sz="4" w:space="0" w:color="auto"/>
              <w:bottom w:val="single" w:sz="4" w:space="0" w:color="auto"/>
              <w:right w:val="single" w:sz="4" w:space="0" w:color="auto"/>
            </w:tcBorders>
            <w:shd w:val="clear" w:color="auto" w:fill="FFFFFF"/>
          </w:tcPr>
          <w:p w:rsidR="005E0D43" w:rsidRPr="00522FCD" w:rsidRDefault="005E0D43" w:rsidP="00522FCD">
            <w:pPr>
              <w:spacing w:line="220" w:lineRule="exact"/>
              <w:jc w:val="both"/>
              <w:rPr>
                <w:sz w:val="24"/>
                <w:szCs w:val="24"/>
              </w:rPr>
            </w:pPr>
            <w:r w:rsidRPr="00522FCD">
              <w:rPr>
                <w:color w:val="000000"/>
                <w:sz w:val="24"/>
                <w:szCs w:val="24"/>
              </w:rPr>
              <w:t>внимание.</w:t>
            </w:r>
          </w:p>
        </w:tc>
      </w:tr>
    </w:tbl>
    <w:p w:rsidR="005E0D43" w:rsidRPr="00522FCD" w:rsidRDefault="005E0D43" w:rsidP="00522FCD">
      <w:pPr>
        <w:jc w:val="both"/>
        <w:rPr>
          <w:i/>
          <w:iCs/>
          <w:color w:val="000000"/>
          <w:sz w:val="24"/>
          <w:szCs w:val="24"/>
        </w:rPr>
      </w:pPr>
    </w:p>
    <w:p w:rsidR="005E0D43" w:rsidRPr="00522FCD" w:rsidRDefault="005E0D43" w:rsidP="00522FCD">
      <w:pPr>
        <w:jc w:val="both"/>
        <w:rPr>
          <w:i/>
          <w:iCs/>
          <w:color w:val="000000"/>
          <w:sz w:val="24"/>
          <w:szCs w:val="24"/>
        </w:rPr>
      </w:pPr>
      <w:r w:rsidRPr="00522FCD">
        <w:rPr>
          <w:i/>
          <w:iCs/>
          <w:color w:val="000000"/>
          <w:sz w:val="24"/>
          <w:szCs w:val="24"/>
        </w:rPr>
        <w:lastRenderedPageBreak/>
        <w:t>Объясните разницу в значении словосочетаний.</w:t>
      </w:r>
    </w:p>
    <w:p w:rsidR="005E0D43" w:rsidRPr="00522FCD" w:rsidRDefault="005E0D43" w:rsidP="00436662">
      <w:pPr>
        <w:numPr>
          <w:ilvl w:val="0"/>
          <w:numId w:val="4"/>
        </w:numPr>
        <w:jc w:val="both"/>
        <w:rPr>
          <w:color w:val="000000"/>
          <w:sz w:val="24"/>
          <w:szCs w:val="24"/>
        </w:rPr>
      </w:pPr>
      <w:r w:rsidRPr="00522FCD">
        <w:rPr>
          <w:color w:val="000000"/>
          <w:sz w:val="24"/>
          <w:szCs w:val="24"/>
        </w:rPr>
        <w:t>Хозяйская пристройка - хозяйственная пристройка</w:t>
      </w:r>
    </w:p>
    <w:p w:rsidR="005E0D43" w:rsidRPr="00522FCD" w:rsidRDefault="005E0D43" w:rsidP="00436662">
      <w:pPr>
        <w:numPr>
          <w:ilvl w:val="0"/>
          <w:numId w:val="4"/>
        </w:numPr>
        <w:jc w:val="both"/>
        <w:rPr>
          <w:color w:val="000000"/>
          <w:sz w:val="24"/>
          <w:szCs w:val="24"/>
        </w:rPr>
      </w:pPr>
      <w:r w:rsidRPr="00522FCD">
        <w:rPr>
          <w:color w:val="000000"/>
          <w:sz w:val="24"/>
          <w:szCs w:val="24"/>
        </w:rPr>
        <w:t>Опасный человек - опасливый человек</w:t>
      </w:r>
    </w:p>
    <w:p w:rsidR="005E0D43" w:rsidRPr="00522FCD" w:rsidRDefault="005E0D43" w:rsidP="00436662">
      <w:pPr>
        <w:numPr>
          <w:ilvl w:val="0"/>
          <w:numId w:val="4"/>
        </w:numPr>
        <w:jc w:val="both"/>
        <w:rPr>
          <w:color w:val="000000"/>
          <w:sz w:val="24"/>
          <w:szCs w:val="24"/>
        </w:rPr>
      </w:pPr>
      <w:r w:rsidRPr="00522FCD">
        <w:rPr>
          <w:color w:val="000000"/>
          <w:sz w:val="24"/>
          <w:szCs w:val="24"/>
        </w:rPr>
        <w:t>Враждебные действия - вражеские действия</w:t>
      </w:r>
    </w:p>
    <w:p w:rsidR="005E0D43" w:rsidRPr="00522FCD" w:rsidRDefault="005E0D43" w:rsidP="00522FCD">
      <w:pPr>
        <w:jc w:val="both"/>
        <w:rPr>
          <w:i/>
          <w:iCs/>
          <w:color w:val="000000"/>
          <w:sz w:val="24"/>
          <w:szCs w:val="24"/>
        </w:rPr>
      </w:pPr>
    </w:p>
    <w:p w:rsidR="005E0D43" w:rsidRPr="00522FCD" w:rsidRDefault="005E0D43" w:rsidP="00522FCD">
      <w:pPr>
        <w:jc w:val="both"/>
        <w:rPr>
          <w:i/>
          <w:iCs/>
          <w:color w:val="000000"/>
          <w:sz w:val="24"/>
          <w:szCs w:val="24"/>
        </w:rPr>
      </w:pPr>
      <w:r w:rsidRPr="00522FCD">
        <w:rPr>
          <w:i/>
          <w:iCs/>
          <w:color w:val="000000"/>
          <w:sz w:val="24"/>
          <w:szCs w:val="24"/>
        </w:rPr>
        <w:t>Исправьте возможные ошибки.</w:t>
      </w:r>
    </w:p>
    <w:p w:rsidR="005E0D43" w:rsidRPr="00522FCD" w:rsidRDefault="005E0D43" w:rsidP="00522FCD">
      <w:pPr>
        <w:jc w:val="both"/>
        <w:rPr>
          <w:color w:val="000000"/>
          <w:sz w:val="24"/>
          <w:szCs w:val="24"/>
        </w:rPr>
      </w:pPr>
      <w:r w:rsidRPr="00522FCD">
        <w:rPr>
          <w:color w:val="000000"/>
          <w:sz w:val="24"/>
          <w:szCs w:val="24"/>
        </w:rPr>
        <w:t>Качество построенных фирмой квартир желает лучшего.</w:t>
      </w:r>
    </w:p>
    <w:p w:rsidR="005E0D43" w:rsidRPr="00522FCD" w:rsidRDefault="005E0D43" w:rsidP="00522FCD">
      <w:pPr>
        <w:jc w:val="both"/>
        <w:rPr>
          <w:color w:val="000000"/>
          <w:sz w:val="24"/>
          <w:szCs w:val="24"/>
        </w:rPr>
      </w:pPr>
      <w:r w:rsidRPr="00522FCD">
        <w:rPr>
          <w:color w:val="000000"/>
          <w:sz w:val="24"/>
          <w:szCs w:val="24"/>
        </w:rPr>
        <w:t>По окончательному завершению подсчета голосов избирательная комиссия опубликует окончательные данные.</w:t>
      </w:r>
    </w:p>
    <w:p w:rsidR="005E0D43" w:rsidRPr="00522FCD" w:rsidRDefault="005E0D43" w:rsidP="00522FCD">
      <w:pPr>
        <w:jc w:val="both"/>
        <w:rPr>
          <w:color w:val="000000"/>
          <w:sz w:val="24"/>
          <w:szCs w:val="24"/>
        </w:rPr>
      </w:pPr>
      <w:r w:rsidRPr="00522FCD">
        <w:rPr>
          <w:color w:val="000000"/>
          <w:sz w:val="24"/>
          <w:szCs w:val="24"/>
        </w:rPr>
        <w:t>Руководители телеканала уверены, что такие передачи воспитывают патриотизм и любовь к родине.</w:t>
      </w:r>
    </w:p>
    <w:p w:rsidR="005E0D43" w:rsidRPr="00522FCD" w:rsidRDefault="005E0D43" w:rsidP="00522FCD">
      <w:pPr>
        <w:jc w:val="both"/>
        <w:rPr>
          <w:i/>
          <w:iCs/>
          <w:color w:val="000000"/>
          <w:sz w:val="24"/>
          <w:szCs w:val="24"/>
        </w:rPr>
      </w:pPr>
    </w:p>
    <w:p w:rsidR="005E0D43" w:rsidRPr="00522FCD" w:rsidRDefault="005E0D43" w:rsidP="00522FCD">
      <w:pPr>
        <w:jc w:val="both"/>
        <w:rPr>
          <w:i/>
          <w:iCs/>
          <w:color w:val="000000"/>
          <w:sz w:val="24"/>
          <w:szCs w:val="24"/>
        </w:rPr>
      </w:pPr>
      <w:r w:rsidRPr="00522FCD">
        <w:rPr>
          <w:i/>
          <w:iCs/>
          <w:color w:val="000000"/>
          <w:sz w:val="24"/>
          <w:szCs w:val="24"/>
        </w:rPr>
        <w:t>Исправьте в предложении ошибку, допущенную при использовании в речи фразеологизмов.</w:t>
      </w:r>
    </w:p>
    <w:p w:rsidR="005E0D43" w:rsidRPr="00522FCD" w:rsidRDefault="005E0D43" w:rsidP="00522FCD">
      <w:pPr>
        <w:jc w:val="both"/>
        <w:rPr>
          <w:color w:val="000000"/>
          <w:sz w:val="24"/>
          <w:szCs w:val="24"/>
        </w:rPr>
      </w:pPr>
      <w:r w:rsidRPr="00522FCD">
        <w:rPr>
          <w:color w:val="000000"/>
          <w:sz w:val="24"/>
          <w:szCs w:val="24"/>
        </w:rPr>
        <w:t>Грампластинка не сказала еще своего последнего слова, она еще будет востребована потребителями.</w:t>
      </w:r>
    </w:p>
    <w:p w:rsidR="005E0D43" w:rsidRPr="00522FCD" w:rsidRDefault="005E0D43" w:rsidP="00522FCD">
      <w:pPr>
        <w:jc w:val="both"/>
        <w:rPr>
          <w:color w:val="000000"/>
          <w:sz w:val="24"/>
          <w:szCs w:val="24"/>
        </w:rPr>
      </w:pPr>
      <w:r w:rsidRPr="00522FCD">
        <w:rPr>
          <w:color w:val="000000"/>
          <w:sz w:val="24"/>
          <w:szCs w:val="24"/>
        </w:rPr>
        <w:t>Язык не поднимается говорить об этом.</w:t>
      </w:r>
    </w:p>
    <w:p w:rsidR="005E0D43" w:rsidRPr="00522FCD" w:rsidRDefault="005E0D43" w:rsidP="00522FCD">
      <w:pPr>
        <w:jc w:val="both"/>
        <w:rPr>
          <w:color w:val="000000"/>
          <w:sz w:val="24"/>
          <w:szCs w:val="24"/>
        </w:rPr>
      </w:pPr>
      <w:r w:rsidRPr="00522FCD">
        <w:rPr>
          <w:color w:val="000000"/>
          <w:sz w:val="24"/>
          <w:szCs w:val="24"/>
        </w:rPr>
        <w:t>Со всех своих длинных ног она принялась бежать.</w:t>
      </w:r>
    </w:p>
    <w:p w:rsidR="005E0D43" w:rsidRPr="00522FCD" w:rsidRDefault="005E0D43" w:rsidP="00522FCD">
      <w:pPr>
        <w:jc w:val="both"/>
        <w:rPr>
          <w:color w:val="000000"/>
          <w:sz w:val="24"/>
          <w:szCs w:val="24"/>
        </w:rPr>
      </w:pPr>
      <w:r w:rsidRPr="00522FCD">
        <w:rPr>
          <w:color w:val="000000"/>
          <w:sz w:val="24"/>
          <w:szCs w:val="24"/>
        </w:rPr>
        <w:t>Жизнь у нее всегда проходила на людях, как на ладони</w:t>
      </w:r>
    </w:p>
    <w:p w:rsidR="005E0D43" w:rsidRPr="00522FCD" w:rsidRDefault="005E0D43" w:rsidP="00522FCD">
      <w:pPr>
        <w:jc w:val="both"/>
        <w:rPr>
          <w:color w:val="000000"/>
          <w:sz w:val="24"/>
          <w:szCs w:val="24"/>
        </w:rPr>
      </w:pPr>
      <w:r w:rsidRPr="00522FCD">
        <w:rPr>
          <w:color w:val="000000"/>
          <w:sz w:val="24"/>
          <w:szCs w:val="24"/>
        </w:rPr>
        <w:t>Журналисты отправились по магазинам, чтобы на собственной шкуре посмотреть, как обстоят дела с ценами на книги.</w:t>
      </w:r>
    </w:p>
    <w:p w:rsidR="009C2351" w:rsidRPr="00522FCD" w:rsidRDefault="009C2351" w:rsidP="00522FCD">
      <w:pPr>
        <w:jc w:val="both"/>
        <w:rPr>
          <w:i/>
          <w:iCs/>
          <w:color w:val="000000"/>
          <w:sz w:val="24"/>
          <w:szCs w:val="24"/>
        </w:rPr>
      </w:pPr>
    </w:p>
    <w:p w:rsidR="005E0D43" w:rsidRPr="00522FCD" w:rsidRDefault="005E0D43" w:rsidP="00522FCD">
      <w:pPr>
        <w:jc w:val="both"/>
        <w:rPr>
          <w:i/>
          <w:iCs/>
          <w:color w:val="000000"/>
          <w:sz w:val="24"/>
          <w:szCs w:val="24"/>
        </w:rPr>
      </w:pPr>
      <w:r w:rsidRPr="00522FCD">
        <w:rPr>
          <w:i/>
          <w:iCs/>
          <w:color w:val="000000"/>
          <w:sz w:val="24"/>
          <w:szCs w:val="24"/>
        </w:rPr>
        <w:t>Исправьте словосочетания, в которых есть ошибки, связанные с использованием паронимов.</w:t>
      </w:r>
    </w:p>
    <w:p w:rsidR="005E0D43" w:rsidRPr="00522FCD" w:rsidRDefault="005E0D43" w:rsidP="00522FCD">
      <w:pPr>
        <w:jc w:val="both"/>
        <w:rPr>
          <w:color w:val="000000"/>
          <w:sz w:val="24"/>
          <w:szCs w:val="24"/>
        </w:rPr>
      </w:pPr>
      <w:r w:rsidRPr="00522FCD">
        <w:rPr>
          <w:color w:val="000000"/>
          <w:sz w:val="24"/>
          <w:szCs w:val="24"/>
        </w:rPr>
        <w:t>Жильцы города</w:t>
      </w:r>
    </w:p>
    <w:p w:rsidR="005E0D43" w:rsidRPr="00522FCD" w:rsidRDefault="005E0D43" w:rsidP="00522FCD">
      <w:pPr>
        <w:jc w:val="both"/>
        <w:rPr>
          <w:color w:val="000000"/>
          <w:sz w:val="24"/>
          <w:szCs w:val="24"/>
        </w:rPr>
      </w:pPr>
      <w:r w:rsidRPr="00522FCD">
        <w:rPr>
          <w:color w:val="000000"/>
          <w:sz w:val="24"/>
          <w:szCs w:val="24"/>
        </w:rPr>
        <w:t>Ее двухгодовый малыш</w:t>
      </w:r>
    </w:p>
    <w:p w:rsidR="005E0D43" w:rsidRPr="00522FCD" w:rsidRDefault="005E0D43" w:rsidP="00522FCD">
      <w:pPr>
        <w:jc w:val="both"/>
        <w:rPr>
          <w:color w:val="000000"/>
          <w:sz w:val="24"/>
          <w:szCs w:val="24"/>
        </w:rPr>
      </w:pPr>
      <w:r w:rsidRPr="00522FCD">
        <w:rPr>
          <w:color w:val="000000"/>
          <w:sz w:val="24"/>
          <w:szCs w:val="24"/>
        </w:rPr>
        <w:t>Благодарная телеграмма</w:t>
      </w:r>
    </w:p>
    <w:p w:rsidR="005E0D43" w:rsidRPr="00522FCD" w:rsidRDefault="005E0D43" w:rsidP="00522FCD">
      <w:pPr>
        <w:jc w:val="both"/>
        <w:rPr>
          <w:sz w:val="24"/>
          <w:szCs w:val="24"/>
        </w:rPr>
      </w:pPr>
      <w:r w:rsidRPr="00522FCD">
        <w:rPr>
          <w:color w:val="000000"/>
          <w:sz w:val="24"/>
          <w:szCs w:val="24"/>
        </w:rPr>
        <w:t>Игривые вина</w:t>
      </w:r>
    </w:p>
    <w:p w:rsidR="000D75D3" w:rsidRDefault="000D75D3" w:rsidP="00522FCD">
      <w:pPr>
        <w:jc w:val="both"/>
        <w:rPr>
          <w:sz w:val="24"/>
          <w:szCs w:val="24"/>
        </w:rPr>
      </w:pPr>
    </w:p>
    <w:p w:rsidR="006C577B" w:rsidRPr="00522FCD" w:rsidRDefault="009C2351" w:rsidP="00522FCD">
      <w:pPr>
        <w:jc w:val="both"/>
        <w:rPr>
          <w:sz w:val="24"/>
          <w:szCs w:val="24"/>
        </w:rPr>
      </w:pPr>
      <w:r w:rsidRPr="00522FCD">
        <w:rPr>
          <w:sz w:val="24"/>
          <w:szCs w:val="24"/>
        </w:rPr>
        <w:t>Ответы</w:t>
      </w:r>
    </w:p>
    <w:tbl>
      <w:tblPr>
        <w:tblW w:w="9705" w:type="dxa"/>
        <w:tblInd w:w="5" w:type="dxa"/>
        <w:tblLayout w:type="fixed"/>
        <w:tblCellMar>
          <w:left w:w="0" w:type="dxa"/>
          <w:right w:w="0" w:type="dxa"/>
        </w:tblCellMar>
        <w:tblLook w:val="0000"/>
      </w:tblPr>
      <w:tblGrid>
        <w:gridCol w:w="1248"/>
        <w:gridCol w:w="302"/>
        <w:gridCol w:w="1738"/>
        <w:gridCol w:w="2126"/>
        <w:gridCol w:w="4291"/>
      </w:tblGrid>
      <w:tr w:rsidR="009C2351" w:rsidRPr="00522FCD" w:rsidTr="009C2351">
        <w:trPr>
          <w:trHeight w:val="566"/>
        </w:trPr>
        <w:tc>
          <w:tcPr>
            <w:tcW w:w="1248" w:type="dxa"/>
            <w:tcBorders>
              <w:top w:val="single" w:sz="4" w:space="0" w:color="auto"/>
              <w:left w:val="single" w:sz="4" w:space="0" w:color="auto"/>
              <w:bottom w:val="nil"/>
              <w:right w:val="nil"/>
            </w:tcBorders>
            <w:shd w:val="clear" w:color="auto" w:fill="FFFFFF"/>
            <w:vAlign w:val="center"/>
          </w:tcPr>
          <w:p w:rsidR="009C2351" w:rsidRPr="00522FCD" w:rsidRDefault="009C2351" w:rsidP="00522FCD">
            <w:pPr>
              <w:spacing w:line="220" w:lineRule="exact"/>
              <w:jc w:val="both"/>
              <w:rPr>
                <w:sz w:val="24"/>
                <w:szCs w:val="24"/>
              </w:rPr>
            </w:pPr>
            <w:r w:rsidRPr="00522FCD">
              <w:rPr>
                <w:bCs/>
                <w:color w:val="000000"/>
                <w:sz w:val="24"/>
                <w:szCs w:val="24"/>
              </w:rPr>
              <w:t>1.</w:t>
            </w:r>
          </w:p>
        </w:tc>
        <w:tc>
          <w:tcPr>
            <w:tcW w:w="4166" w:type="dxa"/>
            <w:gridSpan w:val="3"/>
            <w:tcBorders>
              <w:top w:val="single" w:sz="4" w:space="0" w:color="auto"/>
              <w:left w:val="single" w:sz="4" w:space="0" w:color="auto"/>
              <w:bottom w:val="nil"/>
              <w:right w:val="nil"/>
            </w:tcBorders>
            <w:shd w:val="clear" w:color="auto" w:fill="FFFFFF"/>
            <w:vAlign w:val="bottom"/>
          </w:tcPr>
          <w:p w:rsidR="009C2351" w:rsidRPr="00522FCD" w:rsidRDefault="009C2351" w:rsidP="00522FCD">
            <w:pPr>
              <w:jc w:val="both"/>
              <w:rPr>
                <w:sz w:val="24"/>
                <w:szCs w:val="24"/>
              </w:rPr>
            </w:pPr>
            <w:r w:rsidRPr="00522FCD">
              <w:rPr>
                <w:bCs/>
                <w:color w:val="000000"/>
                <w:sz w:val="24"/>
                <w:szCs w:val="24"/>
              </w:rPr>
              <w:t>атташе, остальные связаны с судом, судопроизводством</w:t>
            </w:r>
          </w:p>
        </w:tc>
        <w:tc>
          <w:tcPr>
            <w:tcW w:w="4291" w:type="dxa"/>
            <w:tcBorders>
              <w:top w:val="single" w:sz="4" w:space="0" w:color="auto"/>
              <w:left w:val="single" w:sz="4" w:space="0" w:color="auto"/>
              <w:bottom w:val="nil"/>
              <w:right w:val="single" w:sz="4" w:space="0" w:color="auto"/>
            </w:tcBorders>
            <w:shd w:val="clear" w:color="auto" w:fill="FFFFFF"/>
            <w:vAlign w:val="bottom"/>
          </w:tcPr>
          <w:p w:rsidR="009C2351" w:rsidRPr="00522FCD" w:rsidRDefault="009C2351" w:rsidP="00522FCD">
            <w:pPr>
              <w:jc w:val="both"/>
              <w:rPr>
                <w:sz w:val="24"/>
                <w:szCs w:val="24"/>
              </w:rPr>
            </w:pPr>
            <w:r w:rsidRPr="00522FCD">
              <w:rPr>
                <w:bCs/>
                <w:color w:val="000000"/>
                <w:sz w:val="24"/>
                <w:szCs w:val="24"/>
              </w:rPr>
              <w:t>турне, остальные связаны с деятельностью властей</w:t>
            </w:r>
          </w:p>
        </w:tc>
      </w:tr>
      <w:tr w:rsidR="009C2351" w:rsidRPr="00522FCD" w:rsidTr="009C2351">
        <w:trPr>
          <w:trHeight w:val="1392"/>
        </w:trPr>
        <w:tc>
          <w:tcPr>
            <w:tcW w:w="1248" w:type="dxa"/>
            <w:tcBorders>
              <w:top w:val="single" w:sz="4" w:space="0" w:color="auto"/>
              <w:left w:val="single" w:sz="4" w:space="0" w:color="auto"/>
              <w:bottom w:val="nil"/>
              <w:right w:val="nil"/>
            </w:tcBorders>
            <w:shd w:val="clear" w:color="auto" w:fill="FFFFFF"/>
          </w:tcPr>
          <w:p w:rsidR="009C2351" w:rsidRPr="00522FCD" w:rsidRDefault="009C2351" w:rsidP="00522FCD">
            <w:pPr>
              <w:spacing w:line="220" w:lineRule="exact"/>
              <w:jc w:val="both"/>
              <w:rPr>
                <w:sz w:val="24"/>
                <w:szCs w:val="24"/>
              </w:rPr>
            </w:pPr>
            <w:r w:rsidRPr="00522FCD">
              <w:rPr>
                <w:bCs/>
                <w:color w:val="000000"/>
                <w:sz w:val="24"/>
                <w:szCs w:val="24"/>
              </w:rPr>
              <w:t>2.</w:t>
            </w:r>
          </w:p>
        </w:tc>
        <w:tc>
          <w:tcPr>
            <w:tcW w:w="4166" w:type="dxa"/>
            <w:gridSpan w:val="3"/>
            <w:tcBorders>
              <w:top w:val="single" w:sz="4" w:space="0" w:color="auto"/>
              <w:left w:val="single" w:sz="4" w:space="0" w:color="auto"/>
              <w:bottom w:val="nil"/>
              <w:right w:val="nil"/>
            </w:tcBorders>
            <w:shd w:val="clear" w:color="auto" w:fill="FFFFFF"/>
            <w:vAlign w:val="bottom"/>
          </w:tcPr>
          <w:p w:rsidR="009C2351" w:rsidRPr="00522FCD" w:rsidRDefault="009C2351" w:rsidP="00522FCD">
            <w:pPr>
              <w:jc w:val="both"/>
              <w:rPr>
                <w:sz w:val="24"/>
                <w:szCs w:val="24"/>
              </w:rPr>
            </w:pPr>
            <w:r w:rsidRPr="00522FCD">
              <w:rPr>
                <w:bCs/>
                <w:color w:val="000000"/>
                <w:sz w:val="24"/>
                <w:szCs w:val="24"/>
              </w:rPr>
              <w:t>Монография- это научный труд, посвященный одной проблеме, обычно одного автора или нескольких соавторов; дано определение слова «хрестоматия»</w:t>
            </w:r>
          </w:p>
        </w:tc>
        <w:tc>
          <w:tcPr>
            <w:tcW w:w="4291" w:type="dxa"/>
            <w:tcBorders>
              <w:top w:val="single" w:sz="4" w:space="0" w:color="auto"/>
              <w:left w:val="single" w:sz="4" w:space="0" w:color="auto"/>
              <w:bottom w:val="nil"/>
              <w:right w:val="single" w:sz="4" w:space="0" w:color="auto"/>
            </w:tcBorders>
            <w:shd w:val="clear" w:color="auto" w:fill="FFFFFF"/>
          </w:tcPr>
          <w:p w:rsidR="009C2351" w:rsidRPr="00522FCD" w:rsidRDefault="009C2351" w:rsidP="00522FCD">
            <w:pPr>
              <w:jc w:val="both"/>
              <w:rPr>
                <w:sz w:val="24"/>
                <w:szCs w:val="24"/>
              </w:rPr>
            </w:pPr>
            <w:r w:rsidRPr="00522FCD">
              <w:rPr>
                <w:bCs/>
                <w:color w:val="000000"/>
                <w:sz w:val="24"/>
                <w:szCs w:val="24"/>
              </w:rPr>
              <w:t>Филателия- это коллекционирование марок, конвертов, почтовых отправлений.</w:t>
            </w:r>
          </w:p>
        </w:tc>
      </w:tr>
      <w:tr w:rsidR="009C2351" w:rsidRPr="00522FCD" w:rsidTr="009C2351">
        <w:trPr>
          <w:trHeight w:val="283"/>
        </w:trPr>
        <w:tc>
          <w:tcPr>
            <w:tcW w:w="1248"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3.</w:t>
            </w:r>
          </w:p>
        </w:tc>
        <w:tc>
          <w:tcPr>
            <w:tcW w:w="4166" w:type="dxa"/>
            <w:gridSpan w:val="3"/>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1Б, 2Г,3Е, 4В, 5Ж, 6З, 7А, 8Д.</w:t>
            </w:r>
          </w:p>
        </w:tc>
        <w:tc>
          <w:tcPr>
            <w:tcW w:w="4291" w:type="dxa"/>
            <w:tcBorders>
              <w:top w:val="single" w:sz="4" w:space="0" w:color="auto"/>
              <w:left w:val="single" w:sz="4" w:space="0" w:color="auto"/>
              <w:bottom w:val="nil"/>
              <w:right w:val="single" w:sz="4" w:space="0" w:color="auto"/>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1Б, 2Г, 3Д, 4А, 5В, 6З, 7Е, 8Ж</w:t>
            </w:r>
          </w:p>
        </w:tc>
      </w:tr>
      <w:tr w:rsidR="009C2351" w:rsidRPr="00522FCD" w:rsidTr="009C2351">
        <w:trPr>
          <w:trHeight w:val="2218"/>
        </w:trPr>
        <w:tc>
          <w:tcPr>
            <w:tcW w:w="1248" w:type="dxa"/>
            <w:tcBorders>
              <w:top w:val="single" w:sz="4" w:space="0" w:color="auto"/>
              <w:left w:val="single" w:sz="4" w:space="0" w:color="auto"/>
              <w:bottom w:val="nil"/>
              <w:right w:val="nil"/>
            </w:tcBorders>
            <w:shd w:val="clear" w:color="auto" w:fill="FFFFFF"/>
          </w:tcPr>
          <w:p w:rsidR="009C2351" w:rsidRPr="00522FCD" w:rsidRDefault="009C2351" w:rsidP="00522FCD">
            <w:pPr>
              <w:spacing w:line="220" w:lineRule="exact"/>
              <w:jc w:val="both"/>
              <w:rPr>
                <w:sz w:val="24"/>
                <w:szCs w:val="24"/>
              </w:rPr>
            </w:pPr>
            <w:r w:rsidRPr="00522FCD">
              <w:rPr>
                <w:bCs/>
                <w:color w:val="000000"/>
                <w:sz w:val="24"/>
                <w:szCs w:val="24"/>
              </w:rPr>
              <w:t>4.</w:t>
            </w:r>
          </w:p>
        </w:tc>
        <w:tc>
          <w:tcPr>
            <w:tcW w:w="4166" w:type="dxa"/>
            <w:gridSpan w:val="3"/>
            <w:tcBorders>
              <w:top w:val="single" w:sz="4" w:space="0" w:color="auto"/>
              <w:left w:val="single" w:sz="4" w:space="0" w:color="auto"/>
              <w:bottom w:val="nil"/>
              <w:right w:val="nil"/>
            </w:tcBorders>
            <w:shd w:val="clear" w:color="auto" w:fill="FFFFFF"/>
            <w:vAlign w:val="bottom"/>
          </w:tcPr>
          <w:p w:rsidR="009C2351" w:rsidRPr="00522FCD" w:rsidRDefault="009C2351" w:rsidP="00522FCD">
            <w:pPr>
              <w:jc w:val="both"/>
              <w:rPr>
                <w:bCs/>
                <w:color w:val="000000"/>
                <w:sz w:val="24"/>
                <w:szCs w:val="24"/>
              </w:rPr>
            </w:pPr>
            <w:r w:rsidRPr="00522FCD">
              <w:rPr>
                <w:bCs/>
                <w:color w:val="000000"/>
                <w:sz w:val="24"/>
                <w:szCs w:val="24"/>
              </w:rPr>
              <w:t>Отвечает за реквизит и костюм.</w:t>
            </w:r>
          </w:p>
          <w:p w:rsidR="009C2351" w:rsidRPr="00522FCD" w:rsidRDefault="009C2351" w:rsidP="00522FCD">
            <w:pPr>
              <w:jc w:val="both"/>
              <w:rPr>
                <w:bCs/>
                <w:color w:val="000000"/>
                <w:sz w:val="24"/>
                <w:szCs w:val="24"/>
              </w:rPr>
            </w:pPr>
            <w:r w:rsidRPr="00522FCD">
              <w:rPr>
                <w:bCs/>
                <w:color w:val="000000"/>
                <w:sz w:val="24"/>
                <w:szCs w:val="24"/>
              </w:rPr>
              <w:t>Нужно установить тотальный контроль.</w:t>
            </w:r>
          </w:p>
          <w:p w:rsidR="009C2351" w:rsidRPr="00522FCD" w:rsidRDefault="009C2351" w:rsidP="00522FCD">
            <w:pPr>
              <w:jc w:val="both"/>
              <w:rPr>
                <w:bCs/>
                <w:color w:val="000000"/>
                <w:sz w:val="24"/>
                <w:szCs w:val="24"/>
              </w:rPr>
            </w:pPr>
            <w:r w:rsidRPr="00522FCD">
              <w:rPr>
                <w:bCs/>
                <w:color w:val="000000"/>
                <w:sz w:val="24"/>
                <w:szCs w:val="24"/>
              </w:rPr>
              <w:t>Расположилась большая компания молодых людей.</w:t>
            </w:r>
          </w:p>
          <w:p w:rsidR="009C2351" w:rsidRPr="00522FCD" w:rsidRDefault="009C2351" w:rsidP="00522FCD">
            <w:pPr>
              <w:jc w:val="both"/>
              <w:rPr>
                <w:bCs/>
                <w:color w:val="000000"/>
                <w:sz w:val="24"/>
                <w:szCs w:val="24"/>
              </w:rPr>
            </w:pPr>
            <w:r w:rsidRPr="00522FCD">
              <w:rPr>
                <w:bCs/>
                <w:color w:val="000000"/>
                <w:sz w:val="24"/>
                <w:szCs w:val="24"/>
              </w:rPr>
              <w:t>Продолжительность светового дня возросла на двадцать пять минут</w:t>
            </w:r>
          </w:p>
          <w:p w:rsidR="009C2351" w:rsidRPr="00522FCD" w:rsidRDefault="009C2351" w:rsidP="00522FCD">
            <w:pPr>
              <w:jc w:val="both"/>
              <w:rPr>
                <w:bCs/>
                <w:color w:val="000000"/>
                <w:sz w:val="24"/>
                <w:szCs w:val="24"/>
              </w:rPr>
            </w:pPr>
            <w:r w:rsidRPr="00522FCD">
              <w:rPr>
                <w:bCs/>
                <w:color w:val="000000"/>
                <w:sz w:val="24"/>
                <w:szCs w:val="24"/>
              </w:rPr>
              <w:t>Стоят в подвенечном наряде.</w:t>
            </w:r>
          </w:p>
        </w:tc>
        <w:tc>
          <w:tcPr>
            <w:tcW w:w="4291" w:type="dxa"/>
            <w:tcBorders>
              <w:top w:val="single" w:sz="4" w:space="0" w:color="auto"/>
              <w:left w:val="single" w:sz="4" w:space="0" w:color="auto"/>
              <w:bottom w:val="nil"/>
              <w:right w:val="single" w:sz="4" w:space="0" w:color="auto"/>
            </w:tcBorders>
            <w:shd w:val="clear" w:color="auto" w:fill="FFFFFF"/>
          </w:tcPr>
          <w:p w:rsidR="009C2351" w:rsidRPr="00522FCD" w:rsidRDefault="009C2351" w:rsidP="00522FCD">
            <w:pPr>
              <w:jc w:val="both"/>
              <w:rPr>
                <w:bCs/>
                <w:color w:val="000000"/>
                <w:sz w:val="24"/>
                <w:szCs w:val="24"/>
              </w:rPr>
            </w:pPr>
            <w:r w:rsidRPr="00522FCD">
              <w:rPr>
                <w:bCs/>
                <w:color w:val="000000"/>
                <w:sz w:val="24"/>
                <w:szCs w:val="24"/>
              </w:rPr>
              <w:t>За аферу с покупкой дачи.</w:t>
            </w:r>
          </w:p>
          <w:p w:rsidR="009C2351" w:rsidRPr="00522FCD" w:rsidRDefault="009C2351" w:rsidP="00522FCD">
            <w:pPr>
              <w:jc w:val="both"/>
              <w:rPr>
                <w:bCs/>
                <w:color w:val="000000"/>
                <w:sz w:val="24"/>
                <w:szCs w:val="24"/>
              </w:rPr>
            </w:pPr>
            <w:r w:rsidRPr="00522FCD">
              <w:rPr>
                <w:bCs/>
                <w:color w:val="000000"/>
                <w:sz w:val="24"/>
                <w:szCs w:val="24"/>
              </w:rPr>
              <w:t>Волки бежали за ним стаей.</w:t>
            </w:r>
          </w:p>
          <w:p w:rsidR="009C2351" w:rsidRPr="00522FCD" w:rsidRDefault="009C2351" w:rsidP="00522FCD">
            <w:pPr>
              <w:jc w:val="both"/>
              <w:rPr>
                <w:bCs/>
                <w:color w:val="000000"/>
                <w:sz w:val="24"/>
                <w:szCs w:val="24"/>
              </w:rPr>
            </w:pPr>
            <w:r w:rsidRPr="00522FCD">
              <w:rPr>
                <w:bCs/>
                <w:color w:val="000000"/>
                <w:sz w:val="24"/>
                <w:szCs w:val="24"/>
              </w:rPr>
              <w:t>Лежал не смыкая глаз.</w:t>
            </w:r>
          </w:p>
        </w:tc>
      </w:tr>
      <w:tr w:rsidR="009C2351" w:rsidRPr="00522FCD" w:rsidTr="009C2351">
        <w:trPr>
          <w:trHeight w:val="1114"/>
        </w:trPr>
        <w:tc>
          <w:tcPr>
            <w:tcW w:w="1248" w:type="dxa"/>
            <w:tcBorders>
              <w:top w:val="single" w:sz="4" w:space="0" w:color="auto"/>
              <w:left w:val="single" w:sz="4" w:space="0" w:color="auto"/>
              <w:bottom w:val="nil"/>
              <w:right w:val="nil"/>
            </w:tcBorders>
            <w:shd w:val="clear" w:color="auto" w:fill="FFFFFF"/>
          </w:tcPr>
          <w:p w:rsidR="009C2351" w:rsidRPr="00522FCD" w:rsidRDefault="009C2351" w:rsidP="00522FCD">
            <w:pPr>
              <w:spacing w:line="220" w:lineRule="exact"/>
              <w:jc w:val="both"/>
              <w:rPr>
                <w:sz w:val="24"/>
                <w:szCs w:val="24"/>
              </w:rPr>
            </w:pPr>
            <w:r w:rsidRPr="00522FCD">
              <w:rPr>
                <w:bCs/>
                <w:color w:val="000000"/>
                <w:sz w:val="24"/>
                <w:szCs w:val="24"/>
              </w:rPr>
              <w:t>5.</w:t>
            </w:r>
          </w:p>
        </w:tc>
        <w:tc>
          <w:tcPr>
            <w:tcW w:w="4166" w:type="dxa"/>
            <w:gridSpan w:val="3"/>
            <w:tcBorders>
              <w:top w:val="single" w:sz="4" w:space="0" w:color="auto"/>
              <w:left w:val="single" w:sz="4" w:space="0" w:color="auto"/>
              <w:bottom w:val="nil"/>
              <w:right w:val="nil"/>
            </w:tcBorders>
            <w:shd w:val="clear" w:color="auto" w:fill="FFFFFF"/>
            <w:vAlign w:val="bottom"/>
          </w:tcPr>
          <w:p w:rsidR="009C2351" w:rsidRPr="00522FCD" w:rsidRDefault="009C2351" w:rsidP="00522FCD">
            <w:pPr>
              <w:jc w:val="both"/>
              <w:rPr>
                <w:sz w:val="24"/>
                <w:szCs w:val="24"/>
              </w:rPr>
            </w:pPr>
            <w:r w:rsidRPr="00522FCD">
              <w:rPr>
                <w:bCs/>
                <w:color w:val="000000"/>
                <w:sz w:val="24"/>
                <w:szCs w:val="24"/>
              </w:rPr>
              <w:t>Бродяжий - Б. Бродячий - А. Орудие - А. Оружие - Б.</w:t>
            </w:r>
          </w:p>
        </w:tc>
        <w:tc>
          <w:tcPr>
            <w:tcW w:w="4291" w:type="dxa"/>
            <w:tcBorders>
              <w:top w:val="single" w:sz="4" w:space="0" w:color="auto"/>
              <w:left w:val="single" w:sz="4" w:space="0" w:color="auto"/>
              <w:bottom w:val="nil"/>
              <w:right w:val="single" w:sz="4" w:space="0" w:color="auto"/>
            </w:tcBorders>
            <w:shd w:val="clear" w:color="auto" w:fill="FFFFFF"/>
            <w:vAlign w:val="bottom"/>
          </w:tcPr>
          <w:p w:rsidR="009C2351" w:rsidRPr="00522FCD" w:rsidRDefault="009C2351" w:rsidP="00522FCD">
            <w:pPr>
              <w:jc w:val="both"/>
              <w:rPr>
                <w:sz w:val="24"/>
                <w:szCs w:val="24"/>
              </w:rPr>
            </w:pPr>
            <w:r w:rsidRPr="00522FCD">
              <w:rPr>
                <w:bCs/>
                <w:color w:val="000000"/>
                <w:sz w:val="24"/>
                <w:szCs w:val="24"/>
              </w:rPr>
              <w:t>Гордость - А. Гордыня - Б. Признание - А. Признательность - Б.</w:t>
            </w:r>
          </w:p>
        </w:tc>
      </w:tr>
      <w:tr w:rsidR="009C2351" w:rsidRPr="00522FCD" w:rsidTr="009C2351">
        <w:trPr>
          <w:trHeight w:val="2218"/>
        </w:trPr>
        <w:tc>
          <w:tcPr>
            <w:tcW w:w="1248" w:type="dxa"/>
            <w:tcBorders>
              <w:top w:val="single" w:sz="4" w:space="0" w:color="auto"/>
              <w:left w:val="single" w:sz="4" w:space="0" w:color="auto"/>
              <w:bottom w:val="nil"/>
              <w:right w:val="nil"/>
            </w:tcBorders>
            <w:shd w:val="clear" w:color="auto" w:fill="FFFFFF"/>
          </w:tcPr>
          <w:p w:rsidR="009C2351" w:rsidRPr="00522FCD" w:rsidRDefault="009C2351" w:rsidP="00522FCD">
            <w:pPr>
              <w:spacing w:line="220" w:lineRule="exact"/>
              <w:jc w:val="both"/>
              <w:rPr>
                <w:sz w:val="24"/>
                <w:szCs w:val="24"/>
              </w:rPr>
            </w:pPr>
            <w:r w:rsidRPr="00522FCD">
              <w:rPr>
                <w:bCs/>
                <w:color w:val="000000"/>
                <w:sz w:val="24"/>
                <w:szCs w:val="24"/>
              </w:rPr>
              <w:lastRenderedPageBreak/>
              <w:t>6.</w:t>
            </w:r>
          </w:p>
        </w:tc>
        <w:tc>
          <w:tcPr>
            <w:tcW w:w="4166" w:type="dxa"/>
            <w:gridSpan w:val="3"/>
            <w:tcBorders>
              <w:top w:val="single" w:sz="4" w:space="0" w:color="auto"/>
              <w:left w:val="single" w:sz="4" w:space="0" w:color="auto"/>
              <w:bottom w:val="nil"/>
              <w:right w:val="nil"/>
            </w:tcBorders>
            <w:shd w:val="clear" w:color="auto" w:fill="FFFFFF"/>
          </w:tcPr>
          <w:p w:rsidR="009C2351" w:rsidRPr="00522FCD" w:rsidRDefault="009C2351" w:rsidP="00436662">
            <w:pPr>
              <w:numPr>
                <w:ilvl w:val="0"/>
                <w:numId w:val="4"/>
              </w:numPr>
              <w:jc w:val="both"/>
              <w:rPr>
                <w:bCs/>
                <w:color w:val="000000"/>
                <w:sz w:val="24"/>
                <w:szCs w:val="24"/>
              </w:rPr>
            </w:pPr>
            <w:r w:rsidRPr="00522FCD">
              <w:rPr>
                <w:bCs/>
                <w:color w:val="000000"/>
                <w:sz w:val="24"/>
                <w:szCs w:val="24"/>
              </w:rPr>
              <w:t>Овдовевший, потерявший жену сын. - Сын вдовы.</w:t>
            </w:r>
          </w:p>
          <w:p w:rsidR="009C2351" w:rsidRPr="00522FCD" w:rsidRDefault="009C2351" w:rsidP="00436662">
            <w:pPr>
              <w:numPr>
                <w:ilvl w:val="0"/>
                <w:numId w:val="4"/>
              </w:numPr>
              <w:jc w:val="both"/>
              <w:rPr>
                <w:bCs/>
                <w:color w:val="000000"/>
                <w:sz w:val="24"/>
                <w:szCs w:val="24"/>
              </w:rPr>
            </w:pPr>
            <w:r w:rsidRPr="00522FCD">
              <w:rPr>
                <w:bCs/>
                <w:color w:val="000000"/>
                <w:sz w:val="24"/>
                <w:szCs w:val="24"/>
              </w:rPr>
              <w:t>Изображение вины мимикой. - Человек, виновный в каком-либо проступке.</w:t>
            </w:r>
          </w:p>
          <w:p w:rsidR="009C2351" w:rsidRPr="00522FCD" w:rsidRDefault="009C2351" w:rsidP="00436662">
            <w:pPr>
              <w:numPr>
                <w:ilvl w:val="0"/>
                <w:numId w:val="4"/>
              </w:numPr>
              <w:jc w:val="both"/>
              <w:rPr>
                <w:bCs/>
                <w:color w:val="000000"/>
                <w:sz w:val="24"/>
                <w:szCs w:val="24"/>
              </w:rPr>
            </w:pPr>
            <w:r w:rsidRPr="00522FCD">
              <w:rPr>
                <w:bCs/>
                <w:color w:val="000000"/>
                <w:sz w:val="24"/>
                <w:szCs w:val="24"/>
              </w:rPr>
              <w:t>Находящаяся справа или слева квартира. - Квартира соседей.</w:t>
            </w:r>
          </w:p>
        </w:tc>
        <w:tc>
          <w:tcPr>
            <w:tcW w:w="4291" w:type="dxa"/>
            <w:tcBorders>
              <w:top w:val="single" w:sz="4" w:space="0" w:color="auto"/>
              <w:left w:val="single" w:sz="4" w:space="0" w:color="auto"/>
              <w:bottom w:val="nil"/>
              <w:right w:val="single" w:sz="4" w:space="0" w:color="auto"/>
            </w:tcBorders>
            <w:shd w:val="clear" w:color="auto" w:fill="FFFFFF"/>
            <w:vAlign w:val="bottom"/>
          </w:tcPr>
          <w:p w:rsidR="009C2351" w:rsidRPr="00522FCD" w:rsidRDefault="009C2351" w:rsidP="00436662">
            <w:pPr>
              <w:numPr>
                <w:ilvl w:val="0"/>
                <w:numId w:val="5"/>
              </w:numPr>
              <w:jc w:val="both"/>
              <w:rPr>
                <w:bCs/>
                <w:color w:val="000000"/>
                <w:sz w:val="24"/>
                <w:szCs w:val="24"/>
              </w:rPr>
            </w:pPr>
            <w:r w:rsidRPr="00522FCD">
              <w:rPr>
                <w:bCs/>
                <w:color w:val="000000"/>
                <w:sz w:val="24"/>
                <w:szCs w:val="24"/>
              </w:rPr>
              <w:t>Пристройка, выполненная хозяевами - Пристройка для хозяйственных нужд (сарай).</w:t>
            </w:r>
          </w:p>
          <w:p w:rsidR="009C2351" w:rsidRPr="00522FCD" w:rsidRDefault="009C2351" w:rsidP="00436662">
            <w:pPr>
              <w:numPr>
                <w:ilvl w:val="0"/>
                <w:numId w:val="5"/>
              </w:numPr>
              <w:jc w:val="both"/>
              <w:rPr>
                <w:bCs/>
                <w:color w:val="000000"/>
                <w:sz w:val="24"/>
                <w:szCs w:val="24"/>
              </w:rPr>
            </w:pPr>
            <w:r w:rsidRPr="00522FCD">
              <w:rPr>
                <w:bCs/>
                <w:color w:val="000000"/>
                <w:sz w:val="24"/>
                <w:szCs w:val="24"/>
              </w:rPr>
              <w:t>Человек, опасный для общества, преступник. - Осторожный человек.</w:t>
            </w:r>
          </w:p>
          <w:p w:rsidR="009C2351" w:rsidRPr="00522FCD" w:rsidRDefault="009C2351" w:rsidP="00436662">
            <w:pPr>
              <w:numPr>
                <w:ilvl w:val="0"/>
                <w:numId w:val="5"/>
              </w:numPr>
              <w:jc w:val="both"/>
              <w:rPr>
                <w:bCs/>
                <w:color w:val="000000"/>
                <w:sz w:val="24"/>
                <w:szCs w:val="24"/>
              </w:rPr>
            </w:pPr>
            <w:r w:rsidRPr="00522FCD">
              <w:rPr>
                <w:bCs/>
                <w:color w:val="000000"/>
                <w:sz w:val="24"/>
                <w:szCs w:val="24"/>
              </w:rPr>
              <w:t>Действия, прерывающие ход какой- либо работы, создающие помеху. - Действия врагов.</w:t>
            </w:r>
          </w:p>
        </w:tc>
      </w:tr>
      <w:tr w:rsidR="009C2351" w:rsidRPr="00522FCD" w:rsidTr="009C2351">
        <w:trPr>
          <w:trHeight w:val="2218"/>
        </w:trPr>
        <w:tc>
          <w:tcPr>
            <w:tcW w:w="1248" w:type="dxa"/>
            <w:tcBorders>
              <w:top w:val="single" w:sz="4" w:space="0" w:color="auto"/>
              <w:left w:val="single" w:sz="4" w:space="0" w:color="auto"/>
              <w:bottom w:val="nil"/>
              <w:right w:val="nil"/>
            </w:tcBorders>
            <w:shd w:val="clear" w:color="auto" w:fill="FFFFFF"/>
          </w:tcPr>
          <w:p w:rsidR="009C2351" w:rsidRPr="00522FCD" w:rsidRDefault="009C2351" w:rsidP="00522FCD">
            <w:pPr>
              <w:spacing w:line="220" w:lineRule="exact"/>
              <w:jc w:val="both"/>
              <w:rPr>
                <w:sz w:val="24"/>
                <w:szCs w:val="24"/>
              </w:rPr>
            </w:pPr>
            <w:r w:rsidRPr="00522FCD">
              <w:rPr>
                <w:bCs/>
                <w:color w:val="000000"/>
                <w:sz w:val="24"/>
                <w:szCs w:val="24"/>
              </w:rPr>
              <w:t>7.</w:t>
            </w:r>
          </w:p>
        </w:tc>
        <w:tc>
          <w:tcPr>
            <w:tcW w:w="4166" w:type="dxa"/>
            <w:gridSpan w:val="3"/>
            <w:tcBorders>
              <w:top w:val="single" w:sz="4" w:space="0" w:color="auto"/>
              <w:left w:val="single" w:sz="4" w:space="0" w:color="auto"/>
              <w:bottom w:val="nil"/>
              <w:right w:val="nil"/>
            </w:tcBorders>
            <w:shd w:val="clear" w:color="auto" w:fill="FFFFFF"/>
          </w:tcPr>
          <w:p w:rsidR="009C2351" w:rsidRPr="00522FCD" w:rsidRDefault="009C2351" w:rsidP="00436662">
            <w:pPr>
              <w:numPr>
                <w:ilvl w:val="0"/>
                <w:numId w:val="6"/>
              </w:numPr>
              <w:jc w:val="both"/>
              <w:rPr>
                <w:bCs/>
                <w:color w:val="000000"/>
                <w:sz w:val="24"/>
                <w:szCs w:val="24"/>
              </w:rPr>
            </w:pPr>
            <w:r w:rsidRPr="00522FCD">
              <w:rPr>
                <w:bCs/>
                <w:color w:val="000000"/>
                <w:sz w:val="24"/>
                <w:szCs w:val="24"/>
              </w:rPr>
              <w:t>Современники увидели оригинальность «Евгения Онегина».</w:t>
            </w:r>
          </w:p>
          <w:p w:rsidR="009C2351" w:rsidRPr="00522FCD" w:rsidRDefault="009C2351" w:rsidP="00436662">
            <w:pPr>
              <w:numPr>
                <w:ilvl w:val="0"/>
                <w:numId w:val="6"/>
              </w:numPr>
              <w:jc w:val="both"/>
              <w:rPr>
                <w:bCs/>
                <w:color w:val="000000"/>
                <w:sz w:val="24"/>
                <w:szCs w:val="24"/>
              </w:rPr>
            </w:pPr>
            <w:r w:rsidRPr="00522FCD">
              <w:rPr>
                <w:bCs/>
                <w:color w:val="000000"/>
                <w:sz w:val="24"/>
                <w:szCs w:val="24"/>
              </w:rPr>
              <w:t>Он возвратил книгу в библиотеку, даже не прочитав ее.</w:t>
            </w:r>
          </w:p>
          <w:p w:rsidR="009C2351" w:rsidRPr="00522FCD" w:rsidRDefault="009C2351" w:rsidP="00436662">
            <w:pPr>
              <w:numPr>
                <w:ilvl w:val="0"/>
                <w:numId w:val="6"/>
              </w:numPr>
              <w:jc w:val="both"/>
              <w:rPr>
                <w:bCs/>
                <w:color w:val="000000"/>
                <w:sz w:val="24"/>
                <w:szCs w:val="24"/>
              </w:rPr>
            </w:pPr>
            <w:r w:rsidRPr="00522FCD">
              <w:rPr>
                <w:bCs/>
                <w:color w:val="000000"/>
                <w:sz w:val="24"/>
                <w:szCs w:val="24"/>
              </w:rPr>
              <w:t>Ректор долго рассказывал о перспективах нашего вуза.</w:t>
            </w:r>
          </w:p>
        </w:tc>
        <w:tc>
          <w:tcPr>
            <w:tcW w:w="4291" w:type="dxa"/>
            <w:tcBorders>
              <w:top w:val="single" w:sz="4" w:space="0" w:color="auto"/>
              <w:left w:val="single" w:sz="4" w:space="0" w:color="auto"/>
              <w:bottom w:val="nil"/>
              <w:right w:val="single" w:sz="4" w:space="0" w:color="auto"/>
            </w:tcBorders>
            <w:shd w:val="clear" w:color="auto" w:fill="FFFFFF"/>
            <w:vAlign w:val="bottom"/>
          </w:tcPr>
          <w:p w:rsidR="009C2351" w:rsidRPr="00522FCD" w:rsidRDefault="009C2351" w:rsidP="00436662">
            <w:pPr>
              <w:numPr>
                <w:ilvl w:val="0"/>
                <w:numId w:val="7"/>
              </w:numPr>
              <w:jc w:val="both"/>
              <w:rPr>
                <w:bCs/>
                <w:color w:val="000000"/>
                <w:sz w:val="24"/>
                <w:szCs w:val="24"/>
              </w:rPr>
            </w:pPr>
            <w:r w:rsidRPr="00522FCD">
              <w:rPr>
                <w:bCs/>
                <w:color w:val="000000"/>
                <w:sz w:val="24"/>
                <w:szCs w:val="24"/>
              </w:rPr>
              <w:t>Качество построенных фирмой квартир оставляет желать лучшего.</w:t>
            </w:r>
          </w:p>
          <w:p w:rsidR="009C2351" w:rsidRPr="00522FCD" w:rsidRDefault="009C2351" w:rsidP="00436662">
            <w:pPr>
              <w:numPr>
                <w:ilvl w:val="0"/>
                <w:numId w:val="7"/>
              </w:numPr>
              <w:jc w:val="both"/>
              <w:rPr>
                <w:bCs/>
                <w:color w:val="000000"/>
                <w:sz w:val="24"/>
                <w:szCs w:val="24"/>
              </w:rPr>
            </w:pPr>
            <w:r w:rsidRPr="00522FCD">
              <w:rPr>
                <w:bCs/>
                <w:color w:val="000000"/>
                <w:sz w:val="24"/>
                <w:szCs w:val="24"/>
              </w:rPr>
              <w:t>По завершению подсчета голосов избирательная комиссия опубликует окончательные данные.</w:t>
            </w:r>
          </w:p>
          <w:p w:rsidR="009C2351" w:rsidRPr="00522FCD" w:rsidRDefault="009C2351" w:rsidP="00436662">
            <w:pPr>
              <w:numPr>
                <w:ilvl w:val="0"/>
                <w:numId w:val="7"/>
              </w:numPr>
              <w:jc w:val="both"/>
              <w:rPr>
                <w:bCs/>
                <w:color w:val="000000"/>
                <w:sz w:val="24"/>
                <w:szCs w:val="24"/>
              </w:rPr>
            </w:pPr>
            <w:r w:rsidRPr="00522FCD">
              <w:rPr>
                <w:bCs/>
                <w:color w:val="000000"/>
                <w:sz w:val="24"/>
                <w:szCs w:val="24"/>
              </w:rPr>
              <w:t>Руководители телеканала уверены, что такие передачи воспитывают патриотизм.</w:t>
            </w:r>
          </w:p>
        </w:tc>
      </w:tr>
      <w:tr w:rsidR="009C2351" w:rsidRPr="00522FCD" w:rsidTr="009C2351">
        <w:trPr>
          <w:trHeight w:val="2770"/>
        </w:trPr>
        <w:tc>
          <w:tcPr>
            <w:tcW w:w="1248" w:type="dxa"/>
            <w:tcBorders>
              <w:top w:val="single" w:sz="4" w:space="0" w:color="auto"/>
              <w:left w:val="single" w:sz="4" w:space="0" w:color="auto"/>
              <w:bottom w:val="nil"/>
              <w:right w:val="nil"/>
            </w:tcBorders>
            <w:shd w:val="clear" w:color="auto" w:fill="FFFFFF"/>
          </w:tcPr>
          <w:p w:rsidR="009C2351" w:rsidRPr="00522FCD" w:rsidRDefault="009C2351" w:rsidP="00522FCD">
            <w:pPr>
              <w:spacing w:line="220" w:lineRule="exact"/>
              <w:jc w:val="both"/>
              <w:rPr>
                <w:sz w:val="24"/>
                <w:szCs w:val="24"/>
              </w:rPr>
            </w:pPr>
            <w:r w:rsidRPr="00522FCD">
              <w:rPr>
                <w:bCs/>
                <w:color w:val="000000"/>
                <w:sz w:val="24"/>
                <w:szCs w:val="24"/>
              </w:rPr>
              <w:t>8.</w:t>
            </w:r>
          </w:p>
        </w:tc>
        <w:tc>
          <w:tcPr>
            <w:tcW w:w="4166" w:type="dxa"/>
            <w:gridSpan w:val="3"/>
            <w:tcBorders>
              <w:top w:val="single" w:sz="4" w:space="0" w:color="auto"/>
              <w:left w:val="single" w:sz="4" w:space="0" w:color="auto"/>
              <w:bottom w:val="nil"/>
              <w:right w:val="nil"/>
            </w:tcBorders>
            <w:shd w:val="clear" w:color="auto" w:fill="FFFFFF"/>
          </w:tcPr>
          <w:p w:rsidR="009C2351" w:rsidRPr="00522FCD" w:rsidRDefault="009C2351" w:rsidP="00522FCD">
            <w:pPr>
              <w:jc w:val="both"/>
              <w:rPr>
                <w:bCs/>
                <w:color w:val="000000"/>
                <w:sz w:val="24"/>
                <w:szCs w:val="24"/>
              </w:rPr>
            </w:pPr>
            <w:r w:rsidRPr="00522FCD">
              <w:rPr>
                <w:bCs/>
                <w:color w:val="000000"/>
                <w:sz w:val="24"/>
                <w:szCs w:val="24"/>
              </w:rPr>
              <w:t>Обвести вокруг пальца.</w:t>
            </w:r>
          </w:p>
          <w:p w:rsidR="009C2351" w:rsidRPr="00522FCD" w:rsidRDefault="009C2351" w:rsidP="00522FCD">
            <w:pPr>
              <w:jc w:val="both"/>
              <w:rPr>
                <w:bCs/>
                <w:color w:val="000000"/>
                <w:sz w:val="24"/>
                <w:szCs w:val="24"/>
              </w:rPr>
            </w:pPr>
            <w:r w:rsidRPr="00522FCD">
              <w:rPr>
                <w:bCs/>
                <w:color w:val="000000"/>
                <w:sz w:val="24"/>
                <w:szCs w:val="24"/>
              </w:rPr>
              <w:t>Точить топор, но: прятать камень за пазухой.</w:t>
            </w:r>
          </w:p>
          <w:p w:rsidR="009C2351" w:rsidRPr="00522FCD" w:rsidRDefault="009C2351" w:rsidP="00522FCD">
            <w:pPr>
              <w:jc w:val="both"/>
              <w:rPr>
                <w:bCs/>
                <w:color w:val="000000"/>
                <w:sz w:val="24"/>
                <w:szCs w:val="24"/>
              </w:rPr>
            </w:pPr>
            <w:r w:rsidRPr="00522FCD">
              <w:rPr>
                <w:bCs/>
                <w:color w:val="000000"/>
                <w:sz w:val="24"/>
                <w:szCs w:val="24"/>
              </w:rPr>
              <w:t>До отвала накормить, но: танцевать до упаду.</w:t>
            </w:r>
          </w:p>
          <w:p w:rsidR="009C2351" w:rsidRPr="00522FCD" w:rsidRDefault="009C2351" w:rsidP="00522FCD">
            <w:pPr>
              <w:jc w:val="both"/>
              <w:rPr>
                <w:bCs/>
                <w:color w:val="000000"/>
                <w:sz w:val="24"/>
                <w:szCs w:val="24"/>
              </w:rPr>
            </w:pPr>
            <w:r w:rsidRPr="00522FCD">
              <w:rPr>
                <w:bCs/>
                <w:color w:val="000000"/>
                <w:sz w:val="24"/>
                <w:szCs w:val="24"/>
              </w:rPr>
              <w:t>Разбирать по косточкам, но: разложить по полочкам.</w:t>
            </w:r>
          </w:p>
          <w:p w:rsidR="009C2351" w:rsidRPr="00522FCD" w:rsidRDefault="009C2351" w:rsidP="00522FCD">
            <w:pPr>
              <w:jc w:val="both"/>
              <w:rPr>
                <w:bCs/>
                <w:color w:val="000000"/>
                <w:sz w:val="24"/>
                <w:szCs w:val="24"/>
              </w:rPr>
            </w:pPr>
            <w:r w:rsidRPr="00522FCD">
              <w:rPr>
                <w:bCs/>
                <w:color w:val="000000"/>
                <w:sz w:val="24"/>
                <w:szCs w:val="24"/>
              </w:rPr>
              <w:t>Скажет свое слово.</w:t>
            </w:r>
          </w:p>
        </w:tc>
        <w:tc>
          <w:tcPr>
            <w:tcW w:w="4291" w:type="dxa"/>
            <w:tcBorders>
              <w:top w:val="single" w:sz="4" w:space="0" w:color="auto"/>
              <w:left w:val="single" w:sz="4" w:space="0" w:color="auto"/>
              <w:bottom w:val="nil"/>
              <w:right w:val="single" w:sz="4" w:space="0" w:color="auto"/>
            </w:tcBorders>
            <w:shd w:val="clear" w:color="auto" w:fill="FFFFFF"/>
            <w:vAlign w:val="bottom"/>
          </w:tcPr>
          <w:p w:rsidR="009C2351" w:rsidRPr="00522FCD" w:rsidRDefault="009C2351" w:rsidP="00522FCD">
            <w:pPr>
              <w:jc w:val="both"/>
              <w:rPr>
                <w:bCs/>
                <w:color w:val="000000"/>
                <w:sz w:val="24"/>
                <w:szCs w:val="24"/>
              </w:rPr>
            </w:pPr>
            <w:r w:rsidRPr="00522FCD">
              <w:rPr>
                <w:bCs/>
                <w:color w:val="000000"/>
                <w:sz w:val="24"/>
                <w:szCs w:val="24"/>
              </w:rPr>
              <w:t>Время грампластинки еще не ушло, она еще будет востребована потребителями.</w:t>
            </w:r>
          </w:p>
          <w:p w:rsidR="009C2351" w:rsidRPr="00522FCD" w:rsidRDefault="009C2351" w:rsidP="00522FCD">
            <w:pPr>
              <w:jc w:val="both"/>
              <w:rPr>
                <w:bCs/>
                <w:color w:val="000000"/>
                <w:sz w:val="24"/>
                <w:szCs w:val="24"/>
              </w:rPr>
            </w:pPr>
            <w:r w:rsidRPr="00522FCD">
              <w:rPr>
                <w:bCs/>
                <w:color w:val="000000"/>
                <w:sz w:val="24"/>
                <w:szCs w:val="24"/>
              </w:rPr>
              <w:t>Язык не поворачивается говорить об этом, но: рука не поднимается делать.</w:t>
            </w:r>
          </w:p>
          <w:p w:rsidR="009C2351" w:rsidRPr="00522FCD" w:rsidRDefault="009C2351" w:rsidP="00522FCD">
            <w:pPr>
              <w:jc w:val="both"/>
              <w:rPr>
                <w:bCs/>
                <w:color w:val="000000"/>
                <w:sz w:val="24"/>
                <w:szCs w:val="24"/>
              </w:rPr>
            </w:pPr>
            <w:r w:rsidRPr="00522FCD">
              <w:rPr>
                <w:bCs/>
                <w:color w:val="000000"/>
                <w:sz w:val="24"/>
                <w:szCs w:val="24"/>
              </w:rPr>
              <w:t>Кинулась со всех ног.</w:t>
            </w:r>
          </w:p>
          <w:p w:rsidR="009C2351" w:rsidRPr="00522FCD" w:rsidRDefault="009C2351" w:rsidP="00522FCD">
            <w:pPr>
              <w:jc w:val="both"/>
              <w:rPr>
                <w:bCs/>
                <w:color w:val="000000"/>
                <w:sz w:val="24"/>
                <w:szCs w:val="24"/>
              </w:rPr>
            </w:pPr>
            <w:r w:rsidRPr="00522FCD">
              <w:rPr>
                <w:bCs/>
                <w:color w:val="000000"/>
                <w:sz w:val="24"/>
                <w:szCs w:val="24"/>
              </w:rPr>
              <w:t>Жизнь проходила у всех на глазах, но: видно как на ладони.</w:t>
            </w:r>
          </w:p>
          <w:p w:rsidR="009C2351" w:rsidRPr="00522FCD" w:rsidRDefault="009C2351" w:rsidP="00522FCD">
            <w:pPr>
              <w:jc w:val="both"/>
              <w:rPr>
                <w:bCs/>
                <w:color w:val="000000"/>
                <w:sz w:val="24"/>
                <w:szCs w:val="24"/>
              </w:rPr>
            </w:pPr>
            <w:r w:rsidRPr="00522FCD">
              <w:rPr>
                <w:bCs/>
                <w:color w:val="000000"/>
                <w:sz w:val="24"/>
                <w:szCs w:val="24"/>
              </w:rPr>
              <w:t>Увидеть собственными глазами - почувствовать на собственной шкуре.</w:t>
            </w:r>
          </w:p>
        </w:tc>
      </w:tr>
      <w:tr w:rsidR="009C2351" w:rsidRPr="00522FCD" w:rsidTr="009C2351">
        <w:trPr>
          <w:trHeight w:val="1402"/>
        </w:trPr>
        <w:tc>
          <w:tcPr>
            <w:tcW w:w="1248" w:type="dxa"/>
            <w:tcBorders>
              <w:top w:val="single" w:sz="4" w:space="0" w:color="auto"/>
              <w:left w:val="single" w:sz="4" w:space="0" w:color="auto"/>
              <w:bottom w:val="single" w:sz="4" w:space="0" w:color="auto"/>
              <w:right w:val="nil"/>
            </w:tcBorders>
            <w:shd w:val="clear" w:color="auto" w:fill="FFFFFF"/>
          </w:tcPr>
          <w:p w:rsidR="009C2351" w:rsidRPr="00522FCD" w:rsidRDefault="009C2351" w:rsidP="00522FCD">
            <w:pPr>
              <w:spacing w:line="220" w:lineRule="exact"/>
              <w:jc w:val="both"/>
              <w:rPr>
                <w:sz w:val="24"/>
                <w:szCs w:val="24"/>
              </w:rPr>
            </w:pPr>
            <w:r w:rsidRPr="00522FCD">
              <w:rPr>
                <w:bCs/>
                <w:color w:val="000000"/>
                <w:sz w:val="24"/>
                <w:szCs w:val="24"/>
              </w:rPr>
              <w:t>9.</w:t>
            </w:r>
          </w:p>
        </w:tc>
        <w:tc>
          <w:tcPr>
            <w:tcW w:w="4166" w:type="dxa"/>
            <w:gridSpan w:val="3"/>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jc w:val="both"/>
              <w:rPr>
                <w:bCs/>
                <w:color w:val="000000"/>
                <w:sz w:val="24"/>
                <w:szCs w:val="24"/>
              </w:rPr>
            </w:pPr>
            <w:r w:rsidRPr="00522FCD">
              <w:rPr>
                <w:bCs/>
                <w:color w:val="000000"/>
                <w:sz w:val="24"/>
                <w:szCs w:val="24"/>
              </w:rPr>
              <w:t>Плохо обоснованные выводы.</w:t>
            </w:r>
          </w:p>
          <w:p w:rsidR="009C2351" w:rsidRPr="00522FCD" w:rsidRDefault="009C2351" w:rsidP="00522FCD">
            <w:pPr>
              <w:jc w:val="both"/>
              <w:rPr>
                <w:bCs/>
                <w:color w:val="000000"/>
                <w:sz w:val="24"/>
                <w:szCs w:val="24"/>
              </w:rPr>
            </w:pPr>
            <w:r w:rsidRPr="00522FCD">
              <w:rPr>
                <w:bCs/>
                <w:color w:val="000000"/>
                <w:sz w:val="24"/>
                <w:szCs w:val="24"/>
              </w:rPr>
              <w:t>Запах болотных цветов.</w:t>
            </w:r>
          </w:p>
          <w:p w:rsidR="009C2351" w:rsidRPr="00522FCD" w:rsidRDefault="009C2351" w:rsidP="00522FCD">
            <w:pPr>
              <w:jc w:val="both"/>
              <w:rPr>
                <w:bCs/>
                <w:color w:val="000000"/>
                <w:sz w:val="24"/>
                <w:szCs w:val="24"/>
              </w:rPr>
            </w:pPr>
            <w:r w:rsidRPr="00522FCD">
              <w:rPr>
                <w:bCs/>
                <w:color w:val="000000"/>
                <w:sz w:val="24"/>
                <w:szCs w:val="24"/>
              </w:rPr>
              <w:t>Рубашка болотного цвета.</w:t>
            </w:r>
          </w:p>
          <w:p w:rsidR="009C2351" w:rsidRPr="00522FCD" w:rsidRDefault="009C2351" w:rsidP="00522FCD">
            <w:pPr>
              <w:jc w:val="both"/>
              <w:rPr>
                <w:bCs/>
                <w:color w:val="000000"/>
                <w:sz w:val="24"/>
                <w:szCs w:val="24"/>
              </w:rPr>
            </w:pPr>
            <w:r w:rsidRPr="00522FCD">
              <w:rPr>
                <w:bCs/>
                <w:color w:val="000000"/>
                <w:sz w:val="24"/>
                <w:szCs w:val="24"/>
              </w:rPr>
              <w:t>Отборочная комиссия Евровидения.</w:t>
            </w:r>
          </w:p>
        </w:tc>
        <w:tc>
          <w:tcPr>
            <w:tcW w:w="4291" w:type="dxa"/>
            <w:tcBorders>
              <w:top w:val="single" w:sz="4" w:space="0" w:color="auto"/>
              <w:left w:val="single" w:sz="4" w:space="0" w:color="auto"/>
              <w:bottom w:val="single" w:sz="4" w:space="0" w:color="auto"/>
              <w:right w:val="single" w:sz="4" w:space="0" w:color="auto"/>
            </w:tcBorders>
            <w:shd w:val="clear" w:color="auto" w:fill="FFFFFF"/>
          </w:tcPr>
          <w:p w:rsidR="009C2351" w:rsidRPr="00522FCD" w:rsidRDefault="009C2351" w:rsidP="00522FCD">
            <w:pPr>
              <w:jc w:val="both"/>
              <w:rPr>
                <w:bCs/>
                <w:color w:val="000000"/>
                <w:sz w:val="24"/>
                <w:szCs w:val="24"/>
              </w:rPr>
            </w:pPr>
            <w:r w:rsidRPr="00522FCD">
              <w:rPr>
                <w:bCs/>
                <w:color w:val="000000"/>
                <w:sz w:val="24"/>
                <w:szCs w:val="24"/>
              </w:rPr>
              <w:t>Жители города.</w:t>
            </w:r>
          </w:p>
          <w:p w:rsidR="009C2351" w:rsidRPr="00522FCD" w:rsidRDefault="009C2351" w:rsidP="00522FCD">
            <w:pPr>
              <w:jc w:val="both"/>
              <w:rPr>
                <w:bCs/>
                <w:color w:val="000000"/>
                <w:sz w:val="24"/>
                <w:szCs w:val="24"/>
              </w:rPr>
            </w:pPr>
            <w:r w:rsidRPr="00522FCD">
              <w:rPr>
                <w:bCs/>
                <w:color w:val="000000"/>
                <w:sz w:val="24"/>
                <w:szCs w:val="24"/>
              </w:rPr>
              <w:t>Ее двухгодовалый малыш.</w:t>
            </w:r>
          </w:p>
          <w:p w:rsidR="009C2351" w:rsidRPr="00522FCD" w:rsidRDefault="009C2351" w:rsidP="00522FCD">
            <w:pPr>
              <w:jc w:val="both"/>
              <w:rPr>
                <w:bCs/>
                <w:color w:val="000000"/>
                <w:sz w:val="24"/>
                <w:szCs w:val="24"/>
              </w:rPr>
            </w:pPr>
            <w:r w:rsidRPr="00522FCD">
              <w:rPr>
                <w:bCs/>
                <w:color w:val="000000"/>
                <w:sz w:val="24"/>
                <w:szCs w:val="24"/>
              </w:rPr>
              <w:t>Благодарственная телеграмма.</w:t>
            </w:r>
          </w:p>
          <w:p w:rsidR="009C2351" w:rsidRPr="00522FCD" w:rsidRDefault="009C2351" w:rsidP="00522FCD">
            <w:pPr>
              <w:jc w:val="both"/>
              <w:rPr>
                <w:bCs/>
                <w:color w:val="000000"/>
                <w:sz w:val="24"/>
                <w:szCs w:val="24"/>
              </w:rPr>
            </w:pPr>
            <w:r w:rsidRPr="00522FCD">
              <w:rPr>
                <w:bCs/>
                <w:color w:val="000000"/>
                <w:sz w:val="24"/>
                <w:szCs w:val="24"/>
              </w:rPr>
              <w:t>Игристые вина.</w:t>
            </w:r>
          </w:p>
        </w:tc>
      </w:tr>
      <w:tr w:rsidR="009C2351" w:rsidRPr="00522FCD" w:rsidTr="009C2351">
        <w:trPr>
          <w:gridAfter w:val="2"/>
          <w:wAfter w:w="6417" w:type="dxa"/>
          <w:trHeight w:val="466"/>
        </w:trPr>
        <w:tc>
          <w:tcPr>
            <w:tcW w:w="1550" w:type="dxa"/>
            <w:gridSpan w:val="2"/>
            <w:tcBorders>
              <w:top w:val="single" w:sz="4" w:space="0" w:color="auto"/>
              <w:left w:val="single" w:sz="4" w:space="0" w:color="auto"/>
              <w:bottom w:val="nil"/>
              <w:right w:val="nil"/>
            </w:tcBorders>
            <w:shd w:val="clear" w:color="auto" w:fill="FFFFFF"/>
          </w:tcPr>
          <w:p w:rsidR="009C2351" w:rsidRPr="00522FCD" w:rsidRDefault="009C2351" w:rsidP="00522FCD">
            <w:pPr>
              <w:spacing w:line="220" w:lineRule="exact"/>
              <w:jc w:val="both"/>
              <w:rPr>
                <w:sz w:val="24"/>
                <w:szCs w:val="24"/>
              </w:rPr>
            </w:pPr>
            <w:r w:rsidRPr="00522FCD">
              <w:rPr>
                <w:color w:val="000000"/>
                <w:sz w:val="24"/>
                <w:szCs w:val="24"/>
              </w:rPr>
              <w:t>«5»</w:t>
            </w:r>
          </w:p>
        </w:tc>
        <w:tc>
          <w:tcPr>
            <w:tcW w:w="1738" w:type="dxa"/>
            <w:tcBorders>
              <w:top w:val="single" w:sz="4" w:space="0" w:color="auto"/>
              <w:left w:val="single" w:sz="4" w:space="0" w:color="auto"/>
              <w:bottom w:val="nil"/>
              <w:right w:val="single" w:sz="4" w:space="0" w:color="auto"/>
            </w:tcBorders>
            <w:shd w:val="clear" w:color="auto" w:fill="FFFFFF"/>
          </w:tcPr>
          <w:p w:rsidR="009C2351" w:rsidRPr="00522FCD" w:rsidRDefault="009C2351" w:rsidP="00522FCD">
            <w:pPr>
              <w:spacing w:line="220" w:lineRule="exact"/>
              <w:jc w:val="both"/>
              <w:rPr>
                <w:sz w:val="24"/>
                <w:szCs w:val="24"/>
              </w:rPr>
            </w:pPr>
            <w:r w:rsidRPr="00522FCD">
              <w:rPr>
                <w:color w:val="000000"/>
                <w:sz w:val="24"/>
                <w:szCs w:val="24"/>
              </w:rPr>
              <w:t>19-20 зад.</w:t>
            </w:r>
          </w:p>
        </w:tc>
      </w:tr>
      <w:tr w:rsidR="009C2351" w:rsidRPr="00522FCD" w:rsidTr="009C2351">
        <w:trPr>
          <w:gridAfter w:val="2"/>
          <w:wAfter w:w="6417" w:type="dxa"/>
          <w:trHeight w:val="437"/>
        </w:trPr>
        <w:tc>
          <w:tcPr>
            <w:tcW w:w="1550" w:type="dxa"/>
            <w:gridSpan w:val="2"/>
            <w:tcBorders>
              <w:top w:val="single" w:sz="4" w:space="0" w:color="auto"/>
              <w:left w:val="single" w:sz="4" w:space="0" w:color="auto"/>
              <w:bottom w:val="nil"/>
              <w:right w:val="nil"/>
            </w:tcBorders>
            <w:shd w:val="clear" w:color="auto" w:fill="FFFFFF"/>
          </w:tcPr>
          <w:p w:rsidR="009C2351" w:rsidRPr="00522FCD" w:rsidRDefault="009C2351" w:rsidP="00522FCD">
            <w:pPr>
              <w:spacing w:line="220" w:lineRule="exact"/>
              <w:jc w:val="both"/>
              <w:rPr>
                <w:sz w:val="24"/>
                <w:szCs w:val="24"/>
              </w:rPr>
            </w:pPr>
            <w:r w:rsidRPr="00522FCD">
              <w:rPr>
                <w:color w:val="000000"/>
                <w:sz w:val="24"/>
                <w:szCs w:val="24"/>
              </w:rPr>
              <w:t>«4»</w:t>
            </w:r>
          </w:p>
        </w:tc>
        <w:tc>
          <w:tcPr>
            <w:tcW w:w="1738" w:type="dxa"/>
            <w:tcBorders>
              <w:top w:val="single" w:sz="4" w:space="0" w:color="auto"/>
              <w:left w:val="single" w:sz="4" w:space="0" w:color="auto"/>
              <w:bottom w:val="nil"/>
              <w:right w:val="single" w:sz="4" w:space="0" w:color="auto"/>
            </w:tcBorders>
            <w:shd w:val="clear" w:color="auto" w:fill="FFFFFF"/>
          </w:tcPr>
          <w:p w:rsidR="009C2351" w:rsidRPr="00522FCD" w:rsidRDefault="009C2351" w:rsidP="00522FCD">
            <w:pPr>
              <w:spacing w:line="220" w:lineRule="exact"/>
              <w:jc w:val="both"/>
              <w:rPr>
                <w:sz w:val="24"/>
                <w:szCs w:val="24"/>
              </w:rPr>
            </w:pPr>
            <w:r w:rsidRPr="00522FCD">
              <w:rPr>
                <w:color w:val="000000"/>
                <w:sz w:val="24"/>
                <w:szCs w:val="24"/>
              </w:rPr>
              <w:t>17-18 зад.</w:t>
            </w:r>
          </w:p>
        </w:tc>
      </w:tr>
      <w:tr w:rsidR="009C2351" w:rsidRPr="00522FCD" w:rsidTr="009C2351">
        <w:trPr>
          <w:gridAfter w:val="2"/>
          <w:wAfter w:w="6417" w:type="dxa"/>
          <w:trHeight w:val="461"/>
        </w:trPr>
        <w:tc>
          <w:tcPr>
            <w:tcW w:w="1550" w:type="dxa"/>
            <w:gridSpan w:val="2"/>
            <w:tcBorders>
              <w:top w:val="single" w:sz="4" w:space="0" w:color="auto"/>
              <w:left w:val="single" w:sz="4" w:space="0" w:color="auto"/>
              <w:bottom w:val="nil"/>
              <w:right w:val="nil"/>
            </w:tcBorders>
            <w:shd w:val="clear" w:color="auto" w:fill="FFFFFF"/>
          </w:tcPr>
          <w:p w:rsidR="009C2351" w:rsidRPr="00522FCD" w:rsidRDefault="009C2351" w:rsidP="00522FCD">
            <w:pPr>
              <w:spacing w:line="220" w:lineRule="exact"/>
              <w:jc w:val="both"/>
              <w:rPr>
                <w:sz w:val="24"/>
                <w:szCs w:val="24"/>
              </w:rPr>
            </w:pPr>
            <w:r w:rsidRPr="00522FCD">
              <w:rPr>
                <w:color w:val="000000"/>
                <w:sz w:val="24"/>
                <w:szCs w:val="24"/>
              </w:rPr>
              <w:t>«3»</w:t>
            </w:r>
          </w:p>
        </w:tc>
        <w:tc>
          <w:tcPr>
            <w:tcW w:w="1738" w:type="dxa"/>
            <w:tcBorders>
              <w:top w:val="single" w:sz="4" w:space="0" w:color="auto"/>
              <w:left w:val="single" w:sz="4" w:space="0" w:color="auto"/>
              <w:bottom w:val="nil"/>
              <w:right w:val="single" w:sz="4" w:space="0" w:color="auto"/>
            </w:tcBorders>
            <w:shd w:val="clear" w:color="auto" w:fill="FFFFFF"/>
          </w:tcPr>
          <w:p w:rsidR="009C2351" w:rsidRPr="00522FCD" w:rsidRDefault="009C2351" w:rsidP="00522FCD">
            <w:pPr>
              <w:spacing w:line="220" w:lineRule="exact"/>
              <w:jc w:val="both"/>
              <w:rPr>
                <w:sz w:val="24"/>
                <w:szCs w:val="24"/>
              </w:rPr>
            </w:pPr>
            <w:r w:rsidRPr="00522FCD">
              <w:rPr>
                <w:color w:val="000000"/>
                <w:sz w:val="24"/>
                <w:szCs w:val="24"/>
              </w:rPr>
              <w:t>15-16 зад.</w:t>
            </w:r>
          </w:p>
        </w:tc>
      </w:tr>
      <w:tr w:rsidR="009C2351" w:rsidRPr="00522FCD" w:rsidTr="009C2351">
        <w:trPr>
          <w:gridAfter w:val="2"/>
          <w:wAfter w:w="6417" w:type="dxa"/>
          <w:trHeight w:val="528"/>
        </w:trPr>
        <w:tc>
          <w:tcPr>
            <w:tcW w:w="1550" w:type="dxa"/>
            <w:gridSpan w:val="2"/>
            <w:tcBorders>
              <w:top w:val="single" w:sz="4" w:space="0" w:color="auto"/>
              <w:left w:val="single" w:sz="4" w:space="0" w:color="auto"/>
              <w:bottom w:val="single" w:sz="4" w:space="0" w:color="auto"/>
              <w:right w:val="nil"/>
            </w:tcBorders>
            <w:shd w:val="clear" w:color="auto" w:fill="FFFFFF"/>
          </w:tcPr>
          <w:p w:rsidR="009C2351" w:rsidRPr="00522FCD" w:rsidRDefault="009C2351" w:rsidP="00522FCD">
            <w:pPr>
              <w:spacing w:line="220" w:lineRule="exact"/>
              <w:jc w:val="both"/>
              <w:rPr>
                <w:sz w:val="24"/>
                <w:szCs w:val="24"/>
              </w:rPr>
            </w:pPr>
            <w:r w:rsidRPr="00522FCD">
              <w:rPr>
                <w:color w:val="000000"/>
                <w:sz w:val="24"/>
                <w:szCs w:val="24"/>
              </w:rPr>
              <w:t>«2»</w:t>
            </w:r>
          </w:p>
        </w:tc>
        <w:tc>
          <w:tcPr>
            <w:tcW w:w="1738" w:type="dxa"/>
            <w:tcBorders>
              <w:top w:val="single" w:sz="4" w:space="0" w:color="auto"/>
              <w:left w:val="single" w:sz="4" w:space="0" w:color="auto"/>
              <w:bottom w:val="single" w:sz="4" w:space="0" w:color="auto"/>
              <w:right w:val="single" w:sz="4" w:space="0" w:color="auto"/>
            </w:tcBorders>
            <w:shd w:val="clear" w:color="auto" w:fill="FFFFFF"/>
            <w:vAlign w:val="center"/>
          </w:tcPr>
          <w:p w:rsidR="009C2351" w:rsidRPr="00522FCD" w:rsidRDefault="009C2351" w:rsidP="00522FCD">
            <w:pPr>
              <w:jc w:val="both"/>
              <w:rPr>
                <w:sz w:val="24"/>
                <w:szCs w:val="24"/>
              </w:rPr>
            </w:pPr>
            <w:r w:rsidRPr="00522FCD">
              <w:rPr>
                <w:color w:val="000000"/>
                <w:sz w:val="24"/>
                <w:szCs w:val="24"/>
              </w:rPr>
              <w:t>14 зад. и меньше</w:t>
            </w:r>
          </w:p>
        </w:tc>
      </w:tr>
    </w:tbl>
    <w:p w:rsidR="009C2351" w:rsidRPr="00522FCD" w:rsidRDefault="009C2351" w:rsidP="00522FCD">
      <w:pPr>
        <w:jc w:val="both"/>
        <w:rPr>
          <w:b/>
          <w:bCs/>
          <w:color w:val="000000"/>
          <w:sz w:val="24"/>
          <w:szCs w:val="24"/>
        </w:rPr>
      </w:pPr>
    </w:p>
    <w:p w:rsidR="009C2351" w:rsidRPr="00522FCD" w:rsidRDefault="009C2351" w:rsidP="000D75D3">
      <w:pPr>
        <w:jc w:val="center"/>
        <w:rPr>
          <w:sz w:val="24"/>
          <w:szCs w:val="24"/>
        </w:rPr>
      </w:pPr>
      <w:r w:rsidRPr="00522FCD">
        <w:rPr>
          <w:b/>
          <w:bCs/>
          <w:color w:val="000000"/>
          <w:sz w:val="24"/>
          <w:szCs w:val="24"/>
        </w:rPr>
        <w:t>Раздел 4. Морфемика, словообразование, орфография</w:t>
      </w:r>
    </w:p>
    <w:p w:rsidR="009C2351" w:rsidRPr="00522FCD" w:rsidRDefault="009C2351" w:rsidP="00522FCD">
      <w:pPr>
        <w:jc w:val="both"/>
        <w:rPr>
          <w:b/>
          <w:bCs/>
          <w:color w:val="000000"/>
          <w:sz w:val="24"/>
          <w:szCs w:val="24"/>
        </w:rPr>
      </w:pPr>
    </w:p>
    <w:p w:rsidR="009C2351" w:rsidRPr="00522FCD" w:rsidRDefault="009C2351" w:rsidP="00347873">
      <w:pPr>
        <w:jc w:val="center"/>
        <w:rPr>
          <w:sz w:val="24"/>
          <w:szCs w:val="24"/>
        </w:rPr>
      </w:pPr>
      <w:r w:rsidRPr="00522FCD">
        <w:rPr>
          <w:b/>
          <w:bCs/>
          <w:color w:val="000000"/>
          <w:sz w:val="24"/>
          <w:szCs w:val="24"/>
        </w:rPr>
        <w:t>Контрольная работа № 5. Диктант.</w:t>
      </w:r>
    </w:p>
    <w:p w:rsidR="009C2351" w:rsidRDefault="009C2351" w:rsidP="00347873">
      <w:pPr>
        <w:jc w:val="center"/>
        <w:rPr>
          <w:b/>
          <w:bCs/>
          <w:color w:val="000000"/>
          <w:sz w:val="24"/>
          <w:szCs w:val="24"/>
        </w:rPr>
      </w:pPr>
      <w:r w:rsidRPr="00522FCD">
        <w:rPr>
          <w:b/>
          <w:bCs/>
          <w:color w:val="000000"/>
          <w:sz w:val="24"/>
          <w:szCs w:val="24"/>
        </w:rPr>
        <w:t>Особая книга</w:t>
      </w:r>
    </w:p>
    <w:p w:rsidR="00347873" w:rsidRPr="00522FCD" w:rsidRDefault="00347873" w:rsidP="00347873">
      <w:pPr>
        <w:jc w:val="center"/>
        <w:rPr>
          <w:sz w:val="24"/>
          <w:szCs w:val="24"/>
        </w:rPr>
      </w:pPr>
    </w:p>
    <w:p w:rsidR="009C2351" w:rsidRPr="00522FCD" w:rsidRDefault="009C2351" w:rsidP="00522FCD">
      <w:pPr>
        <w:jc w:val="both"/>
        <w:rPr>
          <w:sz w:val="24"/>
          <w:szCs w:val="24"/>
        </w:rPr>
      </w:pPr>
      <w:r w:rsidRPr="00522FCD">
        <w:rPr>
          <w:color w:val="000000"/>
          <w:sz w:val="24"/>
          <w:szCs w:val="24"/>
        </w:rPr>
        <w:t xml:space="preserve">Разнообразны формы герценовского повествования. Неотъемлемой чертой его была тесная соотнесённость с историческими событиями эпохи, участником или свидетелем которых был сам писатель. Особое место среди его произведений занимает книга «Былое и думы» — настоящая энциклопедия русской и западноевропейской жизни на протяжении почти полувека — от одна тысяча восемьсот двенадцатого года до конца шестидесятых годов. Эта книга показывала идейное формирование передового человека новой эпохи, историю его духовной жизни. Трудно найти более точное название, чем то, которое дал сам автор своему гениальному труду. Это действительно вершина всего созданного </w:t>
      </w:r>
      <w:r w:rsidRPr="00522FCD">
        <w:rPr>
          <w:color w:val="000000"/>
          <w:sz w:val="24"/>
          <w:szCs w:val="24"/>
        </w:rPr>
        <w:lastRenderedPageBreak/>
        <w:t xml:space="preserve">писателем. «Былое и думы» (и рассказ о прошлом, и раздумья над современностью) — это обращённость к революционным событиям, к переломным этапам истории целых стран и народов, это и создание портретов наиболее выдающихся деятелей русской и западноевропейской демократии... Находясь в центре многих важнейших событий своего времени, Герцен создал глубоко правдивое произведение о причинах неудачи революции середины девятнадцатого века. </w:t>
      </w:r>
      <w:r w:rsidRPr="00522FCD">
        <w:rPr>
          <w:i/>
          <w:iCs/>
          <w:color w:val="000000"/>
          <w:sz w:val="24"/>
          <w:szCs w:val="24"/>
        </w:rPr>
        <w:t>(По В. Семёнову.)</w:t>
      </w:r>
    </w:p>
    <w:p w:rsidR="009C2351" w:rsidRPr="00522FCD" w:rsidRDefault="009C2351" w:rsidP="00522FCD">
      <w:pPr>
        <w:jc w:val="both"/>
        <w:rPr>
          <w:b/>
          <w:bCs/>
          <w:color w:val="000000"/>
          <w:sz w:val="24"/>
          <w:szCs w:val="24"/>
        </w:rPr>
      </w:pPr>
    </w:p>
    <w:p w:rsidR="00347873" w:rsidRDefault="00347873" w:rsidP="00C82177">
      <w:pPr>
        <w:jc w:val="center"/>
        <w:rPr>
          <w:b/>
          <w:bCs/>
          <w:color w:val="000000"/>
          <w:sz w:val="24"/>
          <w:szCs w:val="24"/>
        </w:rPr>
      </w:pPr>
    </w:p>
    <w:p w:rsidR="009C2351" w:rsidRPr="00522FCD" w:rsidRDefault="009C2351" w:rsidP="00C82177">
      <w:pPr>
        <w:jc w:val="center"/>
        <w:rPr>
          <w:b/>
          <w:sz w:val="24"/>
          <w:szCs w:val="24"/>
        </w:rPr>
      </w:pPr>
      <w:r w:rsidRPr="00522FCD">
        <w:rPr>
          <w:b/>
          <w:bCs/>
          <w:color w:val="000000"/>
          <w:sz w:val="24"/>
          <w:szCs w:val="24"/>
        </w:rPr>
        <w:t>Раздел 5. Морфология и орфография</w:t>
      </w:r>
    </w:p>
    <w:p w:rsidR="009C2351" w:rsidRPr="00522FCD" w:rsidRDefault="009C2351" w:rsidP="00522FCD">
      <w:pPr>
        <w:jc w:val="both"/>
        <w:rPr>
          <w:bCs/>
          <w:color w:val="000000"/>
          <w:sz w:val="24"/>
          <w:szCs w:val="24"/>
        </w:rPr>
      </w:pPr>
    </w:p>
    <w:p w:rsidR="009C2351" w:rsidRPr="00522FCD" w:rsidRDefault="009C2351" w:rsidP="00C82177">
      <w:pPr>
        <w:jc w:val="center"/>
        <w:rPr>
          <w:b/>
          <w:sz w:val="24"/>
          <w:szCs w:val="24"/>
        </w:rPr>
      </w:pPr>
      <w:r w:rsidRPr="00522FCD">
        <w:rPr>
          <w:b/>
          <w:bCs/>
          <w:color w:val="000000"/>
          <w:sz w:val="24"/>
          <w:szCs w:val="24"/>
        </w:rPr>
        <w:t>Контрольная работа № 6. Диктант.</w:t>
      </w:r>
    </w:p>
    <w:p w:rsidR="009C2351" w:rsidRDefault="009C2351" w:rsidP="00347873">
      <w:pPr>
        <w:jc w:val="center"/>
        <w:rPr>
          <w:b/>
          <w:bCs/>
          <w:color w:val="2D2E2F"/>
          <w:sz w:val="24"/>
          <w:szCs w:val="24"/>
        </w:rPr>
      </w:pPr>
      <w:r w:rsidRPr="00522FCD">
        <w:rPr>
          <w:b/>
          <w:bCs/>
          <w:color w:val="2D2E2F"/>
          <w:sz w:val="24"/>
          <w:szCs w:val="24"/>
        </w:rPr>
        <w:t>Кремль</w:t>
      </w:r>
    </w:p>
    <w:p w:rsidR="00347873" w:rsidRPr="00522FCD" w:rsidRDefault="00347873" w:rsidP="00347873">
      <w:pPr>
        <w:jc w:val="center"/>
        <w:rPr>
          <w:b/>
          <w:sz w:val="24"/>
          <w:szCs w:val="24"/>
        </w:rPr>
      </w:pPr>
    </w:p>
    <w:p w:rsidR="009C2351" w:rsidRPr="00522FCD" w:rsidRDefault="009C2351" w:rsidP="00347873">
      <w:pPr>
        <w:ind w:firstLine="708"/>
        <w:jc w:val="both"/>
        <w:rPr>
          <w:sz w:val="24"/>
          <w:szCs w:val="24"/>
        </w:rPr>
      </w:pPr>
      <w:r w:rsidRPr="00522FCD">
        <w:rPr>
          <w:bCs/>
          <w:color w:val="000000"/>
          <w:sz w:val="24"/>
          <w:szCs w:val="24"/>
        </w:rPr>
        <w:t>Человек не спеша шел по мощеной улице, глядя по сторонам с любопытством, выдающим приезжего. Давно не бритые щеки, заросшие густой щетиной, коротко стриженные волосы, старая солдатская шинель, прожженная и простреленная пулями, — все говорило о том, что в городе появился еще один фронтовик. За спиной у него висел тощий, ничем, кажется, не заполненный вещевой мешок, связанный сверху засаленной бечевкой. Несмотря на то что весь день лил неперестававший дождь, солдат шел медленно, тяжело ступая и как-то по-особенному выворачивая правую ногу. Весь вид человека напоминал о недавно закончившейся беспримерной по масштабам войне, и только кепка на голове была данью наступающему мирному времени. Лицо его из-за этой кепчонки теряло в своей солдатской выразительности.</w:t>
      </w:r>
    </w:p>
    <w:p w:rsidR="009C2351" w:rsidRPr="00522FCD" w:rsidRDefault="009C2351" w:rsidP="00347873">
      <w:pPr>
        <w:ind w:firstLine="708"/>
        <w:jc w:val="both"/>
        <w:rPr>
          <w:sz w:val="24"/>
          <w:szCs w:val="24"/>
        </w:rPr>
      </w:pPr>
      <w:r w:rsidRPr="00522FCD">
        <w:rPr>
          <w:bCs/>
          <w:color w:val="000000"/>
          <w:sz w:val="24"/>
          <w:szCs w:val="24"/>
        </w:rPr>
        <w:t>Человек он был, несомненно, нездешний, а потому остановился на перекрестке, очевидно пребывая в недоумении и рассчитывая, куда идти дальше. Свернув налево и пройдя немного вперед, он остановился, пораженный увиденным: вид Кремля вдруг открылся ему.</w:t>
      </w:r>
    </w:p>
    <w:p w:rsidR="009C2351" w:rsidRPr="00522FCD" w:rsidRDefault="009C2351" w:rsidP="00347873">
      <w:pPr>
        <w:ind w:firstLine="708"/>
        <w:jc w:val="both"/>
        <w:rPr>
          <w:sz w:val="24"/>
          <w:szCs w:val="24"/>
        </w:rPr>
      </w:pPr>
      <w:r w:rsidRPr="00522FCD">
        <w:rPr>
          <w:bCs/>
          <w:color w:val="000000"/>
          <w:sz w:val="24"/>
          <w:szCs w:val="24"/>
        </w:rPr>
        <w:t xml:space="preserve">Ярко-красные башенки и нарядные позолоченные маковки церквей, особая, ни с чем не сравнимая примета Кремля, поражали торжественной красотой, величавостью, и путник остановился в изумлении, сдернул кепчонку с головы и долго стоял под дождем, вытирая с лица то ли капли надоедливого дождя, то ли непрошеные слезы. В этот момент на лице его отразилась вся гамма чувств, охвативших человека, очевидно видевшего эти места наяву впервые: и радость, и детский восторг, и гордость, и </w:t>
      </w:r>
      <w:r w:rsidRPr="00522FCD">
        <w:rPr>
          <w:color w:val="000000"/>
          <w:sz w:val="24"/>
          <w:szCs w:val="24"/>
        </w:rPr>
        <w:t>недоверие даже какое-то, и счастье от долгожданной встречи. (223 слова.)</w:t>
      </w:r>
    </w:p>
    <w:p w:rsidR="009C2351" w:rsidRPr="00522FCD" w:rsidRDefault="009C2351" w:rsidP="00522FCD">
      <w:pPr>
        <w:jc w:val="both"/>
        <w:rPr>
          <w:b/>
          <w:bCs/>
          <w:color w:val="000000"/>
          <w:sz w:val="24"/>
          <w:szCs w:val="24"/>
        </w:rPr>
      </w:pPr>
    </w:p>
    <w:p w:rsidR="009C2351" w:rsidRPr="00522FCD" w:rsidRDefault="009C2351" w:rsidP="00522FCD">
      <w:pPr>
        <w:jc w:val="both"/>
        <w:rPr>
          <w:b/>
          <w:bCs/>
          <w:color w:val="000000"/>
          <w:sz w:val="24"/>
          <w:szCs w:val="24"/>
        </w:rPr>
      </w:pPr>
    </w:p>
    <w:p w:rsidR="009C2351" w:rsidRPr="00522FCD" w:rsidRDefault="009C2351" w:rsidP="00C82177">
      <w:pPr>
        <w:jc w:val="center"/>
        <w:rPr>
          <w:sz w:val="24"/>
          <w:szCs w:val="24"/>
        </w:rPr>
      </w:pPr>
      <w:r w:rsidRPr="00522FCD">
        <w:rPr>
          <w:b/>
          <w:bCs/>
          <w:color w:val="000000"/>
          <w:sz w:val="24"/>
          <w:szCs w:val="24"/>
        </w:rPr>
        <w:t>Раздел 6. Синтаксис и пунктуация</w:t>
      </w:r>
    </w:p>
    <w:p w:rsidR="00347873" w:rsidRDefault="00347873" w:rsidP="00C82177">
      <w:pPr>
        <w:jc w:val="center"/>
        <w:rPr>
          <w:b/>
          <w:bCs/>
          <w:color w:val="000000"/>
          <w:sz w:val="24"/>
          <w:szCs w:val="24"/>
        </w:rPr>
      </w:pPr>
    </w:p>
    <w:p w:rsidR="009C2351" w:rsidRPr="00522FCD" w:rsidRDefault="009C2351" w:rsidP="00C82177">
      <w:pPr>
        <w:jc w:val="center"/>
        <w:rPr>
          <w:sz w:val="24"/>
          <w:szCs w:val="24"/>
        </w:rPr>
      </w:pPr>
      <w:r w:rsidRPr="00522FCD">
        <w:rPr>
          <w:b/>
          <w:bCs/>
          <w:color w:val="000000"/>
          <w:sz w:val="24"/>
          <w:szCs w:val="24"/>
        </w:rPr>
        <w:t>Контрольная работа № 7. Диктант.</w:t>
      </w:r>
    </w:p>
    <w:p w:rsidR="009C2351" w:rsidRDefault="009C2351" w:rsidP="00347873">
      <w:pPr>
        <w:jc w:val="center"/>
        <w:rPr>
          <w:b/>
          <w:bCs/>
          <w:color w:val="000000"/>
          <w:sz w:val="24"/>
          <w:szCs w:val="24"/>
        </w:rPr>
      </w:pPr>
      <w:r w:rsidRPr="00522FCD">
        <w:rPr>
          <w:b/>
          <w:bCs/>
          <w:color w:val="000000"/>
          <w:sz w:val="24"/>
          <w:szCs w:val="24"/>
        </w:rPr>
        <w:t>Гость</w:t>
      </w:r>
    </w:p>
    <w:p w:rsidR="00347873" w:rsidRPr="00522FCD" w:rsidRDefault="00347873" w:rsidP="00347873">
      <w:pPr>
        <w:jc w:val="center"/>
        <w:rPr>
          <w:sz w:val="24"/>
          <w:szCs w:val="24"/>
        </w:rPr>
      </w:pPr>
    </w:p>
    <w:p w:rsidR="009C2351" w:rsidRPr="00522FCD" w:rsidRDefault="009C2351" w:rsidP="00347873">
      <w:pPr>
        <w:ind w:firstLine="708"/>
        <w:jc w:val="both"/>
        <w:rPr>
          <w:sz w:val="24"/>
          <w:szCs w:val="24"/>
        </w:rPr>
      </w:pPr>
      <w:r w:rsidRPr="00522FCD">
        <w:rPr>
          <w:color w:val="000000"/>
          <w:sz w:val="24"/>
          <w:szCs w:val="24"/>
        </w:rPr>
        <w:t>Всё в доме переменилось, всё стало под стать новым обитателям. Безбородые дворовые ребята, весельчаки и балагуры, заменили прежних степенных стариков. На конюшнях завелись поджарые иноходцы, коренники и рьяные пристяжные.</w:t>
      </w:r>
    </w:p>
    <w:p w:rsidR="009C2351" w:rsidRPr="00522FCD" w:rsidRDefault="009C2351" w:rsidP="00347873">
      <w:pPr>
        <w:ind w:firstLine="708"/>
        <w:jc w:val="both"/>
        <w:rPr>
          <w:sz w:val="24"/>
          <w:szCs w:val="24"/>
        </w:rPr>
      </w:pPr>
      <w:r w:rsidRPr="00522FCD">
        <w:rPr>
          <w:color w:val="000000"/>
          <w:sz w:val="24"/>
          <w:szCs w:val="24"/>
        </w:rPr>
        <w:t>В тот вечер, о котором зашла речь, обитатели дома занимались немногосложной, но, судя по дружному хохоту, весьма для них забавной игрой: они бегали по гостиным и залам и ловили друг друга. Собаки бегали и лаяли, и висевшие в клетках канарейки, беспрестанно порхая, наперебой драли горло.</w:t>
      </w:r>
    </w:p>
    <w:p w:rsidR="009C2351" w:rsidRPr="00522FCD" w:rsidRDefault="009C2351" w:rsidP="00347873">
      <w:pPr>
        <w:ind w:firstLine="708"/>
        <w:jc w:val="both"/>
        <w:rPr>
          <w:sz w:val="24"/>
          <w:szCs w:val="24"/>
        </w:rPr>
      </w:pPr>
      <w:r w:rsidRPr="00522FCD">
        <w:rPr>
          <w:color w:val="000000"/>
          <w:sz w:val="24"/>
          <w:szCs w:val="24"/>
        </w:rPr>
        <w:t xml:space="preserve">В разгар чересчур оглушительной потехи, недоступной пониманию дворовых, к воротам подъехал загрязнённый тарантас, и человек лет сорока не спеша вылез из него и остановился в изумлении. Он постоял некоторое время, как бы оторопев, окинул дом внимательным взором, вошёл через приоткрытую калитку в дощатый палисадник и </w:t>
      </w:r>
      <w:r w:rsidRPr="00522FCD">
        <w:rPr>
          <w:color w:val="000000"/>
          <w:sz w:val="24"/>
          <w:szCs w:val="24"/>
        </w:rPr>
        <w:lastRenderedPageBreak/>
        <w:t>медленно взобрался на рубленное из сосны крыльцо с перилами. В передней никто его не встретил, но дверь залы быстро распахнулась, и из неё, вся раскрасневшаяся, выскочила Шурочка. Мгновенно вслед за ней со звонким криком выбежала вся молодая компания. Удивлённая появлением нежданного и незваного посетителя, Шурочка внезапно затихла, но светлые, устремлённые на него глаза глядели так же ласково.</w:t>
      </w:r>
    </w:p>
    <w:p w:rsidR="009C2351" w:rsidRPr="00522FCD" w:rsidRDefault="009C2351" w:rsidP="00347873">
      <w:pPr>
        <w:ind w:firstLine="708"/>
        <w:jc w:val="both"/>
        <w:rPr>
          <w:sz w:val="24"/>
          <w:szCs w:val="24"/>
        </w:rPr>
      </w:pPr>
      <w:r w:rsidRPr="00522FCD">
        <w:rPr>
          <w:color w:val="000000"/>
          <w:sz w:val="24"/>
          <w:szCs w:val="24"/>
        </w:rPr>
        <w:t>Гость, а это был не кто иной, как Лаврецкий, представился, и видно было смятение на его лице. (По И. Тургеневу.)</w:t>
      </w:r>
      <w:r w:rsidRPr="00522FCD">
        <w:rPr>
          <w:color w:val="000000"/>
          <w:sz w:val="24"/>
          <w:szCs w:val="24"/>
        </w:rPr>
        <w:tab/>
        <w:t>(194 слова.)</w:t>
      </w:r>
    </w:p>
    <w:p w:rsidR="0098355A" w:rsidRDefault="0098355A" w:rsidP="00522FCD">
      <w:pPr>
        <w:jc w:val="both"/>
        <w:rPr>
          <w:b/>
          <w:bCs/>
          <w:color w:val="000000"/>
          <w:sz w:val="24"/>
          <w:szCs w:val="24"/>
        </w:rPr>
      </w:pPr>
    </w:p>
    <w:p w:rsidR="009C2351" w:rsidRPr="00522FCD" w:rsidRDefault="009C2351" w:rsidP="0098355A">
      <w:pPr>
        <w:jc w:val="center"/>
        <w:rPr>
          <w:sz w:val="24"/>
          <w:szCs w:val="24"/>
        </w:rPr>
      </w:pPr>
      <w:r w:rsidRPr="00522FCD">
        <w:rPr>
          <w:b/>
          <w:bCs/>
          <w:color w:val="000000"/>
          <w:sz w:val="24"/>
          <w:szCs w:val="24"/>
        </w:rPr>
        <w:t>Контрольная работа № 8. Тест.</w:t>
      </w:r>
    </w:p>
    <w:p w:rsidR="009C2351" w:rsidRPr="00522FCD" w:rsidRDefault="009C2351" w:rsidP="0098355A">
      <w:pPr>
        <w:jc w:val="center"/>
        <w:rPr>
          <w:sz w:val="24"/>
          <w:szCs w:val="24"/>
        </w:rPr>
      </w:pPr>
      <w:r w:rsidRPr="00522FCD">
        <w:rPr>
          <w:b/>
          <w:bCs/>
          <w:color w:val="000000"/>
          <w:sz w:val="24"/>
          <w:szCs w:val="24"/>
        </w:rPr>
        <w:t>Тест по теме «Простое осложненное предложение»</w:t>
      </w:r>
    </w:p>
    <w:p w:rsidR="0098355A" w:rsidRDefault="0098355A" w:rsidP="00522FCD">
      <w:pPr>
        <w:jc w:val="both"/>
        <w:rPr>
          <w:b/>
          <w:bCs/>
          <w:color w:val="000000"/>
          <w:sz w:val="24"/>
          <w:szCs w:val="24"/>
        </w:rPr>
      </w:pPr>
    </w:p>
    <w:p w:rsidR="009C2351" w:rsidRPr="00522FCD" w:rsidRDefault="009C2351" w:rsidP="00522FCD">
      <w:pPr>
        <w:jc w:val="both"/>
        <w:rPr>
          <w:sz w:val="24"/>
          <w:szCs w:val="24"/>
        </w:rPr>
      </w:pPr>
      <w:r w:rsidRPr="00522FCD">
        <w:rPr>
          <w:b/>
          <w:bCs/>
          <w:color w:val="000000"/>
          <w:sz w:val="24"/>
          <w:szCs w:val="24"/>
        </w:rPr>
        <w:t>Вариант 1</w:t>
      </w:r>
    </w:p>
    <w:p w:rsidR="009C2351" w:rsidRPr="00522FCD" w:rsidRDefault="009C2351" w:rsidP="00522FCD">
      <w:pPr>
        <w:jc w:val="both"/>
        <w:rPr>
          <w:bCs/>
          <w:color w:val="000000"/>
          <w:sz w:val="24"/>
          <w:szCs w:val="24"/>
        </w:rPr>
      </w:pPr>
      <w:r w:rsidRPr="00522FCD">
        <w:rPr>
          <w:bCs/>
          <w:color w:val="000000"/>
          <w:sz w:val="24"/>
          <w:szCs w:val="24"/>
        </w:rPr>
        <w:t>Укажите предложение, в котором обособленные члены отсутствуют (знаки препинания не расставлены).</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Мне нравилась его спокойная и ровная речь простая и ясная.</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Солнце поднялось над горами и сгоняло ещё лежавший в тени иней.</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Вся деревушка тихая и задумчивая имела приятный вид.</w:t>
      </w:r>
    </w:p>
    <w:p w:rsidR="009C2351" w:rsidRPr="00522FCD" w:rsidRDefault="009C2351" w:rsidP="00522FCD">
      <w:pPr>
        <w:jc w:val="both"/>
        <w:rPr>
          <w:bCs/>
          <w:color w:val="000000"/>
          <w:sz w:val="24"/>
          <w:szCs w:val="24"/>
        </w:rPr>
      </w:pPr>
      <w:r w:rsidRPr="00522FCD">
        <w:rPr>
          <w:bCs/>
          <w:color w:val="000000"/>
          <w:sz w:val="24"/>
          <w:szCs w:val="24"/>
        </w:rPr>
        <w:t>Найдите предложение с обособленным согласованным определением (знаки препинания не расставлены).</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Весь мир с листвой с весенним громом для радости открылся им.</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Литература предполагает прежде всего массового читателя.</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Мне часто вспоминается теперь эта тёмная река затенённая горами.</w:t>
      </w:r>
    </w:p>
    <w:p w:rsidR="009C2351" w:rsidRPr="00522FCD" w:rsidRDefault="009C2351" w:rsidP="00522FCD">
      <w:pPr>
        <w:jc w:val="both"/>
        <w:rPr>
          <w:bCs/>
          <w:color w:val="000000"/>
          <w:sz w:val="24"/>
          <w:szCs w:val="24"/>
        </w:rPr>
      </w:pPr>
      <w:r w:rsidRPr="00522FCD">
        <w:rPr>
          <w:bCs/>
          <w:color w:val="000000"/>
          <w:sz w:val="24"/>
          <w:szCs w:val="24"/>
        </w:rPr>
        <w:t>Укажите предложение, в котором неверно выделено приложение.</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Ходил Стенька Разин в Астрахань-город.</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В народе её называют чудо-ягодой.</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И вот сама идёт волшебница-зима.</w:t>
      </w:r>
    </w:p>
    <w:p w:rsidR="009C2351" w:rsidRPr="00522FCD" w:rsidRDefault="009C2351" w:rsidP="00522FCD">
      <w:pPr>
        <w:jc w:val="both"/>
        <w:rPr>
          <w:bCs/>
          <w:color w:val="000000"/>
          <w:sz w:val="24"/>
          <w:szCs w:val="24"/>
        </w:rPr>
      </w:pPr>
      <w:r w:rsidRPr="00522FCD">
        <w:rPr>
          <w:bCs/>
          <w:color w:val="000000"/>
          <w:sz w:val="24"/>
          <w:szCs w:val="24"/>
        </w:rPr>
        <w:t>Укажите предложение, в котором оборот с союзом как следует обособить.</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Читающая публика успела привыкнуть к Чехову как к юмористу.</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Вы как инициатор должны играть главную роль.</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Это событие следует рассматривать как исключительный случай.</w:t>
      </w:r>
    </w:p>
    <w:p w:rsidR="009C2351" w:rsidRPr="00522FCD" w:rsidRDefault="009C2351" w:rsidP="00522FCD">
      <w:pPr>
        <w:jc w:val="both"/>
        <w:rPr>
          <w:bCs/>
          <w:color w:val="000000"/>
          <w:sz w:val="24"/>
          <w:szCs w:val="24"/>
        </w:rPr>
      </w:pPr>
      <w:r w:rsidRPr="00522FCD">
        <w:rPr>
          <w:bCs/>
          <w:color w:val="000000"/>
          <w:sz w:val="24"/>
          <w:szCs w:val="24"/>
        </w:rPr>
        <w:t>Найдите правильно построенное предложение.</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Прочитав эту роль, в первый момент мне стало даже смешно.</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Взяв её под руку, они пошли вместе.</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Писатель должен показывать жизнь такой, какая она есть, не приукрашивая и не ухудшая её.</w:t>
      </w:r>
    </w:p>
    <w:p w:rsidR="009C2351" w:rsidRPr="00522FCD" w:rsidRDefault="009C2351" w:rsidP="00522FCD">
      <w:pPr>
        <w:jc w:val="both"/>
        <w:rPr>
          <w:bCs/>
          <w:color w:val="000000"/>
          <w:sz w:val="24"/>
          <w:szCs w:val="24"/>
        </w:rPr>
      </w:pPr>
      <w:r w:rsidRPr="00522FCD">
        <w:rPr>
          <w:bCs/>
          <w:color w:val="000000"/>
          <w:sz w:val="24"/>
          <w:szCs w:val="24"/>
        </w:rPr>
        <w:t>Укажите, какую пару знаков препинания следует выбрать для оформления обособленных членов.</w:t>
      </w:r>
    </w:p>
    <w:p w:rsidR="009C2351" w:rsidRPr="00522FCD" w:rsidRDefault="009C2351" w:rsidP="00522FCD">
      <w:pPr>
        <w:jc w:val="both"/>
        <w:rPr>
          <w:sz w:val="24"/>
          <w:szCs w:val="24"/>
        </w:rPr>
      </w:pPr>
      <w:r w:rsidRPr="00522FCD">
        <w:rPr>
          <w:bCs/>
          <w:color w:val="000000"/>
          <w:sz w:val="24"/>
          <w:szCs w:val="24"/>
        </w:rPr>
        <w:t>По фотографиям Лев Николаевич представлялся мне не только духовным(1) но и физическим гигантом (2) высоким, могучим и широким в плечах.</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1 - (,)</w:t>
      </w:r>
      <w:r w:rsidRPr="00522FCD">
        <w:rPr>
          <w:bCs/>
          <w:color w:val="000000"/>
          <w:sz w:val="24"/>
          <w:szCs w:val="24"/>
        </w:rPr>
        <w:tab/>
        <w:t>2 - (-) б) 1 - (-)</w:t>
      </w:r>
      <w:r w:rsidRPr="00522FCD">
        <w:rPr>
          <w:bCs/>
          <w:color w:val="000000"/>
          <w:sz w:val="24"/>
          <w:szCs w:val="24"/>
        </w:rPr>
        <w:tab/>
        <w:t>2 - (,) в) 1 - (,)</w:t>
      </w:r>
      <w:r w:rsidRPr="00522FCD">
        <w:rPr>
          <w:bCs/>
          <w:color w:val="000000"/>
          <w:sz w:val="24"/>
          <w:szCs w:val="24"/>
        </w:rPr>
        <w:tab/>
        <w:t>2 - (:)</w:t>
      </w:r>
    </w:p>
    <w:p w:rsidR="009C2351" w:rsidRPr="00522FCD" w:rsidRDefault="009C2351" w:rsidP="00522FCD">
      <w:pPr>
        <w:jc w:val="both"/>
        <w:rPr>
          <w:bCs/>
          <w:color w:val="000000"/>
          <w:sz w:val="24"/>
          <w:szCs w:val="24"/>
        </w:rPr>
      </w:pPr>
      <w:r w:rsidRPr="00522FCD">
        <w:rPr>
          <w:bCs/>
          <w:color w:val="000000"/>
          <w:sz w:val="24"/>
          <w:szCs w:val="24"/>
        </w:rPr>
        <w:t>На месте каких цифр должны стоять запятые в данном предложении.</w:t>
      </w:r>
    </w:p>
    <w:p w:rsidR="009C2351" w:rsidRPr="00522FCD" w:rsidRDefault="009C2351" w:rsidP="00522FCD">
      <w:pPr>
        <w:jc w:val="both"/>
        <w:rPr>
          <w:sz w:val="24"/>
          <w:szCs w:val="24"/>
        </w:rPr>
      </w:pPr>
      <w:r w:rsidRPr="00522FCD">
        <w:rPr>
          <w:bCs/>
          <w:color w:val="000000"/>
          <w:sz w:val="24"/>
          <w:szCs w:val="24"/>
        </w:rPr>
        <w:t>Песчаная отмель далеко золотилась (1) протянувшись от тёмного обрывистого берега (2) в дремотно светлеющую реку (3) пропадавшую за дальним лесом.</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1, 3</w:t>
      </w:r>
      <w:r w:rsidRPr="00522FCD">
        <w:rPr>
          <w:bCs/>
          <w:color w:val="000000"/>
          <w:sz w:val="24"/>
          <w:szCs w:val="24"/>
        </w:rPr>
        <w:tab/>
        <w:t>б) 2, 3</w:t>
      </w:r>
      <w:r w:rsidRPr="00522FCD">
        <w:rPr>
          <w:bCs/>
          <w:color w:val="000000"/>
          <w:sz w:val="24"/>
          <w:szCs w:val="24"/>
        </w:rPr>
        <w:tab/>
        <w:t>в) 1, 2, 3</w:t>
      </w:r>
    </w:p>
    <w:p w:rsidR="009C2351" w:rsidRPr="00522FCD" w:rsidRDefault="009C2351" w:rsidP="00522FCD">
      <w:pPr>
        <w:jc w:val="both"/>
        <w:rPr>
          <w:bCs/>
          <w:color w:val="000000"/>
          <w:sz w:val="24"/>
          <w:szCs w:val="24"/>
        </w:rPr>
      </w:pPr>
      <w:r w:rsidRPr="00522FCD">
        <w:rPr>
          <w:bCs/>
          <w:color w:val="000000"/>
          <w:sz w:val="24"/>
          <w:szCs w:val="24"/>
        </w:rPr>
        <w:t>Укажите правильный вариант расстановки запятых в предложении.</w:t>
      </w:r>
    </w:p>
    <w:p w:rsidR="009C2351" w:rsidRPr="00522FCD" w:rsidRDefault="009C2351" w:rsidP="00522FCD">
      <w:pPr>
        <w:jc w:val="both"/>
        <w:rPr>
          <w:sz w:val="24"/>
          <w:szCs w:val="24"/>
        </w:rPr>
      </w:pPr>
      <w:r w:rsidRPr="00522FCD">
        <w:rPr>
          <w:bCs/>
          <w:color w:val="000000"/>
          <w:sz w:val="24"/>
          <w:szCs w:val="24"/>
        </w:rPr>
        <w:t>Поспешно умываясь (1) и (2) со смирением одеваясь в самое дурное своё платье (3) и старенькую мантилью (4) содрогаясь от свежести (5) Наташа выходила на пустынные улицы (6) прозрачно освещённые утренней зарёй.</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1, 3, 4, 6</w:t>
      </w:r>
      <w:r w:rsidRPr="00522FCD">
        <w:rPr>
          <w:bCs/>
          <w:color w:val="000000"/>
          <w:sz w:val="24"/>
          <w:szCs w:val="24"/>
        </w:rPr>
        <w:tab/>
        <w:t>б) 4, 5, 6</w:t>
      </w:r>
      <w:r w:rsidRPr="00522FCD">
        <w:rPr>
          <w:bCs/>
          <w:color w:val="000000"/>
          <w:sz w:val="24"/>
          <w:szCs w:val="24"/>
        </w:rPr>
        <w:tab/>
        <w:t>в) 1, 2, 3, 4, 5, 6</w:t>
      </w:r>
    </w:p>
    <w:p w:rsidR="009C2351" w:rsidRPr="00522FCD" w:rsidRDefault="009C2351" w:rsidP="00522FCD">
      <w:pPr>
        <w:jc w:val="both"/>
        <w:rPr>
          <w:bCs/>
          <w:color w:val="000000"/>
          <w:sz w:val="24"/>
          <w:szCs w:val="24"/>
        </w:rPr>
      </w:pPr>
      <w:r w:rsidRPr="00522FCD">
        <w:rPr>
          <w:bCs/>
          <w:color w:val="000000"/>
          <w:sz w:val="24"/>
          <w:szCs w:val="24"/>
        </w:rPr>
        <w:t>В каких строках А.Блока есть обособленные обстоятельства (знаки препинания не расставлены)? Укажите, верный вариант ответа.</w:t>
      </w:r>
    </w:p>
    <w:p w:rsidR="009C2351" w:rsidRPr="00522FCD" w:rsidRDefault="009C2351" w:rsidP="00522FCD">
      <w:pPr>
        <w:jc w:val="both"/>
        <w:rPr>
          <w:bCs/>
          <w:color w:val="000000"/>
          <w:sz w:val="24"/>
          <w:szCs w:val="24"/>
        </w:rPr>
      </w:pPr>
      <w:r w:rsidRPr="00522FCD">
        <w:rPr>
          <w:bCs/>
          <w:color w:val="000000"/>
          <w:sz w:val="24"/>
          <w:szCs w:val="24"/>
        </w:rPr>
        <w:t>Дыша духами и туманами она садится у окна.</w:t>
      </w:r>
    </w:p>
    <w:p w:rsidR="009C2351" w:rsidRPr="00522FCD" w:rsidRDefault="009C2351" w:rsidP="00522FCD">
      <w:pPr>
        <w:jc w:val="both"/>
        <w:rPr>
          <w:bCs/>
          <w:color w:val="000000"/>
          <w:sz w:val="24"/>
          <w:szCs w:val="24"/>
        </w:rPr>
      </w:pPr>
      <w:r w:rsidRPr="00522FCD">
        <w:rPr>
          <w:bCs/>
          <w:color w:val="000000"/>
          <w:sz w:val="24"/>
          <w:szCs w:val="24"/>
        </w:rPr>
        <w:lastRenderedPageBreak/>
        <w:t>Тоска дорожная железная свистела сердце разрывая...</w:t>
      </w:r>
    </w:p>
    <w:p w:rsidR="009C2351" w:rsidRPr="00522FCD" w:rsidRDefault="009C2351" w:rsidP="00522FCD">
      <w:pPr>
        <w:jc w:val="both"/>
        <w:rPr>
          <w:bCs/>
          <w:color w:val="000000"/>
          <w:sz w:val="24"/>
          <w:szCs w:val="24"/>
        </w:rPr>
      </w:pPr>
      <w:r w:rsidRPr="00522FCD">
        <w:rPr>
          <w:bCs/>
          <w:color w:val="000000"/>
          <w:sz w:val="24"/>
          <w:szCs w:val="24"/>
        </w:rPr>
        <w:t>И смотрю и вражду измеряю ненавидя кляня и любя. (А.Блок)</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1, 2</w:t>
      </w:r>
      <w:r w:rsidRPr="00522FCD">
        <w:rPr>
          <w:bCs/>
          <w:color w:val="000000"/>
          <w:sz w:val="24"/>
          <w:szCs w:val="24"/>
        </w:rPr>
        <w:tab/>
        <w:t>б) 1, 3</w:t>
      </w:r>
      <w:r w:rsidRPr="00522FCD">
        <w:rPr>
          <w:bCs/>
          <w:color w:val="000000"/>
          <w:sz w:val="24"/>
          <w:szCs w:val="24"/>
        </w:rPr>
        <w:tab/>
        <w:t>в) 2, 3</w:t>
      </w:r>
    </w:p>
    <w:p w:rsidR="009C2351" w:rsidRPr="00522FCD" w:rsidRDefault="009C2351" w:rsidP="00522FCD">
      <w:pPr>
        <w:jc w:val="both"/>
        <w:rPr>
          <w:bCs/>
          <w:color w:val="000000"/>
          <w:sz w:val="24"/>
          <w:szCs w:val="24"/>
        </w:rPr>
      </w:pPr>
      <w:r w:rsidRPr="00522FCD">
        <w:rPr>
          <w:bCs/>
          <w:color w:val="000000"/>
          <w:sz w:val="24"/>
          <w:szCs w:val="24"/>
        </w:rPr>
        <w:t>В каком варианте деепричастный оборот не обособляется?</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Он работал не покладая рук. (М.Горький)</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Чуть шумят качаясь сосны (В.Брюсов</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Окна разинув стоят магазины. (В.Маяковский)</w:t>
      </w:r>
    </w:p>
    <w:p w:rsidR="009C2351" w:rsidRPr="00522FCD" w:rsidRDefault="009C2351" w:rsidP="00522FCD">
      <w:pPr>
        <w:jc w:val="both"/>
        <w:rPr>
          <w:bCs/>
          <w:color w:val="000000"/>
          <w:sz w:val="24"/>
          <w:szCs w:val="24"/>
        </w:rPr>
      </w:pPr>
      <w:r w:rsidRPr="00522FCD">
        <w:rPr>
          <w:bCs/>
          <w:color w:val="000000"/>
          <w:sz w:val="24"/>
          <w:szCs w:val="24"/>
        </w:rPr>
        <w:t>Укажите вариант ответа, в котором правильно указаны цифры, на месте которых должны стоять запятые.</w:t>
      </w:r>
    </w:p>
    <w:p w:rsidR="009C2351" w:rsidRPr="00522FCD" w:rsidRDefault="009C2351" w:rsidP="00522FCD">
      <w:pPr>
        <w:jc w:val="both"/>
        <w:rPr>
          <w:sz w:val="24"/>
          <w:szCs w:val="24"/>
        </w:rPr>
      </w:pPr>
      <w:r w:rsidRPr="00522FCD">
        <w:rPr>
          <w:bCs/>
          <w:color w:val="000000"/>
          <w:sz w:val="24"/>
          <w:szCs w:val="24"/>
        </w:rPr>
        <w:t>Откинувшись в кресле (1) он смотрел на нас (2) присмиревших ребят (3) и (4) отложив раскрытую книгу (5) казалось (6) всё ещё думал о прочитанном.</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1, 2, 4, 5</w:t>
      </w:r>
      <w:r w:rsidRPr="00522FCD">
        <w:rPr>
          <w:bCs/>
          <w:color w:val="000000"/>
          <w:sz w:val="24"/>
          <w:szCs w:val="24"/>
        </w:rPr>
        <w:tab/>
        <w:t>б) 1, 2, 3, 5, 6 в) 1, 2, 3, 4, 5, 6</w:t>
      </w:r>
    </w:p>
    <w:p w:rsidR="009C2351" w:rsidRPr="00522FCD" w:rsidRDefault="009C2351" w:rsidP="00522FCD">
      <w:pPr>
        <w:jc w:val="both"/>
        <w:rPr>
          <w:bCs/>
          <w:color w:val="000000"/>
          <w:sz w:val="24"/>
          <w:szCs w:val="24"/>
        </w:rPr>
      </w:pPr>
      <w:r w:rsidRPr="00522FCD">
        <w:rPr>
          <w:bCs/>
          <w:color w:val="000000"/>
          <w:sz w:val="24"/>
          <w:szCs w:val="24"/>
        </w:rPr>
        <w:t>Укажите, чем осложнено предложение (знаки препинания не расставлены).</w:t>
      </w:r>
    </w:p>
    <w:p w:rsidR="009C2351" w:rsidRPr="00522FCD" w:rsidRDefault="009C2351" w:rsidP="00522FCD">
      <w:pPr>
        <w:jc w:val="both"/>
        <w:rPr>
          <w:sz w:val="24"/>
          <w:szCs w:val="24"/>
        </w:rPr>
      </w:pPr>
      <w:r w:rsidRPr="00522FCD">
        <w:rPr>
          <w:bCs/>
          <w:color w:val="000000"/>
          <w:sz w:val="24"/>
          <w:szCs w:val="24"/>
        </w:rPr>
        <w:t>В языке, как известно, есть одинаково звучащие и пишущиеся слова с совершенно различным значением - омонимы.</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сравнительным оборотом, обособленным приложением</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однородными определениями и вводным сочетанием</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вводным сочетанием, однородными определениями и обособленным приложением</w:t>
      </w:r>
    </w:p>
    <w:p w:rsidR="009C2351" w:rsidRPr="00522FCD" w:rsidRDefault="009C2351" w:rsidP="00522FCD">
      <w:pPr>
        <w:jc w:val="both"/>
        <w:rPr>
          <w:bCs/>
          <w:color w:val="000000"/>
          <w:sz w:val="24"/>
          <w:szCs w:val="24"/>
        </w:rPr>
      </w:pPr>
    </w:p>
    <w:p w:rsidR="009C2351" w:rsidRPr="00522FCD" w:rsidRDefault="009C2351" w:rsidP="00347873">
      <w:pPr>
        <w:jc w:val="center"/>
        <w:rPr>
          <w:sz w:val="24"/>
          <w:szCs w:val="24"/>
        </w:rPr>
      </w:pPr>
      <w:r w:rsidRPr="00522FCD">
        <w:rPr>
          <w:bCs/>
          <w:color w:val="000000"/>
          <w:sz w:val="24"/>
          <w:szCs w:val="24"/>
        </w:rPr>
        <w:t>Вариант 2</w:t>
      </w:r>
    </w:p>
    <w:p w:rsidR="009C2351" w:rsidRPr="00522FCD" w:rsidRDefault="009C2351" w:rsidP="00522FCD">
      <w:pPr>
        <w:jc w:val="both"/>
        <w:rPr>
          <w:bCs/>
          <w:color w:val="000000"/>
          <w:sz w:val="24"/>
          <w:szCs w:val="24"/>
        </w:rPr>
      </w:pPr>
      <w:r w:rsidRPr="00522FCD">
        <w:rPr>
          <w:bCs/>
          <w:color w:val="000000"/>
          <w:sz w:val="24"/>
          <w:szCs w:val="24"/>
        </w:rPr>
        <w:t>Укажите предложение с обособленными членами (знаки препинания не расставлены):</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Иван Сергеевич был высокого роста худощавый и медлительный.</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Бунина большинство знает как прозаика.</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Она встретила сына с радостью неожиданной для него. (М.Горький)</w:t>
      </w:r>
    </w:p>
    <w:p w:rsidR="009C2351" w:rsidRPr="00522FCD" w:rsidRDefault="009C2351" w:rsidP="00522FCD">
      <w:pPr>
        <w:jc w:val="both"/>
        <w:rPr>
          <w:bCs/>
          <w:color w:val="000000"/>
          <w:sz w:val="24"/>
          <w:szCs w:val="24"/>
        </w:rPr>
      </w:pPr>
      <w:r w:rsidRPr="00522FCD">
        <w:rPr>
          <w:bCs/>
          <w:color w:val="000000"/>
          <w:sz w:val="24"/>
          <w:szCs w:val="24"/>
        </w:rPr>
        <w:t>Укажите условие, при котором определение не обособляется:</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находится между подлежащим и сказуемым;</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относится к личному местоимению;</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находится перед определяемым словом.</w:t>
      </w:r>
    </w:p>
    <w:p w:rsidR="006C577B" w:rsidRPr="00522FCD" w:rsidRDefault="009C2351" w:rsidP="00522FCD">
      <w:pPr>
        <w:jc w:val="both"/>
        <w:rPr>
          <w:sz w:val="24"/>
          <w:szCs w:val="24"/>
        </w:rPr>
      </w:pPr>
      <w:r w:rsidRPr="00522FCD">
        <w:rPr>
          <w:bCs/>
          <w:color w:val="000000"/>
          <w:sz w:val="24"/>
          <w:szCs w:val="24"/>
        </w:rPr>
        <w:t>Укажите предложение, в котором приложение не обособляется (знаки препинания не расставлены).</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Ночевала тучка золотая на груди утёса великана. (М.Лермонтов)</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Онегин добрый мой приятель родился на брегах Невы. (А.Пушкин)</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Вот оно объяснение. (Л.Толстой)</w:t>
      </w:r>
    </w:p>
    <w:p w:rsidR="009C2351" w:rsidRPr="00522FCD" w:rsidRDefault="009C2351" w:rsidP="00522FCD">
      <w:pPr>
        <w:jc w:val="both"/>
        <w:rPr>
          <w:bCs/>
          <w:color w:val="000000"/>
          <w:sz w:val="24"/>
          <w:szCs w:val="24"/>
        </w:rPr>
      </w:pPr>
      <w:r w:rsidRPr="00522FCD">
        <w:rPr>
          <w:bCs/>
          <w:color w:val="000000"/>
          <w:sz w:val="24"/>
          <w:szCs w:val="24"/>
        </w:rPr>
        <w:t>Найдите предложение, в котором следует поставить одну запятую.</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Как стилист Чехов недосягаем! (М.Горький)</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Жизнь как подстреленная птица. (Ф.Тютчев)</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Лишь тот кто уважает других людей имеет право на уважение.</w:t>
      </w:r>
    </w:p>
    <w:p w:rsidR="009C2351" w:rsidRPr="00522FCD" w:rsidRDefault="009C2351" w:rsidP="00522FCD">
      <w:pPr>
        <w:jc w:val="both"/>
        <w:rPr>
          <w:bCs/>
          <w:color w:val="000000"/>
          <w:sz w:val="24"/>
          <w:szCs w:val="24"/>
        </w:rPr>
      </w:pPr>
      <w:r w:rsidRPr="00522FCD">
        <w:rPr>
          <w:bCs/>
          <w:color w:val="000000"/>
          <w:sz w:val="24"/>
          <w:szCs w:val="24"/>
        </w:rPr>
        <w:t>В каком варианте ответа указаны предложения с обособленным приложением (знаки препинания не расставлены)?</w:t>
      </w:r>
    </w:p>
    <w:p w:rsidR="009C2351" w:rsidRPr="00522FCD" w:rsidRDefault="009C2351" w:rsidP="00522FCD">
      <w:pPr>
        <w:jc w:val="both"/>
        <w:rPr>
          <w:bCs/>
          <w:color w:val="000000"/>
          <w:sz w:val="24"/>
          <w:szCs w:val="24"/>
        </w:rPr>
      </w:pPr>
      <w:r w:rsidRPr="00522FCD">
        <w:rPr>
          <w:bCs/>
          <w:color w:val="000000"/>
          <w:sz w:val="24"/>
          <w:szCs w:val="24"/>
        </w:rPr>
        <w:t>Петергоф пригород Санкт-Петербурга славится парками и фонтанами.</w:t>
      </w:r>
    </w:p>
    <w:p w:rsidR="009C2351" w:rsidRPr="00522FCD" w:rsidRDefault="009C2351" w:rsidP="00522FCD">
      <w:pPr>
        <w:jc w:val="both"/>
        <w:rPr>
          <w:bCs/>
          <w:color w:val="000000"/>
          <w:sz w:val="24"/>
          <w:szCs w:val="24"/>
        </w:rPr>
      </w:pPr>
      <w:r w:rsidRPr="00522FCD">
        <w:rPr>
          <w:bCs/>
          <w:color w:val="000000"/>
          <w:sz w:val="24"/>
          <w:szCs w:val="24"/>
        </w:rPr>
        <w:t>В картине Левитана «После дождя» заключена вся прелесть дождевых сумерек в приволжском городке.</w:t>
      </w:r>
    </w:p>
    <w:p w:rsidR="009C2351" w:rsidRPr="00522FCD" w:rsidRDefault="009C2351" w:rsidP="00522FCD">
      <w:pPr>
        <w:jc w:val="both"/>
        <w:rPr>
          <w:bCs/>
          <w:color w:val="000000"/>
          <w:sz w:val="24"/>
          <w:szCs w:val="24"/>
        </w:rPr>
      </w:pPr>
      <w:r w:rsidRPr="00522FCD">
        <w:rPr>
          <w:bCs/>
          <w:color w:val="000000"/>
          <w:sz w:val="24"/>
          <w:szCs w:val="24"/>
        </w:rPr>
        <w:t>М.И.Глинка великий русский композитор после премьеры оперы «Иван Сусанин» увлёкся созданием оперы на сюжет поэмы Пушкина «Руслан и Людмила».</w:t>
      </w:r>
    </w:p>
    <w:p w:rsidR="009C2351" w:rsidRPr="00522FCD" w:rsidRDefault="009C2351" w:rsidP="00522FCD">
      <w:pPr>
        <w:jc w:val="both"/>
        <w:rPr>
          <w:sz w:val="24"/>
          <w:szCs w:val="24"/>
        </w:rPr>
      </w:pPr>
      <w:r w:rsidRPr="00522FCD">
        <w:rPr>
          <w:bCs/>
          <w:color w:val="000000"/>
          <w:sz w:val="24"/>
          <w:szCs w:val="24"/>
        </w:rPr>
        <w:t>а) 1, 2</w:t>
      </w:r>
      <w:r w:rsidRPr="00522FCD">
        <w:rPr>
          <w:bCs/>
          <w:color w:val="000000"/>
          <w:sz w:val="24"/>
          <w:szCs w:val="24"/>
        </w:rPr>
        <w:tab/>
        <w:t>б) 2, 3</w:t>
      </w:r>
      <w:r w:rsidRPr="00522FCD">
        <w:rPr>
          <w:bCs/>
          <w:color w:val="000000"/>
          <w:sz w:val="24"/>
          <w:szCs w:val="24"/>
        </w:rPr>
        <w:tab/>
        <w:t>в) 1, 3</w:t>
      </w:r>
    </w:p>
    <w:p w:rsidR="009C2351" w:rsidRPr="00522FCD" w:rsidRDefault="009C2351" w:rsidP="00522FCD">
      <w:pPr>
        <w:jc w:val="both"/>
        <w:rPr>
          <w:bCs/>
          <w:color w:val="000000"/>
          <w:sz w:val="24"/>
          <w:szCs w:val="24"/>
        </w:rPr>
      </w:pPr>
      <w:r w:rsidRPr="00522FCD">
        <w:rPr>
          <w:bCs/>
          <w:color w:val="000000"/>
          <w:sz w:val="24"/>
          <w:szCs w:val="24"/>
        </w:rPr>
        <w:t>В каком варианте ответа верно указаны конструкции, осложняющие данное предложение?</w:t>
      </w:r>
    </w:p>
    <w:p w:rsidR="009C2351" w:rsidRPr="00522FCD" w:rsidRDefault="009C2351" w:rsidP="00522FCD">
      <w:pPr>
        <w:jc w:val="both"/>
        <w:rPr>
          <w:sz w:val="24"/>
          <w:szCs w:val="24"/>
        </w:rPr>
      </w:pPr>
      <w:r w:rsidRPr="00522FCD">
        <w:rPr>
          <w:bCs/>
          <w:color w:val="000000"/>
          <w:sz w:val="24"/>
          <w:szCs w:val="24"/>
        </w:rPr>
        <w:t>Тут, в уютной квартире Мережковского на Литейной, сколько раз приходилось мне присутствовать при самых значительных, утончённых прениях, наложивших отпечаток на всю мою жизнь. (А.Белый)</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уточнение, однородные члены, обособленное дополнение</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приложение, однородные члены, обособленное обстоятельство</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уточнение, однородные члены, обособленное определение</w:t>
      </w:r>
    </w:p>
    <w:p w:rsidR="009C2351" w:rsidRPr="00522FCD" w:rsidRDefault="009C2351" w:rsidP="00522FCD">
      <w:pPr>
        <w:jc w:val="both"/>
        <w:rPr>
          <w:bCs/>
          <w:color w:val="000000"/>
          <w:sz w:val="24"/>
          <w:szCs w:val="24"/>
        </w:rPr>
      </w:pPr>
      <w:r w:rsidRPr="00522FCD">
        <w:rPr>
          <w:bCs/>
          <w:color w:val="000000"/>
          <w:sz w:val="24"/>
          <w:szCs w:val="24"/>
        </w:rPr>
        <w:lastRenderedPageBreak/>
        <w:t>Как правильно продолжить предложение:</w:t>
      </w:r>
    </w:p>
    <w:p w:rsidR="009C2351" w:rsidRPr="00522FCD" w:rsidRDefault="009C2351" w:rsidP="00522FCD">
      <w:pPr>
        <w:jc w:val="both"/>
        <w:rPr>
          <w:sz w:val="24"/>
          <w:szCs w:val="24"/>
        </w:rPr>
      </w:pPr>
      <w:r w:rsidRPr="00522FCD">
        <w:rPr>
          <w:bCs/>
          <w:color w:val="000000"/>
          <w:sz w:val="24"/>
          <w:szCs w:val="24"/>
        </w:rPr>
        <w:t>Глядя на эту картину...</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возникает ощущение тревоги.</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мы невольно грустим.</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у многих сжимается сердце.</w:t>
      </w:r>
    </w:p>
    <w:p w:rsidR="009C2351" w:rsidRPr="00522FCD" w:rsidRDefault="009C2351" w:rsidP="00522FCD">
      <w:pPr>
        <w:jc w:val="both"/>
        <w:rPr>
          <w:bCs/>
          <w:color w:val="000000"/>
          <w:sz w:val="24"/>
          <w:szCs w:val="24"/>
        </w:rPr>
      </w:pPr>
      <w:r w:rsidRPr="00522FCD">
        <w:rPr>
          <w:bCs/>
          <w:color w:val="000000"/>
          <w:sz w:val="24"/>
          <w:szCs w:val="24"/>
        </w:rPr>
        <w:t>Укажите предложение без грамматической ошибки.</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Не имея часов, можно определить время по цветам.</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Доехав до конечной станции, нам предстояла пересадка.</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Наблюдая экзотическую природу, возникла теория Дарвина.</w:t>
      </w:r>
    </w:p>
    <w:p w:rsidR="009C2351" w:rsidRPr="00522FCD" w:rsidRDefault="009C2351" w:rsidP="00522FCD">
      <w:pPr>
        <w:jc w:val="both"/>
        <w:rPr>
          <w:bCs/>
          <w:color w:val="000000"/>
          <w:sz w:val="24"/>
          <w:szCs w:val="24"/>
        </w:rPr>
      </w:pPr>
      <w:r w:rsidRPr="00522FCD">
        <w:rPr>
          <w:bCs/>
          <w:color w:val="000000"/>
          <w:sz w:val="24"/>
          <w:szCs w:val="24"/>
        </w:rPr>
        <w:t>Укажите вариант ответа, в котором верно указаны все цифры, на месте которых в предложениии должны стоять запятые.</w:t>
      </w:r>
    </w:p>
    <w:p w:rsidR="006C577B" w:rsidRPr="00522FCD" w:rsidRDefault="009C2351" w:rsidP="00522FCD">
      <w:pPr>
        <w:jc w:val="both"/>
        <w:rPr>
          <w:sz w:val="24"/>
          <w:szCs w:val="24"/>
        </w:rPr>
      </w:pPr>
      <w:r w:rsidRPr="00522FCD">
        <w:rPr>
          <w:bCs/>
          <w:color w:val="000000"/>
          <w:sz w:val="24"/>
          <w:szCs w:val="24"/>
        </w:rPr>
        <w:t>Музыка питается более глубокими корнями (1) и (2) опираясь на прошлое (3) она лучше видит будущее, чем мы (4) живущие в моменте и миге. (С.Городецкий)</w:t>
      </w:r>
    </w:p>
    <w:p w:rsidR="009C2351" w:rsidRPr="00522FCD" w:rsidRDefault="009C2351" w:rsidP="00522FCD">
      <w:pPr>
        <w:jc w:val="both"/>
        <w:rPr>
          <w:sz w:val="24"/>
          <w:szCs w:val="24"/>
        </w:rPr>
      </w:pPr>
      <w:r w:rsidRPr="00522FCD">
        <w:rPr>
          <w:bCs/>
          <w:color w:val="000000"/>
          <w:sz w:val="24"/>
          <w:szCs w:val="24"/>
        </w:rPr>
        <w:t>а) 1, 2, 4</w:t>
      </w:r>
    </w:p>
    <w:p w:rsidR="009C2351" w:rsidRPr="00522FCD" w:rsidRDefault="009C2351" w:rsidP="00522FCD">
      <w:pPr>
        <w:jc w:val="both"/>
        <w:rPr>
          <w:sz w:val="24"/>
          <w:szCs w:val="24"/>
        </w:rPr>
      </w:pPr>
      <w:r w:rsidRPr="00522FCD">
        <w:rPr>
          <w:bCs/>
          <w:color w:val="000000"/>
          <w:sz w:val="24"/>
          <w:szCs w:val="24"/>
        </w:rPr>
        <w:t>б) 2, 3</w:t>
      </w:r>
    </w:p>
    <w:p w:rsidR="006C577B" w:rsidRPr="00522FCD" w:rsidRDefault="009C2351" w:rsidP="00522FCD">
      <w:pPr>
        <w:jc w:val="both"/>
        <w:rPr>
          <w:sz w:val="24"/>
          <w:szCs w:val="24"/>
        </w:rPr>
      </w:pPr>
      <w:r w:rsidRPr="00522FCD">
        <w:rPr>
          <w:bCs/>
          <w:color w:val="000000"/>
          <w:sz w:val="24"/>
          <w:szCs w:val="24"/>
        </w:rPr>
        <w:t>в) 1, 2, 3, 4</w:t>
      </w:r>
    </w:p>
    <w:p w:rsidR="009C2351" w:rsidRPr="00522FCD" w:rsidRDefault="009C2351" w:rsidP="00522FCD">
      <w:pPr>
        <w:jc w:val="both"/>
        <w:rPr>
          <w:bCs/>
          <w:color w:val="000000"/>
          <w:sz w:val="24"/>
          <w:szCs w:val="24"/>
        </w:rPr>
      </w:pPr>
      <w:r w:rsidRPr="00522FCD">
        <w:rPr>
          <w:bCs/>
          <w:color w:val="000000"/>
          <w:sz w:val="24"/>
          <w:szCs w:val="24"/>
        </w:rPr>
        <w:t>Укажите предложение, в котором обстоятельство не обособляется (знаки препинания не расставлены).</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Чьи-то глаза смотрели не мигая.</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Пошумев река успокоилась.</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Казаки разъехались не договорившись.</w:t>
      </w:r>
    </w:p>
    <w:p w:rsidR="009C2351" w:rsidRPr="00522FCD" w:rsidRDefault="009C2351" w:rsidP="00522FCD">
      <w:pPr>
        <w:jc w:val="both"/>
        <w:rPr>
          <w:bCs/>
          <w:color w:val="000000"/>
          <w:sz w:val="24"/>
          <w:szCs w:val="24"/>
        </w:rPr>
      </w:pPr>
      <w:r w:rsidRPr="00522FCD">
        <w:rPr>
          <w:bCs/>
          <w:color w:val="000000"/>
          <w:sz w:val="24"/>
          <w:szCs w:val="24"/>
        </w:rPr>
        <w:t>Какой вариант ответа содержит предложение с пунктуационной ошибкой.</w:t>
      </w:r>
    </w:p>
    <w:p w:rsidR="009C2351" w:rsidRPr="00522FCD" w:rsidRDefault="009C2351" w:rsidP="00522FCD">
      <w:pPr>
        <w:jc w:val="both"/>
        <w:rPr>
          <w:sz w:val="24"/>
          <w:szCs w:val="24"/>
        </w:rPr>
      </w:pPr>
      <w:r w:rsidRPr="00522FCD">
        <w:rPr>
          <w:bCs/>
          <w:color w:val="000000"/>
          <w:sz w:val="24"/>
          <w:szCs w:val="24"/>
        </w:rPr>
        <w:t>а)</w:t>
      </w:r>
      <w:r w:rsidRPr="00522FCD">
        <w:rPr>
          <w:bCs/>
          <w:color w:val="000000"/>
          <w:sz w:val="24"/>
          <w:szCs w:val="24"/>
        </w:rPr>
        <w:tab/>
        <w:t>Цель творчества - самоотдача, а не шумиха, не успех.</w:t>
      </w:r>
    </w:p>
    <w:p w:rsidR="009C2351" w:rsidRPr="00522FCD" w:rsidRDefault="009C2351" w:rsidP="00522FCD">
      <w:pPr>
        <w:jc w:val="both"/>
        <w:rPr>
          <w:sz w:val="24"/>
          <w:szCs w:val="24"/>
        </w:rPr>
      </w:pPr>
      <w:r w:rsidRPr="00522FCD">
        <w:rPr>
          <w:bCs/>
          <w:color w:val="000000"/>
          <w:sz w:val="24"/>
          <w:szCs w:val="24"/>
        </w:rPr>
        <w:t>Позорно, ничего не знача, быть притчей на устах у всех.</w:t>
      </w:r>
    </w:p>
    <w:p w:rsidR="009C2351" w:rsidRPr="00522FCD" w:rsidRDefault="009C2351" w:rsidP="00522FCD">
      <w:pPr>
        <w:jc w:val="both"/>
        <w:rPr>
          <w:sz w:val="24"/>
          <w:szCs w:val="24"/>
        </w:rPr>
      </w:pPr>
      <w:r w:rsidRPr="00522FCD">
        <w:rPr>
          <w:bCs/>
          <w:color w:val="000000"/>
          <w:sz w:val="24"/>
          <w:szCs w:val="24"/>
        </w:rPr>
        <w:t>б)</w:t>
      </w:r>
      <w:r w:rsidRPr="00522FCD">
        <w:rPr>
          <w:bCs/>
          <w:color w:val="000000"/>
          <w:sz w:val="24"/>
          <w:szCs w:val="24"/>
        </w:rPr>
        <w:tab/>
        <w:t>Опять Шопен не ищет выгод, но окрыляясь на лету,</w:t>
      </w:r>
    </w:p>
    <w:p w:rsidR="009C2351" w:rsidRPr="00522FCD" w:rsidRDefault="009C2351" w:rsidP="00522FCD">
      <w:pPr>
        <w:jc w:val="both"/>
        <w:rPr>
          <w:sz w:val="24"/>
          <w:szCs w:val="24"/>
        </w:rPr>
      </w:pPr>
      <w:r w:rsidRPr="00522FCD">
        <w:rPr>
          <w:bCs/>
          <w:color w:val="000000"/>
          <w:sz w:val="24"/>
          <w:szCs w:val="24"/>
        </w:rPr>
        <w:t>Один прокладывает выход из вероятья в правоту</w:t>
      </w:r>
    </w:p>
    <w:p w:rsidR="009C2351" w:rsidRPr="00522FCD" w:rsidRDefault="009C2351" w:rsidP="00522FCD">
      <w:pPr>
        <w:jc w:val="both"/>
        <w:rPr>
          <w:sz w:val="24"/>
          <w:szCs w:val="24"/>
        </w:rPr>
      </w:pPr>
      <w:r w:rsidRPr="00522FCD">
        <w:rPr>
          <w:bCs/>
          <w:color w:val="000000"/>
          <w:sz w:val="24"/>
          <w:szCs w:val="24"/>
        </w:rPr>
        <w:t>в)</w:t>
      </w:r>
      <w:r w:rsidRPr="00522FCD">
        <w:rPr>
          <w:bCs/>
          <w:color w:val="000000"/>
          <w:sz w:val="24"/>
          <w:szCs w:val="24"/>
        </w:rPr>
        <w:tab/>
        <w:t>Гремит Шопен, из окон грянув, а снизу, под его эффект Прямя подсвечники каштанов, на звёзды смотрит прошлый век.(Б.Пастернак)</w:t>
      </w:r>
    </w:p>
    <w:p w:rsidR="009C2351" w:rsidRPr="00522FCD" w:rsidRDefault="009C2351" w:rsidP="00522FCD">
      <w:pPr>
        <w:jc w:val="both"/>
        <w:rPr>
          <w:bCs/>
          <w:color w:val="000000"/>
          <w:sz w:val="24"/>
          <w:szCs w:val="24"/>
        </w:rPr>
      </w:pPr>
      <w:r w:rsidRPr="00522FCD">
        <w:rPr>
          <w:bCs/>
          <w:color w:val="000000"/>
          <w:sz w:val="24"/>
          <w:szCs w:val="24"/>
        </w:rPr>
        <w:t>В каком варианте ответа, указаны предложения, в которых деепричастные обороты не обособляются?</w:t>
      </w:r>
    </w:p>
    <w:p w:rsidR="009C2351" w:rsidRPr="00522FCD" w:rsidRDefault="009C2351" w:rsidP="00522FCD">
      <w:pPr>
        <w:jc w:val="both"/>
        <w:rPr>
          <w:bCs/>
          <w:color w:val="000000"/>
          <w:sz w:val="24"/>
          <w:szCs w:val="24"/>
        </w:rPr>
      </w:pPr>
      <w:r w:rsidRPr="00522FCD">
        <w:rPr>
          <w:bCs/>
          <w:color w:val="000000"/>
          <w:sz w:val="24"/>
          <w:szCs w:val="24"/>
        </w:rPr>
        <w:t>Можно прожить и не хвастая умом.</w:t>
      </w:r>
    </w:p>
    <w:p w:rsidR="009C2351" w:rsidRPr="00522FCD" w:rsidRDefault="009C2351" w:rsidP="00522FCD">
      <w:pPr>
        <w:jc w:val="both"/>
        <w:rPr>
          <w:bCs/>
          <w:color w:val="000000"/>
          <w:sz w:val="24"/>
          <w:szCs w:val="24"/>
        </w:rPr>
      </w:pPr>
      <w:r w:rsidRPr="00522FCD">
        <w:rPr>
          <w:bCs/>
          <w:color w:val="000000"/>
          <w:sz w:val="24"/>
          <w:szCs w:val="24"/>
        </w:rPr>
        <w:t>К работе над повестью можно приступить начиная с будущей недели.</w:t>
      </w:r>
    </w:p>
    <w:p w:rsidR="009C2351" w:rsidRPr="00522FCD" w:rsidRDefault="009C2351" w:rsidP="00522FCD">
      <w:pPr>
        <w:jc w:val="both"/>
        <w:rPr>
          <w:bCs/>
          <w:color w:val="000000"/>
          <w:sz w:val="24"/>
          <w:szCs w:val="24"/>
        </w:rPr>
      </w:pPr>
      <w:r w:rsidRPr="00522FCD">
        <w:rPr>
          <w:bCs/>
          <w:color w:val="000000"/>
          <w:sz w:val="24"/>
          <w:szCs w:val="24"/>
        </w:rPr>
        <w:t>Понять это произведение можно, лишь учитывая условие его создания.</w:t>
      </w:r>
    </w:p>
    <w:p w:rsidR="009C2351" w:rsidRPr="00522FCD" w:rsidRDefault="009C2351" w:rsidP="00522FCD">
      <w:pPr>
        <w:jc w:val="both"/>
        <w:rPr>
          <w:sz w:val="24"/>
          <w:szCs w:val="24"/>
        </w:rPr>
      </w:pPr>
      <w:r w:rsidRPr="00522FCD">
        <w:rPr>
          <w:bCs/>
          <w:color w:val="000000"/>
          <w:sz w:val="24"/>
          <w:szCs w:val="24"/>
        </w:rPr>
        <w:t>а) 1, 2</w:t>
      </w:r>
      <w:r w:rsidRPr="00522FCD">
        <w:rPr>
          <w:bCs/>
          <w:color w:val="000000"/>
          <w:sz w:val="24"/>
          <w:szCs w:val="24"/>
        </w:rPr>
        <w:tab/>
        <w:t>б) 2, 3</w:t>
      </w:r>
      <w:r w:rsidRPr="00522FCD">
        <w:rPr>
          <w:bCs/>
          <w:color w:val="000000"/>
          <w:sz w:val="24"/>
          <w:szCs w:val="24"/>
        </w:rPr>
        <w:tab/>
        <w:t>в) 1,3</w:t>
      </w:r>
    </w:p>
    <w:p w:rsidR="009C2351" w:rsidRPr="00522FCD" w:rsidRDefault="009C2351" w:rsidP="00522FCD">
      <w:pPr>
        <w:jc w:val="both"/>
        <w:rPr>
          <w:bCs/>
          <w:color w:val="000000"/>
          <w:sz w:val="24"/>
          <w:szCs w:val="24"/>
        </w:rPr>
      </w:pPr>
    </w:p>
    <w:p w:rsidR="009C2351" w:rsidRPr="00522FCD" w:rsidRDefault="009C2351" w:rsidP="00522FCD">
      <w:pPr>
        <w:jc w:val="both"/>
        <w:rPr>
          <w:sz w:val="24"/>
          <w:szCs w:val="24"/>
        </w:rPr>
      </w:pPr>
      <w:r w:rsidRPr="00522FCD">
        <w:rPr>
          <w:bCs/>
          <w:color w:val="000000"/>
          <w:sz w:val="24"/>
          <w:szCs w:val="24"/>
        </w:rPr>
        <w:t>Ответы</w:t>
      </w:r>
    </w:p>
    <w:p w:rsidR="009C2351" w:rsidRPr="00522FCD" w:rsidRDefault="009C2351" w:rsidP="00522FCD">
      <w:pPr>
        <w:jc w:val="both"/>
        <w:rPr>
          <w:sz w:val="24"/>
          <w:szCs w:val="24"/>
        </w:rPr>
      </w:pPr>
      <w:r w:rsidRPr="00522FCD">
        <w:rPr>
          <w:bCs/>
          <w:color w:val="000000"/>
          <w:sz w:val="24"/>
          <w:szCs w:val="24"/>
        </w:rPr>
        <w:t>Вариант 1</w:t>
      </w:r>
    </w:p>
    <w:tbl>
      <w:tblPr>
        <w:tblW w:w="0" w:type="auto"/>
        <w:tblInd w:w="5" w:type="dxa"/>
        <w:tblLayout w:type="fixed"/>
        <w:tblCellMar>
          <w:left w:w="0" w:type="dxa"/>
          <w:right w:w="0" w:type="dxa"/>
        </w:tblCellMar>
        <w:tblLook w:val="0000"/>
      </w:tblPr>
      <w:tblGrid>
        <w:gridCol w:w="802"/>
        <w:gridCol w:w="797"/>
        <w:gridCol w:w="797"/>
        <w:gridCol w:w="797"/>
        <w:gridCol w:w="797"/>
        <w:gridCol w:w="797"/>
        <w:gridCol w:w="797"/>
        <w:gridCol w:w="802"/>
        <w:gridCol w:w="797"/>
        <w:gridCol w:w="797"/>
        <w:gridCol w:w="797"/>
        <w:gridCol w:w="811"/>
      </w:tblGrid>
      <w:tr w:rsidR="009C2351" w:rsidRPr="00522FCD">
        <w:trPr>
          <w:trHeight w:val="288"/>
        </w:trPr>
        <w:tc>
          <w:tcPr>
            <w:tcW w:w="802"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1</w:t>
            </w:r>
          </w:p>
        </w:tc>
        <w:tc>
          <w:tcPr>
            <w:tcW w:w="797"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2</w:t>
            </w:r>
          </w:p>
        </w:tc>
        <w:tc>
          <w:tcPr>
            <w:tcW w:w="797" w:type="dxa"/>
            <w:tcBorders>
              <w:top w:val="single" w:sz="4" w:space="0" w:color="auto"/>
              <w:left w:val="single" w:sz="4" w:space="0" w:color="auto"/>
              <w:bottom w:val="nil"/>
              <w:right w:val="nil"/>
            </w:tcBorders>
            <w:shd w:val="clear" w:color="auto" w:fill="FFFFFF"/>
            <w:vAlign w:val="center"/>
          </w:tcPr>
          <w:p w:rsidR="009C2351" w:rsidRPr="00522FCD" w:rsidRDefault="009C2351" w:rsidP="00522FCD">
            <w:pPr>
              <w:spacing w:line="220" w:lineRule="exact"/>
              <w:jc w:val="both"/>
              <w:rPr>
                <w:sz w:val="24"/>
                <w:szCs w:val="24"/>
              </w:rPr>
            </w:pPr>
            <w:r w:rsidRPr="00522FCD">
              <w:rPr>
                <w:bCs/>
                <w:color w:val="000000"/>
                <w:sz w:val="24"/>
                <w:szCs w:val="24"/>
              </w:rPr>
              <w:t>3</w:t>
            </w:r>
          </w:p>
        </w:tc>
        <w:tc>
          <w:tcPr>
            <w:tcW w:w="797" w:type="dxa"/>
            <w:tcBorders>
              <w:top w:val="single" w:sz="4" w:space="0" w:color="auto"/>
              <w:left w:val="single" w:sz="4" w:space="0" w:color="auto"/>
              <w:bottom w:val="nil"/>
              <w:right w:val="nil"/>
            </w:tcBorders>
            <w:shd w:val="clear" w:color="auto" w:fill="FFFFFF"/>
            <w:vAlign w:val="center"/>
          </w:tcPr>
          <w:p w:rsidR="009C2351" w:rsidRPr="00522FCD" w:rsidRDefault="009C2351" w:rsidP="00522FCD">
            <w:pPr>
              <w:spacing w:line="220" w:lineRule="exact"/>
              <w:jc w:val="both"/>
              <w:rPr>
                <w:sz w:val="24"/>
                <w:szCs w:val="24"/>
              </w:rPr>
            </w:pPr>
            <w:r w:rsidRPr="00522FCD">
              <w:rPr>
                <w:bCs/>
                <w:color w:val="000000"/>
                <w:sz w:val="24"/>
                <w:szCs w:val="24"/>
              </w:rPr>
              <w:t>4</w:t>
            </w:r>
          </w:p>
        </w:tc>
        <w:tc>
          <w:tcPr>
            <w:tcW w:w="797" w:type="dxa"/>
            <w:tcBorders>
              <w:top w:val="single" w:sz="4" w:space="0" w:color="auto"/>
              <w:left w:val="single" w:sz="4" w:space="0" w:color="auto"/>
              <w:bottom w:val="nil"/>
              <w:right w:val="nil"/>
            </w:tcBorders>
            <w:shd w:val="clear" w:color="auto" w:fill="FFFFFF"/>
            <w:vAlign w:val="center"/>
          </w:tcPr>
          <w:p w:rsidR="009C2351" w:rsidRPr="00522FCD" w:rsidRDefault="009C2351" w:rsidP="00522FCD">
            <w:pPr>
              <w:spacing w:line="220" w:lineRule="exact"/>
              <w:jc w:val="both"/>
              <w:rPr>
                <w:sz w:val="24"/>
                <w:szCs w:val="24"/>
              </w:rPr>
            </w:pPr>
            <w:r w:rsidRPr="00522FCD">
              <w:rPr>
                <w:bCs/>
                <w:color w:val="000000"/>
                <w:sz w:val="24"/>
                <w:szCs w:val="24"/>
              </w:rPr>
              <w:t>5</w:t>
            </w:r>
          </w:p>
        </w:tc>
        <w:tc>
          <w:tcPr>
            <w:tcW w:w="797"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6</w:t>
            </w:r>
          </w:p>
        </w:tc>
        <w:tc>
          <w:tcPr>
            <w:tcW w:w="797" w:type="dxa"/>
            <w:tcBorders>
              <w:top w:val="single" w:sz="4" w:space="0" w:color="auto"/>
              <w:left w:val="single" w:sz="4" w:space="0" w:color="auto"/>
              <w:bottom w:val="nil"/>
              <w:right w:val="nil"/>
            </w:tcBorders>
            <w:shd w:val="clear" w:color="auto" w:fill="FFFFFF"/>
            <w:vAlign w:val="center"/>
          </w:tcPr>
          <w:p w:rsidR="009C2351" w:rsidRPr="00522FCD" w:rsidRDefault="009C2351" w:rsidP="00522FCD">
            <w:pPr>
              <w:spacing w:line="220" w:lineRule="exact"/>
              <w:jc w:val="both"/>
              <w:rPr>
                <w:sz w:val="24"/>
                <w:szCs w:val="24"/>
              </w:rPr>
            </w:pPr>
            <w:r w:rsidRPr="00522FCD">
              <w:rPr>
                <w:bCs/>
                <w:color w:val="000000"/>
                <w:sz w:val="24"/>
                <w:szCs w:val="24"/>
              </w:rPr>
              <w:t>7</w:t>
            </w:r>
          </w:p>
        </w:tc>
        <w:tc>
          <w:tcPr>
            <w:tcW w:w="802"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8</w:t>
            </w:r>
          </w:p>
        </w:tc>
        <w:tc>
          <w:tcPr>
            <w:tcW w:w="797" w:type="dxa"/>
            <w:tcBorders>
              <w:top w:val="single" w:sz="4" w:space="0" w:color="auto"/>
              <w:left w:val="single" w:sz="4" w:space="0" w:color="auto"/>
              <w:bottom w:val="nil"/>
              <w:right w:val="nil"/>
            </w:tcBorders>
            <w:shd w:val="clear" w:color="auto" w:fill="FFFFFF"/>
            <w:vAlign w:val="center"/>
          </w:tcPr>
          <w:p w:rsidR="009C2351" w:rsidRPr="00522FCD" w:rsidRDefault="009C2351" w:rsidP="00522FCD">
            <w:pPr>
              <w:spacing w:line="220" w:lineRule="exact"/>
              <w:jc w:val="both"/>
              <w:rPr>
                <w:sz w:val="24"/>
                <w:szCs w:val="24"/>
              </w:rPr>
            </w:pPr>
            <w:r w:rsidRPr="00522FCD">
              <w:rPr>
                <w:bCs/>
                <w:color w:val="000000"/>
                <w:sz w:val="24"/>
                <w:szCs w:val="24"/>
              </w:rPr>
              <w:t>9</w:t>
            </w:r>
          </w:p>
        </w:tc>
        <w:tc>
          <w:tcPr>
            <w:tcW w:w="797"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10</w:t>
            </w:r>
          </w:p>
        </w:tc>
        <w:tc>
          <w:tcPr>
            <w:tcW w:w="797"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11</w:t>
            </w:r>
          </w:p>
        </w:tc>
        <w:tc>
          <w:tcPr>
            <w:tcW w:w="811" w:type="dxa"/>
            <w:tcBorders>
              <w:top w:val="single" w:sz="4" w:space="0" w:color="auto"/>
              <w:left w:val="single" w:sz="4" w:space="0" w:color="auto"/>
              <w:bottom w:val="nil"/>
              <w:right w:val="single" w:sz="4" w:space="0" w:color="auto"/>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12</w:t>
            </w:r>
          </w:p>
        </w:tc>
      </w:tr>
      <w:tr w:rsidR="009C2351" w:rsidRPr="00522FCD">
        <w:trPr>
          <w:trHeight w:val="298"/>
        </w:trPr>
        <w:tc>
          <w:tcPr>
            <w:tcW w:w="802"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б</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в</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в</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б</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в</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в</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а</w:t>
            </w:r>
          </w:p>
        </w:tc>
        <w:tc>
          <w:tcPr>
            <w:tcW w:w="802"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б</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б</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а</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в</w:t>
            </w:r>
          </w:p>
        </w:tc>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в</w:t>
            </w:r>
          </w:p>
        </w:tc>
      </w:tr>
    </w:tbl>
    <w:p w:rsidR="009C2351" w:rsidRPr="00522FCD" w:rsidRDefault="009C2351" w:rsidP="00522FCD">
      <w:pPr>
        <w:jc w:val="both"/>
        <w:rPr>
          <w:sz w:val="24"/>
          <w:szCs w:val="24"/>
        </w:rPr>
      </w:pPr>
      <w:r w:rsidRPr="00522FCD">
        <w:rPr>
          <w:bCs/>
          <w:color w:val="000000"/>
          <w:sz w:val="24"/>
          <w:szCs w:val="24"/>
        </w:rPr>
        <w:t>Вариант 2</w:t>
      </w:r>
    </w:p>
    <w:tbl>
      <w:tblPr>
        <w:tblW w:w="0" w:type="auto"/>
        <w:tblInd w:w="5" w:type="dxa"/>
        <w:tblLayout w:type="fixed"/>
        <w:tblCellMar>
          <w:left w:w="0" w:type="dxa"/>
          <w:right w:w="0" w:type="dxa"/>
        </w:tblCellMar>
        <w:tblLook w:val="0000"/>
      </w:tblPr>
      <w:tblGrid>
        <w:gridCol w:w="802"/>
        <w:gridCol w:w="797"/>
        <w:gridCol w:w="797"/>
        <w:gridCol w:w="797"/>
        <w:gridCol w:w="797"/>
        <w:gridCol w:w="797"/>
        <w:gridCol w:w="797"/>
        <w:gridCol w:w="802"/>
        <w:gridCol w:w="797"/>
        <w:gridCol w:w="797"/>
        <w:gridCol w:w="797"/>
        <w:gridCol w:w="811"/>
      </w:tblGrid>
      <w:tr w:rsidR="009C2351" w:rsidRPr="00522FCD">
        <w:trPr>
          <w:trHeight w:val="293"/>
        </w:trPr>
        <w:tc>
          <w:tcPr>
            <w:tcW w:w="802"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1</w:t>
            </w:r>
          </w:p>
        </w:tc>
        <w:tc>
          <w:tcPr>
            <w:tcW w:w="797"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2</w:t>
            </w:r>
          </w:p>
        </w:tc>
        <w:tc>
          <w:tcPr>
            <w:tcW w:w="797" w:type="dxa"/>
            <w:tcBorders>
              <w:top w:val="single" w:sz="4" w:space="0" w:color="auto"/>
              <w:left w:val="single" w:sz="4" w:space="0" w:color="auto"/>
              <w:bottom w:val="nil"/>
              <w:right w:val="nil"/>
            </w:tcBorders>
            <w:shd w:val="clear" w:color="auto" w:fill="FFFFFF"/>
            <w:vAlign w:val="center"/>
          </w:tcPr>
          <w:p w:rsidR="009C2351" w:rsidRPr="00522FCD" w:rsidRDefault="009C2351" w:rsidP="00522FCD">
            <w:pPr>
              <w:spacing w:line="220" w:lineRule="exact"/>
              <w:jc w:val="both"/>
              <w:rPr>
                <w:sz w:val="24"/>
                <w:szCs w:val="24"/>
              </w:rPr>
            </w:pPr>
            <w:r w:rsidRPr="00522FCD">
              <w:rPr>
                <w:bCs/>
                <w:color w:val="000000"/>
                <w:sz w:val="24"/>
                <w:szCs w:val="24"/>
              </w:rPr>
              <w:t>3</w:t>
            </w:r>
          </w:p>
        </w:tc>
        <w:tc>
          <w:tcPr>
            <w:tcW w:w="797" w:type="dxa"/>
            <w:tcBorders>
              <w:top w:val="single" w:sz="4" w:space="0" w:color="auto"/>
              <w:left w:val="single" w:sz="4" w:space="0" w:color="auto"/>
              <w:bottom w:val="nil"/>
              <w:right w:val="nil"/>
            </w:tcBorders>
            <w:shd w:val="clear" w:color="auto" w:fill="FFFFFF"/>
            <w:vAlign w:val="center"/>
          </w:tcPr>
          <w:p w:rsidR="009C2351" w:rsidRPr="00522FCD" w:rsidRDefault="009C2351" w:rsidP="00522FCD">
            <w:pPr>
              <w:spacing w:line="220" w:lineRule="exact"/>
              <w:jc w:val="both"/>
              <w:rPr>
                <w:sz w:val="24"/>
                <w:szCs w:val="24"/>
              </w:rPr>
            </w:pPr>
            <w:r w:rsidRPr="00522FCD">
              <w:rPr>
                <w:bCs/>
                <w:color w:val="000000"/>
                <w:sz w:val="24"/>
                <w:szCs w:val="24"/>
              </w:rPr>
              <w:t>4</w:t>
            </w:r>
          </w:p>
        </w:tc>
        <w:tc>
          <w:tcPr>
            <w:tcW w:w="797" w:type="dxa"/>
            <w:tcBorders>
              <w:top w:val="single" w:sz="4" w:space="0" w:color="auto"/>
              <w:left w:val="single" w:sz="4" w:space="0" w:color="auto"/>
              <w:bottom w:val="nil"/>
              <w:right w:val="nil"/>
            </w:tcBorders>
            <w:shd w:val="clear" w:color="auto" w:fill="FFFFFF"/>
            <w:vAlign w:val="center"/>
          </w:tcPr>
          <w:p w:rsidR="009C2351" w:rsidRPr="00522FCD" w:rsidRDefault="009C2351" w:rsidP="00522FCD">
            <w:pPr>
              <w:spacing w:line="220" w:lineRule="exact"/>
              <w:jc w:val="both"/>
              <w:rPr>
                <w:sz w:val="24"/>
                <w:szCs w:val="24"/>
              </w:rPr>
            </w:pPr>
            <w:r w:rsidRPr="00522FCD">
              <w:rPr>
                <w:bCs/>
                <w:color w:val="000000"/>
                <w:sz w:val="24"/>
                <w:szCs w:val="24"/>
              </w:rPr>
              <w:t>5</w:t>
            </w:r>
          </w:p>
        </w:tc>
        <w:tc>
          <w:tcPr>
            <w:tcW w:w="797"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6</w:t>
            </w:r>
          </w:p>
        </w:tc>
        <w:tc>
          <w:tcPr>
            <w:tcW w:w="797" w:type="dxa"/>
            <w:tcBorders>
              <w:top w:val="single" w:sz="4" w:space="0" w:color="auto"/>
              <w:left w:val="single" w:sz="4" w:space="0" w:color="auto"/>
              <w:bottom w:val="nil"/>
              <w:right w:val="nil"/>
            </w:tcBorders>
            <w:shd w:val="clear" w:color="auto" w:fill="FFFFFF"/>
            <w:vAlign w:val="center"/>
          </w:tcPr>
          <w:p w:rsidR="009C2351" w:rsidRPr="00522FCD" w:rsidRDefault="009C2351" w:rsidP="00522FCD">
            <w:pPr>
              <w:spacing w:line="220" w:lineRule="exact"/>
              <w:jc w:val="both"/>
              <w:rPr>
                <w:sz w:val="24"/>
                <w:szCs w:val="24"/>
              </w:rPr>
            </w:pPr>
            <w:r w:rsidRPr="00522FCD">
              <w:rPr>
                <w:bCs/>
                <w:color w:val="000000"/>
                <w:sz w:val="24"/>
                <w:szCs w:val="24"/>
              </w:rPr>
              <w:t>7</w:t>
            </w:r>
          </w:p>
        </w:tc>
        <w:tc>
          <w:tcPr>
            <w:tcW w:w="802"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8</w:t>
            </w:r>
          </w:p>
        </w:tc>
        <w:tc>
          <w:tcPr>
            <w:tcW w:w="797" w:type="dxa"/>
            <w:tcBorders>
              <w:top w:val="single" w:sz="4" w:space="0" w:color="auto"/>
              <w:left w:val="single" w:sz="4" w:space="0" w:color="auto"/>
              <w:bottom w:val="nil"/>
              <w:right w:val="nil"/>
            </w:tcBorders>
            <w:shd w:val="clear" w:color="auto" w:fill="FFFFFF"/>
            <w:vAlign w:val="center"/>
          </w:tcPr>
          <w:p w:rsidR="009C2351" w:rsidRPr="00522FCD" w:rsidRDefault="009C2351" w:rsidP="00522FCD">
            <w:pPr>
              <w:spacing w:line="220" w:lineRule="exact"/>
              <w:jc w:val="both"/>
              <w:rPr>
                <w:sz w:val="24"/>
                <w:szCs w:val="24"/>
              </w:rPr>
            </w:pPr>
            <w:r w:rsidRPr="00522FCD">
              <w:rPr>
                <w:bCs/>
                <w:color w:val="000000"/>
                <w:sz w:val="24"/>
                <w:szCs w:val="24"/>
              </w:rPr>
              <w:t>9</w:t>
            </w:r>
          </w:p>
        </w:tc>
        <w:tc>
          <w:tcPr>
            <w:tcW w:w="797"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10</w:t>
            </w:r>
          </w:p>
        </w:tc>
        <w:tc>
          <w:tcPr>
            <w:tcW w:w="797" w:type="dxa"/>
            <w:tcBorders>
              <w:top w:val="single" w:sz="4" w:space="0" w:color="auto"/>
              <w:left w:val="single" w:sz="4" w:space="0" w:color="auto"/>
              <w:bottom w:val="nil"/>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11</w:t>
            </w:r>
          </w:p>
        </w:tc>
        <w:tc>
          <w:tcPr>
            <w:tcW w:w="811" w:type="dxa"/>
            <w:tcBorders>
              <w:top w:val="single" w:sz="4" w:space="0" w:color="auto"/>
              <w:left w:val="single" w:sz="4" w:space="0" w:color="auto"/>
              <w:bottom w:val="nil"/>
              <w:right w:val="single" w:sz="4" w:space="0" w:color="auto"/>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12</w:t>
            </w:r>
          </w:p>
        </w:tc>
      </w:tr>
      <w:tr w:rsidR="009C2351" w:rsidRPr="00522FCD">
        <w:trPr>
          <w:trHeight w:val="293"/>
        </w:trPr>
        <w:tc>
          <w:tcPr>
            <w:tcW w:w="802"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в</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в</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а</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б</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в</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в</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б</w:t>
            </w:r>
          </w:p>
        </w:tc>
        <w:tc>
          <w:tcPr>
            <w:tcW w:w="802"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а</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в</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а</w:t>
            </w:r>
          </w:p>
        </w:tc>
        <w:tc>
          <w:tcPr>
            <w:tcW w:w="797" w:type="dxa"/>
            <w:tcBorders>
              <w:top w:val="single" w:sz="4" w:space="0" w:color="auto"/>
              <w:left w:val="single" w:sz="4" w:space="0" w:color="auto"/>
              <w:bottom w:val="single" w:sz="4" w:space="0" w:color="auto"/>
              <w:right w:val="nil"/>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б</w:t>
            </w:r>
          </w:p>
        </w:tc>
        <w:tc>
          <w:tcPr>
            <w:tcW w:w="811" w:type="dxa"/>
            <w:tcBorders>
              <w:top w:val="single" w:sz="4" w:space="0" w:color="auto"/>
              <w:left w:val="single" w:sz="4" w:space="0" w:color="auto"/>
              <w:bottom w:val="single" w:sz="4" w:space="0" w:color="auto"/>
              <w:right w:val="single" w:sz="4" w:space="0" w:color="auto"/>
            </w:tcBorders>
            <w:shd w:val="clear" w:color="auto" w:fill="FFFFFF"/>
            <w:vAlign w:val="bottom"/>
          </w:tcPr>
          <w:p w:rsidR="009C2351" w:rsidRPr="00522FCD" w:rsidRDefault="009C2351" w:rsidP="00522FCD">
            <w:pPr>
              <w:spacing w:line="220" w:lineRule="exact"/>
              <w:jc w:val="both"/>
              <w:rPr>
                <w:sz w:val="24"/>
                <w:szCs w:val="24"/>
              </w:rPr>
            </w:pPr>
            <w:r w:rsidRPr="00522FCD">
              <w:rPr>
                <w:bCs/>
                <w:color w:val="000000"/>
                <w:sz w:val="24"/>
                <w:szCs w:val="24"/>
              </w:rPr>
              <w:t>а</w:t>
            </w:r>
          </w:p>
        </w:tc>
      </w:tr>
    </w:tbl>
    <w:p w:rsidR="009C2351" w:rsidRPr="00522FCD" w:rsidRDefault="009C2351" w:rsidP="00522FCD">
      <w:pPr>
        <w:jc w:val="both"/>
        <w:rPr>
          <w:bCs/>
          <w:color w:val="000000"/>
          <w:sz w:val="24"/>
          <w:szCs w:val="24"/>
        </w:rPr>
      </w:pPr>
    </w:p>
    <w:p w:rsidR="009C2351" w:rsidRPr="00522FCD" w:rsidRDefault="009C2351" w:rsidP="00524357">
      <w:pPr>
        <w:jc w:val="center"/>
        <w:rPr>
          <w:b/>
          <w:sz w:val="24"/>
          <w:szCs w:val="24"/>
        </w:rPr>
      </w:pPr>
      <w:r w:rsidRPr="00522FCD">
        <w:rPr>
          <w:b/>
          <w:bCs/>
          <w:color w:val="000000"/>
          <w:sz w:val="24"/>
          <w:szCs w:val="24"/>
        </w:rPr>
        <w:t>Контрольная работа № 9. Тест.</w:t>
      </w:r>
    </w:p>
    <w:p w:rsidR="009C2351" w:rsidRPr="00522FCD" w:rsidRDefault="009C2351" w:rsidP="00522FCD">
      <w:pPr>
        <w:jc w:val="both"/>
        <w:rPr>
          <w:sz w:val="24"/>
          <w:szCs w:val="24"/>
        </w:rPr>
      </w:pPr>
      <w:r w:rsidRPr="00522FCD">
        <w:rPr>
          <w:bCs/>
          <w:color w:val="000000"/>
          <w:sz w:val="24"/>
          <w:szCs w:val="24"/>
        </w:rPr>
        <w:t>Вариант 1.</w:t>
      </w:r>
    </w:p>
    <w:p w:rsidR="009C2351" w:rsidRPr="00522FCD" w:rsidRDefault="009C2351" w:rsidP="00522FCD">
      <w:pPr>
        <w:jc w:val="both"/>
        <w:rPr>
          <w:bCs/>
          <w:color w:val="000000"/>
          <w:sz w:val="24"/>
          <w:szCs w:val="24"/>
        </w:rPr>
      </w:pPr>
    </w:p>
    <w:p w:rsidR="009C2351" w:rsidRPr="00522FCD" w:rsidRDefault="009C2351" w:rsidP="00522FCD">
      <w:pPr>
        <w:jc w:val="both"/>
        <w:rPr>
          <w:sz w:val="24"/>
          <w:szCs w:val="24"/>
        </w:rPr>
      </w:pPr>
      <w:r w:rsidRPr="00522FCD">
        <w:rPr>
          <w:bCs/>
          <w:color w:val="000000"/>
          <w:sz w:val="24"/>
          <w:szCs w:val="24"/>
        </w:rPr>
        <w:t>А1. В каком слове верно выделена буква, обозначающая ударный гласный звук?</w:t>
      </w:r>
    </w:p>
    <w:p w:rsidR="009C2351" w:rsidRPr="00347873" w:rsidRDefault="009C2351" w:rsidP="00436662">
      <w:pPr>
        <w:pStyle w:val="a8"/>
        <w:numPr>
          <w:ilvl w:val="0"/>
          <w:numId w:val="22"/>
        </w:numPr>
        <w:jc w:val="both"/>
        <w:rPr>
          <w:bCs/>
          <w:color w:val="000000"/>
          <w:sz w:val="24"/>
          <w:szCs w:val="24"/>
        </w:rPr>
      </w:pPr>
      <w:r w:rsidRPr="00347873">
        <w:rPr>
          <w:bCs/>
          <w:color w:val="000000"/>
          <w:sz w:val="24"/>
          <w:szCs w:val="24"/>
        </w:rPr>
        <w:t>дОсуг</w:t>
      </w:r>
    </w:p>
    <w:p w:rsidR="009C2351" w:rsidRPr="00347873" w:rsidRDefault="009C2351" w:rsidP="00436662">
      <w:pPr>
        <w:pStyle w:val="a8"/>
        <w:numPr>
          <w:ilvl w:val="0"/>
          <w:numId w:val="22"/>
        </w:numPr>
        <w:jc w:val="both"/>
        <w:rPr>
          <w:bCs/>
          <w:color w:val="000000"/>
          <w:sz w:val="24"/>
          <w:szCs w:val="24"/>
        </w:rPr>
      </w:pPr>
      <w:r w:rsidRPr="00347873">
        <w:rPr>
          <w:bCs/>
          <w:color w:val="000000"/>
          <w:sz w:val="24"/>
          <w:szCs w:val="24"/>
        </w:rPr>
        <w:t>облЕгчить</w:t>
      </w:r>
    </w:p>
    <w:p w:rsidR="009C2351" w:rsidRPr="00347873" w:rsidRDefault="009C2351" w:rsidP="00436662">
      <w:pPr>
        <w:pStyle w:val="a8"/>
        <w:numPr>
          <w:ilvl w:val="0"/>
          <w:numId w:val="22"/>
        </w:numPr>
        <w:jc w:val="both"/>
        <w:rPr>
          <w:bCs/>
          <w:color w:val="000000"/>
          <w:sz w:val="24"/>
          <w:szCs w:val="24"/>
        </w:rPr>
      </w:pPr>
      <w:r w:rsidRPr="00347873">
        <w:rPr>
          <w:bCs/>
          <w:color w:val="000000"/>
          <w:sz w:val="24"/>
          <w:szCs w:val="24"/>
        </w:rPr>
        <w:t>кухОнный</w:t>
      </w:r>
    </w:p>
    <w:p w:rsidR="006C577B" w:rsidRPr="00347873" w:rsidRDefault="009C2351" w:rsidP="00436662">
      <w:pPr>
        <w:pStyle w:val="a8"/>
        <w:numPr>
          <w:ilvl w:val="0"/>
          <w:numId w:val="22"/>
        </w:numPr>
        <w:jc w:val="both"/>
        <w:rPr>
          <w:sz w:val="24"/>
          <w:szCs w:val="24"/>
        </w:rPr>
      </w:pPr>
      <w:r w:rsidRPr="00347873">
        <w:rPr>
          <w:bCs/>
          <w:color w:val="000000"/>
          <w:sz w:val="24"/>
          <w:szCs w:val="24"/>
        </w:rPr>
        <w:t>принЯть.</w:t>
      </w:r>
    </w:p>
    <w:p w:rsidR="009C2351" w:rsidRPr="00522FCD" w:rsidRDefault="009C2351" w:rsidP="00522FCD">
      <w:pPr>
        <w:jc w:val="both"/>
        <w:rPr>
          <w:sz w:val="24"/>
          <w:szCs w:val="24"/>
        </w:rPr>
      </w:pPr>
      <w:r w:rsidRPr="00522FCD">
        <w:rPr>
          <w:bCs/>
          <w:color w:val="000000"/>
          <w:sz w:val="24"/>
          <w:szCs w:val="24"/>
        </w:rPr>
        <w:lastRenderedPageBreak/>
        <w:t>А2. В каком предложении вместо слова ЧЕРЕПАХОВЫЙ нужно употребить ЧЕРЕПАШИЙ?</w:t>
      </w:r>
    </w:p>
    <w:p w:rsidR="009C2351" w:rsidRPr="00347873" w:rsidRDefault="009C2351" w:rsidP="00436662">
      <w:pPr>
        <w:pStyle w:val="a8"/>
        <w:numPr>
          <w:ilvl w:val="0"/>
          <w:numId w:val="23"/>
        </w:numPr>
        <w:jc w:val="both"/>
        <w:rPr>
          <w:bCs/>
          <w:color w:val="000000"/>
          <w:sz w:val="24"/>
          <w:szCs w:val="24"/>
        </w:rPr>
      </w:pPr>
      <w:r w:rsidRPr="00347873">
        <w:rPr>
          <w:bCs/>
          <w:color w:val="000000"/>
          <w:sz w:val="24"/>
          <w:szCs w:val="24"/>
        </w:rPr>
        <w:t>ЧЕРЕПАХОВЫЙ - очень редкий окрас, который встречается у кошек.</w:t>
      </w:r>
    </w:p>
    <w:p w:rsidR="009C2351" w:rsidRPr="00347873" w:rsidRDefault="009C2351" w:rsidP="00436662">
      <w:pPr>
        <w:pStyle w:val="a8"/>
        <w:numPr>
          <w:ilvl w:val="0"/>
          <w:numId w:val="23"/>
        </w:numPr>
        <w:jc w:val="both"/>
        <w:rPr>
          <w:bCs/>
          <w:color w:val="000000"/>
          <w:sz w:val="24"/>
          <w:szCs w:val="24"/>
        </w:rPr>
      </w:pPr>
      <w:r w:rsidRPr="00347873">
        <w:rPr>
          <w:bCs/>
          <w:color w:val="000000"/>
          <w:sz w:val="24"/>
          <w:szCs w:val="24"/>
        </w:rPr>
        <w:t>В некоторых провинциях Китая ЧЕРЕПАХОВЫЙ суп - это традиционное блюдо.</w:t>
      </w:r>
    </w:p>
    <w:p w:rsidR="009C2351" w:rsidRPr="00347873" w:rsidRDefault="009C2351" w:rsidP="00436662">
      <w:pPr>
        <w:pStyle w:val="a8"/>
        <w:numPr>
          <w:ilvl w:val="0"/>
          <w:numId w:val="23"/>
        </w:numPr>
        <w:jc w:val="both"/>
        <w:rPr>
          <w:bCs/>
          <w:color w:val="000000"/>
          <w:sz w:val="24"/>
          <w:szCs w:val="24"/>
        </w:rPr>
      </w:pPr>
      <w:r w:rsidRPr="00347873">
        <w:rPr>
          <w:bCs/>
          <w:color w:val="000000"/>
          <w:sz w:val="24"/>
          <w:szCs w:val="24"/>
        </w:rPr>
        <w:t>Подготовка к отопительному сезону идёт ЧЕРЕПАХОВЫМИ шагами.</w:t>
      </w:r>
    </w:p>
    <w:p w:rsidR="009C2351" w:rsidRPr="00347873" w:rsidRDefault="009C2351" w:rsidP="00436662">
      <w:pPr>
        <w:pStyle w:val="a8"/>
        <w:numPr>
          <w:ilvl w:val="0"/>
          <w:numId w:val="23"/>
        </w:numPr>
        <w:jc w:val="both"/>
        <w:rPr>
          <w:bCs/>
          <w:color w:val="000000"/>
          <w:sz w:val="24"/>
          <w:szCs w:val="24"/>
        </w:rPr>
      </w:pPr>
      <w:r w:rsidRPr="00347873">
        <w:rPr>
          <w:bCs/>
          <w:color w:val="000000"/>
          <w:sz w:val="24"/>
          <w:szCs w:val="24"/>
        </w:rPr>
        <w:t>Волосы танцовщицы были заколоты красивым ЧЕРЕПАХОВЫМ гребнем.</w:t>
      </w:r>
    </w:p>
    <w:p w:rsidR="009C2351" w:rsidRPr="00522FCD" w:rsidRDefault="009C2351" w:rsidP="00522FCD">
      <w:pPr>
        <w:jc w:val="both"/>
        <w:rPr>
          <w:sz w:val="24"/>
          <w:szCs w:val="24"/>
        </w:rPr>
      </w:pPr>
      <w:r w:rsidRPr="00522FCD">
        <w:rPr>
          <w:bCs/>
          <w:color w:val="000000"/>
          <w:sz w:val="24"/>
          <w:szCs w:val="24"/>
        </w:rPr>
        <w:t>А3. Укажите пример с ошибкой в образовании формы слова</w:t>
      </w:r>
    </w:p>
    <w:p w:rsidR="009C2351" w:rsidRPr="00347873" w:rsidRDefault="009C2351" w:rsidP="00436662">
      <w:pPr>
        <w:pStyle w:val="a8"/>
        <w:numPr>
          <w:ilvl w:val="0"/>
          <w:numId w:val="24"/>
        </w:numPr>
        <w:jc w:val="both"/>
        <w:rPr>
          <w:bCs/>
          <w:color w:val="000000"/>
          <w:sz w:val="24"/>
          <w:szCs w:val="24"/>
        </w:rPr>
      </w:pPr>
      <w:r w:rsidRPr="00347873">
        <w:rPr>
          <w:bCs/>
          <w:color w:val="000000"/>
          <w:sz w:val="24"/>
          <w:szCs w:val="24"/>
        </w:rPr>
        <w:t>двести граммов</w:t>
      </w:r>
    </w:p>
    <w:p w:rsidR="009C2351" w:rsidRPr="00347873" w:rsidRDefault="009C2351" w:rsidP="00436662">
      <w:pPr>
        <w:pStyle w:val="a8"/>
        <w:numPr>
          <w:ilvl w:val="0"/>
          <w:numId w:val="24"/>
        </w:numPr>
        <w:jc w:val="both"/>
        <w:rPr>
          <w:bCs/>
          <w:color w:val="000000"/>
          <w:sz w:val="24"/>
          <w:szCs w:val="24"/>
        </w:rPr>
      </w:pPr>
      <w:r w:rsidRPr="00347873">
        <w:rPr>
          <w:bCs/>
          <w:color w:val="000000"/>
          <w:sz w:val="24"/>
          <w:szCs w:val="24"/>
        </w:rPr>
        <w:t>самый высочайший</w:t>
      </w:r>
    </w:p>
    <w:p w:rsidR="009C2351" w:rsidRPr="00347873" w:rsidRDefault="009C2351" w:rsidP="00436662">
      <w:pPr>
        <w:pStyle w:val="a8"/>
        <w:numPr>
          <w:ilvl w:val="0"/>
          <w:numId w:val="24"/>
        </w:numPr>
        <w:jc w:val="both"/>
        <w:rPr>
          <w:bCs/>
          <w:color w:val="000000"/>
          <w:sz w:val="24"/>
          <w:szCs w:val="24"/>
        </w:rPr>
      </w:pPr>
      <w:r w:rsidRPr="00347873">
        <w:rPr>
          <w:bCs/>
          <w:color w:val="000000"/>
          <w:sz w:val="24"/>
          <w:szCs w:val="24"/>
        </w:rPr>
        <w:t>пятисот семидесяти</w:t>
      </w:r>
    </w:p>
    <w:p w:rsidR="009C2351" w:rsidRPr="00347873" w:rsidRDefault="009C2351" w:rsidP="00436662">
      <w:pPr>
        <w:pStyle w:val="a8"/>
        <w:numPr>
          <w:ilvl w:val="0"/>
          <w:numId w:val="24"/>
        </w:numPr>
        <w:jc w:val="both"/>
        <w:rPr>
          <w:bCs/>
          <w:color w:val="000000"/>
          <w:sz w:val="24"/>
          <w:szCs w:val="24"/>
        </w:rPr>
      </w:pPr>
      <w:r w:rsidRPr="00347873">
        <w:rPr>
          <w:bCs/>
          <w:color w:val="000000"/>
          <w:sz w:val="24"/>
          <w:szCs w:val="24"/>
        </w:rPr>
        <w:t>поезжайте</w:t>
      </w:r>
    </w:p>
    <w:p w:rsidR="009C2351" w:rsidRPr="00522FCD" w:rsidRDefault="009C2351" w:rsidP="00522FCD">
      <w:pPr>
        <w:jc w:val="both"/>
        <w:rPr>
          <w:sz w:val="24"/>
          <w:szCs w:val="24"/>
        </w:rPr>
      </w:pPr>
      <w:r w:rsidRPr="00522FCD">
        <w:rPr>
          <w:bCs/>
          <w:color w:val="000000"/>
          <w:sz w:val="24"/>
          <w:szCs w:val="24"/>
        </w:rPr>
        <w:t>А4. Укажите грамматически правильное продолжение предложения.</w:t>
      </w:r>
    </w:p>
    <w:p w:rsidR="009C2351" w:rsidRPr="00347873" w:rsidRDefault="009C2351" w:rsidP="00436662">
      <w:pPr>
        <w:pStyle w:val="a8"/>
        <w:numPr>
          <w:ilvl w:val="0"/>
          <w:numId w:val="25"/>
        </w:numPr>
        <w:jc w:val="both"/>
        <w:rPr>
          <w:sz w:val="24"/>
          <w:szCs w:val="24"/>
        </w:rPr>
      </w:pPr>
      <w:r w:rsidRPr="00347873">
        <w:rPr>
          <w:bCs/>
          <w:color w:val="000000"/>
          <w:sz w:val="24"/>
          <w:szCs w:val="24"/>
        </w:rPr>
        <w:t>Отыграв первый тайм,...</w:t>
      </w:r>
    </w:p>
    <w:p w:rsidR="009C2351" w:rsidRPr="00347873" w:rsidRDefault="009C2351" w:rsidP="00436662">
      <w:pPr>
        <w:pStyle w:val="a8"/>
        <w:numPr>
          <w:ilvl w:val="0"/>
          <w:numId w:val="25"/>
        </w:numPr>
        <w:jc w:val="both"/>
        <w:rPr>
          <w:bCs/>
          <w:color w:val="000000"/>
          <w:sz w:val="24"/>
          <w:szCs w:val="24"/>
        </w:rPr>
      </w:pPr>
      <w:r w:rsidRPr="00347873">
        <w:rPr>
          <w:bCs/>
          <w:color w:val="000000"/>
          <w:sz w:val="24"/>
          <w:szCs w:val="24"/>
        </w:rPr>
        <w:t>он закончился со счётом 1:1.</w:t>
      </w:r>
    </w:p>
    <w:p w:rsidR="009C2351" w:rsidRPr="00347873" w:rsidRDefault="009C2351" w:rsidP="00436662">
      <w:pPr>
        <w:pStyle w:val="a8"/>
        <w:numPr>
          <w:ilvl w:val="0"/>
          <w:numId w:val="25"/>
        </w:numPr>
        <w:jc w:val="both"/>
        <w:rPr>
          <w:bCs/>
          <w:color w:val="000000"/>
          <w:sz w:val="24"/>
          <w:szCs w:val="24"/>
        </w:rPr>
      </w:pPr>
      <w:r w:rsidRPr="00347873">
        <w:rPr>
          <w:bCs/>
          <w:color w:val="000000"/>
          <w:sz w:val="24"/>
          <w:szCs w:val="24"/>
        </w:rPr>
        <w:t>футболисты отправились в раздевалку.</w:t>
      </w:r>
    </w:p>
    <w:p w:rsidR="009C2351" w:rsidRPr="00347873" w:rsidRDefault="009C2351" w:rsidP="00436662">
      <w:pPr>
        <w:pStyle w:val="a8"/>
        <w:numPr>
          <w:ilvl w:val="0"/>
          <w:numId w:val="25"/>
        </w:numPr>
        <w:jc w:val="both"/>
        <w:rPr>
          <w:bCs/>
          <w:color w:val="000000"/>
          <w:sz w:val="24"/>
          <w:szCs w:val="24"/>
        </w:rPr>
      </w:pPr>
      <w:r w:rsidRPr="00347873">
        <w:rPr>
          <w:bCs/>
          <w:color w:val="000000"/>
          <w:sz w:val="24"/>
          <w:szCs w:val="24"/>
        </w:rPr>
        <w:t>зрители были разочарованы.</w:t>
      </w:r>
    </w:p>
    <w:p w:rsidR="009C2351" w:rsidRPr="00347873" w:rsidRDefault="009C2351" w:rsidP="00436662">
      <w:pPr>
        <w:pStyle w:val="a8"/>
        <w:numPr>
          <w:ilvl w:val="0"/>
          <w:numId w:val="25"/>
        </w:numPr>
        <w:jc w:val="both"/>
        <w:rPr>
          <w:bCs/>
          <w:color w:val="000000"/>
          <w:sz w:val="24"/>
          <w:szCs w:val="24"/>
        </w:rPr>
      </w:pPr>
      <w:r w:rsidRPr="00347873">
        <w:rPr>
          <w:bCs/>
          <w:color w:val="000000"/>
          <w:sz w:val="24"/>
          <w:szCs w:val="24"/>
        </w:rPr>
        <w:t>народу на стадионе поубавилось.</w:t>
      </w:r>
    </w:p>
    <w:p w:rsidR="009C2351" w:rsidRPr="00522FCD" w:rsidRDefault="009C2351" w:rsidP="00522FCD">
      <w:pPr>
        <w:jc w:val="both"/>
        <w:rPr>
          <w:sz w:val="24"/>
          <w:szCs w:val="24"/>
        </w:rPr>
      </w:pPr>
      <w:r w:rsidRPr="00522FCD">
        <w:rPr>
          <w:bCs/>
          <w:color w:val="000000"/>
          <w:sz w:val="24"/>
          <w:szCs w:val="24"/>
        </w:rPr>
        <w:t>А5. В каком варианте ответа правильно указаны все цифры, на месте которых пишется НН?</w:t>
      </w:r>
    </w:p>
    <w:p w:rsidR="009C2351" w:rsidRPr="00522FCD" w:rsidRDefault="009C2351" w:rsidP="00522FCD">
      <w:pPr>
        <w:jc w:val="both"/>
        <w:rPr>
          <w:sz w:val="24"/>
          <w:szCs w:val="24"/>
        </w:rPr>
      </w:pPr>
      <w:r w:rsidRPr="00522FCD">
        <w:rPr>
          <w:bCs/>
          <w:color w:val="000000"/>
          <w:sz w:val="24"/>
          <w:szCs w:val="24"/>
        </w:rPr>
        <w:t>Каме(1)ые сосуды имеют форму свяще(2)ых животных, искусно изображё(3)ых, или же украше(4)ы замечательными рельефными сценами.</w:t>
      </w:r>
    </w:p>
    <w:p w:rsidR="009C2351" w:rsidRPr="00347873" w:rsidRDefault="009C2351" w:rsidP="00436662">
      <w:pPr>
        <w:pStyle w:val="a8"/>
        <w:numPr>
          <w:ilvl w:val="0"/>
          <w:numId w:val="27"/>
        </w:numPr>
        <w:jc w:val="both"/>
        <w:rPr>
          <w:bCs/>
          <w:color w:val="000000"/>
          <w:sz w:val="24"/>
          <w:szCs w:val="24"/>
        </w:rPr>
      </w:pPr>
      <w:r w:rsidRPr="00347873">
        <w:rPr>
          <w:bCs/>
          <w:color w:val="000000"/>
          <w:sz w:val="24"/>
          <w:szCs w:val="24"/>
        </w:rPr>
        <w:t>1, 2, 3, 4</w:t>
      </w:r>
    </w:p>
    <w:p w:rsidR="009C2351" w:rsidRPr="00347873" w:rsidRDefault="009C2351" w:rsidP="00436662">
      <w:pPr>
        <w:pStyle w:val="a8"/>
        <w:numPr>
          <w:ilvl w:val="0"/>
          <w:numId w:val="27"/>
        </w:numPr>
        <w:jc w:val="both"/>
        <w:rPr>
          <w:bCs/>
          <w:color w:val="000000"/>
          <w:sz w:val="24"/>
          <w:szCs w:val="24"/>
        </w:rPr>
      </w:pPr>
      <w:r w:rsidRPr="00347873">
        <w:rPr>
          <w:bCs/>
          <w:color w:val="000000"/>
          <w:sz w:val="24"/>
          <w:szCs w:val="24"/>
        </w:rPr>
        <w:t>1, 3, 4</w:t>
      </w:r>
    </w:p>
    <w:p w:rsidR="009C2351" w:rsidRPr="00347873" w:rsidRDefault="009C2351" w:rsidP="00436662">
      <w:pPr>
        <w:pStyle w:val="a8"/>
        <w:numPr>
          <w:ilvl w:val="0"/>
          <w:numId w:val="27"/>
        </w:numPr>
        <w:jc w:val="both"/>
        <w:rPr>
          <w:bCs/>
          <w:color w:val="000000"/>
          <w:sz w:val="24"/>
          <w:szCs w:val="24"/>
        </w:rPr>
      </w:pPr>
      <w:r w:rsidRPr="00347873">
        <w:rPr>
          <w:bCs/>
          <w:color w:val="000000"/>
          <w:sz w:val="24"/>
          <w:szCs w:val="24"/>
        </w:rPr>
        <w:t>2, 3</w:t>
      </w:r>
    </w:p>
    <w:p w:rsidR="009C2351" w:rsidRPr="00347873" w:rsidRDefault="009C2351" w:rsidP="00436662">
      <w:pPr>
        <w:pStyle w:val="a8"/>
        <w:numPr>
          <w:ilvl w:val="0"/>
          <w:numId w:val="27"/>
        </w:numPr>
        <w:jc w:val="both"/>
        <w:rPr>
          <w:bCs/>
          <w:color w:val="000000"/>
          <w:sz w:val="24"/>
          <w:szCs w:val="24"/>
        </w:rPr>
      </w:pPr>
      <w:r w:rsidRPr="00347873">
        <w:rPr>
          <w:bCs/>
          <w:color w:val="000000"/>
          <w:sz w:val="24"/>
          <w:szCs w:val="24"/>
        </w:rPr>
        <w:t>1, 2, 3</w:t>
      </w:r>
    </w:p>
    <w:p w:rsidR="009C2351" w:rsidRPr="00522FCD" w:rsidRDefault="009C2351" w:rsidP="00522FCD">
      <w:pPr>
        <w:jc w:val="both"/>
        <w:rPr>
          <w:sz w:val="24"/>
          <w:szCs w:val="24"/>
        </w:rPr>
      </w:pPr>
      <w:r w:rsidRPr="00522FCD">
        <w:rPr>
          <w:bCs/>
          <w:color w:val="000000"/>
          <w:sz w:val="24"/>
          <w:szCs w:val="24"/>
        </w:rPr>
        <w:t>А6. В каком ряду во всех словах пропущена безударная проверяемая гласная корня?</w:t>
      </w:r>
    </w:p>
    <w:p w:rsidR="009C2351" w:rsidRPr="00347873" w:rsidRDefault="009C2351" w:rsidP="00436662">
      <w:pPr>
        <w:pStyle w:val="a8"/>
        <w:numPr>
          <w:ilvl w:val="0"/>
          <w:numId w:val="26"/>
        </w:numPr>
        <w:jc w:val="both"/>
        <w:rPr>
          <w:bCs/>
          <w:color w:val="000000"/>
          <w:sz w:val="24"/>
          <w:szCs w:val="24"/>
        </w:rPr>
      </w:pPr>
      <w:r w:rsidRPr="00347873">
        <w:rPr>
          <w:bCs/>
          <w:color w:val="000000"/>
          <w:sz w:val="24"/>
          <w:szCs w:val="24"/>
        </w:rPr>
        <w:t>прикосновение, растительность, тр..ллейбус</w:t>
      </w:r>
    </w:p>
    <w:p w:rsidR="009C2351" w:rsidRPr="00347873" w:rsidRDefault="009C2351" w:rsidP="00436662">
      <w:pPr>
        <w:pStyle w:val="a8"/>
        <w:numPr>
          <w:ilvl w:val="0"/>
          <w:numId w:val="26"/>
        </w:numPr>
        <w:jc w:val="both"/>
        <w:rPr>
          <w:bCs/>
          <w:color w:val="000000"/>
          <w:sz w:val="24"/>
          <w:szCs w:val="24"/>
        </w:rPr>
      </w:pPr>
      <w:r w:rsidRPr="00347873">
        <w:rPr>
          <w:bCs/>
          <w:color w:val="000000"/>
          <w:sz w:val="24"/>
          <w:szCs w:val="24"/>
        </w:rPr>
        <w:t>в..твистый, г..рючий, приложение</w:t>
      </w:r>
    </w:p>
    <w:p w:rsidR="009C2351" w:rsidRPr="00347873" w:rsidRDefault="009C2351" w:rsidP="00436662">
      <w:pPr>
        <w:pStyle w:val="a8"/>
        <w:numPr>
          <w:ilvl w:val="0"/>
          <w:numId w:val="26"/>
        </w:numPr>
        <w:jc w:val="both"/>
        <w:rPr>
          <w:bCs/>
          <w:color w:val="000000"/>
          <w:sz w:val="24"/>
          <w:szCs w:val="24"/>
        </w:rPr>
      </w:pPr>
      <w:r w:rsidRPr="00347873">
        <w:rPr>
          <w:bCs/>
          <w:color w:val="000000"/>
          <w:sz w:val="24"/>
          <w:szCs w:val="24"/>
        </w:rPr>
        <w:t>ц..ничный, м..лосердие, изд..лека</w:t>
      </w:r>
    </w:p>
    <w:p w:rsidR="009C2351" w:rsidRPr="00347873" w:rsidRDefault="009C2351" w:rsidP="00436662">
      <w:pPr>
        <w:pStyle w:val="a8"/>
        <w:numPr>
          <w:ilvl w:val="0"/>
          <w:numId w:val="26"/>
        </w:numPr>
        <w:jc w:val="both"/>
        <w:rPr>
          <w:bCs/>
          <w:color w:val="000000"/>
          <w:sz w:val="24"/>
          <w:szCs w:val="24"/>
        </w:rPr>
      </w:pPr>
      <w:r w:rsidRPr="00347873">
        <w:rPr>
          <w:bCs/>
          <w:color w:val="000000"/>
          <w:sz w:val="24"/>
          <w:szCs w:val="24"/>
        </w:rPr>
        <w:t>к..нтракт, з..рница, расст..лать</w:t>
      </w:r>
    </w:p>
    <w:p w:rsidR="009C2351" w:rsidRPr="00522FCD" w:rsidRDefault="009C2351" w:rsidP="00522FCD">
      <w:pPr>
        <w:jc w:val="both"/>
        <w:rPr>
          <w:sz w:val="24"/>
          <w:szCs w:val="24"/>
        </w:rPr>
      </w:pPr>
      <w:r w:rsidRPr="00522FCD">
        <w:rPr>
          <w:bCs/>
          <w:color w:val="000000"/>
          <w:sz w:val="24"/>
          <w:szCs w:val="24"/>
        </w:rPr>
        <w:t>А7. В каком ряду во всех словах пропущена одна и та же буква?</w:t>
      </w:r>
    </w:p>
    <w:p w:rsidR="009C2351" w:rsidRPr="00347873" w:rsidRDefault="009C2351" w:rsidP="00436662">
      <w:pPr>
        <w:pStyle w:val="a8"/>
        <w:numPr>
          <w:ilvl w:val="0"/>
          <w:numId w:val="28"/>
        </w:numPr>
        <w:jc w:val="both"/>
        <w:rPr>
          <w:bCs/>
          <w:color w:val="000000"/>
          <w:sz w:val="24"/>
          <w:szCs w:val="24"/>
        </w:rPr>
      </w:pPr>
      <w:r w:rsidRPr="00347873">
        <w:rPr>
          <w:bCs/>
          <w:color w:val="000000"/>
          <w:sz w:val="24"/>
          <w:szCs w:val="24"/>
        </w:rPr>
        <w:t>под..грать, без..нициативный, дез..информация</w:t>
      </w:r>
    </w:p>
    <w:p w:rsidR="009C2351" w:rsidRPr="00347873" w:rsidRDefault="009C2351" w:rsidP="00436662">
      <w:pPr>
        <w:pStyle w:val="a8"/>
        <w:numPr>
          <w:ilvl w:val="0"/>
          <w:numId w:val="28"/>
        </w:numPr>
        <w:jc w:val="both"/>
        <w:rPr>
          <w:bCs/>
          <w:color w:val="000000"/>
          <w:sz w:val="24"/>
          <w:szCs w:val="24"/>
        </w:rPr>
      </w:pPr>
      <w:r w:rsidRPr="00347873">
        <w:rPr>
          <w:bCs/>
          <w:color w:val="000000"/>
          <w:sz w:val="24"/>
          <w:szCs w:val="24"/>
        </w:rPr>
        <w:t>двух..ярусный, вол..ер, с..ездить</w:t>
      </w:r>
    </w:p>
    <w:p w:rsidR="009C2351" w:rsidRPr="00347873" w:rsidRDefault="009C2351" w:rsidP="00436662">
      <w:pPr>
        <w:pStyle w:val="a8"/>
        <w:numPr>
          <w:ilvl w:val="0"/>
          <w:numId w:val="28"/>
        </w:numPr>
        <w:jc w:val="both"/>
        <w:rPr>
          <w:bCs/>
          <w:color w:val="000000"/>
          <w:sz w:val="24"/>
          <w:szCs w:val="24"/>
        </w:rPr>
      </w:pPr>
      <w:r w:rsidRPr="00347873">
        <w:rPr>
          <w:bCs/>
          <w:color w:val="000000"/>
          <w:sz w:val="24"/>
          <w:szCs w:val="24"/>
        </w:rPr>
        <w:t>бе..человечный, ни..вергать, ра..ценки</w:t>
      </w:r>
    </w:p>
    <w:p w:rsidR="009C2351" w:rsidRPr="00347873" w:rsidRDefault="009C2351" w:rsidP="00436662">
      <w:pPr>
        <w:pStyle w:val="a8"/>
        <w:numPr>
          <w:ilvl w:val="0"/>
          <w:numId w:val="28"/>
        </w:numPr>
        <w:jc w:val="both"/>
        <w:rPr>
          <w:bCs/>
          <w:color w:val="000000"/>
          <w:sz w:val="24"/>
          <w:szCs w:val="24"/>
        </w:rPr>
      </w:pPr>
      <w:r w:rsidRPr="00347873">
        <w:rPr>
          <w:bCs/>
          <w:color w:val="000000"/>
          <w:sz w:val="24"/>
          <w:szCs w:val="24"/>
        </w:rPr>
        <w:t>пр..ятный, пр..уныть, пр..клеить</w:t>
      </w:r>
    </w:p>
    <w:p w:rsidR="009C2351" w:rsidRPr="00522FCD" w:rsidRDefault="009C2351" w:rsidP="00522FCD">
      <w:pPr>
        <w:jc w:val="both"/>
        <w:rPr>
          <w:sz w:val="24"/>
          <w:szCs w:val="24"/>
        </w:rPr>
      </w:pPr>
      <w:r w:rsidRPr="00522FCD">
        <w:rPr>
          <w:bCs/>
          <w:color w:val="000000"/>
          <w:sz w:val="24"/>
          <w:szCs w:val="24"/>
        </w:rPr>
        <w:t>А8. В каком ряду в обоих словах на месте пропуска пишется буква Е?</w:t>
      </w:r>
    </w:p>
    <w:p w:rsidR="009C2351" w:rsidRPr="00347873" w:rsidRDefault="009C2351" w:rsidP="00436662">
      <w:pPr>
        <w:pStyle w:val="a8"/>
        <w:numPr>
          <w:ilvl w:val="0"/>
          <w:numId w:val="29"/>
        </w:numPr>
        <w:jc w:val="both"/>
        <w:rPr>
          <w:bCs/>
          <w:color w:val="000000"/>
          <w:sz w:val="24"/>
          <w:szCs w:val="24"/>
        </w:rPr>
      </w:pPr>
      <w:r w:rsidRPr="00347873">
        <w:rPr>
          <w:bCs/>
          <w:color w:val="000000"/>
          <w:sz w:val="24"/>
          <w:szCs w:val="24"/>
        </w:rPr>
        <w:t>ускор..шь, выуч..н</w:t>
      </w:r>
    </w:p>
    <w:p w:rsidR="009C2351" w:rsidRPr="00347873" w:rsidRDefault="009C2351" w:rsidP="00436662">
      <w:pPr>
        <w:pStyle w:val="a8"/>
        <w:numPr>
          <w:ilvl w:val="0"/>
          <w:numId w:val="29"/>
        </w:numPr>
        <w:jc w:val="both"/>
        <w:rPr>
          <w:bCs/>
          <w:color w:val="000000"/>
          <w:sz w:val="24"/>
          <w:szCs w:val="24"/>
        </w:rPr>
      </w:pPr>
      <w:r w:rsidRPr="00347873">
        <w:rPr>
          <w:bCs/>
          <w:color w:val="000000"/>
          <w:sz w:val="24"/>
          <w:szCs w:val="24"/>
        </w:rPr>
        <w:t>постел..шь, почита..мый</w:t>
      </w:r>
    </w:p>
    <w:p w:rsidR="009C2351" w:rsidRPr="00347873" w:rsidRDefault="009C2351" w:rsidP="00436662">
      <w:pPr>
        <w:pStyle w:val="a8"/>
        <w:numPr>
          <w:ilvl w:val="0"/>
          <w:numId w:val="29"/>
        </w:numPr>
        <w:jc w:val="both"/>
        <w:rPr>
          <w:bCs/>
          <w:color w:val="000000"/>
          <w:sz w:val="24"/>
          <w:szCs w:val="24"/>
        </w:rPr>
      </w:pPr>
      <w:r w:rsidRPr="00347873">
        <w:rPr>
          <w:bCs/>
          <w:color w:val="000000"/>
          <w:sz w:val="24"/>
          <w:szCs w:val="24"/>
        </w:rPr>
        <w:t>отража..шь, посе..вший</w:t>
      </w:r>
    </w:p>
    <w:p w:rsidR="006C577B" w:rsidRPr="00347873" w:rsidRDefault="009C2351" w:rsidP="00436662">
      <w:pPr>
        <w:pStyle w:val="a8"/>
        <w:numPr>
          <w:ilvl w:val="0"/>
          <w:numId w:val="29"/>
        </w:numPr>
        <w:jc w:val="both"/>
        <w:rPr>
          <w:sz w:val="24"/>
          <w:szCs w:val="24"/>
        </w:rPr>
      </w:pPr>
      <w:r w:rsidRPr="00347873">
        <w:rPr>
          <w:bCs/>
          <w:color w:val="000000"/>
          <w:sz w:val="24"/>
          <w:szCs w:val="24"/>
        </w:rPr>
        <w:t>раскол..м, услыш..вший</w:t>
      </w:r>
    </w:p>
    <w:p w:rsidR="009C2351" w:rsidRPr="00522FCD" w:rsidRDefault="009C2351" w:rsidP="00522FCD">
      <w:pPr>
        <w:jc w:val="both"/>
        <w:rPr>
          <w:sz w:val="24"/>
          <w:szCs w:val="24"/>
        </w:rPr>
      </w:pPr>
      <w:r w:rsidRPr="00522FCD">
        <w:rPr>
          <w:bCs/>
          <w:color w:val="000000"/>
          <w:sz w:val="24"/>
          <w:szCs w:val="24"/>
        </w:rPr>
        <w:t>А9. В каком варианте ответа указаны все слова, где пропущена буква И?</w:t>
      </w:r>
    </w:p>
    <w:p w:rsidR="009C2351" w:rsidRPr="00522FCD" w:rsidRDefault="009C2351" w:rsidP="00522FCD">
      <w:pPr>
        <w:jc w:val="both"/>
        <w:rPr>
          <w:sz w:val="24"/>
          <w:szCs w:val="24"/>
        </w:rPr>
      </w:pPr>
      <w:r w:rsidRPr="00522FCD">
        <w:rPr>
          <w:bCs/>
          <w:color w:val="000000"/>
          <w:sz w:val="24"/>
          <w:szCs w:val="24"/>
        </w:rPr>
        <w:t>А). заманч..вый Б). эмал..вый В). коч..вой Г). приветл..вый</w:t>
      </w:r>
    </w:p>
    <w:p w:rsidR="009C2351" w:rsidRPr="00347873" w:rsidRDefault="009C2351" w:rsidP="00436662">
      <w:pPr>
        <w:pStyle w:val="a8"/>
        <w:numPr>
          <w:ilvl w:val="0"/>
          <w:numId w:val="30"/>
        </w:numPr>
        <w:jc w:val="both"/>
        <w:rPr>
          <w:bCs/>
          <w:color w:val="000000"/>
          <w:sz w:val="24"/>
          <w:szCs w:val="24"/>
        </w:rPr>
      </w:pPr>
      <w:r w:rsidRPr="00347873">
        <w:rPr>
          <w:bCs/>
          <w:color w:val="000000"/>
          <w:sz w:val="24"/>
          <w:szCs w:val="24"/>
        </w:rPr>
        <w:t>А, Б</w:t>
      </w:r>
    </w:p>
    <w:p w:rsidR="009C2351" w:rsidRPr="00347873" w:rsidRDefault="009C2351" w:rsidP="00436662">
      <w:pPr>
        <w:pStyle w:val="a8"/>
        <w:numPr>
          <w:ilvl w:val="0"/>
          <w:numId w:val="30"/>
        </w:numPr>
        <w:jc w:val="both"/>
        <w:rPr>
          <w:bCs/>
          <w:color w:val="000000"/>
          <w:sz w:val="24"/>
          <w:szCs w:val="24"/>
        </w:rPr>
      </w:pPr>
      <w:r w:rsidRPr="00347873">
        <w:rPr>
          <w:bCs/>
          <w:color w:val="000000"/>
          <w:sz w:val="24"/>
          <w:szCs w:val="24"/>
        </w:rPr>
        <w:t>Б, В, Г</w:t>
      </w:r>
    </w:p>
    <w:p w:rsidR="009C2351" w:rsidRPr="00347873" w:rsidRDefault="009C2351" w:rsidP="00436662">
      <w:pPr>
        <w:pStyle w:val="a8"/>
        <w:numPr>
          <w:ilvl w:val="0"/>
          <w:numId w:val="30"/>
        </w:numPr>
        <w:jc w:val="both"/>
        <w:rPr>
          <w:bCs/>
          <w:color w:val="000000"/>
          <w:sz w:val="24"/>
          <w:szCs w:val="24"/>
        </w:rPr>
      </w:pPr>
      <w:r w:rsidRPr="00347873">
        <w:rPr>
          <w:bCs/>
          <w:color w:val="000000"/>
          <w:sz w:val="24"/>
          <w:szCs w:val="24"/>
        </w:rPr>
        <w:t>А, Б, Г</w:t>
      </w:r>
    </w:p>
    <w:p w:rsidR="009C2351" w:rsidRPr="00347873" w:rsidRDefault="009C2351" w:rsidP="00436662">
      <w:pPr>
        <w:pStyle w:val="a8"/>
        <w:numPr>
          <w:ilvl w:val="0"/>
          <w:numId w:val="30"/>
        </w:numPr>
        <w:jc w:val="both"/>
        <w:rPr>
          <w:bCs/>
          <w:color w:val="000000"/>
          <w:sz w:val="24"/>
          <w:szCs w:val="24"/>
        </w:rPr>
      </w:pPr>
      <w:r w:rsidRPr="00347873">
        <w:rPr>
          <w:bCs/>
          <w:color w:val="000000"/>
          <w:sz w:val="24"/>
          <w:szCs w:val="24"/>
        </w:rPr>
        <w:t>А, Г</w:t>
      </w:r>
    </w:p>
    <w:p w:rsidR="009C2351" w:rsidRPr="00522FCD" w:rsidRDefault="009C2351" w:rsidP="00522FCD">
      <w:pPr>
        <w:jc w:val="both"/>
        <w:rPr>
          <w:sz w:val="24"/>
          <w:szCs w:val="24"/>
        </w:rPr>
      </w:pPr>
      <w:r w:rsidRPr="00522FCD">
        <w:rPr>
          <w:bCs/>
          <w:color w:val="000000"/>
          <w:sz w:val="24"/>
          <w:szCs w:val="24"/>
        </w:rPr>
        <w:t>А10. В каком предложении НЕ со словом пишется раздельно?</w:t>
      </w:r>
    </w:p>
    <w:p w:rsidR="009C2351" w:rsidRPr="00347873" w:rsidRDefault="009C2351" w:rsidP="00436662">
      <w:pPr>
        <w:pStyle w:val="a8"/>
        <w:numPr>
          <w:ilvl w:val="0"/>
          <w:numId w:val="31"/>
        </w:numPr>
        <w:jc w:val="both"/>
        <w:rPr>
          <w:bCs/>
          <w:color w:val="000000"/>
          <w:sz w:val="24"/>
          <w:szCs w:val="24"/>
        </w:rPr>
      </w:pPr>
      <w:r w:rsidRPr="00347873">
        <w:rPr>
          <w:bCs/>
          <w:color w:val="000000"/>
          <w:sz w:val="24"/>
          <w:szCs w:val="24"/>
        </w:rPr>
        <w:t>Комната была (не)большой, но уютной и чистой.</w:t>
      </w:r>
    </w:p>
    <w:p w:rsidR="009C2351" w:rsidRPr="00347873" w:rsidRDefault="009C2351" w:rsidP="00436662">
      <w:pPr>
        <w:pStyle w:val="a8"/>
        <w:numPr>
          <w:ilvl w:val="0"/>
          <w:numId w:val="31"/>
        </w:numPr>
        <w:jc w:val="both"/>
        <w:rPr>
          <w:bCs/>
          <w:color w:val="000000"/>
          <w:sz w:val="24"/>
          <w:szCs w:val="24"/>
        </w:rPr>
      </w:pPr>
      <w:r w:rsidRPr="00347873">
        <w:rPr>
          <w:bCs/>
          <w:color w:val="000000"/>
          <w:sz w:val="24"/>
          <w:szCs w:val="24"/>
        </w:rPr>
        <w:t>В углу валялись (не)убранные с вечера лыжные ботинки.</w:t>
      </w:r>
    </w:p>
    <w:p w:rsidR="009C2351" w:rsidRPr="00347873" w:rsidRDefault="009C2351" w:rsidP="00436662">
      <w:pPr>
        <w:pStyle w:val="a8"/>
        <w:numPr>
          <w:ilvl w:val="0"/>
          <w:numId w:val="31"/>
        </w:numPr>
        <w:jc w:val="both"/>
        <w:rPr>
          <w:bCs/>
          <w:color w:val="000000"/>
          <w:sz w:val="24"/>
          <w:szCs w:val="24"/>
        </w:rPr>
      </w:pPr>
      <w:r w:rsidRPr="00347873">
        <w:rPr>
          <w:bCs/>
          <w:color w:val="000000"/>
          <w:sz w:val="24"/>
          <w:szCs w:val="24"/>
        </w:rPr>
        <w:t>Четверть населения Земли (не)доедает.</w:t>
      </w:r>
    </w:p>
    <w:p w:rsidR="009C2351" w:rsidRPr="00347873" w:rsidRDefault="009C2351" w:rsidP="00436662">
      <w:pPr>
        <w:pStyle w:val="a8"/>
        <w:numPr>
          <w:ilvl w:val="0"/>
          <w:numId w:val="31"/>
        </w:numPr>
        <w:jc w:val="both"/>
        <w:rPr>
          <w:bCs/>
          <w:color w:val="000000"/>
          <w:sz w:val="24"/>
          <w:szCs w:val="24"/>
        </w:rPr>
      </w:pPr>
      <w:r w:rsidRPr="00347873">
        <w:rPr>
          <w:bCs/>
          <w:color w:val="000000"/>
          <w:sz w:val="24"/>
          <w:szCs w:val="24"/>
        </w:rPr>
        <w:t>(Не)которые люди обладают удивительными способностями.</w:t>
      </w:r>
    </w:p>
    <w:p w:rsidR="009C2351" w:rsidRPr="00522FCD" w:rsidRDefault="009C2351" w:rsidP="00522FCD">
      <w:pPr>
        <w:jc w:val="both"/>
        <w:rPr>
          <w:sz w:val="24"/>
          <w:szCs w:val="24"/>
        </w:rPr>
      </w:pPr>
      <w:r w:rsidRPr="00522FCD">
        <w:rPr>
          <w:bCs/>
          <w:color w:val="000000"/>
          <w:sz w:val="24"/>
          <w:szCs w:val="24"/>
        </w:rPr>
        <w:t>А11. В каком предложении оба выделенных слова пишутся слитно?</w:t>
      </w:r>
    </w:p>
    <w:p w:rsidR="009C2351" w:rsidRPr="00347873" w:rsidRDefault="009C2351" w:rsidP="00436662">
      <w:pPr>
        <w:pStyle w:val="a8"/>
        <w:numPr>
          <w:ilvl w:val="0"/>
          <w:numId w:val="32"/>
        </w:numPr>
        <w:jc w:val="both"/>
        <w:rPr>
          <w:bCs/>
          <w:color w:val="000000"/>
          <w:sz w:val="24"/>
          <w:szCs w:val="24"/>
        </w:rPr>
      </w:pPr>
      <w:r w:rsidRPr="00347873">
        <w:rPr>
          <w:bCs/>
          <w:color w:val="000000"/>
          <w:sz w:val="24"/>
          <w:szCs w:val="24"/>
        </w:rPr>
        <w:lastRenderedPageBreak/>
        <w:t>ХОТЕЛОСЬ(БЫ) надеяться, что работа будет выполнена (В)СРОК.</w:t>
      </w:r>
    </w:p>
    <w:p w:rsidR="009C2351" w:rsidRPr="00347873" w:rsidRDefault="009C2351" w:rsidP="00436662">
      <w:pPr>
        <w:pStyle w:val="a8"/>
        <w:numPr>
          <w:ilvl w:val="0"/>
          <w:numId w:val="32"/>
        </w:numPr>
        <w:jc w:val="both"/>
        <w:rPr>
          <w:bCs/>
          <w:color w:val="000000"/>
          <w:sz w:val="24"/>
          <w:szCs w:val="24"/>
        </w:rPr>
      </w:pPr>
      <w:r w:rsidRPr="00347873">
        <w:rPr>
          <w:bCs/>
          <w:color w:val="000000"/>
          <w:sz w:val="24"/>
          <w:szCs w:val="24"/>
        </w:rPr>
        <w:t>(ПО)ТОМУ, как ты себя ведёшь, кажется, БУД(ТО) ты сильно расстроен.</w:t>
      </w:r>
    </w:p>
    <w:p w:rsidR="009C2351" w:rsidRPr="00347873" w:rsidRDefault="009C2351" w:rsidP="00436662">
      <w:pPr>
        <w:pStyle w:val="a8"/>
        <w:numPr>
          <w:ilvl w:val="0"/>
          <w:numId w:val="32"/>
        </w:numPr>
        <w:jc w:val="both"/>
        <w:rPr>
          <w:bCs/>
          <w:color w:val="000000"/>
          <w:sz w:val="24"/>
          <w:szCs w:val="24"/>
        </w:rPr>
      </w:pPr>
      <w:r w:rsidRPr="00347873">
        <w:rPr>
          <w:bCs/>
          <w:color w:val="000000"/>
          <w:sz w:val="24"/>
          <w:szCs w:val="24"/>
        </w:rPr>
        <w:t>(В)СЛЕДСТВИЕ сильного тумана движение судов по реке приостановлено, воздушный транспорт ТАК(ЖЕ) бездействует.</w:t>
      </w:r>
    </w:p>
    <w:p w:rsidR="009C2351" w:rsidRPr="00347873" w:rsidRDefault="009C2351" w:rsidP="00436662">
      <w:pPr>
        <w:pStyle w:val="a8"/>
        <w:numPr>
          <w:ilvl w:val="0"/>
          <w:numId w:val="32"/>
        </w:numPr>
        <w:jc w:val="both"/>
        <w:rPr>
          <w:bCs/>
          <w:color w:val="000000"/>
          <w:sz w:val="24"/>
          <w:szCs w:val="24"/>
        </w:rPr>
      </w:pPr>
      <w:r w:rsidRPr="00347873">
        <w:rPr>
          <w:bCs/>
          <w:color w:val="000000"/>
          <w:sz w:val="24"/>
          <w:szCs w:val="24"/>
        </w:rPr>
        <w:t>ЧТО(БЫ) я ни делал, (С)РАЗУ ничего не получалось.</w:t>
      </w:r>
    </w:p>
    <w:p w:rsidR="009C2351" w:rsidRPr="00522FCD" w:rsidRDefault="009C2351" w:rsidP="00522FCD">
      <w:pPr>
        <w:jc w:val="both"/>
        <w:rPr>
          <w:sz w:val="24"/>
          <w:szCs w:val="24"/>
        </w:rPr>
      </w:pPr>
      <w:r w:rsidRPr="00522FCD">
        <w:rPr>
          <w:bCs/>
          <w:color w:val="000000"/>
          <w:sz w:val="24"/>
          <w:szCs w:val="24"/>
        </w:rPr>
        <w:t>А12. Укажите правильное объяснение постановки запятой или её отсутствия в предложении.</w:t>
      </w:r>
    </w:p>
    <w:p w:rsidR="009C2351" w:rsidRPr="00522FCD" w:rsidRDefault="009C2351" w:rsidP="00522FCD">
      <w:pPr>
        <w:jc w:val="both"/>
        <w:rPr>
          <w:sz w:val="24"/>
          <w:szCs w:val="24"/>
        </w:rPr>
      </w:pPr>
      <w:r w:rsidRPr="00522FCD">
        <w:rPr>
          <w:bCs/>
          <w:color w:val="000000"/>
          <w:sz w:val="24"/>
          <w:szCs w:val="24"/>
        </w:rPr>
        <w:t>Резко потеплело () и снег быстро начал таять.</w:t>
      </w:r>
    </w:p>
    <w:p w:rsidR="009C2351" w:rsidRPr="00347873" w:rsidRDefault="009C2351" w:rsidP="00436662">
      <w:pPr>
        <w:pStyle w:val="a8"/>
        <w:numPr>
          <w:ilvl w:val="0"/>
          <w:numId w:val="33"/>
        </w:numPr>
        <w:jc w:val="both"/>
        <w:rPr>
          <w:bCs/>
          <w:color w:val="000000"/>
          <w:sz w:val="24"/>
          <w:szCs w:val="24"/>
        </w:rPr>
      </w:pPr>
      <w:r w:rsidRPr="00347873">
        <w:rPr>
          <w:bCs/>
          <w:color w:val="000000"/>
          <w:sz w:val="24"/>
          <w:szCs w:val="24"/>
        </w:rPr>
        <w:t>Сложносочинённое предложение, перед союзом И нужна запятая.</w:t>
      </w:r>
    </w:p>
    <w:p w:rsidR="009C2351" w:rsidRPr="00347873" w:rsidRDefault="009C2351" w:rsidP="00436662">
      <w:pPr>
        <w:pStyle w:val="a8"/>
        <w:numPr>
          <w:ilvl w:val="0"/>
          <w:numId w:val="33"/>
        </w:numPr>
        <w:jc w:val="both"/>
        <w:rPr>
          <w:bCs/>
          <w:color w:val="000000"/>
          <w:sz w:val="24"/>
          <w:szCs w:val="24"/>
        </w:rPr>
      </w:pPr>
      <w:r w:rsidRPr="00347873">
        <w:rPr>
          <w:bCs/>
          <w:color w:val="000000"/>
          <w:sz w:val="24"/>
          <w:szCs w:val="24"/>
        </w:rPr>
        <w:t>Сложносочинённое предложение, перед союзом И запятая не нужна.</w:t>
      </w:r>
    </w:p>
    <w:p w:rsidR="009C2351" w:rsidRPr="00347873" w:rsidRDefault="009C2351" w:rsidP="00436662">
      <w:pPr>
        <w:pStyle w:val="a8"/>
        <w:numPr>
          <w:ilvl w:val="0"/>
          <w:numId w:val="33"/>
        </w:numPr>
        <w:jc w:val="both"/>
        <w:rPr>
          <w:bCs/>
          <w:color w:val="000000"/>
          <w:sz w:val="24"/>
          <w:szCs w:val="24"/>
        </w:rPr>
      </w:pPr>
      <w:r w:rsidRPr="00347873">
        <w:rPr>
          <w:bCs/>
          <w:color w:val="000000"/>
          <w:sz w:val="24"/>
          <w:szCs w:val="24"/>
        </w:rPr>
        <w:t>Простое предложение с однородными членами, перед союзами И запятая не нужна.</w:t>
      </w:r>
    </w:p>
    <w:p w:rsidR="009C2351" w:rsidRPr="00347873" w:rsidRDefault="009C2351" w:rsidP="00436662">
      <w:pPr>
        <w:pStyle w:val="a8"/>
        <w:numPr>
          <w:ilvl w:val="0"/>
          <w:numId w:val="33"/>
        </w:numPr>
        <w:jc w:val="both"/>
        <w:rPr>
          <w:bCs/>
          <w:color w:val="000000"/>
          <w:sz w:val="24"/>
          <w:szCs w:val="24"/>
        </w:rPr>
      </w:pPr>
      <w:r w:rsidRPr="00347873">
        <w:rPr>
          <w:bCs/>
          <w:color w:val="000000"/>
          <w:sz w:val="24"/>
          <w:szCs w:val="24"/>
        </w:rPr>
        <w:t>Простое предложение с однородными членами, перед союзом И нужна запятая.</w:t>
      </w:r>
    </w:p>
    <w:p w:rsidR="009C2351" w:rsidRPr="00522FCD" w:rsidRDefault="009C2351" w:rsidP="00522FCD">
      <w:pPr>
        <w:jc w:val="both"/>
        <w:rPr>
          <w:sz w:val="24"/>
          <w:szCs w:val="24"/>
        </w:rPr>
      </w:pPr>
      <w:r w:rsidRPr="00522FCD">
        <w:rPr>
          <w:bCs/>
          <w:color w:val="000000"/>
          <w:sz w:val="24"/>
          <w:szCs w:val="24"/>
        </w:rPr>
        <w:t>А13. В каком варианте ответа правильно указаны все цифры, на месте которых в предложении должны стоять запятые?</w:t>
      </w:r>
    </w:p>
    <w:p w:rsidR="009C2351" w:rsidRPr="00522FCD" w:rsidRDefault="009C2351" w:rsidP="00522FCD">
      <w:pPr>
        <w:jc w:val="both"/>
        <w:rPr>
          <w:sz w:val="24"/>
          <w:szCs w:val="24"/>
        </w:rPr>
      </w:pPr>
      <w:r w:rsidRPr="00522FCD">
        <w:rPr>
          <w:bCs/>
          <w:color w:val="000000"/>
          <w:sz w:val="24"/>
          <w:szCs w:val="24"/>
        </w:rPr>
        <w:t>Осторожно пробираясь (1) вдоль заросшего тростником (2) берега и (3) стараясь не шуметь (4) тигр приближался к добыче.</w:t>
      </w:r>
    </w:p>
    <w:p w:rsidR="009C2351" w:rsidRPr="00347873" w:rsidRDefault="009C2351" w:rsidP="00436662">
      <w:pPr>
        <w:pStyle w:val="a8"/>
        <w:numPr>
          <w:ilvl w:val="0"/>
          <w:numId w:val="34"/>
        </w:numPr>
        <w:jc w:val="both"/>
        <w:rPr>
          <w:bCs/>
          <w:color w:val="000000"/>
          <w:sz w:val="24"/>
          <w:szCs w:val="24"/>
        </w:rPr>
      </w:pPr>
      <w:r w:rsidRPr="00347873">
        <w:rPr>
          <w:bCs/>
          <w:color w:val="000000"/>
          <w:sz w:val="24"/>
          <w:szCs w:val="24"/>
        </w:rPr>
        <w:t>1, 2, 3, 4</w:t>
      </w:r>
    </w:p>
    <w:p w:rsidR="009C2351" w:rsidRPr="00347873" w:rsidRDefault="009C2351" w:rsidP="00436662">
      <w:pPr>
        <w:pStyle w:val="a8"/>
        <w:numPr>
          <w:ilvl w:val="0"/>
          <w:numId w:val="34"/>
        </w:numPr>
        <w:jc w:val="both"/>
        <w:rPr>
          <w:bCs/>
          <w:color w:val="000000"/>
          <w:sz w:val="24"/>
          <w:szCs w:val="24"/>
        </w:rPr>
      </w:pPr>
      <w:r w:rsidRPr="00347873">
        <w:rPr>
          <w:bCs/>
          <w:color w:val="000000"/>
          <w:sz w:val="24"/>
          <w:szCs w:val="24"/>
        </w:rPr>
        <w:t>1, 3, 4</w:t>
      </w:r>
    </w:p>
    <w:p w:rsidR="009C2351" w:rsidRPr="00347873" w:rsidRDefault="009C2351" w:rsidP="00436662">
      <w:pPr>
        <w:pStyle w:val="a8"/>
        <w:numPr>
          <w:ilvl w:val="0"/>
          <w:numId w:val="34"/>
        </w:numPr>
        <w:jc w:val="both"/>
        <w:rPr>
          <w:bCs/>
          <w:color w:val="000000"/>
          <w:sz w:val="24"/>
          <w:szCs w:val="24"/>
        </w:rPr>
      </w:pPr>
      <w:r w:rsidRPr="00347873">
        <w:rPr>
          <w:bCs/>
          <w:color w:val="000000"/>
          <w:sz w:val="24"/>
          <w:szCs w:val="24"/>
        </w:rPr>
        <w:t>1, 2</w:t>
      </w:r>
    </w:p>
    <w:p w:rsidR="009C2351" w:rsidRPr="00347873" w:rsidRDefault="009C2351" w:rsidP="00436662">
      <w:pPr>
        <w:pStyle w:val="a8"/>
        <w:numPr>
          <w:ilvl w:val="0"/>
          <w:numId w:val="34"/>
        </w:numPr>
        <w:jc w:val="both"/>
        <w:rPr>
          <w:bCs/>
          <w:color w:val="000000"/>
          <w:sz w:val="24"/>
          <w:szCs w:val="24"/>
        </w:rPr>
      </w:pPr>
      <w:r w:rsidRPr="00347873">
        <w:rPr>
          <w:bCs/>
          <w:color w:val="000000"/>
          <w:sz w:val="24"/>
          <w:szCs w:val="24"/>
        </w:rPr>
        <w:t>4</w:t>
      </w:r>
    </w:p>
    <w:p w:rsidR="009C2351" w:rsidRPr="00522FCD" w:rsidRDefault="009C2351" w:rsidP="00522FCD">
      <w:pPr>
        <w:jc w:val="both"/>
        <w:rPr>
          <w:sz w:val="24"/>
          <w:szCs w:val="24"/>
        </w:rPr>
      </w:pPr>
      <w:r w:rsidRPr="00522FCD">
        <w:rPr>
          <w:bCs/>
          <w:color w:val="000000"/>
          <w:sz w:val="24"/>
          <w:szCs w:val="24"/>
        </w:rPr>
        <w:t>А14. В каком варианте ответа правильно указаны все цифры, на месте которых в предложении должны стоять запятые?</w:t>
      </w:r>
    </w:p>
    <w:p w:rsidR="009C2351" w:rsidRPr="00522FCD" w:rsidRDefault="009C2351" w:rsidP="00522FCD">
      <w:pPr>
        <w:jc w:val="both"/>
        <w:rPr>
          <w:sz w:val="24"/>
          <w:szCs w:val="24"/>
        </w:rPr>
      </w:pPr>
      <w:r w:rsidRPr="00522FCD">
        <w:rPr>
          <w:bCs/>
          <w:color w:val="000000"/>
          <w:sz w:val="24"/>
          <w:szCs w:val="24"/>
        </w:rPr>
        <w:t>Крит (1) по-видимому (2) был населён уже в VI тысячелетии до новой эры. Первые обитатели острова (3) возможно (4) были из Малой Азии.</w:t>
      </w:r>
    </w:p>
    <w:p w:rsidR="009C2351" w:rsidRPr="00347873" w:rsidRDefault="009C2351" w:rsidP="00436662">
      <w:pPr>
        <w:pStyle w:val="a8"/>
        <w:numPr>
          <w:ilvl w:val="0"/>
          <w:numId w:val="35"/>
        </w:numPr>
        <w:jc w:val="both"/>
        <w:rPr>
          <w:bCs/>
          <w:color w:val="000000"/>
          <w:sz w:val="24"/>
          <w:szCs w:val="24"/>
        </w:rPr>
      </w:pPr>
      <w:r w:rsidRPr="00347873">
        <w:rPr>
          <w:bCs/>
          <w:color w:val="000000"/>
          <w:sz w:val="24"/>
          <w:szCs w:val="24"/>
        </w:rPr>
        <w:t>1, 3</w:t>
      </w:r>
    </w:p>
    <w:p w:rsidR="009C2351" w:rsidRPr="00347873" w:rsidRDefault="009C2351" w:rsidP="00436662">
      <w:pPr>
        <w:pStyle w:val="a8"/>
        <w:numPr>
          <w:ilvl w:val="0"/>
          <w:numId w:val="35"/>
        </w:numPr>
        <w:jc w:val="both"/>
        <w:rPr>
          <w:bCs/>
          <w:color w:val="000000"/>
          <w:sz w:val="24"/>
          <w:szCs w:val="24"/>
        </w:rPr>
      </w:pPr>
      <w:r w:rsidRPr="00347873">
        <w:rPr>
          <w:bCs/>
          <w:color w:val="000000"/>
          <w:sz w:val="24"/>
          <w:szCs w:val="24"/>
        </w:rPr>
        <w:t>1, 2, 3, 4</w:t>
      </w:r>
    </w:p>
    <w:p w:rsidR="009C2351" w:rsidRPr="00347873" w:rsidRDefault="009C2351" w:rsidP="00436662">
      <w:pPr>
        <w:pStyle w:val="a8"/>
        <w:numPr>
          <w:ilvl w:val="0"/>
          <w:numId w:val="35"/>
        </w:numPr>
        <w:jc w:val="both"/>
        <w:rPr>
          <w:bCs/>
          <w:color w:val="000000"/>
          <w:sz w:val="24"/>
          <w:szCs w:val="24"/>
        </w:rPr>
      </w:pPr>
      <w:r w:rsidRPr="00347873">
        <w:rPr>
          <w:bCs/>
          <w:color w:val="000000"/>
          <w:sz w:val="24"/>
          <w:szCs w:val="24"/>
        </w:rPr>
        <w:t>1, 2</w:t>
      </w:r>
    </w:p>
    <w:p w:rsidR="009C2351" w:rsidRPr="00347873" w:rsidRDefault="009C2351" w:rsidP="00436662">
      <w:pPr>
        <w:pStyle w:val="a8"/>
        <w:numPr>
          <w:ilvl w:val="0"/>
          <w:numId w:val="35"/>
        </w:numPr>
        <w:jc w:val="both"/>
        <w:rPr>
          <w:bCs/>
          <w:color w:val="000000"/>
          <w:sz w:val="24"/>
          <w:szCs w:val="24"/>
        </w:rPr>
      </w:pPr>
      <w:r w:rsidRPr="00347873">
        <w:rPr>
          <w:bCs/>
          <w:color w:val="000000"/>
          <w:sz w:val="24"/>
          <w:szCs w:val="24"/>
        </w:rPr>
        <w:t>3, 4</w:t>
      </w:r>
    </w:p>
    <w:p w:rsidR="00347873" w:rsidRDefault="00347873" w:rsidP="00522FCD">
      <w:pPr>
        <w:jc w:val="both"/>
        <w:rPr>
          <w:bCs/>
          <w:color w:val="000000"/>
          <w:sz w:val="24"/>
          <w:szCs w:val="24"/>
        </w:rPr>
      </w:pPr>
    </w:p>
    <w:p w:rsidR="009C2351" w:rsidRPr="00522FCD" w:rsidRDefault="009C2351" w:rsidP="00522FCD">
      <w:pPr>
        <w:jc w:val="both"/>
        <w:rPr>
          <w:sz w:val="24"/>
          <w:szCs w:val="24"/>
        </w:rPr>
      </w:pPr>
      <w:r w:rsidRPr="00522FCD">
        <w:rPr>
          <w:bCs/>
          <w:color w:val="000000"/>
          <w:sz w:val="24"/>
          <w:szCs w:val="24"/>
        </w:rPr>
        <w:t>Прочитайте текст и выполните задания В1-В6.</w:t>
      </w:r>
    </w:p>
    <w:p w:rsidR="00347873" w:rsidRDefault="00347873" w:rsidP="00522FCD">
      <w:pPr>
        <w:jc w:val="both"/>
        <w:rPr>
          <w:bCs/>
          <w:color w:val="000000"/>
          <w:sz w:val="24"/>
          <w:szCs w:val="24"/>
        </w:rPr>
      </w:pPr>
    </w:p>
    <w:p w:rsidR="009C2351" w:rsidRPr="00522FCD" w:rsidRDefault="009C2351" w:rsidP="00522FCD">
      <w:pPr>
        <w:jc w:val="both"/>
        <w:rPr>
          <w:sz w:val="24"/>
          <w:szCs w:val="24"/>
        </w:rPr>
      </w:pPr>
      <w:r w:rsidRPr="00522FCD">
        <w:rPr>
          <w:bCs/>
          <w:color w:val="000000"/>
          <w:sz w:val="24"/>
          <w:szCs w:val="24"/>
        </w:rPr>
        <w:t>(1) Радушие семьи Житковых изумляло меня. (2) Оно выражалось не в каких-нибудь слащавых приветствиях, а в щедром и неистощимом хлебосольстве. (3) Приходили кСтепану Васильевичу какие-то обтёрханные, молчаливые, пропахшие махоркой, явно голодные люди, и их без всяких расспросов усаживали вместе с семьёю за длинный, покрытый клеёнкой стол и кормили тем же, что ела семья. (4) А пища у неё была простая, без гурманских причуд: каша, жареная скумбрия, варёная говядина. (5) Обычно обедали молча и даже как будто насупленно, но за чаепитием становились общительнее, и тогда возникали бурные споры о Льве Толстом, о народничестве.</w:t>
      </w:r>
    </w:p>
    <w:p w:rsidR="009C2351" w:rsidRPr="00522FCD" w:rsidRDefault="009C2351" w:rsidP="00522FCD">
      <w:pPr>
        <w:jc w:val="both"/>
        <w:rPr>
          <w:sz w:val="24"/>
          <w:szCs w:val="24"/>
        </w:rPr>
      </w:pPr>
      <w:r w:rsidRPr="00522FCD">
        <w:rPr>
          <w:bCs/>
          <w:color w:val="000000"/>
          <w:sz w:val="24"/>
          <w:szCs w:val="24"/>
        </w:rPr>
        <w:t>(6) Кроме литературы, в семье Житковых любили математику, астрономию, физику. (7) Смутно вспоминаю какие-то электроприборы в кабинете у Степана Васильевича. (8) Помню составленные им учебники по математике: они кипой лежали у него в кабинете.</w:t>
      </w:r>
    </w:p>
    <w:p w:rsidR="009C2351" w:rsidRPr="00522FCD" w:rsidRDefault="009C2351" w:rsidP="00522FCD">
      <w:pPr>
        <w:jc w:val="both"/>
        <w:rPr>
          <w:sz w:val="24"/>
          <w:szCs w:val="24"/>
        </w:rPr>
      </w:pPr>
      <w:r w:rsidRPr="00522FCD">
        <w:rPr>
          <w:bCs/>
          <w:color w:val="000000"/>
          <w:sz w:val="24"/>
          <w:szCs w:val="24"/>
        </w:rPr>
        <w:t>(9) Очень удивляли меня отношения, существовавшие между Степаном Васильевичем и его сыном Борисом: то были отношения двух взрослых, равноправных людей. (10) Борису была предоставлена полная воля, он делал что вздумается-так велико было убеждение родителей, что он не употребит их доверия во зло. (11) И действительно, он сам говорил мне, что не солгал им ни разу ни в чём.</w:t>
      </w:r>
    </w:p>
    <w:p w:rsidR="009C2351" w:rsidRPr="00522FCD" w:rsidRDefault="009C2351" w:rsidP="00522FCD">
      <w:pPr>
        <w:jc w:val="both"/>
        <w:rPr>
          <w:bCs/>
          <w:color w:val="000000"/>
          <w:sz w:val="24"/>
          <w:szCs w:val="24"/>
        </w:rPr>
      </w:pPr>
      <w:r w:rsidRPr="00522FCD">
        <w:rPr>
          <w:bCs/>
          <w:color w:val="000000"/>
          <w:sz w:val="24"/>
          <w:szCs w:val="24"/>
        </w:rPr>
        <w:t>Раньше я никогда не видывал подобной семьи и лишь потом, через несколько лет, убедился, что, в сущности, то была очень типичная для того времени русская интеллигентская трудовая семья, каких было немало в столицах и больших городах, щепетильно честная, чуждая какой бы то ни было фальши, строгая ко всякой неправде.</w:t>
      </w:r>
    </w:p>
    <w:p w:rsidR="009C2351" w:rsidRPr="00522FCD" w:rsidRDefault="009C2351" w:rsidP="00522FCD">
      <w:pPr>
        <w:jc w:val="both"/>
        <w:rPr>
          <w:bCs/>
          <w:color w:val="000000"/>
          <w:sz w:val="24"/>
          <w:szCs w:val="24"/>
        </w:rPr>
      </w:pPr>
      <w:r w:rsidRPr="00522FCD">
        <w:rPr>
          <w:bCs/>
          <w:color w:val="000000"/>
          <w:sz w:val="24"/>
          <w:szCs w:val="24"/>
        </w:rPr>
        <w:lastRenderedPageBreak/>
        <w:t>В ней не было ни тени того, что тогда называли мещанством, и этим она была не похожа на все прочие семьи, которые довелось мне в ту пору узнать. (14) Живо помню, с каким восхищением я, тринадцатилетний мальчишке, впитывал в себя её атмосферу.</w:t>
      </w:r>
    </w:p>
    <w:p w:rsidR="009C2351" w:rsidRPr="00522FCD" w:rsidRDefault="009C2351" w:rsidP="00522FCD">
      <w:pPr>
        <w:jc w:val="both"/>
        <w:rPr>
          <w:sz w:val="24"/>
          <w:szCs w:val="24"/>
        </w:rPr>
      </w:pPr>
      <w:r w:rsidRPr="00522FCD">
        <w:rPr>
          <w:bCs/>
          <w:color w:val="000000"/>
          <w:sz w:val="24"/>
          <w:szCs w:val="24"/>
        </w:rPr>
        <w:t>В1. Из предложения 11 выпишите слово, образованное приставочным способом.</w:t>
      </w:r>
      <w:r w:rsidRPr="00522FCD">
        <w:rPr>
          <w:bCs/>
          <w:color w:val="000000"/>
          <w:sz w:val="24"/>
          <w:szCs w:val="24"/>
        </w:rPr>
        <w:tab/>
      </w:r>
    </w:p>
    <w:p w:rsidR="009C2351" w:rsidRPr="00522FCD" w:rsidRDefault="009C2351" w:rsidP="00522FCD">
      <w:pPr>
        <w:jc w:val="both"/>
        <w:rPr>
          <w:sz w:val="24"/>
          <w:szCs w:val="24"/>
        </w:rPr>
      </w:pPr>
      <w:r w:rsidRPr="00522FCD">
        <w:rPr>
          <w:bCs/>
          <w:color w:val="000000"/>
          <w:sz w:val="24"/>
          <w:szCs w:val="24"/>
        </w:rPr>
        <w:t>В2.</w:t>
      </w:r>
      <w:r w:rsidRPr="00522FCD">
        <w:rPr>
          <w:bCs/>
          <w:color w:val="000000"/>
          <w:sz w:val="24"/>
          <w:szCs w:val="24"/>
        </w:rPr>
        <w:tab/>
        <w:t>Из</w:t>
      </w:r>
      <w:r w:rsidRPr="00522FCD">
        <w:rPr>
          <w:bCs/>
          <w:color w:val="000000"/>
          <w:sz w:val="24"/>
          <w:szCs w:val="24"/>
        </w:rPr>
        <w:tab/>
        <w:t>предложений</w:t>
      </w:r>
      <w:r w:rsidRPr="00522FCD">
        <w:rPr>
          <w:bCs/>
          <w:color w:val="000000"/>
          <w:sz w:val="24"/>
          <w:szCs w:val="24"/>
        </w:rPr>
        <w:tab/>
        <w:t>4,</w:t>
      </w:r>
      <w:r w:rsidRPr="00522FCD">
        <w:rPr>
          <w:bCs/>
          <w:color w:val="000000"/>
          <w:sz w:val="24"/>
          <w:szCs w:val="24"/>
        </w:rPr>
        <w:tab/>
        <w:t>5</w:t>
      </w:r>
      <w:r w:rsidRPr="00522FCD">
        <w:rPr>
          <w:bCs/>
          <w:color w:val="000000"/>
          <w:sz w:val="24"/>
          <w:szCs w:val="24"/>
        </w:rPr>
        <w:tab/>
        <w:t>выпишите</w:t>
      </w:r>
      <w:r w:rsidRPr="00522FCD">
        <w:rPr>
          <w:bCs/>
          <w:color w:val="000000"/>
          <w:sz w:val="24"/>
          <w:szCs w:val="24"/>
        </w:rPr>
        <w:tab/>
        <w:t>отглагольные</w:t>
      </w:r>
    </w:p>
    <w:p w:rsidR="009C2351" w:rsidRPr="00522FCD" w:rsidRDefault="009C2351" w:rsidP="00522FCD">
      <w:pPr>
        <w:jc w:val="both"/>
        <w:rPr>
          <w:sz w:val="24"/>
          <w:szCs w:val="24"/>
        </w:rPr>
      </w:pPr>
      <w:r w:rsidRPr="00522FCD">
        <w:rPr>
          <w:bCs/>
          <w:color w:val="000000"/>
          <w:sz w:val="24"/>
          <w:szCs w:val="24"/>
        </w:rPr>
        <w:t>прилагательные.</w:t>
      </w:r>
      <w:r w:rsidRPr="00522FCD">
        <w:rPr>
          <w:bCs/>
          <w:color w:val="000000"/>
          <w:sz w:val="24"/>
          <w:szCs w:val="24"/>
        </w:rPr>
        <w:tab/>
      </w:r>
    </w:p>
    <w:p w:rsidR="009C2351" w:rsidRPr="00522FCD" w:rsidRDefault="009C2351" w:rsidP="00522FCD">
      <w:pPr>
        <w:jc w:val="both"/>
        <w:rPr>
          <w:sz w:val="24"/>
          <w:szCs w:val="24"/>
        </w:rPr>
      </w:pPr>
      <w:r w:rsidRPr="00522FCD">
        <w:rPr>
          <w:bCs/>
          <w:color w:val="000000"/>
          <w:sz w:val="24"/>
          <w:szCs w:val="24"/>
        </w:rPr>
        <w:t>В3. Укажите вид подчинительной связи в словосочетании УДИВЛЯЛИ МЕНЯ (предложение 9).</w:t>
      </w:r>
      <w:r w:rsidRPr="00522FCD">
        <w:rPr>
          <w:bCs/>
          <w:color w:val="000000"/>
          <w:sz w:val="24"/>
          <w:szCs w:val="24"/>
        </w:rPr>
        <w:tab/>
      </w:r>
    </w:p>
    <w:p w:rsidR="009C2351" w:rsidRPr="00522FCD" w:rsidRDefault="009C2351" w:rsidP="00522FCD">
      <w:pPr>
        <w:jc w:val="both"/>
        <w:rPr>
          <w:sz w:val="24"/>
          <w:szCs w:val="24"/>
        </w:rPr>
      </w:pPr>
      <w:r w:rsidRPr="00522FCD">
        <w:rPr>
          <w:bCs/>
          <w:color w:val="000000"/>
          <w:sz w:val="24"/>
          <w:szCs w:val="24"/>
        </w:rPr>
        <w:t>В4. Среди предложений 4 - 7 найдите простое односоставное определённо-личное. Напишите номер этого предложения.</w:t>
      </w:r>
      <w:r w:rsidRPr="00522FCD">
        <w:rPr>
          <w:bCs/>
          <w:color w:val="000000"/>
          <w:sz w:val="24"/>
          <w:szCs w:val="24"/>
        </w:rPr>
        <w:tab/>
      </w:r>
    </w:p>
    <w:p w:rsidR="009C2351" w:rsidRPr="00522FCD" w:rsidRDefault="009C2351" w:rsidP="00522FCD">
      <w:pPr>
        <w:jc w:val="both"/>
        <w:rPr>
          <w:sz w:val="24"/>
          <w:szCs w:val="24"/>
        </w:rPr>
      </w:pPr>
      <w:r w:rsidRPr="00522FCD">
        <w:rPr>
          <w:bCs/>
          <w:color w:val="000000"/>
          <w:sz w:val="24"/>
          <w:szCs w:val="24"/>
        </w:rPr>
        <w:t>В5. Среди предложений 1-6 найдите простое предложение, осложнённое однородными членами с обобщающим словом. Напишите номер этого предложения.</w:t>
      </w:r>
      <w:r w:rsidRPr="00522FCD">
        <w:rPr>
          <w:bCs/>
          <w:color w:val="000000"/>
          <w:sz w:val="24"/>
          <w:szCs w:val="24"/>
        </w:rPr>
        <w:tab/>
      </w:r>
    </w:p>
    <w:p w:rsidR="009C2351" w:rsidRPr="00522FCD" w:rsidRDefault="009C2351" w:rsidP="00522FCD">
      <w:pPr>
        <w:jc w:val="both"/>
        <w:rPr>
          <w:sz w:val="24"/>
          <w:szCs w:val="24"/>
        </w:rPr>
      </w:pPr>
      <w:r w:rsidRPr="00522FCD">
        <w:rPr>
          <w:bCs/>
          <w:color w:val="000000"/>
          <w:sz w:val="24"/>
          <w:szCs w:val="24"/>
        </w:rPr>
        <w:t>В6. Среди предложений 10 - 14 найдите сложные предложения, в состав которых входят придаточные определительные. Напишите номера этих сложных предложений.</w:t>
      </w:r>
      <w:r w:rsidRPr="00522FCD">
        <w:rPr>
          <w:bCs/>
          <w:color w:val="000000"/>
          <w:sz w:val="24"/>
          <w:szCs w:val="24"/>
        </w:rPr>
        <w:tab/>
      </w:r>
    </w:p>
    <w:p w:rsidR="009C2351" w:rsidRPr="00522FCD" w:rsidRDefault="009C2351" w:rsidP="00522FCD">
      <w:pPr>
        <w:jc w:val="both"/>
        <w:rPr>
          <w:bCs/>
          <w:color w:val="2D2E2F"/>
          <w:sz w:val="24"/>
          <w:szCs w:val="24"/>
        </w:rPr>
      </w:pPr>
    </w:p>
    <w:p w:rsidR="00EA08BE" w:rsidRPr="00522FCD" w:rsidRDefault="00EA08BE" w:rsidP="00522FCD">
      <w:pPr>
        <w:jc w:val="both"/>
        <w:rPr>
          <w:bCs/>
          <w:color w:val="000000"/>
          <w:sz w:val="24"/>
          <w:szCs w:val="24"/>
        </w:rPr>
      </w:pPr>
    </w:p>
    <w:p w:rsidR="00EA08BE" w:rsidRPr="00EA08BE" w:rsidRDefault="00EA08BE" w:rsidP="00522FCD">
      <w:pPr>
        <w:jc w:val="both"/>
        <w:rPr>
          <w:sz w:val="24"/>
          <w:szCs w:val="24"/>
        </w:rPr>
      </w:pPr>
      <w:r w:rsidRPr="00EA08BE">
        <w:rPr>
          <w:bCs/>
          <w:color w:val="000000"/>
          <w:sz w:val="24"/>
          <w:szCs w:val="24"/>
        </w:rPr>
        <w:t>Ответы</w:t>
      </w:r>
    </w:p>
    <w:p w:rsidR="00EA08BE" w:rsidRPr="00EA08BE" w:rsidRDefault="00EA08BE" w:rsidP="00522FCD">
      <w:pPr>
        <w:jc w:val="both"/>
        <w:rPr>
          <w:sz w:val="24"/>
          <w:szCs w:val="24"/>
        </w:rPr>
      </w:pPr>
      <w:r w:rsidRPr="00EA08BE">
        <w:rPr>
          <w:bCs/>
          <w:color w:val="000000"/>
          <w:sz w:val="24"/>
          <w:szCs w:val="24"/>
        </w:rPr>
        <w:t>Часть А</w:t>
      </w:r>
    </w:p>
    <w:tbl>
      <w:tblPr>
        <w:tblW w:w="9384" w:type="dxa"/>
        <w:tblInd w:w="5" w:type="dxa"/>
        <w:tblLayout w:type="fixed"/>
        <w:tblCellMar>
          <w:left w:w="0" w:type="dxa"/>
          <w:right w:w="0" w:type="dxa"/>
        </w:tblCellMar>
        <w:tblLook w:val="0000"/>
      </w:tblPr>
      <w:tblGrid>
        <w:gridCol w:w="629"/>
        <w:gridCol w:w="624"/>
        <w:gridCol w:w="624"/>
        <w:gridCol w:w="624"/>
        <w:gridCol w:w="624"/>
        <w:gridCol w:w="624"/>
        <w:gridCol w:w="624"/>
        <w:gridCol w:w="619"/>
        <w:gridCol w:w="624"/>
        <w:gridCol w:w="624"/>
        <w:gridCol w:w="624"/>
        <w:gridCol w:w="624"/>
        <w:gridCol w:w="624"/>
        <w:gridCol w:w="624"/>
        <w:gridCol w:w="648"/>
      </w:tblGrid>
      <w:tr w:rsidR="00EA08BE" w:rsidRPr="00EA08BE" w:rsidTr="00EA08BE">
        <w:trPr>
          <w:trHeight w:val="403"/>
        </w:trPr>
        <w:tc>
          <w:tcPr>
            <w:tcW w:w="629" w:type="dxa"/>
            <w:tcBorders>
              <w:top w:val="single" w:sz="4" w:space="0" w:color="auto"/>
              <w:left w:val="single" w:sz="4" w:space="0" w:color="auto"/>
              <w:bottom w:val="nil"/>
              <w:right w:val="nil"/>
            </w:tcBorders>
            <w:shd w:val="clear" w:color="auto" w:fill="FFFFFF"/>
          </w:tcPr>
          <w:p w:rsidR="00EA08BE" w:rsidRPr="00EA08BE" w:rsidRDefault="00EA08BE" w:rsidP="00522FCD">
            <w:pPr>
              <w:jc w:val="both"/>
              <w:rPr>
                <w:sz w:val="24"/>
                <w:szCs w:val="24"/>
              </w:rPr>
            </w:pPr>
          </w:p>
        </w:tc>
        <w:tc>
          <w:tcPr>
            <w:tcW w:w="624" w:type="dxa"/>
            <w:tcBorders>
              <w:top w:val="single" w:sz="4" w:space="0" w:color="auto"/>
              <w:left w:val="single" w:sz="4" w:space="0" w:color="auto"/>
              <w:bottom w:val="nil"/>
              <w:right w:val="nil"/>
            </w:tcBorders>
            <w:shd w:val="clear" w:color="auto" w:fill="FFFFFF"/>
            <w:vAlign w:val="bottom"/>
          </w:tcPr>
          <w:p w:rsidR="00EA08BE" w:rsidRPr="00EA08BE" w:rsidRDefault="00EA08BE" w:rsidP="00522FCD">
            <w:pPr>
              <w:spacing w:line="220" w:lineRule="exact"/>
              <w:jc w:val="both"/>
              <w:rPr>
                <w:sz w:val="24"/>
                <w:szCs w:val="24"/>
              </w:rPr>
            </w:pPr>
            <w:r w:rsidRPr="00EA08BE">
              <w:rPr>
                <w:bCs/>
                <w:color w:val="000000"/>
                <w:sz w:val="24"/>
                <w:szCs w:val="24"/>
              </w:rPr>
              <w:t>1</w:t>
            </w:r>
          </w:p>
        </w:tc>
        <w:tc>
          <w:tcPr>
            <w:tcW w:w="624" w:type="dxa"/>
            <w:tcBorders>
              <w:top w:val="single" w:sz="4" w:space="0" w:color="auto"/>
              <w:left w:val="single" w:sz="4" w:space="0" w:color="auto"/>
              <w:bottom w:val="nil"/>
              <w:right w:val="nil"/>
            </w:tcBorders>
            <w:shd w:val="clear" w:color="auto" w:fill="FFFFFF"/>
            <w:vAlign w:val="bottom"/>
          </w:tcPr>
          <w:p w:rsidR="00EA08BE" w:rsidRPr="00EA08BE" w:rsidRDefault="00EA08BE" w:rsidP="00522FCD">
            <w:pPr>
              <w:spacing w:line="220" w:lineRule="exact"/>
              <w:jc w:val="both"/>
              <w:rPr>
                <w:sz w:val="24"/>
                <w:szCs w:val="24"/>
              </w:rPr>
            </w:pPr>
            <w:r w:rsidRPr="00EA08BE">
              <w:rPr>
                <w:bCs/>
                <w:color w:val="000000"/>
                <w:sz w:val="24"/>
                <w:szCs w:val="24"/>
              </w:rPr>
              <w:t>2</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3</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4</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5</w:t>
            </w:r>
          </w:p>
        </w:tc>
        <w:tc>
          <w:tcPr>
            <w:tcW w:w="624" w:type="dxa"/>
            <w:tcBorders>
              <w:top w:val="single" w:sz="4" w:space="0" w:color="auto"/>
              <w:left w:val="single" w:sz="4" w:space="0" w:color="auto"/>
              <w:bottom w:val="nil"/>
              <w:right w:val="nil"/>
            </w:tcBorders>
            <w:shd w:val="clear" w:color="auto" w:fill="FFFFFF"/>
            <w:vAlign w:val="bottom"/>
          </w:tcPr>
          <w:p w:rsidR="00EA08BE" w:rsidRPr="00EA08BE" w:rsidRDefault="00EA08BE" w:rsidP="00522FCD">
            <w:pPr>
              <w:spacing w:line="220" w:lineRule="exact"/>
              <w:jc w:val="both"/>
              <w:rPr>
                <w:sz w:val="24"/>
                <w:szCs w:val="24"/>
              </w:rPr>
            </w:pPr>
            <w:r w:rsidRPr="00EA08BE">
              <w:rPr>
                <w:bCs/>
                <w:color w:val="000000"/>
                <w:sz w:val="24"/>
                <w:szCs w:val="24"/>
              </w:rPr>
              <w:t>6</w:t>
            </w:r>
          </w:p>
        </w:tc>
        <w:tc>
          <w:tcPr>
            <w:tcW w:w="619"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7</w:t>
            </w:r>
          </w:p>
        </w:tc>
        <w:tc>
          <w:tcPr>
            <w:tcW w:w="624" w:type="dxa"/>
            <w:tcBorders>
              <w:top w:val="single" w:sz="4" w:space="0" w:color="auto"/>
              <w:left w:val="single" w:sz="4" w:space="0" w:color="auto"/>
              <w:bottom w:val="nil"/>
              <w:right w:val="nil"/>
            </w:tcBorders>
            <w:shd w:val="clear" w:color="auto" w:fill="FFFFFF"/>
            <w:vAlign w:val="bottom"/>
          </w:tcPr>
          <w:p w:rsidR="00EA08BE" w:rsidRPr="00EA08BE" w:rsidRDefault="00EA08BE" w:rsidP="00522FCD">
            <w:pPr>
              <w:spacing w:line="220" w:lineRule="exact"/>
              <w:jc w:val="both"/>
              <w:rPr>
                <w:sz w:val="24"/>
                <w:szCs w:val="24"/>
              </w:rPr>
            </w:pPr>
            <w:r w:rsidRPr="00EA08BE">
              <w:rPr>
                <w:bCs/>
                <w:color w:val="000000"/>
                <w:sz w:val="24"/>
                <w:szCs w:val="24"/>
              </w:rPr>
              <w:t>8</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9</w:t>
            </w:r>
          </w:p>
        </w:tc>
        <w:tc>
          <w:tcPr>
            <w:tcW w:w="624" w:type="dxa"/>
            <w:tcBorders>
              <w:top w:val="single" w:sz="4" w:space="0" w:color="auto"/>
              <w:left w:val="single" w:sz="4" w:space="0" w:color="auto"/>
              <w:bottom w:val="nil"/>
              <w:right w:val="nil"/>
            </w:tcBorders>
            <w:shd w:val="clear" w:color="auto" w:fill="FFFFFF"/>
            <w:vAlign w:val="bottom"/>
          </w:tcPr>
          <w:p w:rsidR="00EA08BE" w:rsidRPr="00EA08BE" w:rsidRDefault="00EA08BE" w:rsidP="00522FCD">
            <w:pPr>
              <w:spacing w:line="220" w:lineRule="exact"/>
              <w:jc w:val="both"/>
              <w:rPr>
                <w:sz w:val="24"/>
                <w:szCs w:val="24"/>
              </w:rPr>
            </w:pPr>
            <w:r w:rsidRPr="00EA08BE">
              <w:rPr>
                <w:bCs/>
                <w:color w:val="000000"/>
                <w:sz w:val="24"/>
                <w:szCs w:val="24"/>
              </w:rPr>
              <w:t>10</w:t>
            </w:r>
          </w:p>
        </w:tc>
        <w:tc>
          <w:tcPr>
            <w:tcW w:w="624" w:type="dxa"/>
            <w:tcBorders>
              <w:top w:val="single" w:sz="4" w:space="0" w:color="auto"/>
              <w:left w:val="single" w:sz="4" w:space="0" w:color="auto"/>
              <w:bottom w:val="nil"/>
              <w:right w:val="nil"/>
            </w:tcBorders>
            <w:shd w:val="clear" w:color="auto" w:fill="FFFFFF"/>
            <w:vAlign w:val="bottom"/>
          </w:tcPr>
          <w:p w:rsidR="00EA08BE" w:rsidRPr="00EA08BE" w:rsidRDefault="00EA08BE" w:rsidP="00522FCD">
            <w:pPr>
              <w:spacing w:line="220" w:lineRule="exact"/>
              <w:jc w:val="both"/>
              <w:rPr>
                <w:sz w:val="24"/>
                <w:szCs w:val="24"/>
              </w:rPr>
            </w:pPr>
            <w:r w:rsidRPr="00EA08BE">
              <w:rPr>
                <w:bCs/>
                <w:color w:val="000000"/>
                <w:sz w:val="24"/>
                <w:szCs w:val="24"/>
              </w:rPr>
              <w:t>11</w:t>
            </w:r>
          </w:p>
        </w:tc>
        <w:tc>
          <w:tcPr>
            <w:tcW w:w="624" w:type="dxa"/>
            <w:tcBorders>
              <w:top w:val="single" w:sz="4" w:space="0" w:color="auto"/>
              <w:left w:val="single" w:sz="4" w:space="0" w:color="auto"/>
              <w:bottom w:val="nil"/>
              <w:right w:val="nil"/>
            </w:tcBorders>
            <w:shd w:val="clear" w:color="auto" w:fill="FFFFFF"/>
            <w:vAlign w:val="bottom"/>
          </w:tcPr>
          <w:p w:rsidR="00EA08BE" w:rsidRPr="00EA08BE" w:rsidRDefault="00EA08BE" w:rsidP="00522FCD">
            <w:pPr>
              <w:spacing w:line="220" w:lineRule="exact"/>
              <w:jc w:val="both"/>
              <w:rPr>
                <w:sz w:val="24"/>
                <w:szCs w:val="24"/>
              </w:rPr>
            </w:pPr>
            <w:r w:rsidRPr="00EA08BE">
              <w:rPr>
                <w:bCs/>
                <w:color w:val="000000"/>
                <w:sz w:val="24"/>
                <w:szCs w:val="24"/>
              </w:rPr>
              <w:t>12</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13</w:t>
            </w:r>
          </w:p>
        </w:tc>
        <w:tc>
          <w:tcPr>
            <w:tcW w:w="648" w:type="dxa"/>
            <w:tcBorders>
              <w:top w:val="single" w:sz="4" w:space="0" w:color="auto"/>
              <w:left w:val="single" w:sz="4" w:space="0" w:color="auto"/>
              <w:bottom w:val="nil"/>
              <w:right w:val="single" w:sz="4" w:space="0" w:color="auto"/>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14</w:t>
            </w:r>
          </w:p>
        </w:tc>
      </w:tr>
      <w:tr w:rsidR="00EA08BE" w:rsidRPr="00EA08BE" w:rsidTr="00EA08BE">
        <w:trPr>
          <w:trHeight w:val="470"/>
        </w:trPr>
        <w:tc>
          <w:tcPr>
            <w:tcW w:w="629"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вар1</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4</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3</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2</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2</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4</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3</w:t>
            </w:r>
          </w:p>
        </w:tc>
        <w:tc>
          <w:tcPr>
            <w:tcW w:w="619"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4</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2</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4</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2</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3</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1</w:t>
            </w:r>
          </w:p>
        </w:tc>
        <w:tc>
          <w:tcPr>
            <w:tcW w:w="624" w:type="dxa"/>
            <w:tcBorders>
              <w:top w:val="single" w:sz="4" w:space="0" w:color="auto"/>
              <w:left w:val="single" w:sz="4" w:space="0" w:color="auto"/>
              <w:bottom w:val="nil"/>
              <w:right w:val="nil"/>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4</w:t>
            </w:r>
          </w:p>
        </w:tc>
        <w:tc>
          <w:tcPr>
            <w:tcW w:w="648" w:type="dxa"/>
            <w:tcBorders>
              <w:top w:val="single" w:sz="4" w:space="0" w:color="auto"/>
              <w:left w:val="single" w:sz="4" w:space="0" w:color="auto"/>
              <w:bottom w:val="nil"/>
              <w:right w:val="single" w:sz="4" w:space="0" w:color="auto"/>
            </w:tcBorders>
            <w:shd w:val="clear" w:color="auto" w:fill="FFFFFF"/>
            <w:vAlign w:val="center"/>
          </w:tcPr>
          <w:p w:rsidR="00EA08BE" w:rsidRPr="00EA08BE" w:rsidRDefault="00EA08BE" w:rsidP="00522FCD">
            <w:pPr>
              <w:spacing w:line="220" w:lineRule="exact"/>
              <w:jc w:val="both"/>
              <w:rPr>
                <w:sz w:val="24"/>
                <w:szCs w:val="24"/>
              </w:rPr>
            </w:pPr>
            <w:r w:rsidRPr="00EA08BE">
              <w:rPr>
                <w:bCs/>
                <w:color w:val="000000"/>
                <w:sz w:val="24"/>
                <w:szCs w:val="24"/>
              </w:rPr>
              <w:t>2</w:t>
            </w:r>
          </w:p>
        </w:tc>
      </w:tr>
    </w:tbl>
    <w:p w:rsidR="00EA08BE" w:rsidRPr="00EA08BE" w:rsidRDefault="00EA08BE" w:rsidP="00522FCD">
      <w:pPr>
        <w:jc w:val="both"/>
        <w:rPr>
          <w:sz w:val="24"/>
          <w:szCs w:val="24"/>
        </w:rPr>
      </w:pPr>
      <w:r w:rsidRPr="00EA08BE">
        <w:rPr>
          <w:bCs/>
          <w:color w:val="000000"/>
          <w:sz w:val="24"/>
          <w:szCs w:val="24"/>
        </w:rPr>
        <w:t>Шкала оценок:</w:t>
      </w:r>
    </w:p>
    <w:tbl>
      <w:tblPr>
        <w:tblW w:w="0" w:type="auto"/>
        <w:tblInd w:w="5" w:type="dxa"/>
        <w:tblLayout w:type="fixed"/>
        <w:tblCellMar>
          <w:left w:w="0" w:type="dxa"/>
          <w:right w:w="0" w:type="dxa"/>
        </w:tblCellMar>
        <w:tblLook w:val="0000"/>
      </w:tblPr>
      <w:tblGrid>
        <w:gridCol w:w="1550"/>
        <w:gridCol w:w="1738"/>
      </w:tblGrid>
      <w:tr w:rsidR="00EA08BE" w:rsidRPr="00EA08BE">
        <w:trPr>
          <w:trHeight w:val="466"/>
        </w:trPr>
        <w:tc>
          <w:tcPr>
            <w:tcW w:w="1550" w:type="dxa"/>
            <w:tcBorders>
              <w:top w:val="single" w:sz="4" w:space="0" w:color="auto"/>
              <w:left w:val="single" w:sz="4" w:space="0" w:color="auto"/>
              <w:bottom w:val="nil"/>
              <w:right w:val="nil"/>
            </w:tcBorders>
            <w:shd w:val="clear" w:color="auto" w:fill="FFFFFF"/>
          </w:tcPr>
          <w:p w:rsidR="00EA08BE" w:rsidRPr="00EA08BE" w:rsidRDefault="00EA08BE" w:rsidP="00522FCD">
            <w:pPr>
              <w:spacing w:line="220" w:lineRule="exact"/>
              <w:jc w:val="both"/>
              <w:rPr>
                <w:sz w:val="24"/>
                <w:szCs w:val="24"/>
              </w:rPr>
            </w:pPr>
            <w:r w:rsidRPr="00EA08BE">
              <w:rPr>
                <w:color w:val="000000"/>
                <w:sz w:val="24"/>
                <w:szCs w:val="24"/>
              </w:rPr>
              <w:t>«5»</w:t>
            </w:r>
          </w:p>
        </w:tc>
        <w:tc>
          <w:tcPr>
            <w:tcW w:w="1738" w:type="dxa"/>
            <w:tcBorders>
              <w:top w:val="single" w:sz="4" w:space="0" w:color="auto"/>
              <w:left w:val="single" w:sz="4" w:space="0" w:color="auto"/>
              <w:bottom w:val="nil"/>
              <w:right w:val="single" w:sz="4" w:space="0" w:color="auto"/>
            </w:tcBorders>
            <w:shd w:val="clear" w:color="auto" w:fill="FFFFFF"/>
          </w:tcPr>
          <w:p w:rsidR="00EA08BE" w:rsidRPr="00EA08BE" w:rsidRDefault="00EA08BE" w:rsidP="00522FCD">
            <w:pPr>
              <w:spacing w:line="220" w:lineRule="exact"/>
              <w:jc w:val="both"/>
              <w:rPr>
                <w:sz w:val="24"/>
                <w:szCs w:val="24"/>
              </w:rPr>
            </w:pPr>
            <w:r w:rsidRPr="00EA08BE">
              <w:rPr>
                <w:color w:val="000000"/>
                <w:sz w:val="24"/>
                <w:szCs w:val="24"/>
              </w:rPr>
              <w:t>9 зад</w:t>
            </w:r>
          </w:p>
        </w:tc>
      </w:tr>
      <w:tr w:rsidR="00EA08BE" w:rsidRPr="00EA08BE">
        <w:trPr>
          <w:trHeight w:val="437"/>
        </w:trPr>
        <w:tc>
          <w:tcPr>
            <w:tcW w:w="1550" w:type="dxa"/>
            <w:tcBorders>
              <w:top w:val="single" w:sz="4" w:space="0" w:color="auto"/>
              <w:left w:val="single" w:sz="4" w:space="0" w:color="auto"/>
              <w:bottom w:val="nil"/>
              <w:right w:val="nil"/>
            </w:tcBorders>
            <w:shd w:val="clear" w:color="auto" w:fill="FFFFFF"/>
          </w:tcPr>
          <w:p w:rsidR="00EA08BE" w:rsidRPr="00EA08BE" w:rsidRDefault="00EA08BE" w:rsidP="00522FCD">
            <w:pPr>
              <w:spacing w:line="220" w:lineRule="exact"/>
              <w:jc w:val="both"/>
              <w:rPr>
                <w:sz w:val="24"/>
                <w:szCs w:val="24"/>
              </w:rPr>
            </w:pPr>
            <w:r w:rsidRPr="00EA08BE">
              <w:rPr>
                <w:color w:val="000000"/>
                <w:sz w:val="24"/>
                <w:szCs w:val="24"/>
              </w:rPr>
              <w:t>«4»</w:t>
            </w:r>
          </w:p>
        </w:tc>
        <w:tc>
          <w:tcPr>
            <w:tcW w:w="1738" w:type="dxa"/>
            <w:tcBorders>
              <w:top w:val="single" w:sz="4" w:space="0" w:color="auto"/>
              <w:left w:val="single" w:sz="4" w:space="0" w:color="auto"/>
              <w:bottom w:val="nil"/>
              <w:right w:val="single" w:sz="4" w:space="0" w:color="auto"/>
            </w:tcBorders>
            <w:shd w:val="clear" w:color="auto" w:fill="FFFFFF"/>
          </w:tcPr>
          <w:p w:rsidR="00EA08BE" w:rsidRPr="00EA08BE" w:rsidRDefault="00EA08BE" w:rsidP="00522FCD">
            <w:pPr>
              <w:spacing w:line="220" w:lineRule="exact"/>
              <w:jc w:val="both"/>
              <w:rPr>
                <w:sz w:val="24"/>
                <w:szCs w:val="24"/>
              </w:rPr>
            </w:pPr>
            <w:r w:rsidRPr="00EA08BE">
              <w:rPr>
                <w:color w:val="000000"/>
                <w:sz w:val="24"/>
                <w:szCs w:val="24"/>
              </w:rPr>
              <w:t>7-8 зад</w:t>
            </w:r>
          </w:p>
        </w:tc>
      </w:tr>
      <w:tr w:rsidR="00EA08BE" w:rsidRPr="00EA08BE">
        <w:trPr>
          <w:trHeight w:val="461"/>
        </w:trPr>
        <w:tc>
          <w:tcPr>
            <w:tcW w:w="1550" w:type="dxa"/>
            <w:tcBorders>
              <w:top w:val="single" w:sz="4" w:space="0" w:color="auto"/>
              <w:left w:val="single" w:sz="4" w:space="0" w:color="auto"/>
              <w:bottom w:val="nil"/>
              <w:right w:val="nil"/>
            </w:tcBorders>
            <w:shd w:val="clear" w:color="auto" w:fill="FFFFFF"/>
          </w:tcPr>
          <w:p w:rsidR="00EA08BE" w:rsidRPr="00EA08BE" w:rsidRDefault="00EA08BE" w:rsidP="00522FCD">
            <w:pPr>
              <w:spacing w:line="220" w:lineRule="exact"/>
              <w:jc w:val="both"/>
              <w:rPr>
                <w:sz w:val="24"/>
                <w:szCs w:val="24"/>
              </w:rPr>
            </w:pPr>
            <w:r w:rsidRPr="00EA08BE">
              <w:rPr>
                <w:color w:val="000000"/>
                <w:sz w:val="24"/>
                <w:szCs w:val="24"/>
              </w:rPr>
              <w:t>«3»</w:t>
            </w:r>
          </w:p>
        </w:tc>
        <w:tc>
          <w:tcPr>
            <w:tcW w:w="1738" w:type="dxa"/>
            <w:tcBorders>
              <w:top w:val="single" w:sz="4" w:space="0" w:color="auto"/>
              <w:left w:val="single" w:sz="4" w:space="0" w:color="auto"/>
              <w:bottom w:val="nil"/>
              <w:right w:val="single" w:sz="4" w:space="0" w:color="auto"/>
            </w:tcBorders>
            <w:shd w:val="clear" w:color="auto" w:fill="FFFFFF"/>
          </w:tcPr>
          <w:p w:rsidR="00EA08BE" w:rsidRPr="00EA08BE" w:rsidRDefault="00EA08BE" w:rsidP="00522FCD">
            <w:pPr>
              <w:spacing w:line="220" w:lineRule="exact"/>
              <w:jc w:val="both"/>
              <w:rPr>
                <w:sz w:val="24"/>
                <w:szCs w:val="24"/>
              </w:rPr>
            </w:pPr>
            <w:r w:rsidRPr="00EA08BE">
              <w:rPr>
                <w:color w:val="000000"/>
                <w:sz w:val="24"/>
                <w:szCs w:val="24"/>
              </w:rPr>
              <w:t>5-6 зад</w:t>
            </w:r>
          </w:p>
        </w:tc>
      </w:tr>
      <w:tr w:rsidR="00EA08BE" w:rsidRPr="00EA08BE">
        <w:trPr>
          <w:trHeight w:val="470"/>
        </w:trPr>
        <w:tc>
          <w:tcPr>
            <w:tcW w:w="1550" w:type="dxa"/>
            <w:tcBorders>
              <w:top w:val="single" w:sz="4" w:space="0" w:color="auto"/>
              <w:left w:val="single" w:sz="4" w:space="0" w:color="auto"/>
              <w:bottom w:val="single" w:sz="4" w:space="0" w:color="auto"/>
              <w:right w:val="nil"/>
            </w:tcBorders>
            <w:shd w:val="clear" w:color="auto" w:fill="FFFFFF"/>
          </w:tcPr>
          <w:p w:rsidR="00EA08BE" w:rsidRPr="00EA08BE" w:rsidRDefault="00EA08BE" w:rsidP="00522FCD">
            <w:pPr>
              <w:spacing w:line="220" w:lineRule="exact"/>
              <w:jc w:val="both"/>
              <w:rPr>
                <w:sz w:val="24"/>
                <w:szCs w:val="24"/>
              </w:rPr>
            </w:pPr>
            <w:r w:rsidRPr="00EA08BE">
              <w:rPr>
                <w:color w:val="000000"/>
                <w:sz w:val="24"/>
                <w:szCs w:val="24"/>
              </w:rPr>
              <w:t>«2»</w:t>
            </w:r>
          </w:p>
        </w:tc>
        <w:tc>
          <w:tcPr>
            <w:tcW w:w="1738" w:type="dxa"/>
            <w:tcBorders>
              <w:top w:val="single" w:sz="4" w:space="0" w:color="auto"/>
              <w:left w:val="single" w:sz="4" w:space="0" w:color="auto"/>
              <w:bottom w:val="single" w:sz="4" w:space="0" w:color="auto"/>
              <w:right w:val="single" w:sz="4" w:space="0" w:color="auto"/>
            </w:tcBorders>
            <w:shd w:val="clear" w:color="auto" w:fill="FFFFFF"/>
          </w:tcPr>
          <w:p w:rsidR="00EA08BE" w:rsidRPr="00EA08BE" w:rsidRDefault="00EA08BE" w:rsidP="00522FCD">
            <w:pPr>
              <w:spacing w:line="220" w:lineRule="exact"/>
              <w:jc w:val="both"/>
              <w:rPr>
                <w:sz w:val="24"/>
                <w:szCs w:val="24"/>
              </w:rPr>
            </w:pPr>
            <w:r w:rsidRPr="00EA08BE">
              <w:rPr>
                <w:color w:val="000000"/>
                <w:sz w:val="24"/>
                <w:szCs w:val="24"/>
              </w:rPr>
              <w:t>4 зад и меньше</w:t>
            </w:r>
          </w:p>
        </w:tc>
      </w:tr>
    </w:tbl>
    <w:p w:rsidR="006C577B" w:rsidRPr="00522FCD" w:rsidRDefault="006C577B" w:rsidP="00522FCD">
      <w:pPr>
        <w:jc w:val="both"/>
        <w:rPr>
          <w:sz w:val="24"/>
          <w:szCs w:val="24"/>
        </w:rPr>
      </w:pPr>
    </w:p>
    <w:p w:rsidR="006C577B" w:rsidRPr="00522FCD" w:rsidRDefault="006C577B" w:rsidP="00522FCD">
      <w:pPr>
        <w:jc w:val="both"/>
        <w:rPr>
          <w:sz w:val="24"/>
          <w:szCs w:val="24"/>
        </w:rPr>
      </w:pPr>
    </w:p>
    <w:p w:rsidR="006C577B" w:rsidRPr="00522FCD" w:rsidRDefault="006C577B" w:rsidP="00522FCD">
      <w:pPr>
        <w:jc w:val="both"/>
        <w:rPr>
          <w:sz w:val="24"/>
          <w:szCs w:val="24"/>
        </w:rPr>
      </w:pPr>
    </w:p>
    <w:p w:rsidR="006C577B" w:rsidRPr="00522FCD" w:rsidRDefault="006C577B" w:rsidP="00522FCD">
      <w:pPr>
        <w:jc w:val="both"/>
        <w:rPr>
          <w:sz w:val="24"/>
          <w:szCs w:val="24"/>
        </w:rPr>
      </w:pPr>
    </w:p>
    <w:p w:rsidR="006C577B" w:rsidRPr="00522FCD" w:rsidRDefault="006C577B" w:rsidP="00522FCD">
      <w:pPr>
        <w:jc w:val="both"/>
        <w:rPr>
          <w:sz w:val="24"/>
          <w:szCs w:val="24"/>
        </w:rPr>
      </w:pPr>
    </w:p>
    <w:p w:rsidR="006C577B" w:rsidRPr="00522FCD" w:rsidRDefault="006C577B" w:rsidP="00522FCD">
      <w:pPr>
        <w:jc w:val="both"/>
        <w:rPr>
          <w:sz w:val="24"/>
          <w:szCs w:val="24"/>
        </w:rPr>
      </w:pPr>
    </w:p>
    <w:p w:rsidR="006C577B" w:rsidRPr="00522FCD" w:rsidRDefault="006C577B" w:rsidP="00522FCD">
      <w:pPr>
        <w:jc w:val="both"/>
        <w:rPr>
          <w:sz w:val="24"/>
          <w:szCs w:val="24"/>
        </w:rPr>
      </w:pPr>
    </w:p>
    <w:p w:rsidR="006C577B" w:rsidRPr="00522FCD" w:rsidRDefault="006C577B" w:rsidP="00522FCD">
      <w:pPr>
        <w:jc w:val="both"/>
        <w:rPr>
          <w:sz w:val="24"/>
          <w:szCs w:val="24"/>
        </w:rPr>
      </w:pPr>
    </w:p>
    <w:p w:rsidR="006C577B" w:rsidRPr="00522FCD" w:rsidRDefault="006C577B" w:rsidP="00522FCD">
      <w:pPr>
        <w:jc w:val="both"/>
        <w:rPr>
          <w:sz w:val="24"/>
          <w:szCs w:val="24"/>
        </w:rPr>
      </w:pPr>
    </w:p>
    <w:p w:rsidR="006C577B" w:rsidRPr="00522FCD" w:rsidRDefault="006C577B" w:rsidP="00522FCD">
      <w:pPr>
        <w:jc w:val="both"/>
        <w:rPr>
          <w:sz w:val="24"/>
          <w:szCs w:val="24"/>
        </w:rPr>
      </w:pPr>
    </w:p>
    <w:p w:rsidR="006C577B" w:rsidRPr="00522FCD" w:rsidRDefault="006C577B" w:rsidP="00522FCD">
      <w:pPr>
        <w:jc w:val="both"/>
        <w:rPr>
          <w:sz w:val="24"/>
          <w:szCs w:val="24"/>
        </w:rPr>
      </w:pPr>
    </w:p>
    <w:p w:rsidR="006C577B" w:rsidRPr="00522FCD" w:rsidRDefault="006C577B"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Default="00664A89" w:rsidP="00522FCD">
      <w:pPr>
        <w:jc w:val="both"/>
        <w:rPr>
          <w:sz w:val="24"/>
          <w:szCs w:val="24"/>
        </w:rPr>
      </w:pPr>
    </w:p>
    <w:p w:rsidR="00347873" w:rsidRDefault="00347873" w:rsidP="00522FCD">
      <w:pPr>
        <w:jc w:val="both"/>
        <w:rPr>
          <w:sz w:val="24"/>
          <w:szCs w:val="24"/>
        </w:rPr>
      </w:pPr>
    </w:p>
    <w:p w:rsidR="00347873" w:rsidRDefault="00347873" w:rsidP="00522FCD">
      <w:pPr>
        <w:jc w:val="both"/>
        <w:rPr>
          <w:sz w:val="24"/>
          <w:szCs w:val="24"/>
        </w:rPr>
      </w:pPr>
    </w:p>
    <w:p w:rsidR="00347873" w:rsidRDefault="00347873" w:rsidP="00522FCD">
      <w:pPr>
        <w:jc w:val="both"/>
        <w:rPr>
          <w:sz w:val="24"/>
          <w:szCs w:val="24"/>
        </w:rPr>
      </w:pPr>
    </w:p>
    <w:p w:rsidR="00347873" w:rsidRDefault="00347873" w:rsidP="00522FCD">
      <w:pPr>
        <w:jc w:val="both"/>
        <w:rPr>
          <w:sz w:val="24"/>
          <w:szCs w:val="24"/>
        </w:rPr>
      </w:pPr>
    </w:p>
    <w:p w:rsidR="00347873" w:rsidRDefault="00347873" w:rsidP="00522FCD">
      <w:pPr>
        <w:jc w:val="both"/>
        <w:rPr>
          <w:sz w:val="24"/>
          <w:szCs w:val="24"/>
        </w:rPr>
      </w:pPr>
    </w:p>
    <w:p w:rsidR="00347873" w:rsidRDefault="00347873" w:rsidP="00522FCD">
      <w:pPr>
        <w:jc w:val="both"/>
        <w:rPr>
          <w:sz w:val="24"/>
          <w:szCs w:val="24"/>
        </w:rPr>
      </w:pPr>
    </w:p>
    <w:p w:rsidR="00347873" w:rsidRDefault="00347873" w:rsidP="00522FCD">
      <w:pPr>
        <w:jc w:val="both"/>
        <w:rPr>
          <w:sz w:val="24"/>
          <w:szCs w:val="24"/>
        </w:rPr>
      </w:pPr>
    </w:p>
    <w:p w:rsidR="00C82177" w:rsidRPr="002A409B" w:rsidRDefault="00C82177" w:rsidP="002A409B">
      <w:pPr>
        <w:shd w:val="clear" w:color="auto" w:fill="FFFFFF"/>
        <w:ind w:firstLine="300"/>
        <w:jc w:val="center"/>
        <w:rPr>
          <w:b/>
          <w:sz w:val="24"/>
          <w:szCs w:val="24"/>
          <w:shd w:val="clear" w:color="auto" w:fill="FFFFFF"/>
        </w:rPr>
      </w:pPr>
      <w:r w:rsidRPr="002A409B">
        <w:rPr>
          <w:b/>
          <w:sz w:val="24"/>
          <w:szCs w:val="24"/>
          <w:shd w:val="clear" w:color="auto" w:fill="FFFFFF"/>
        </w:rPr>
        <w:lastRenderedPageBreak/>
        <w:t>Критерии оценки диктантов</w:t>
      </w:r>
    </w:p>
    <w:p w:rsidR="00C82177" w:rsidRPr="002A409B" w:rsidRDefault="00C82177" w:rsidP="002A409B">
      <w:pPr>
        <w:shd w:val="clear" w:color="auto" w:fill="FFFFFF"/>
        <w:ind w:firstLine="300"/>
        <w:jc w:val="both"/>
        <w:rPr>
          <w:b/>
          <w:bCs/>
          <w:sz w:val="24"/>
          <w:szCs w:val="24"/>
        </w:rPr>
      </w:pPr>
    </w:p>
    <w:p w:rsidR="00C82177" w:rsidRPr="002A409B" w:rsidRDefault="00C82177" w:rsidP="002A409B">
      <w:pPr>
        <w:shd w:val="clear" w:color="auto" w:fill="FFFFFF"/>
        <w:ind w:firstLine="300"/>
        <w:jc w:val="both"/>
        <w:rPr>
          <w:sz w:val="24"/>
          <w:szCs w:val="24"/>
        </w:rPr>
      </w:pPr>
      <w:r w:rsidRPr="002A409B">
        <w:rPr>
          <w:b/>
          <w:bCs/>
          <w:sz w:val="24"/>
          <w:szCs w:val="24"/>
        </w:rPr>
        <w:t>Высокий уровень (соответствует оценке «отлично»):</w:t>
      </w:r>
    </w:p>
    <w:p w:rsidR="00C82177" w:rsidRPr="002A409B" w:rsidRDefault="00C82177" w:rsidP="00436662">
      <w:pPr>
        <w:numPr>
          <w:ilvl w:val="0"/>
          <w:numId w:val="14"/>
        </w:numPr>
        <w:shd w:val="clear" w:color="auto" w:fill="FFFFFF"/>
        <w:spacing w:before="100" w:beforeAutospacing="1"/>
        <w:jc w:val="both"/>
        <w:rPr>
          <w:sz w:val="24"/>
          <w:szCs w:val="24"/>
        </w:rPr>
      </w:pPr>
      <w:r w:rsidRPr="002A409B">
        <w:rPr>
          <w:sz w:val="24"/>
          <w:szCs w:val="24"/>
        </w:rPr>
        <w:t>безошибочная работа</w:t>
      </w:r>
    </w:p>
    <w:p w:rsidR="00C82177" w:rsidRPr="002A409B" w:rsidRDefault="00C82177" w:rsidP="00436662">
      <w:pPr>
        <w:numPr>
          <w:ilvl w:val="0"/>
          <w:numId w:val="14"/>
        </w:numPr>
        <w:shd w:val="clear" w:color="auto" w:fill="FFFFFF"/>
        <w:spacing w:before="100" w:beforeAutospacing="1"/>
        <w:jc w:val="both"/>
        <w:rPr>
          <w:sz w:val="24"/>
          <w:szCs w:val="24"/>
        </w:rPr>
      </w:pPr>
      <w:r w:rsidRPr="002A409B">
        <w:rPr>
          <w:sz w:val="24"/>
          <w:szCs w:val="24"/>
        </w:rPr>
        <w:t>работа, содержащая 1 негрубую орфографическую (пунктуационную) ошибку.</w:t>
      </w:r>
    </w:p>
    <w:p w:rsidR="00C82177" w:rsidRPr="002A409B" w:rsidRDefault="00C82177" w:rsidP="002A409B">
      <w:pPr>
        <w:shd w:val="clear" w:color="auto" w:fill="FFFFFF"/>
        <w:ind w:firstLine="300"/>
        <w:jc w:val="both"/>
        <w:rPr>
          <w:sz w:val="24"/>
          <w:szCs w:val="24"/>
        </w:rPr>
      </w:pPr>
      <w:r w:rsidRPr="002A409B">
        <w:rPr>
          <w:b/>
          <w:bCs/>
          <w:sz w:val="24"/>
          <w:szCs w:val="24"/>
        </w:rPr>
        <w:t>Средний уровень (соответствует оценке «хорошо»): при наличии:</w:t>
      </w:r>
    </w:p>
    <w:p w:rsidR="00C82177" w:rsidRPr="002A409B" w:rsidRDefault="00C82177" w:rsidP="00436662">
      <w:pPr>
        <w:numPr>
          <w:ilvl w:val="0"/>
          <w:numId w:val="15"/>
        </w:numPr>
        <w:shd w:val="clear" w:color="auto" w:fill="FFFFFF"/>
        <w:spacing w:before="100" w:beforeAutospacing="1"/>
        <w:jc w:val="both"/>
        <w:rPr>
          <w:sz w:val="24"/>
          <w:szCs w:val="24"/>
        </w:rPr>
      </w:pPr>
      <w:r w:rsidRPr="002A409B">
        <w:rPr>
          <w:sz w:val="24"/>
          <w:szCs w:val="24"/>
        </w:rPr>
        <w:t>2 орфографических и 2 пунктуационных ошибок;</w:t>
      </w:r>
    </w:p>
    <w:p w:rsidR="00C82177" w:rsidRPr="002A409B" w:rsidRDefault="00C82177" w:rsidP="00436662">
      <w:pPr>
        <w:numPr>
          <w:ilvl w:val="0"/>
          <w:numId w:val="15"/>
        </w:numPr>
        <w:shd w:val="clear" w:color="auto" w:fill="FFFFFF"/>
        <w:spacing w:before="100" w:beforeAutospacing="1"/>
        <w:jc w:val="both"/>
        <w:rPr>
          <w:sz w:val="24"/>
          <w:szCs w:val="24"/>
        </w:rPr>
      </w:pPr>
      <w:r w:rsidRPr="002A409B">
        <w:rPr>
          <w:sz w:val="24"/>
          <w:szCs w:val="24"/>
        </w:rPr>
        <w:t>1 орфографической и 3 пунктуационных ошибок;</w:t>
      </w:r>
    </w:p>
    <w:p w:rsidR="00C82177" w:rsidRPr="002A409B" w:rsidRDefault="00C82177" w:rsidP="00436662">
      <w:pPr>
        <w:numPr>
          <w:ilvl w:val="0"/>
          <w:numId w:val="15"/>
        </w:numPr>
        <w:shd w:val="clear" w:color="auto" w:fill="FFFFFF"/>
        <w:spacing w:before="100" w:beforeAutospacing="1"/>
        <w:jc w:val="both"/>
        <w:rPr>
          <w:sz w:val="24"/>
          <w:szCs w:val="24"/>
        </w:rPr>
      </w:pPr>
      <w:r w:rsidRPr="002A409B">
        <w:rPr>
          <w:sz w:val="24"/>
          <w:szCs w:val="24"/>
        </w:rPr>
        <w:t>4 пунктуационных ошибок;</w:t>
      </w:r>
    </w:p>
    <w:p w:rsidR="00C82177" w:rsidRPr="002A409B" w:rsidRDefault="00C82177" w:rsidP="00436662">
      <w:pPr>
        <w:numPr>
          <w:ilvl w:val="0"/>
          <w:numId w:val="15"/>
        </w:numPr>
        <w:shd w:val="clear" w:color="auto" w:fill="FFFFFF"/>
        <w:spacing w:before="100" w:beforeAutospacing="1"/>
        <w:jc w:val="both"/>
        <w:rPr>
          <w:sz w:val="24"/>
          <w:szCs w:val="24"/>
        </w:rPr>
      </w:pPr>
      <w:r w:rsidRPr="002A409B">
        <w:rPr>
          <w:sz w:val="24"/>
          <w:szCs w:val="24"/>
        </w:rPr>
        <w:t>3 орфографических, если среди них есть однотипные.</w:t>
      </w:r>
    </w:p>
    <w:p w:rsidR="00C82177" w:rsidRPr="002A409B" w:rsidRDefault="00C82177" w:rsidP="002A409B">
      <w:pPr>
        <w:shd w:val="clear" w:color="auto" w:fill="FFFFFF"/>
        <w:ind w:firstLine="300"/>
        <w:jc w:val="both"/>
        <w:rPr>
          <w:sz w:val="24"/>
          <w:szCs w:val="24"/>
        </w:rPr>
      </w:pPr>
      <w:r w:rsidRPr="002A409B">
        <w:rPr>
          <w:b/>
          <w:bCs/>
          <w:sz w:val="24"/>
          <w:szCs w:val="24"/>
        </w:rPr>
        <w:t>Удовлетворительный уровень (соответствует оценке «удовлетворительно»), при наличии:</w:t>
      </w:r>
    </w:p>
    <w:p w:rsidR="00C82177" w:rsidRPr="002A409B" w:rsidRDefault="00C82177" w:rsidP="00436662">
      <w:pPr>
        <w:numPr>
          <w:ilvl w:val="0"/>
          <w:numId w:val="16"/>
        </w:numPr>
        <w:shd w:val="clear" w:color="auto" w:fill="FFFFFF"/>
        <w:spacing w:before="100" w:beforeAutospacing="1"/>
        <w:jc w:val="both"/>
        <w:rPr>
          <w:sz w:val="24"/>
          <w:szCs w:val="24"/>
        </w:rPr>
      </w:pPr>
      <w:r w:rsidRPr="002A409B">
        <w:rPr>
          <w:sz w:val="24"/>
          <w:szCs w:val="24"/>
        </w:rPr>
        <w:t>2 орфографических и 2 пунктуационных ошибок;</w:t>
      </w:r>
    </w:p>
    <w:p w:rsidR="00C82177" w:rsidRPr="002A409B" w:rsidRDefault="00C82177" w:rsidP="00436662">
      <w:pPr>
        <w:numPr>
          <w:ilvl w:val="0"/>
          <w:numId w:val="16"/>
        </w:numPr>
        <w:shd w:val="clear" w:color="auto" w:fill="FFFFFF"/>
        <w:spacing w:before="100" w:beforeAutospacing="1"/>
        <w:jc w:val="both"/>
        <w:rPr>
          <w:sz w:val="24"/>
          <w:szCs w:val="24"/>
        </w:rPr>
      </w:pPr>
      <w:r w:rsidRPr="002A409B">
        <w:rPr>
          <w:sz w:val="24"/>
          <w:szCs w:val="24"/>
        </w:rPr>
        <w:t>3 орфографических и 5 пунктуационных ошибок;</w:t>
      </w:r>
    </w:p>
    <w:p w:rsidR="00C82177" w:rsidRPr="002A409B" w:rsidRDefault="00C82177" w:rsidP="00436662">
      <w:pPr>
        <w:numPr>
          <w:ilvl w:val="0"/>
          <w:numId w:val="16"/>
        </w:numPr>
        <w:shd w:val="clear" w:color="auto" w:fill="FFFFFF"/>
        <w:spacing w:before="100" w:beforeAutospacing="1"/>
        <w:jc w:val="both"/>
        <w:rPr>
          <w:sz w:val="24"/>
          <w:szCs w:val="24"/>
        </w:rPr>
      </w:pPr>
      <w:r w:rsidRPr="002A409B">
        <w:rPr>
          <w:sz w:val="24"/>
          <w:szCs w:val="24"/>
        </w:rPr>
        <w:t>7 пунктуационных ошибок;</w:t>
      </w:r>
    </w:p>
    <w:p w:rsidR="00C82177" w:rsidRPr="002A409B" w:rsidRDefault="00C82177" w:rsidP="00436662">
      <w:pPr>
        <w:numPr>
          <w:ilvl w:val="0"/>
          <w:numId w:val="16"/>
        </w:numPr>
        <w:shd w:val="clear" w:color="auto" w:fill="FFFFFF"/>
        <w:spacing w:before="100" w:beforeAutospacing="1"/>
        <w:jc w:val="both"/>
        <w:rPr>
          <w:sz w:val="24"/>
          <w:szCs w:val="24"/>
        </w:rPr>
      </w:pPr>
      <w:r w:rsidRPr="002A409B">
        <w:rPr>
          <w:sz w:val="24"/>
          <w:szCs w:val="24"/>
        </w:rPr>
        <w:t>6 орфографических и 6 пунктуационных ошибок, если среди них есть однотипные и негрубые;</w:t>
      </w:r>
    </w:p>
    <w:p w:rsidR="00C82177" w:rsidRPr="002A409B" w:rsidRDefault="00C82177" w:rsidP="00436662">
      <w:pPr>
        <w:numPr>
          <w:ilvl w:val="0"/>
          <w:numId w:val="16"/>
        </w:numPr>
        <w:shd w:val="clear" w:color="auto" w:fill="FFFFFF"/>
        <w:spacing w:before="100" w:beforeAutospacing="1"/>
        <w:jc w:val="both"/>
        <w:rPr>
          <w:sz w:val="24"/>
          <w:szCs w:val="24"/>
        </w:rPr>
      </w:pPr>
      <w:r w:rsidRPr="002A409B">
        <w:rPr>
          <w:sz w:val="24"/>
          <w:szCs w:val="24"/>
        </w:rPr>
        <w:t>5 орфографических и 4 пунктуационных ошибок (только для 5 класса).</w:t>
      </w:r>
    </w:p>
    <w:p w:rsidR="00C82177" w:rsidRPr="002A409B" w:rsidRDefault="00C82177" w:rsidP="002A409B">
      <w:pPr>
        <w:shd w:val="clear" w:color="auto" w:fill="FFFFFF"/>
        <w:ind w:firstLine="300"/>
        <w:jc w:val="both"/>
        <w:rPr>
          <w:sz w:val="24"/>
          <w:szCs w:val="24"/>
        </w:rPr>
      </w:pPr>
      <w:r w:rsidRPr="002A409B">
        <w:rPr>
          <w:b/>
          <w:bCs/>
          <w:sz w:val="24"/>
          <w:szCs w:val="24"/>
        </w:rPr>
        <w:t>Низкий уровень (соответствует оценке «неудовлетворительно»), при наличии:</w:t>
      </w:r>
    </w:p>
    <w:p w:rsidR="00C82177" w:rsidRPr="002A409B" w:rsidRDefault="00C82177" w:rsidP="00436662">
      <w:pPr>
        <w:numPr>
          <w:ilvl w:val="0"/>
          <w:numId w:val="17"/>
        </w:numPr>
        <w:shd w:val="clear" w:color="auto" w:fill="FFFFFF"/>
        <w:spacing w:before="100" w:beforeAutospacing="1"/>
        <w:jc w:val="both"/>
        <w:rPr>
          <w:sz w:val="24"/>
          <w:szCs w:val="24"/>
        </w:rPr>
      </w:pPr>
      <w:r w:rsidRPr="002A409B">
        <w:rPr>
          <w:sz w:val="24"/>
          <w:szCs w:val="24"/>
        </w:rPr>
        <w:t>7 орфографических и 7 пунктуационных ошибок;</w:t>
      </w:r>
    </w:p>
    <w:p w:rsidR="00C82177" w:rsidRPr="002A409B" w:rsidRDefault="00C82177" w:rsidP="00436662">
      <w:pPr>
        <w:numPr>
          <w:ilvl w:val="0"/>
          <w:numId w:val="17"/>
        </w:numPr>
        <w:shd w:val="clear" w:color="auto" w:fill="FFFFFF"/>
        <w:spacing w:before="100" w:beforeAutospacing="1"/>
        <w:jc w:val="both"/>
        <w:rPr>
          <w:sz w:val="24"/>
          <w:szCs w:val="24"/>
        </w:rPr>
      </w:pPr>
      <w:r w:rsidRPr="002A409B">
        <w:rPr>
          <w:sz w:val="24"/>
          <w:szCs w:val="24"/>
        </w:rPr>
        <w:t>6 орфографических и 8 пунктуационных ошибок;</w:t>
      </w:r>
    </w:p>
    <w:p w:rsidR="00C82177" w:rsidRPr="002A409B" w:rsidRDefault="00C82177" w:rsidP="00436662">
      <w:pPr>
        <w:numPr>
          <w:ilvl w:val="0"/>
          <w:numId w:val="17"/>
        </w:numPr>
        <w:shd w:val="clear" w:color="auto" w:fill="FFFFFF"/>
        <w:spacing w:before="100" w:beforeAutospacing="1"/>
        <w:jc w:val="both"/>
        <w:rPr>
          <w:sz w:val="24"/>
          <w:szCs w:val="24"/>
        </w:rPr>
      </w:pPr>
      <w:r w:rsidRPr="002A409B">
        <w:rPr>
          <w:sz w:val="24"/>
          <w:szCs w:val="24"/>
        </w:rPr>
        <w:t>5 орфографических и 9 пунктуационных ошибок;</w:t>
      </w:r>
    </w:p>
    <w:p w:rsidR="00C82177" w:rsidRPr="002A409B" w:rsidRDefault="00C82177" w:rsidP="00436662">
      <w:pPr>
        <w:numPr>
          <w:ilvl w:val="0"/>
          <w:numId w:val="17"/>
        </w:numPr>
        <w:shd w:val="clear" w:color="auto" w:fill="FFFFFF"/>
        <w:spacing w:before="100" w:beforeAutospacing="1"/>
        <w:jc w:val="both"/>
        <w:rPr>
          <w:sz w:val="24"/>
          <w:szCs w:val="24"/>
        </w:rPr>
      </w:pPr>
      <w:r w:rsidRPr="002A409B">
        <w:rPr>
          <w:sz w:val="24"/>
          <w:szCs w:val="24"/>
        </w:rPr>
        <w:t>8 орфографических и 6 пунктуационных ошибок;</w:t>
      </w:r>
    </w:p>
    <w:p w:rsidR="00C82177" w:rsidRPr="002A409B" w:rsidRDefault="00C82177" w:rsidP="002A409B">
      <w:pPr>
        <w:shd w:val="clear" w:color="auto" w:fill="FFFFFF"/>
        <w:ind w:firstLine="300"/>
        <w:jc w:val="both"/>
        <w:rPr>
          <w:sz w:val="24"/>
          <w:szCs w:val="24"/>
        </w:rPr>
      </w:pPr>
      <w:r w:rsidRPr="002A409B">
        <w:rPr>
          <w:b/>
          <w:bCs/>
          <w:sz w:val="24"/>
          <w:szCs w:val="24"/>
        </w:rPr>
        <w:t>Нулевой уровень (соответствует оценке «единица»)</w:t>
      </w:r>
    </w:p>
    <w:p w:rsidR="00C82177" w:rsidRPr="002A409B" w:rsidRDefault="00C82177" w:rsidP="00436662">
      <w:pPr>
        <w:numPr>
          <w:ilvl w:val="0"/>
          <w:numId w:val="18"/>
        </w:numPr>
        <w:shd w:val="clear" w:color="auto" w:fill="FFFFFF"/>
        <w:spacing w:before="100" w:beforeAutospacing="1"/>
        <w:jc w:val="both"/>
        <w:rPr>
          <w:sz w:val="24"/>
          <w:szCs w:val="24"/>
        </w:rPr>
      </w:pPr>
      <w:r w:rsidRPr="002A409B">
        <w:rPr>
          <w:sz w:val="24"/>
          <w:szCs w:val="24"/>
        </w:rPr>
        <w:t>При большем количестве ошибок, чем указано в предыдущем пункте.</w:t>
      </w:r>
    </w:p>
    <w:p w:rsidR="00664A89" w:rsidRPr="002A409B" w:rsidRDefault="00664A89" w:rsidP="002A409B">
      <w:pPr>
        <w:jc w:val="both"/>
        <w:rPr>
          <w:sz w:val="24"/>
          <w:szCs w:val="24"/>
        </w:rPr>
      </w:pPr>
    </w:p>
    <w:p w:rsidR="00347873" w:rsidRPr="002A409B" w:rsidRDefault="00347873" w:rsidP="002A409B">
      <w:pPr>
        <w:pStyle w:val="1"/>
        <w:jc w:val="center"/>
        <w:rPr>
          <w:rFonts w:ascii="Times New Roman" w:hAnsi="Times New Roman" w:cs="Times New Roman"/>
          <w:bCs w:val="0"/>
          <w:color w:val="auto"/>
          <w:sz w:val="24"/>
          <w:szCs w:val="24"/>
        </w:rPr>
      </w:pPr>
      <w:r w:rsidRPr="002A409B">
        <w:rPr>
          <w:rFonts w:ascii="Times New Roman" w:hAnsi="Times New Roman" w:cs="Times New Roman"/>
          <w:bCs w:val="0"/>
          <w:color w:val="auto"/>
          <w:sz w:val="24"/>
          <w:szCs w:val="24"/>
        </w:rPr>
        <w:t>Критерии оценки презентации</w:t>
      </w:r>
    </w:p>
    <w:p w:rsidR="00347873" w:rsidRPr="002A409B" w:rsidRDefault="00347873" w:rsidP="002A409B">
      <w:pPr>
        <w:pStyle w:val="a7"/>
        <w:ind w:firstLine="708"/>
        <w:jc w:val="both"/>
      </w:pPr>
      <w:r w:rsidRPr="002A409B">
        <w:t>Разработка презентации оценивается по 10-балльной шкале (от 6 до 10 баллов в зависимости от качества презентации).</w:t>
      </w:r>
    </w:p>
    <w:p w:rsidR="00347873" w:rsidRPr="002A409B" w:rsidRDefault="00347873" w:rsidP="002A409B">
      <w:pPr>
        <w:pStyle w:val="a7"/>
        <w:spacing w:before="0" w:beforeAutospacing="0" w:after="0" w:afterAutospacing="0"/>
        <w:jc w:val="both"/>
      </w:pPr>
      <w:r w:rsidRPr="002A409B">
        <w:rPr>
          <w:b/>
          <w:bCs/>
          <w:u w:val="single"/>
        </w:rPr>
        <w:t>10 БАЛЛОВ</w:t>
      </w:r>
      <w:r w:rsidRPr="002A409B">
        <w:t> – презентация включает не менее 7 кадров основной части. В презентации полностью и глубоко раскрыто наполнение (содержание) представляемой темы, четко определена структура ресурса, отсутствуют фактические (содержательные), орфографические и стилистические ошибки. Представлен перечень источников, оформленный согласно общепринятым требованиям. Цветовые, шрифтовые решения, расположение текстов и схем в кадрах соответствуют требованиям реализации принципа наглядности в обучении.</w:t>
      </w:r>
    </w:p>
    <w:p w:rsidR="00347873" w:rsidRPr="002A409B" w:rsidRDefault="00347873" w:rsidP="002A409B">
      <w:pPr>
        <w:pStyle w:val="a7"/>
        <w:spacing w:before="0" w:beforeAutospacing="0" w:after="0" w:afterAutospacing="0"/>
        <w:jc w:val="both"/>
      </w:pPr>
      <w:r w:rsidRPr="002A409B">
        <w:rPr>
          <w:b/>
          <w:bCs/>
          <w:u w:val="single"/>
        </w:rPr>
        <w:t>9 БАЛЛОВ</w:t>
      </w:r>
      <w:r w:rsidRPr="002A409B">
        <w:t> – презентация включает не менее 7 кадров основной части. В презентации полностью и глубоко раскрыто наполнение (содержание) представляемой темы, четко определена структура ресурса, отсутствуют фактические (содержательные) ошибки, однако присутствуют незначительные орфографические и стилистические ошибки (не более трех). Представлен перечень источников, оформленный согласно общепринятым требованиям. Цветовые, шрифтовые решения, расположение текстов и схем в кадрах соответствуют требованиям реализации принципа наглядности в обучении.</w:t>
      </w:r>
    </w:p>
    <w:p w:rsidR="00347873" w:rsidRPr="002A409B" w:rsidRDefault="00347873" w:rsidP="002A409B">
      <w:pPr>
        <w:pStyle w:val="a7"/>
        <w:spacing w:before="0" w:beforeAutospacing="0" w:after="0" w:afterAutospacing="0"/>
        <w:jc w:val="both"/>
      </w:pPr>
      <w:r w:rsidRPr="002A409B">
        <w:rPr>
          <w:b/>
          <w:bCs/>
          <w:u w:val="single"/>
        </w:rPr>
        <w:lastRenderedPageBreak/>
        <w:t>8 БАЛЛОВ</w:t>
      </w:r>
      <w:r w:rsidRPr="002A409B">
        <w:t> – презентация включает не менее 7 кадров основной части. В презентации полностью раскрыто наполнение (содержание) представляемой темы; четко определена структура ресурса; имеются незначительные фактические (содержательные) ошибки и орфографические и стилистические ошибки (не более трех). Представлен перечень источников, оформленный согласно общепринятым требованиям. Цветовые, шрифтовые решения, расположение текстов и схем в кадрах не в полной мере соответствуют требованиям реализации принципа наглядности в обучении.</w:t>
      </w:r>
    </w:p>
    <w:p w:rsidR="00347873" w:rsidRPr="002A409B" w:rsidRDefault="00347873" w:rsidP="002A409B">
      <w:pPr>
        <w:pStyle w:val="a7"/>
        <w:spacing w:before="0" w:beforeAutospacing="0" w:after="0" w:afterAutospacing="0"/>
        <w:jc w:val="both"/>
      </w:pPr>
      <w:r w:rsidRPr="002A409B">
        <w:rPr>
          <w:b/>
          <w:bCs/>
          <w:u w:val="single"/>
        </w:rPr>
        <w:t>7 БАЛЛОВ</w:t>
      </w:r>
      <w:r w:rsidRPr="002A409B">
        <w:t> – презентация включает менее 7 кадров основной части. В презентации не полностью раскрыто наполнение (содержание) представляемой темы; четко определена структура ресурса; имеются незначительные фактические (содержательные) ошибки и орфографические и стилистические ошибки (не более трех). Представлен перечень источников, однако оформление не соответствует общепринятым требованиям. Цветовые, шрифтовые решения, расположение текстов и схем в кадрах не в полной мере соответствуют требованиям реализации принципа наглядности в обучении.</w:t>
      </w:r>
    </w:p>
    <w:p w:rsidR="00347873" w:rsidRPr="002A409B" w:rsidRDefault="00347873" w:rsidP="002A409B">
      <w:pPr>
        <w:pStyle w:val="a7"/>
        <w:spacing w:before="0" w:beforeAutospacing="0" w:after="0" w:afterAutospacing="0"/>
        <w:jc w:val="both"/>
      </w:pPr>
      <w:r w:rsidRPr="002A409B">
        <w:rPr>
          <w:b/>
          <w:bCs/>
          <w:u w:val="single"/>
        </w:rPr>
        <w:t>6 БАЛЛОВ</w:t>
      </w:r>
      <w:r w:rsidRPr="002A409B">
        <w:t> – презентация включает менее 7 кадров основной части. В презентации не раскрыто наполнение (содержание) представляемой темы; не четко определена структура ресурса; имеются фактические (содержательные) ошибки и орфографические и стилистические ошибки. Представлен перечень источников, однако оформление не соответствует общепринятым требованиям. Цветовые, шрифтовые решения, расположение текстов и схем в кадрах не соответствуют требованиям реализации принципа наглядности в обучении.</w:t>
      </w:r>
    </w:p>
    <w:p w:rsidR="00664A89" w:rsidRPr="002A409B" w:rsidRDefault="00664A89" w:rsidP="002A409B">
      <w:pPr>
        <w:jc w:val="both"/>
        <w:rPr>
          <w:sz w:val="24"/>
          <w:szCs w:val="24"/>
        </w:rPr>
      </w:pPr>
    </w:p>
    <w:p w:rsidR="002A409B" w:rsidRPr="002A409B" w:rsidRDefault="002A409B" w:rsidP="002A409B">
      <w:pPr>
        <w:pStyle w:val="1"/>
        <w:jc w:val="center"/>
        <w:rPr>
          <w:rFonts w:ascii="Times New Roman" w:hAnsi="Times New Roman" w:cs="Times New Roman"/>
          <w:bCs w:val="0"/>
          <w:color w:val="auto"/>
          <w:sz w:val="24"/>
          <w:szCs w:val="24"/>
        </w:rPr>
      </w:pPr>
      <w:r w:rsidRPr="002A409B">
        <w:rPr>
          <w:rFonts w:ascii="Times New Roman" w:hAnsi="Times New Roman" w:cs="Times New Roman"/>
          <w:bCs w:val="0"/>
          <w:color w:val="auto"/>
          <w:sz w:val="24"/>
          <w:szCs w:val="24"/>
        </w:rPr>
        <w:t>Критерии оценивания рефератов</w:t>
      </w:r>
    </w:p>
    <w:p w:rsidR="002A409B" w:rsidRPr="002A409B" w:rsidRDefault="002A409B" w:rsidP="002A409B">
      <w:pPr>
        <w:pStyle w:val="a7"/>
        <w:spacing w:before="0" w:beforeAutospacing="0" w:after="0" w:afterAutospacing="0"/>
        <w:ind w:firstLine="708"/>
        <w:jc w:val="both"/>
      </w:pPr>
      <w:r w:rsidRPr="002A409B">
        <w:t>Написание реферативной работы следует начать с изложения плана темы, который обычно включает 3-4 пункта. План должен быть логично изложен, разделы плана в тексте обязательно выделяется. План обязательно должен включать в себя введение и заключение.</w:t>
      </w:r>
    </w:p>
    <w:p w:rsidR="002A409B" w:rsidRPr="002A409B" w:rsidRDefault="002A409B" w:rsidP="002A409B">
      <w:pPr>
        <w:pStyle w:val="a7"/>
        <w:spacing w:before="0" w:beforeAutospacing="0" w:after="0" w:afterAutospacing="0"/>
        <w:ind w:firstLine="708"/>
        <w:jc w:val="both"/>
      </w:pPr>
      <w:r w:rsidRPr="002A409B">
        <w:t>Во введении формулируются актуальность, цель и задачи реферата; в основной части рассматриваются теоретические проблемы темы и практика реализации в современных условиях; в заключении подводятся основные итоги, высказываются выводы и предложения.</w:t>
      </w:r>
    </w:p>
    <w:p w:rsidR="002A409B" w:rsidRPr="002A409B" w:rsidRDefault="002A409B" w:rsidP="002A409B">
      <w:pPr>
        <w:pStyle w:val="a7"/>
        <w:spacing w:before="0" w:beforeAutospacing="0" w:after="0" w:afterAutospacing="0"/>
        <w:ind w:firstLine="708"/>
        <w:jc w:val="both"/>
      </w:pPr>
      <w:r w:rsidRPr="002A409B">
        <w:t>Реферат завершается списком использованной литературы.</w:t>
      </w:r>
    </w:p>
    <w:p w:rsidR="002A409B" w:rsidRPr="002A409B" w:rsidRDefault="002A409B" w:rsidP="002A409B">
      <w:pPr>
        <w:pStyle w:val="a7"/>
        <w:spacing w:before="0" w:beforeAutospacing="0" w:after="0" w:afterAutospacing="0"/>
        <w:ind w:firstLine="360"/>
        <w:jc w:val="both"/>
      </w:pPr>
      <w:r w:rsidRPr="002A409B">
        <w:t>Задачи студента при написании реферата заключаются в следующем:</w:t>
      </w:r>
    </w:p>
    <w:p w:rsidR="002A409B" w:rsidRPr="002A409B" w:rsidRDefault="002A409B" w:rsidP="00436662">
      <w:pPr>
        <w:pStyle w:val="a7"/>
        <w:numPr>
          <w:ilvl w:val="0"/>
          <w:numId w:val="36"/>
        </w:numPr>
        <w:spacing w:before="0" w:beforeAutospacing="0" w:after="0" w:afterAutospacing="0"/>
        <w:jc w:val="both"/>
      </w:pPr>
      <w:r w:rsidRPr="002A409B">
        <w:t>логично и по существу изложить вопросы плана;</w:t>
      </w:r>
    </w:p>
    <w:p w:rsidR="002A409B" w:rsidRPr="002A409B" w:rsidRDefault="002A409B" w:rsidP="00436662">
      <w:pPr>
        <w:pStyle w:val="a7"/>
        <w:numPr>
          <w:ilvl w:val="0"/>
          <w:numId w:val="36"/>
        </w:numPr>
        <w:spacing w:before="0" w:beforeAutospacing="0" w:after="0" w:afterAutospacing="0"/>
        <w:jc w:val="both"/>
      </w:pPr>
      <w:r w:rsidRPr="002A409B">
        <w:t>четко сформировать мысли, последовательно и ясно изложить материал, правильно использовать термины и понятия;</w:t>
      </w:r>
    </w:p>
    <w:p w:rsidR="002A409B" w:rsidRPr="002A409B" w:rsidRDefault="002A409B" w:rsidP="00436662">
      <w:pPr>
        <w:pStyle w:val="a7"/>
        <w:numPr>
          <w:ilvl w:val="0"/>
          <w:numId w:val="36"/>
        </w:numPr>
        <w:spacing w:before="0" w:beforeAutospacing="0" w:after="0" w:afterAutospacing="0"/>
        <w:jc w:val="both"/>
      </w:pPr>
      <w:r w:rsidRPr="002A409B">
        <w:t>показать умение применять теоретические знания на практике;</w:t>
      </w:r>
    </w:p>
    <w:p w:rsidR="002A409B" w:rsidRPr="002A409B" w:rsidRDefault="002A409B" w:rsidP="00436662">
      <w:pPr>
        <w:pStyle w:val="a7"/>
        <w:numPr>
          <w:ilvl w:val="0"/>
          <w:numId w:val="36"/>
        </w:numPr>
        <w:spacing w:before="0" w:beforeAutospacing="0" w:after="0" w:afterAutospacing="0"/>
        <w:jc w:val="both"/>
      </w:pPr>
      <w:r w:rsidRPr="002A409B">
        <w:t>показать знание материала, рекомендованного по теме;</w:t>
      </w:r>
    </w:p>
    <w:p w:rsidR="002A409B" w:rsidRPr="002A409B" w:rsidRDefault="002A409B" w:rsidP="00436662">
      <w:pPr>
        <w:pStyle w:val="a7"/>
        <w:numPr>
          <w:ilvl w:val="0"/>
          <w:numId w:val="36"/>
        </w:numPr>
        <w:spacing w:before="0" w:beforeAutospacing="0" w:after="0" w:afterAutospacing="0"/>
        <w:jc w:val="both"/>
      </w:pPr>
      <w:r w:rsidRPr="002A409B">
        <w:t>использовать для экономического обоснования необходимый статистический материал.</w:t>
      </w:r>
    </w:p>
    <w:p w:rsidR="002A409B" w:rsidRPr="002A409B" w:rsidRDefault="002A409B" w:rsidP="002A409B">
      <w:pPr>
        <w:pStyle w:val="a7"/>
        <w:spacing w:before="0" w:beforeAutospacing="0" w:after="0" w:afterAutospacing="0"/>
        <w:ind w:firstLine="360"/>
        <w:jc w:val="both"/>
      </w:pPr>
      <w:r w:rsidRPr="002A409B">
        <w:t>Работа, в которой дословно переписаны текст учебника, пособия или аналогичная работа, защищенная ранее другим студентом, не оценивается, а тема заменяется на новую.</w:t>
      </w:r>
    </w:p>
    <w:p w:rsidR="002A409B" w:rsidRPr="002A409B" w:rsidRDefault="002A409B" w:rsidP="002A409B">
      <w:pPr>
        <w:pStyle w:val="a7"/>
        <w:spacing w:before="0" w:beforeAutospacing="0" w:after="0" w:afterAutospacing="0"/>
        <w:jc w:val="both"/>
      </w:pPr>
      <w:r w:rsidRPr="002A409B">
        <w:t>Необходимо соблюдать сроки и правила оформления реферата. План работы составляется на основе программы курса. Работа должна быть подписана и датирована, страницы пронумерованы; в конце работы дается список используемой литературы.</w:t>
      </w:r>
    </w:p>
    <w:p w:rsidR="002A409B" w:rsidRPr="002A409B" w:rsidRDefault="002A409B" w:rsidP="002A409B">
      <w:pPr>
        <w:pStyle w:val="a7"/>
        <w:spacing w:before="0" w:beforeAutospacing="0" w:after="0" w:afterAutospacing="0"/>
        <w:ind w:firstLine="708"/>
        <w:jc w:val="both"/>
      </w:pPr>
      <w:r w:rsidRPr="002A409B">
        <w:t>Объем реферата должен быть не менее 12-18 стр. машинописного текста (аналог – компьютерный текст TimeNewRoman, размер шрифта 14 через полтора интервала), включая титульный лист.</w:t>
      </w:r>
    </w:p>
    <w:p w:rsidR="002A409B" w:rsidRPr="002A409B" w:rsidRDefault="002A409B" w:rsidP="002A409B">
      <w:pPr>
        <w:pStyle w:val="a7"/>
        <w:spacing w:before="0" w:beforeAutospacing="0" w:after="0" w:afterAutospacing="0"/>
        <w:ind w:firstLine="708"/>
        <w:jc w:val="both"/>
      </w:pPr>
      <w:r w:rsidRPr="002A409B">
        <w:t>Оценка </w:t>
      </w:r>
      <w:r w:rsidRPr="002A409B">
        <w:rPr>
          <w:b/>
          <w:bCs/>
        </w:rPr>
        <w:t>«отлично»</w:t>
      </w:r>
      <w:r w:rsidRPr="002A409B">
        <w:t xml:space="preserve"> 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примеры из </w:t>
      </w:r>
      <w:r w:rsidRPr="002A409B">
        <w:lastRenderedPageBreak/>
        <w:t>судебной практики, мнения известных учёных в данной области. Студент работе выдвигает новые идеи и трактовки, демонстрирует способность анализировать материал.</w:t>
      </w:r>
    </w:p>
    <w:p w:rsidR="002A409B" w:rsidRDefault="002A409B" w:rsidP="002A409B">
      <w:pPr>
        <w:pStyle w:val="a7"/>
        <w:spacing w:before="0" w:beforeAutospacing="0" w:after="0" w:afterAutospacing="0"/>
        <w:ind w:firstLine="708"/>
        <w:jc w:val="both"/>
      </w:pPr>
      <w:r w:rsidRPr="002A409B">
        <w:t>Оценка </w:t>
      </w:r>
      <w:r w:rsidRPr="002A409B">
        <w:rPr>
          <w:b/>
          <w:bCs/>
        </w:rPr>
        <w:t>«хорошо»</w:t>
      </w:r>
      <w:r w:rsidRPr="002A409B">
        <w:t> выставляется, если работа студента написана грамотным научным языком, имеет чёткую структуру и логику изложения, точка зрения студента обоснована, в работе присутствуют ссылки на нормативно-правовые акты, примеры из судебной практики, мнения известных учёных в данной области.</w:t>
      </w:r>
    </w:p>
    <w:p w:rsidR="002A409B" w:rsidRDefault="002A409B" w:rsidP="002A409B">
      <w:pPr>
        <w:pStyle w:val="a7"/>
        <w:spacing w:before="0" w:beforeAutospacing="0" w:after="0" w:afterAutospacing="0"/>
        <w:ind w:firstLine="708"/>
        <w:jc w:val="both"/>
      </w:pPr>
      <w:r w:rsidRPr="002A409B">
        <w:t>Оценка </w:t>
      </w:r>
      <w:r w:rsidRPr="002A409B">
        <w:rPr>
          <w:b/>
          <w:bCs/>
        </w:rPr>
        <w:t>«удовлетворительно»</w:t>
      </w:r>
      <w:r w:rsidRPr="002A409B">
        <w:t> 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w:t>
      </w:r>
    </w:p>
    <w:p w:rsidR="002A409B" w:rsidRPr="002A409B" w:rsidRDefault="002A409B" w:rsidP="002A409B">
      <w:pPr>
        <w:pStyle w:val="a7"/>
        <w:spacing w:before="0" w:beforeAutospacing="0" w:after="0" w:afterAutospacing="0"/>
        <w:ind w:firstLine="708"/>
        <w:jc w:val="both"/>
      </w:pPr>
      <w:r w:rsidRPr="002A409B">
        <w:t>Оценка </w:t>
      </w:r>
      <w:r w:rsidRPr="002A409B">
        <w:rPr>
          <w:b/>
          <w:bCs/>
        </w:rPr>
        <w:t>«неудовлетворительно»</w:t>
      </w:r>
      <w:r w:rsidRPr="002A409B">
        <w:t> 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не достигнута.</w:t>
      </w:r>
    </w:p>
    <w:p w:rsidR="002A409B" w:rsidRDefault="002A409B" w:rsidP="002A409B">
      <w:pPr>
        <w:pStyle w:val="1"/>
        <w:spacing w:before="0"/>
        <w:jc w:val="center"/>
        <w:rPr>
          <w:rFonts w:ascii="Times New Roman" w:hAnsi="Times New Roman" w:cs="Times New Roman"/>
          <w:bCs w:val="0"/>
          <w:color w:val="auto"/>
          <w:sz w:val="24"/>
          <w:szCs w:val="24"/>
        </w:rPr>
      </w:pPr>
    </w:p>
    <w:p w:rsidR="002A409B" w:rsidRDefault="002A409B" w:rsidP="002A409B">
      <w:pPr>
        <w:pStyle w:val="1"/>
        <w:spacing w:before="0"/>
        <w:jc w:val="center"/>
        <w:rPr>
          <w:rFonts w:ascii="Times New Roman" w:hAnsi="Times New Roman" w:cs="Times New Roman"/>
          <w:bCs w:val="0"/>
          <w:color w:val="auto"/>
          <w:sz w:val="24"/>
          <w:szCs w:val="24"/>
        </w:rPr>
      </w:pPr>
    </w:p>
    <w:p w:rsidR="002A409B" w:rsidRPr="002A409B" w:rsidRDefault="002A409B" w:rsidP="002A409B">
      <w:pPr>
        <w:pStyle w:val="1"/>
        <w:spacing w:before="0"/>
        <w:jc w:val="center"/>
        <w:rPr>
          <w:rFonts w:ascii="Times New Roman" w:hAnsi="Times New Roman" w:cs="Times New Roman"/>
          <w:bCs w:val="0"/>
          <w:color w:val="auto"/>
          <w:sz w:val="24"/>
          <w:szCs w:val="24"/>
        </w:rPr>
      </w:pPr>
      <w:r w:rsidRPr="002A409B">
        <w:rPr>
          <w:rFonts w:ascii="Times New Roman" w:hAnsi="Times New Roman" w:cs="Times New Roman"/>
          <w:bCs w:val="0"/>
          <w:color w:val="auto"/>
          <w:sz w:val="24"/>
          <w:szCs w:val="24"/>
        </w:rPr>
        <w:t>Критерии оценивания доклада</w:t>
      </w:r>
    </w:p>
    <w:p w:rsidR="002A409B" w:rsidRPr="002A409B" w:rsidRDefault="002A409B" w:rsidP="002A409B">
      <w:pPr>
        <w:jc w:val="both"/>
        <w:rPr>
          <w:sz w:val="24"/>
          <w:szCs w:val="24"/>
        </w:rPr>
      </w:pPr>
    </w:p>
    <w:p w:rsidR="002A409B" w:rsidRPr="002A409B" w:rsidRDefault="002A409B" w:rsidP="002A409B">
      <w:pPr>
        <w:pStyle w:val="a7"/>
        <w:spacing w:before="0" w:beforeAutospacing="0"/>
        <w:jc w:val="both"/>
      </w:pPr>
      <w:r w:rsidRPr="002A409B">
        <w:rPr>
          <w:b/>
          <w:bCs/>
        </w:rPr>
        <w:t>5 баллов</w:t>
      </w:r>
      <w:r w:rsidRPr="002A409B">
        <w:t> – содержание доклада соответствует заявленной в названии тематике; реферат оформлен в соответствии с общими требованиями написания и техническими требованиями оформления доклада; доклад имеет чёткую композицию и структуру; в тексте доклада отсутствуют логические нарушения в представлении материала; корректно оформлены и в полном объёме представлены список использованной литературы и ссылки на использованную литературу в тексте доклада; отсутствуют орфографические, пунктуационные, грамматические, лексические, стилистические и иные ошибки в авторском тексте; доклад представляет собой самостоятельное исследование, представлен качественный анализ найденного материала, отсутствуют факты плагиата;</w:t>
      </w:r>
    </w:p>
    <w:p w:rsidR="002A409B" w:rsidRPr="002A409B" w:rsidRDefault="002A409B" w:rsidP="002A409B">
      <w:pPr>
        <w:pStyle w:val="a7"/>
        <w:jc w:val="both"/>
      </w:pPr>
      <w:r w:rsidRPr="002A409B">
        <w:rPr>
          <w:b/>
          <w:bCs/>
        </w:rPr>
        <w:t>4 балла</w:t>
      </w:r>
      <w:r w:rsidRPr="002A409B">
        <w:t> – содержание доклада соответствует заявленной в названии тематике; доклад оформлен в соответствии с общими требованиями написания реферата, но есть погрешности в техническом оформлении; реферат имеет чёткую композицию и структуру; в тексте доклада отсутствуют логические нарушения в представлении материала; в полном объёме представлены список использованной литературы, но есть ошибки в оформлении; корректно оформлены и в полном объёме представлены ссылки на использованную литературу в тексте доклада; отсутствуют орфографические, пунктуационные, грамматические, лексические, стилистические и иные ошибки в авторском тексте; доклад представляет собой самостоятельное исследование, представлен качественный анализ найденного материала, отсутствуют факты плагиата;</w:t>
      </w:r>
    </w:p>
    <w:p w:rsidR="002A409B" w:rsidRPr="002A409B" w:rsidRDefault="002A409B" w:rsidP="002A409B">
      <w:pPr>
        <w:pStyle w:val="a7"/>
        <w:jc w:val="both"/>
      </w:pPr>
      <w:r w:rsidRPr="002A409B">
        <w:rPr>
          <w:b/>
          <w:bCs/>
        </w:rPr>
        <w:t>3 балла</w:t>
      </w:r>
      <w:r w:rsidRPr="002A409B">
        <w:t> – содержание доклада соответствует заявленной в названии тематике; в целом доклад оформлен в соответствии с общими требованиями написания доклада, но есть погрешности в техническом оформлении; в целом доклад имеет чёткую композицию и структуру, но в тексте доклада есть логические нарушения в представлении материала; в полном объёме представлен список использованной литературы, но есть ошибки в оформлении; некорректно оформлены или не в полном объёме представлены ссылки на использованную литературу в тексте доклада; есть единичные орфографические, пунктуационные, грамматические, лексические, стилистические и иные ошибки в авторском тексте; в целом доклад представляет собой самостоятельное исследование, представлен анализ найденного материала, отсутствуют факты плагиата;</w:t>
      </w:r>
    </w:p>
    <w:p w:rsidR="002A409B" w:rsidRPr="002A409B" w:rsidRDefault="002A409B" w:rsidP="002A409B">
      <w:pPr>
        <w:pStyle w:val="a7"/>
        <w:jc w:val="both"/>
      </w:pPr>
      <w:r w:rsidRPr="002A409B">
        <w:rPr>
          <w:b/>
          <w:bCs/>
        </w:rPr>
        <w:t>2 балла</w:t>
      </w:r>
      <w:r w:rsidRPr="002A409B">
        <w:t xml:space="preserve"> – содержание доклада соответствует заявленной в названии тематике; в докладе отмечены нарушения общих требований написания реферата; есть погрешности в техническом оформлении; в целом доклад имеет чёткую композицию и структуру, но в </w:t>
      </w:r>
      <w:r w:rsidRPr="002A409B">
        <w:lastRenderedPageBreak/>
        <w:t>тексте доклада есть логические нарушения в представлении материала; в полном объёме представлен список использованной литературы, но есть ошибки в оформлении; некорректно оформлены или не в полном объёме представлены ссылки на использованную литературу в тексте доклада; есть частые орфографические, пунктуационные, грамматические, лексические, стилистические и иные ошибки в авторском тексте; доклад не представляет собой самостоятельного исследования, отсутствует анализ найденного материала, текст доклада представляет собой непроработанный текст другого автора (других авторов).</w:t>
      </w:r>
    </w:p>
    <w:p w:rsidR="00664A89" w:rsidRPr="002A409B" w:rsidRDefault="00664A89" w:rsidP="002A409B">
      <w:pPr>
        <w:jc w:val="both"/>
        <w:rPr>
          <w:sz w:val="24"/>
          <w:szCs w:val="24"/>
        </w:rPr>
      </w:pPr>
    </w:p>
    <w:p w:rsidR="002A409B" w:rsidRPr="002A409B" w:rsidRDefault="002A409B" w:rsidP="002A409B">
      <w:pPr>
        <w:pStyle w:val="a7"/>
        <w:jc w:val="center"/>
        <w:rPr>
          <w:b/>
          <w:bCs/>
        </w:rPr>
      </w:pPr>
      <w:r w:rsidRPr="002A409B">
        <w:rPr>
          <w:b/>
          <w:bCs/>
        </w:rPr>
        <w:t>Критерии оценивания исследовательских проектов</w:t>
      </w:r>
    </w:p>
    <w:tbl>
      <w:tblPr>
        <w:tblW w:w="10214" w:type="dxa"/>
        <w:tblCellSpacing w:w="7" w:type="dxa"/>
        <w:tblInd w:w="-815"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2864"/>
        <w:gridCol w:w="5806"/>
        <w:gridCol w:w="1544"/>
      </w:tblGrid>
      <w:tr w:rsidR="002A409B" w:rsidRPr="002A409B" w:rsidTr="002A409B">
        <w:trPr>
          <w:tblCellSpacing w:w="7" w:type="dxa"/>
        </w:trPr>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b/>
                <w:bCs/>
                <w:sz w:val="24"/>
                <w:szCs w:val="24"/>
              </w:rPr>
              <w:t xml:space="preserve">Критерии оценки проекта </w:t>
            </w: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b/>
                <w:bCs/>
                <w:sz w:val="24"/>
                <w:szCs w:val="24"/>
              </w:rPr>
              <w:t xml:space="preserve">Содержание критерия оценки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b/>
                <w:bCs/>
                <w:sz w:val="24"/>
                <w:szCs w:val="24"/>
              </w:rPr>
              <w:t xml:space="preserve">Количество баллов </w:t>
            </w:r>
          </w:p>
        </w:tc>
      </w:tr>
      <w:tr w:rsidR="002A409B" w:rsidRPr="002A409B" w:rsidTr="002A409B">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b/>
                <w:bCs/>
                <w:sz w:val="24"/>
                <w:szCs w:val="24"/>
              </w:rPr>
            </w:pPr>
            <w:r w:rsidRPr="002A409B">
              <w:rPr>
                <w:b/>
                <w:bCs/>
                <w:sz w:val="24"/>
                <w:szCs w:val="24"/>
              </w:rPr>
              <w:t xml:space="preserve">Актуальность поставленной проблемы </w:t>
            </w:r>
          </w:p>
          <w:p w:rsidR="002A409B" w:rsidRPr="002A409B" w:rsidRDefault="002A409B" w:rsidP="00567911">
            <w:pPr>
              <w:jc w:val="both"/>
              <w:rPr>
                <w:sz w:val="24"/>
                <w:szCs w:val="24"/>
              </w:rPr>
            </w:pPr>
            <w:r w:rsidRPr="002A409B">
              <w:rPr>
                <w:b/>
                <w:bCs/>
                <w:sz w:val="24"/>
                <w:szCs w:val="24"/>
              </w:rPr>
              <w:t>(до 5 баллов)</w:t>
            </w: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Насколько работа интересна в практическом или теоретическом плане?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От 0 до 1 </w:t>
            </w:r>
          </w:p>
        </w:tc>
      </w:tr>
      <w:tr w:rsidR="002A409B" w:rsidRPr="002A409B" w:rsidTr="002A409B">
        <w:trPr>
          <w:trHeight w:val="593"/>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2A409B" w:rsidRPr="002A409B" w:rsidRDefault="002A409B" w:rsidP="00567911">
            <w:pPr>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Насколько работа является новой? обращается ли автор к проблеме, для комплексного решения которой нет готовых ответов?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От 0 до 1 </w:t>
            </w:r>
          </w:p>
          <w:p w:rsidR="002A409B" w:rsidRPr="002A409B" w:rsidRDefault="002A409B" w:rsidP="00567911">
            <w:pPr>
              <w:pStyle w:val="a7"/>
              <w:jc w:val="both"/>
            </w:pPr>
            <w:r w:rsidRPr="002A409B">
              <w:t xml:space="preserve">  </w:t>
            </w:r>
          </w:p>
        </w:tc>
      </w:tr>
      <w:tr w:rsidR="002A409B" w:rsidRPr="002A409B" w:rsidTr="002A409B">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2A409B" w:rsidRPr="002A409B" w:rsidRDefault="002A409B" w:rsidP="00567911">
            <w:pPr>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Верно ли определил автор актуальность работы?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От 0 до 1 </w:t>
            </w:r>
          </w:p>
        </w:tc>
      </w:tr>
      <w:tr w:rsidR="002A409B" w:rsidRPr="002A409B" w:rsidTr="002A409B">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2A409B" w:rsidRPr="002A409B" w:rsidRDefault="002A409B" w:rsidP="00567911">
            <w:pPr>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Верно ли определены цели, задачи работы?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От 0 до 2 </w:t>
            </w:r>
          </w:p>
        </w:tc>
      </w:tr>
      <w:tr w:rsidR="002A409B" w:rsidRPr="002A409B" w:rsidTr="002A409B">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b/>
                <w:bCs/>
                <w:sz w:val="24"/>
                <w:szCs w:val="24"/>
              </w:rPr>
            </w:pPr>
            <w:r w:rsidRPr="002A409B">
              <w:rPr>
                <w:b/>
                <w:bCs/>
                <w:sz w:val="24"/>
                <w:szCs w:val="24"/>
              </w:rPr>
              <w:t>Теоретическая и \ или практическая ценность</w:t>
            </w:r>
          </w:p>
          <w:p w:rsidR="002A409B" w:rsidRPr="002A409B" w:rsidRDefault="002A409B" w:rsidP="00567911">
            <w:pPr>
              <w:jc w:val="both"/>
              <w:rPr>
                <w:sz w:val="24"/>
                <w:szCs w:val="24"/>
              </w:rPr>
            </w:pPr>
            <w:r w:rsidRPr="002A409B">
              <w:rPr>
                <w:b/>
                <w:bCs/>
                <w:sz w:val="24"/>
                <w:szCs w:val="24"/>
              </w:rPr>
              <w:t>(до 5 баллов)</w:t>
            </w: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Результаты исследования доведены до идеи (потенциальной возможности) применения на практике.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От 0 до 2 </w:t>
            </w:r>
          </w:p>
        </w:tc>
      </w:tr>
      <w:tr w:rsidR="002A409B" w:rsidRPr="002A409B" w:rsidTr="002A409B">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2A409B" w:rsidRPr="002A409B" w:rsidRDefault="002A409B" w:rsidP="00567911">
            <w:pPr>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Проделанная работа решает или детально прорабатывает на материале проблемные теоретические вопросы в определенной научной области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От 0 до 2 </w:t>
            </w:r>
          </w:p>
        </w:tc>
      </w:tr>
      <w:tr w:rsidR="002A409B" w:rsidRPr="002A409B" w:rsidTr="002A409B">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2A409B" w:rsidRPr="002A409B" w:rsidRDefault="002A409B" w:rsidP="00567911">
            <w:pPr>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Автор в работе указал теоретическую и / или практическую значимость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От 0 до 1 </w:t>
            </w:r>
          </w:p>
        </w:tc>
      </w:tr>
      <w:tr w:rsidR="002A409B" w:rsidRPr="002A409B" w:rsidTr="002A409B">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b/>
                <w:bCs/>
                <w:sz w:val="24"/>
                <w:szCs w:val="24"/>
              </w:rPr>
            </w:pPr>
            <w:r w:rsidRPr="002A409B">
              <w:rPr>
                <w:b/>
                <w:bCs/>
                <w:sz w:val="24"/>
                <w:szCs w:val="24"/>
              </w:rPr>
              <w:t>Методы исследования</w:t>
            </w:r>
          </w:p>
          <w:p w:rsidR="002A409B" w:rsidRPr="002A409B" w:rsidRDefault="002A409B" w:rsidP="00567911">
            <w:pPr>
              <w:jc w:val="both"/>
              <w:rPr>
                <w:sz w:val="24"/>
                <w:szCs w:val="24"/>
              </w:rPr>
            </w:pPr>
            <w:r w:rsidRPr="002A409B">
              <w:rPr>
                <w:b/>
                <w:bCs/>
                <w:sz w:val="24"/>
                <w:szCs w:val="24"/>
              </w:rPr>
              <w:t>(до 2 баллов)</w:t>
            </w: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Целесообразность применяемых методов</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От 0 до 1 </w:t>
            </w:r>
          </w:p>
        </w:tc>
      </w:tr>
      <w:tr w:rsidR="002A409B" w:rsidRPr="002A409B" w:rsidTr="002A409B">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2A409B" w:rsidRPr="002A409B" w:rsidRDefault="002A409B" w:rsidP="00567911">
            <w:pPr>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Соблюдение технологии использования методов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От 0 до 1 </w:t>
            </w:r>
          </w:p>
        </w:tc>
      </w:tr>
      <w:tr w:rsidR="002A409B" w:rsidRPr="002A409B" w:rsidTr="002A409B">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b/>
                <w:bCs/>
                <w:i/>
                <w:iCs/>
                <w:sz w:val="24"/>
                <w:szCs w:val="24"/>
              </w:rPr>
            </w:pPr>
            <w:r w:rsidRPr="002A409B">
              <w:rPr>
                <w:b/>
                <w:bCs/>
                <w:sz w:val="24"/>
                <w:szCs w:val="24"/>
              </w:rPr>
              <w:t>Качество содержания проектной работы</w:t>
            </w:r>
          </w:p>
          <w:p w:rsidR="002A409B" w:rsidRPr="002A409B" w:rsidRDefault="002A409B" w:rsidP="00567911">
            <w:pPr>
              <w:jc w:val="both"/>
              <w:rPr>
                <w:sz w:val="24"/>
                <w:szCs w:val="24"/>
              </w:rPr>
            </w:pPr>
            <w:r w:rsidRPr="002A409B">
              <w:rPr>
                <w:b/>
                <w:bCs/>
                <w:sz w:val="24"/>
                <w:szCs w:val="24"/>
              </w:rPr>
              <w:t>(до 8 баллов)</w:t>
            </w: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выводы работы соответствуют поставленным целям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От 0 до 2</w:t>
            </w:r>
          </w:p>
        </w:tc>
      </w:tr>
      <w:tr w:rsidR="002A409B" w:rsidRPr="002A409B" w:rsidTr="002A409B">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2A409B" w:rsidRPr="002A409B" w:rsidRDefault="002A409B" w:rsidP="00567911">
            <w:pPr>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оригинальность, неповторимость проекта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От 0 до 2</w:t>
            </w:r>
          </w:p>
        </w:tc>
      </w:tr>
      <w:tr w:rsidR="002A409B" w:rsidRPr="002A409B" w:rsidTr="002A409B">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2A409B" w:rsidRPr="002A409B" w:rsidRDefault="002A409B" w:rsidP="00567911">
            <w:pPr>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в проекте есть разделение на части, компоненты, в каждом из которых освещается отдельная сторона работы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От 0 до 1 </w:t>
            </w:r>
          </w:p>
        </w:tc>
      </w:tr>
      <w:tr w:rsidR="002A409B" w:rsidRPr="002A409B" w:rsidTr="002A409B">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2A409B" w:rsidRPr="002A409B" w:rsidRDefault="002A409B" w:rsidP="00567911">
            <w:pPr>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есть ли исследовательский аспект в работе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От 0 до 2</w:t>
            </w:r>
          </w:p>
        </w:tc>
      </w:tr>
      <w:tr w:rsidR="002A409B" w:rsidRPr="002A409B" w:rsidTr="002A409B">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2A409B" w:rsidRPr="002A409B" w:rsidRDefault="002A409B" w:rsidP="00567911">
            <w:pPr>
              <w:jc w:val="both"/>
              <w:rPr>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есть ли у работы перспектива развития </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 xml:space="preserve">От 0 до 1 </w:t>
            </w:r>
          </w:p>
        </w:tc>
      </w:tr>
      <w:tr w:rsidR="002A409B" w:rsidRPr="002A409B" w:rsidTr="002A409B">
        <w:trPr>
          <w:tblCellSpacing w:w="7" w:type="dxa"/>
        </w:trPr>
        <w:tc>
          <w:tcPr>
            <w:tcW w:w="0" w:type="auto"/>
            <w:vMerge w:val="restart"/>
            <w:tcBorders>
              <w:top w:val="outset" w:sz="6" w:space="0" w:color="auto"/>
              <w:left w:val="outset" w:sz="6" w:space="0" w:color="auto"/>
              <w:right w:val="outset" w:sz="6" w:space="0" w:color="auto"/>
            </w:tcBorders>
            <w:vAlign w:val="center"/>
          </w:tcPr>
          <w:p w:rsidR="002A409B" w:rsidRPr="002A409B" w:rsidRDefault="002A409B" w:rsidP="00567911">
            <w:pPr>
              <w:jc w:val="both"/>
              <w:rPr>
                <w:b/>
                <w:sz w:val="24"/>
                <w:szCs w:val="24"/>
              </w:rPr>
            </w:pPr>
            <w:r w:rsidRPr="002A409B">
              <w:rPr>
                <w:b/>
                <w:sz w:val="24"/>
                <w:szCs w:val="24"/>
              </w:rPr>
              <w:t>Оформление работы</w:t>
            </w:r>
          </w:p>
          <w:p w:rsidR="002A409B" w:rsidRPr="002A409B" w:rsidRDefault="002A409B" w:rsidP="00567911">
            <w:pPr>
              <w:jc w:val="both"/>
              <w:rPr>
                <w:sz w:val="24"/>
                <w:szCs w:val="24"/>
              </w:rPr>
            </w:pPr>
            <w:r w:rsidRPr="002A409B">
              <w:rPr>
                <w:b/>
                <w:bCs/>
                <w:sz w:val="24"/>
                <w:szCs w:val="24"/>
              </w:rPr>
              <w:t>(до 8 баллов)</w:t>
            </w: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Титульный лист</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0т 0 до 1</w:t>
            </w:r>
          </w:p>
        </w:tc>
      </w:tr>
      <w:tr w:rsidR="002A409B" w:rsidRPr="002A409B" w:rsidTr="002A409B">
        <w:trPr>
          <w:tblCellSpacing w:w="7" w:type="dxa"/>
        </w:trPr>
        <w:tc>
          <w:tcPr>
            <w:tcW w:w="0" w:type="auto"/>
            <w:vMerge/>
            <w:tcBorders>
              <w:left w:val="outset" w:sz="6" w:space="0" w:color="auto"/>
              <w:right w:val="outset" w:sz="6" w:space="0" w:color="auto"/>
            </w:tcBorders>
            <w:vAlign w:val="center"/>
          </w:tcPr>
          <w:p w:rsidR="002A409B" w:rsidRPr="002A409B" w:rsidRDefault="002A409B" w:rsidP="00567911">
            <w:pPr>
              <w:jc w:val="both"/>
              <w:rPr>
                <w:b/>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Оформление оглавления, заголовков разделов, подразделов</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0т 0 до 1</w:t>
            </w:r>
          </w:p>
        </w:tc>
      </w:tr>
      <w:tr w:rsidR="002A409B" w:rsidRPr="002A409B" w:rsidTr="002A409B">
        <w:trPr>
          <w:tblCellSpacing w:w="7" w:type="dxa"/>
        </w:trPr>
        <w:tc>
          <w:tcPr>
            <w:tcW w:w="0" w:type="auto"/>
            <w:vMerge/>
            <w:tcBorders>
              <w:left w:val="outset" w:sz="6" w:space="0" w:color="auto"/>
              <w:right w:val="outset" w:sz="6" w:space="0" w:color="auto"/>
            </w:tcBorders>
            <w:vAlign w:val="center"/>
          </w:tcPr>
          <w:p w:rsidR="002A409B" w:rsidRPr="002A409B" w:rsidRDefault="002A409B" w:rsidP="00567911">
            <w:pPr>
              <w:jc w:val="both"/>
              <w:rPr>
                <w:b/>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Оформление рисунков, графиков, таблиц, приложений</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0т 0 до 2</w:t>
            </w:r>
          </w:p>
        </w:tc>
      </w:tr>
      <w:tr w:rsidR="002A409B" w:rsidRPr="002A409B" w:rsidTr="002A409B">
        <w:trPr>
          <w:tblCellSpacing w:w="7" w:type="dxa"/>
        </w:trPr>
        <w:tc>
          <w:tcPr>
            <w:tcW w:w="0" w:type="auto"/>
            <w:vMerge/>
            <w:tcBorders>
              <w:left w:val="outset" w:sz="6" w:space="0" w:color="auto"/>
              <w:right w:val="outset" w:sz="6" w:space="0" w:color="auto"/>
            </w:tcBorders>
            <w:vAlign w:val="center"/>
          </w:tcPr>
          <w:p w:rsidR="002A409B" w:rsidRPr="002A409B" w:rsidRDefault="002A409B" w:rsidP="00567911">
            <w:pPr>
              <w:jc w:val="both"/>
              <w:rPr>
                <w:b/>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Информационные источники</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0т 0 до 2</w:t>
            </w:r>
          </w:p>
        </w:tc>
      </w:tr>
      <w:tr w:rsidR="002A409B" w:rsidRPr="002A409B" w:rsidTr="002A409B">
        <w:trPr>
          <w:tblCellSpacing w:w="7" w:type="dxa"/>
        </w:trPr>
        <w:tc>
          <w:tcPr>
            <w:tcW w:w="0" w:type="auto"/>
            <w:vMerge/>
            <w:tcBorders>
              <w:left w:val="outset" w:sz="6" w:space="0" w:color="auto"/>
              <w:bottom w:val="outset" w:sz="6" w:space="0" w:color="auto"/>
              <w:right w:val="outset" w:sz="6" w:space="0" w:color="auto"/>
            </w:tcBorders>
            <w:vAlign w:val="center"/>
          </w:tcPr>
          <w:p w:rsidR="002A409B" w:rsidRPr="002A409B" w:rsidRDefault="002A409B" w:rsidP="00567911">
            <w:pPr>
              <w:jc w:val="both"/>
              <w:rPr>
                <w:b/>
                <w:sz w:val="24"/>
                <w:szCs w:val="24"/>
              </w:rPr>
            </w:pP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Форматирование текста, нумерация и параметры страниц</w:t>
            </w: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r w:rsidRPr="002A409B">
              <w:rPr>
                <w:sz w:val="24"/>
                <w:szCs w:val="24"/>
              </w:rPr>
              <w:t>0т 0 до 2</w:t>
            </w:r>
          </w:p>
        </w:tc>
      </w:tr>
      <w:tr w:rsidR="002A409B" w:rsidRPr="002A409B" w:rsidTr="002A409B">
        <w:trPr>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2A409B" w:rsidRPr="002A409B" w:rsidRDefault="002A409B" w:rsidP="00567911">
            <w:pPr>
              <w:jc w:val="both"/>
              <w:rPr>
                <w:b/>
                <w:sz w:val="24"/>
                <w:szCs w:val="24"/>
              </w:rPr>
            </w:pPr>
            <w:r w:rsidRPr="002A409B">
              <w:rPr>
                <w:b/>
                <w:sz w:val="24"/>
                <w:szCs w:val="24"/>
              </w:rPr>
              <w:t>Итого:</w:t>
            </w:r>
          </w:p>
        </w:tc>
        <w:tc>
          <w:tcPr>
            <w:tcW w:w="0" w:type="auto"/>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sz w:val="24"/>
                <w:szCs w:val="24"/>
              </w:rPr>
            </w:pPr>
          </w:p>
        </w:tc>
        <w:tc>
          <w:tcPr>
            <w:tcW w:w="1523" w:type="dxa"/>
            <w:tcBorders>
              <w:top w:val="outset" w:sz="6" w:space="0" w:color="auto"/>
              <w:left w:val="outset" w:sz="6" w:space="0" w:color="auto"/>
              <w:bottom w:val="outset" w:sz="6" w:space="0" w:color="auto"/>
              <w:right w:val="outset" w:sz="6" w:space="0" w:color="auto"/>
            </w:tcBorders>
          </w:tcPr>
          <w:p w:rsidR="002A409B" w:rsidRPr="002A409B" w:rsidRDefault="002A409B" w:rsidP="00567911">
            <w:pPr>
              <w:jc w:val="both"/>
              <w:rPr>
                <w:b/>
                <w:sz w:val="24"/>
                <w:szCs w:val="24"/>
              </w:rPr>
            </w:pPr>
            <w:r w:rsidRPr="002A409B">
              <w:rPr>
                <w:b/>
                <w:sz w:val="24"/>
                <w:szCs w:val="24"/>
              </w:rPr>
              <w:t>28</w:t>
            </w:r>
          </w:p>
        </w:tc>
      </w:tr>
    </w:tbl>
    <w:p w:rsidR="002A409B" w:rsidRDefault="002A409B" w:rsidP="002A409B">
      <w:pPr>
        <w:ind w:left="-720" w:firstLine="720"/>
        <w:jc w:val="center"/>
        <w:rPr>
          <w:b/>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664A89" w:rsidRPr="00522FCD" w:rsidRDefault="00664A89" w:rsidP="00522FCD">
      <w:pPr>
        <w:jc w:val="both"/>
        <w:rPr>
          <w:sz w:val="24"/>
          <w:szCs w:val="24"/>
        </w:rPr>
      </w:pPr>
    </w:p>
    <w:p w:rsidR="00866667" w:rsidRPr="00045A5F" w:rsidRDefault="00866667" w:rsidP="00866667">
      <w:pPr>
        <w:autoSpaceDE w:val="0"/>
        <w:autoSpaceDN w:val="0"/>
        <w:adjustRightInd w:val="0"/>
        <w:ind w:right="480"/>
        <w:jc w:val="center"/>
        <w:rPr>
          <w:b/>
          <w:sz w:val="28"/>
          <w:szCs w:val="28"/>
        </w:rPr>
      </w:pPr>
      <w:r>
        <w:rPr>
          <w:b/>
          <w:sz w:val="28"/>
          <w:szCs w:val="28"/>
        </w:rPr>
        <w:lastRenderedPageBreak/>
        <w:t>3.</w:t>
      </w:r>
      <w:r w:rsidR="00DB6C68">
        <w:rPr>
          <w:b/>
          <w:sz w:val="28"/>
          <w:szCs w:val="28"/>
        </w:rPr>
        <w:t>2</w:t>
      </w:r>
      <w:r w:rsidRPr="00045A5F">
        <w:rPr>
          <w:b/>
          <w:sz w:val="28"/>
          <w:szCs w:val="28"/>
        </w:rPr>
        <w:t xml:space="preserve">КОМПЛЕКТ КОНТРОЛЬНО-ОЦЕНОЧНЫХ СРЕДСТВ </w:t>
      </w:r>
    </w:p>
    <w:p w:rsidR="00FC258C" w:rsidRDefault="00866667" w:rsidP="00866667">
      <w:pPr>
        <w:autoSpaceDE w:val="0"/>
        <w:autoSpaceDN w:val="0"/>
        <w:adjustRightInd w:val="0"/>
        <w:ind w:right="480"/>
        <w:jc w:val="center"/>
        <w:rPr>
          <w:b/>
          <w:caps/>
          <w:sz w:val="28"/>
          <w:szCs w:val="28"/>
        </w:rPr>
      </w:pPr>
      <w:r w:rsidRPr="00045A5F">
        <w:rPr>
          <w:b/>
          <w:sz w:val="28"/>
          <w:szCs w:val="28"/>
        </w:rPr>
        <w:t xml:space="preserve">ДЛЯ </w:t>
      </w:r>
      <w:r w:rsidR="00F425C4">
        <w:rPr>
          <w:b/>
          <w:caps/>
          <w:sz w:val="28"/>
          <w:szCs w:val="28"/>
        </w:rPr>
        <w:t>ИТОГОВОЙ</w:t>
      </w:r>
      <w:r w:rsidRPr="00045A5F">
        <w:rPr>
          <w:b/>
          <w:caps/>
          <w:sz w:val="28"/>
          <w:szCs w:val="28"/>
        </w:rPr>
        <w:t xml:space="preserve"> аттестации</w:t>
      </w:r>
    </w:p>
    <w:p w:rsidR="00866667" w:rsidRDefault="00FC258C" w:rsidP="00866667">
      <w:pPr>
        <w:autoSpaceDE w:val="0"/>
        <w:autoSpaceDN w:val="0"/>
        <w:adjustRightInd w:val="0"/>
        <w:ind w:right="480"/>
        <w:jc w:val="center"/>
        <w:rPr>
          <w:b/>
          <w:caps/>
          <w:sz w:val="28"/>
          <w:szCs w:val="28"/>
        </w:rPr>
      </w:pPr>
      <w:r>
        <w:rPr>
          <w:b/>
          <w:caps/>
          <w:sz w:val="28"/>
          <w:szCs w:val="28"/>
        </w:rPr>
        <w:t>по дисциплине «Русский язык»</w:t>
      </w:r>
    </w:p>
    <w:p w:rsidR="00F425C4" w:rsidRDefault="00F425C4" w:rsidP="00866667">
      <w:pPr>
        <w:autoSpaceDE w:val="0"/>
        <w:autoSpaceDN w:val="0"/>
        <w:adjustRightInd w:val="0"/>
        <w:ind w:right="480"/>
        <w:jc w:val="center"/>
        <w:rPr>
          <w:b/>
          <w:caps/>
          <w:sz w:val="28"/>
          <w:szCs w:val="28"/>
        </w:rPr>
      </w:pPr>
    </w:p>
    <w:p w:rsidR="00F57D50" w:rsidRPr="00C5189F" w:rsidRDefault="00F57D50" w:rsidP="00FC258C">
      <w:pPr>
        <w:spacing w:line="360" w:lineRule="auto"/>
        <w:ind w:firstLine="851"/>
        <w:jc w:val="both"/>
        <w:rPr>
          <w:sz w:val="28"/>
          <w:szCs w:val="28"/>
          <w:u w:val="single"/>
        </w:rPr>
      </w:pPr>
      <w:r w:rsidRPr="00C5189F">
        <w:rPr>
          <w:sz w:val="28"/>
          <w:szCs w:val="28"/>
        </w:rPr>
        <w:t xml:space="preserve">Предметом оценки являются умения и знания. Контроль и оценка осуществляются с использованием следующих форм и методов: </w:t>
      </w:r>
      <w:r w:rsidRPr="00FC258C">
        <w:rPr>
          <w:sz w:val="28"/>
          <w:szCs w:val="28"/>
        </w:rPr>
        <w:t>экзамен.</w:t>
      </w:r>
    </w:p>
    <w:p w:rsidR="00F57D50" w:rsidRPr="00C5189F" w:rsidRDefault="00F57D50" w:rsidP="00FC258C">
      <w:pPr>
        <w:spacing w:line="360" w:lineRule="auto"/>
        <w:ind w:firstLine="851"/>
        <w:jc w:val="both"/>
        <w:rPr>
          <w:sz w:val="28"/>
          <w:szCs w:val="28"/>
        </w:rPr>
      </w:pPr>
      <w:r w:rsidRPr="00C5189F">
        <w:rPr>
          <w:sz w:val="28"/>
          <w:szCs w:val="28"/>
        </w:rPr>
        <w:t xml:space="preserve">Оценка освоения дисциплины предусматривает использование </w:t>
      </w:r>
      <w:r w:rsidRPr="00FC258C">
        <w:rPr>
          <w:sz w:val="28"/>
          <w:szCs w:val="28"/>
        </w:rPr>
        <w:t>пятибалльной системы</w:t>
      </w:r>
      <w:r w:rsidR="00FC258C">
        <w:rPr>
          <w:sz w:val="28"/>
          <w:szCs w:val="28"/>
        </w:rPr>
        <w:t>.</w:t>
      </w:r>
    </w:p>
    <w:p w:rsidR="00F57D50" w:rsidRPr="00C5189F" w:rsidRDefault="00F57D50" w:rsidP="00F57D50">
      <w:pPr>
        <w:pStyle w:val="a7"/>
        <w:contextualSpacing/>
        <w:jc w:val="center"/>
        <w:rPr>
          <w:b/>
          <w:bCs/>
          <w:iCs/>
          <w:sz w:val="36"/>
          <w:szCs w:val="36"/>
          <w:u w:val="single"/>
        </w:rPr>
      </w:pPr>
      <w:r w:rsidRPr="00C5189F">
        <w:rPr>
          <w:b/>
          <w:sz w:val="36"/>
          <w:szCs w:val="36"/>
          <w:u w:val="single"/>
        </w:rPr>
        <w:t>Комплект экзаменационных заданий № 1</w:t>
      </w: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Экзаменационная работа </w:t>
      </w: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по дисциплине </w:t>
      </w:r>
      <w:r>
        <w:rPr>
          <w:rFonts w:eastAsia="Calibri"/>
          <w:sz w:val="28"/>
          <w:szCs w:val="28"/>
          <w:lang w:eastAsia="en-US"/>
        </w:rPr>
        <w:t>«</w:t>
      </w:r>
      <w:r w:rsidRPr="00C5189F">
        <w:rPr>
          <w:rFonts w:eastAsia="Calibri"/>
          <w:sz w:val="28"/>
          <w:szCs w:val="28"/>
          <w:lang w:eastAsia="en-US"/>
        </w:rPr>
        <w:t>Русский язык</w:t>
      </w:r>
      <w:r>
        <w:rPr>
          <w:rFonts w:eastAsia="Calibri"/>
          <w:sz w:val="28"/>
          <w:szCs w:val="28"/>
          <w:lang w:eastAsia="en-US"/>
        </w:rPr>
        <w:t>»</w:t>
      </w:r>
    </w:p>
    <w:p w:rsidR="00F57D50" w:rsidRPr="00C5189F" w:rsidRDefault="00F57D50" w:rsidP="00F57D50">
      <w:pPr>
        <w:rPr>
          <w:rFonts w:eastAsia="Calibri"/>
          <w:b/>
          <w:bCs/>
          <w:sz w:val="28"/>
          <w:szCs w:val="28"/>
          <w:lang w:eastAsia="en-US"/>
        </w:rPr>
      </w:pPr>
      <w:r w:rsidRPr="00C5189F">
        <w:rPr>
          <w:rFonts w:eastAsia="Calibri"/>
          <w:b/>
          <w:bCs/>
          <w:sz w:val="28"/>
          <w:szCs w:val="28"/>
          <w:lang w:eastAsia="en-US"/>
        </w:rPr>
        <w:t>1 вариант</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1</w:t>
      </w:r>
    </w:p>
    <w:p w:rsidR="00F57D50" w:rsidRPr="00C5189F" w:rsidRDefault="00F57D50" w:rsidP="00F57D50">
      <w:pPr>
        <w:jc w:val="cente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F57D50" w:rsidRPr="00C5189F" w:rsidRDefault="00F57D50" w:rsidP="00F57D50">
      <w:pPr>
        <w:jc w:val="center"/>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 В каком слове согласных звуков больше, чем гласных?</w:t>
      </w:r>
    </w:p>
    <w:p w:rsidR="00F57D50" w:rsidRPr="00C5189F" w:rsidRDefault="00F57D50" w:rsidP="00436662">
      <w:pPr>
        <w:numPr>
          <w:ilvl w:val="0"/>
          <w:numId w:val="39"/>
        </w:numPr>
        <w:spacing w:after="200" w:line="276" w:lineRule="auto"/>
        <w:jc w:val="both"/>
        <w:rPr>
          <w:rFonts w:eastAsia="Calibri"/>
          <w:sz w:val="28"/>
          <w:szCs w:val="28"/>
          <w:lang w:eastAsia="en-US"/>
        </w:rPr>
      </w:pPr>
      <w:r w:rsidRPr="00C5189F">
        <w:rPr>
          <w:rFonts w:eastAsia="Calibri"/>
          <w:sz w:val="28"/>
          <w:szCs w:val="28"/>
          <w:lang w:eastAsia="en-US"/>
        </w:rPr>
        <w:t>традиция</w:t>
      </w:r>
    </w:p>
    <w:p w:rsidR="00F57D50" w:rsidRPr="00C5189F" w:rsidRDefault="00F57D50" w:rsidP="00436662">
      <w:pPr>
        <w:numPr>
          <w:ilvl w:val="0"/>
          <w:numId w:val="39"/>
        </w:numPr>
        <w:spacing w:after="200" w:line="276" w:lineRule="auto"/>
        <w:jc w:val="both"/>
        <w:rPr>
          <w:rFonts w:eastAsia="Calibri"/>
          <w:sz w:val="28"/>
          <w:szCs w:val="28"/>
          <w:lang w:eastAsia="en-US"/>
        </w:rPr>
      </w:pPr>
      <w:r w:rsidRPr="00C5189F">
        <w:rPr>
          <w:rFonts w:eastAsia="Calibri"/>
          <w:sz w:val="28"/>
          <w:szCs w:val="28"/>
          <w:lang w:eastAsia="en-US"/>
        </w:rPr>
        <w:t>искоса</w:t>
      </w:r>
    </w:p>
    <w:p w:rsidR="00F57D50" w:rsidRPr="00C5189F" w:rsidRDefault="00F57D50" w:rsidP="00436662">
      <w:pPr>
        <w:numPr>
          <w:ilvl w:val="0"/>
          <w:numId w:val="39"/>
        </w:numPr>
        <w:spacing w:after="200" w:line="276" w:lineRule="auto"/>
        <w:jc w:val="both"/>
        <w:rPr>
          <w:rFonts w:eastAsia="Calibri"/>
          <w:sz w:val="28"/>
          <w:szCs w:val="28"/>
          <w:lang w:eastAsia="en-US"/>
        </w:rPr>
      </w:pPr>
      <w:r w:rsidRPr="00C5189F">
        <w:rPr>
          <w:rFonts w:eastAsia="Calibri"/>
          <w:sz w:val="28"/>
          <w:szCs w:val="28"/>
          <w:lang w:eastAsia="en-US"/>
        </w:rPr>
        <w:t xml:space="preserve">задала </w:t>
      </w:r>
    </w:p>
    <w:p w:rsidR="00F57D50" w:rsidRPr="00C5189F" w:rsidRDefault="00F57D50" w:rsidP="00436662">
      <w:pPr>
        <w:numPr>
          <w:ilvl w:val="0"/>
          <w:numId w:val="39"/>
        </w:numPr>
        <w:spacing w:after="200" w:line="276" w:lineRule="auto"/>
        <w:jc w:val="both"/>
        <w:rPr>
          <w:rFonts w:eastAsia="Calibri"/>
          <w:sz w:val="28"/>
          <w:szCs w:val="28"/>
          <w:lang w:eastAsia="en-US"/>
        </w:rPr>
      </w:pPr>
      <w:r w:rsidRPr="00C5189F">
        <w:rPr>
          <w:rFonts w:eastAsia="Calibri"/>
          <w:sz w:val="28"/>
          <w:szCs w:val="28"/>
          <w:lang w:eastAsia="en-US"/>
        </w:rPr>
        <w:t>молоды</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 Какое слово образовано приставочным способом?</w:t>
      </w:r>
    </w:p>
    <w:p w:rsidR="00F57D50" w:rsidRPr="00C5189F" w:rsidRDefault="00F57D50" w:rsidP="00436662">
      <w:pPr>
        <w:numPr>
          <w:ilvl w:val="0"/>
          <w:numId w:val="45"/>
        </w:numPr>
        <w:spacing w:after="200" w:line="276" w:lineRule="auto"/>
        <w:jc w:val="both"/>
        <w:rPr>
          <w:rFonts w:eastAsia="Calibri"/>
          <w:sz w:val="28"/>
          <w:szCs w:val="28"/>
          <w:lang w:eastAsia="en-US"/>
        </w:rPr>
      </w:pPr>
      <w:r w:rsidRPr="00C5189F">
        <w:rPr>
          <w:rFonts w:eastAsia="Calibri"/>
          <w:sz w:val="28"/>
          <w:szCs w:val="28"/>
          <w:lang w:eastAsia="en-US"/>
        </w:rPr>
        <w:t>птицелов</w:t>
      </w:r>
    </w:p>
    <w:p w:rsidR="00F57D50" w:rsidRPr="00C5189F" w:rsidRDefault="00F57D50" w:rsidP="00436662">
      <w:pPr>
        <w:numPr>
          <w:ilvl w:val="0"/>
          <w:numId w:val="45"/>
        </w:numPr>
        <w:spacing w:after="200" w:line="276" w:lineRule="auto"/>
        <w:jc w:val="both"/>
        <w:rPr>
          <w:rFonts w:eastAsia="Calibri"/>
          <w:sz w:val="28"/>
          <w:szCs w:val="28"/>
          <w:lang w:eastAsia="en-US"/>
        </w:rPr>
      </w:pPr>
      <w:r w:rsidRPr="00C5189F">
        <w:rPr>
          <w:rFonts w:eastAsia="Calibri"/>
          <w:sz w:val="28"/>
          <w:szCs w:val="28"/>
          <w:lang w:eastAsia="en-US"/>
        </w:rPr>
        <w:t>сбоку</w:t>
      </w:r>
    </w:p>
    <w:p w:rsidR="00F57D50" w:rsidRPr="00C5189F" w:rsidRDefault="00F57D50" w:rsidP="00436662">
      <w:pPr>
        <w:numPr>
          <w:ilvl w:val="0"/>
          <w:numId w:val="45"/>
        </w:numPr>
        <w:spacing w:after="200" w:line="276" w:lineRule="auto"/>
        <w:jc w:val="both"/>
        <w:rPr>
          <w:rFonts w:eastAsia="Calibri"/>
          <w:sz w:val="28"/>
          <w:szCs w:val="28"/>
          <w:lang w:eastAsia="en-US"/>
        </w:rPr>
      </w:pPr>
      <w:r w:rsidRPr="00C5189F">
        <w:rPr>
          <w:rFonts w:eastAsia="Calibri"/>
          <w:sz w:val="28"/>
          <w:szCs w:val="28"/>
          <w:lang w:eastAsia="en-US"/>
        </w:rPr>
        <w:t>заговорил</w:t>
      </w:r>
    </w:p>
    <w:p w:rsidR="00F57D50" w:rsidRPr="00C5189F" w:rsidRDefault="00F57D50" w:rsidP="00436662">
      <w:pPr>
        <w:numPr>
          <w:ilvl w:val="0"/>
          <w:numId w:val="45"/>
        </w:numPr>
        <w:spacing w:after="200" w:line="276" w:lineRule="auto"/>
        <w:jc w:val="both"/>
        <w:rPr>
          <w:rFonts w:eastAsia="Calibri"/>
          <w:sz w:val="28"/>
          <w:szCs w:val="28"/>
          <w:lang w:eastAsia="en-US"/>
        </w:rPr>
      </w:pPr>
      <w:r w:rsidRPr="00C5189F">
        <w:rPr>
          <w:rFonts w:eastAsia="Calibri"/>
          <w:sz w:val="28"/>
          <w:szCs w:val="28"/>
          <w:lang w:eastAsia="en-US"/>
        </w:rPr>
        <w:t>старость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 Какое слово соответствует данному значению?</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 xml:space="preserve">Готовый содействовать благополучию других, желающий добра </w:t>
      </w:r>
    </w:p>
    <w:p w:rsidR="00F57D50" w:rsidRPr="00C5189F" w:rsidRDefault="00F57D50" w:rsidP="00436662">
      <w:pPr>
        <w:numPr>
          <w:ilvl w:val="0"/>
          <w:numId w:val="40"/>
        </w:numPr>
        <w:spacing w:after="200" w:line="276" w:lineRule="auto"/>
        <w:jc w:val="both"/>
        <w:rPr>
          <w:rFonts w:eastAsia="Calibri"/>
          <w:sz w:val="28"/>
          <w:szCs w:val="28"/>
          <w:lang w:eastAsia="en-US"/>
        </w:rPr>
      </w:pPr>
      <w:r w:rsidRPr="00C5189F">
        <w:rPr>
          <w:rFonts w:eastAsia="Calibri"/>
          <w:sz w:val="28"/>
          <w:szCs w:val="28"/>
          <w:lang w:eastAsia="en-US"/>
        </w:rPr>
        <w:t>добродетельный</w:t>
      </w:r>
    </w:p>
    <w:p w:rsidR="00F57D50" w:rsidRPr="00C5189F" w:rsidRDefault="00F57D50" w:rsidP="00436662">
      <w:pPr>
        <w:numPr>
          <w:ilvl w:val="0"/>
          <w:numId w:val="40"/>
        </w:numPr>
        <w:spacing w:after="200" w:line="276" w:lineRule="auto"/>
        <w:jc w:val="both"/>
        <w:rPr>
          <w:rFonts w:eastAsia="Calibri"/>
          <w:sz w:val="28"/>
          <w:szCs w:val="28"/>
          <w:lang w:eastAsia="en-US"/>
        </w:rPr>
      </w:pPr>
      <w:r w:rsidRPr="00C5189F">
        <w:rPr>
          <w:rFonts w:eastAsia="Calibri"/>
          <w:sz w:val="28"/>
          <w:szCs w:val="28"/>
          <w:lang w:eastAsia="en-US"/>
        </w:rPr>
        <w:t>добродушный</w:t>
      </w:r>
    </w:p>
    <w:p w:rsidR="00F57D50" w:rsidRPr="00C5189F" w:rsidRDefault="00F57D50" w:rsidP="00436662">
      <w:pPr>
        <w:numPr>
          <w:ilvl w:val="0"/>
          <w:numId w:val="40"/>
        </w:numPr>
        <w:spacing w:after="200" w:line="276" w:lineRule="auto"/>
        <w:jc w:val="both"/>
        <w:rPr>
          <w:rFonts w:eastAsia="Calibri"/>
          <w:sz w:val="28"/>
          <w:szCs w:val="28"/>
          <w:lang w:eastAsia="en-US"/>
        </w:rPr>
      </w:pPr>
      <w:r w:rsidRPr="00C5189F">
        <w:rPr>
          <w:rFonts w:eastAsia="Calibri"/>
          <w:sz w:val="28"/>
          <w:szCs w:val="28"/>
          <w:lang w:eastAsia="en-US"/>
        </w:rPr>
        <w:t>доброжелательный</w:t>
      </w:r>
    </w:p>
    <w:p w:rsidR="00F57D50" w:rsidRPr="00C5189F" w:rsidRDefault="00F57D50" w:rsidP="00436662">
      <w:pPr>
        <w:numPr>
          <w:ilvl w:val="0"/>
          <w:numId w:val="40"/>
        </w:numPr>
        <w:spacing w:after="200" w:line="276" w:lineRule="auto"/>
        <w:jc w:val="both"/>
        <w:rPr>
          <w:rFonts w:eastAsia="Calibri"/>
          <w:sz w:val="28"/>
          <w:szCs w:val="28"/>
          <w:lang w:eastAsia="en-US"/>
        </w:rPr>
      </w:pPr>
      <w:r w:rsidRPr="00C5189F">
        <w:rPr>
          <w:rFonts w:eastAsia="Calibri"/>
          <w:sz w:val="28"/>
          <w:szCs w:val="28"/>
          <w:lang w:eastAsia="en-US"/>
        </w:rPr>
        <w:lastRenderedPageBreak/>
        <w:t>добросовестный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А4. Укажите пример с ошибкой в образовании формы слова.</w:t>
      </w:r>
    </w:p>
    <w:p w:rsidR="00F57D50" w:rsidRPr="00C5189F" w:rsidRDefault="00F57D50" w:rsidP="00436662">
      <w:pPr>
        <w:numPr>
          <w:ilvl w:val="0"/>
          <w:numId w:val="41"/>
        </w:numPr>
        <w:spacing w:after="200" w:line="276" w:lineRule="auto"/>
        <w:jc w:val="both"/>
        <w:rPr>
          <w:rFonts w:eastAsia="Calibri"/>
          <w:sz w:val="28"/>
          <w:szCs w:val="28"/>
          <w:lang w:eastAsia="en-US"/>
        </w:rPr>
      </w:pPr>
      <w:r w:rsidRPr="00C5189F">
        <w:rPr>
          <w:rFonts w:eastAsia="Calibri"/>
          <w:sz w:val="28"/>
          <w:szCs w:val="28"/>
          <w:lang w:eastAsia="en-US"/>
        </w:rPr>
        <w:t xml:space="preserve">Поезжай </w:t>
      </w:r>
    </w:p>
    <w:p w:rsidR="00F57D50" w:rsidRPr="00C5189F" w:rsidRDefault="00F57D50" w:rsidP="00436662">
      <w:pPr>
        <w:numPr>
          <w:ilvl w:val="0"/>
          <w:numId w:val="41"/>
        </w:numPr>
        <w:spacing w:after="200" w:line="276" w:lineRule="auto"/>
        <w:jc w:val="both"/>
        <w:rPr>
          <w:rFonts w:eastAsia="Calibri"/>
          <w:sz w:val="28"/>
          <w:szCs w:val="28"/>
          <w:lang w:eastAsia="en-US"/>
        </w:rPr>
      </w:pPr>
      <w:r w:rsidRPr="00C5189F">
        <w:rPr>
          <w:rFonts w:eastAsia="Calibri"/>
          <w:sz w:val="28"/>
          <w:szCs w:val="28"/>
          <w:lang w:eastAsia="en-US"/>
        </w:rPr>
        <w:t>Свыше четырёх тысяч метров</w:t>
      </w:r>
    </w:p>
    <w:p w:rsidR="00F57D50" w:rsidRPr="00C5189F" w:rsidRDefault="00F57D50" w:rsidP="00436662">
      <w:pPr>
        <w:numPr>
          <w:ilvl w:val="0"/>
          <w:numId w:val="41"/>
        </w:numPr>
        <w:spacing w:after="200" w:line="276" w:lineRule="auto"/>
        <w:jc w:val="both"/>
        <w:rPr>
          <w:rFonts w:eastAsia="Calibri"/>
          <w:sz w:val="28"/>
          <w:szCs w:val="28"/>
          <w:lang w:eastAsia="en-US"/>
        </w:rPr>
      </w:pPr>
      <w:r w:rsidRPr="00C5189F">
        <w:rPr>
          <w:rFonts w:eastAsia="Calibri"/>
          <w:sz w:val="28"/>
          <w:szCs w:val="28"/>
          <w:lang w:eastAsia="en-US"/>
        </w:rPr>
        <w:t>Несколько яблок</w:t>
      </w:r>
    </w:p>
    <w:p w:rsidR="00F57D50" w:rsidRPr="00C5189F" w:rsidRDefault="00F57D50" w:rsidP="00436662">
      <w:pPr>
        <w:numPr>
          <w:ilvl w:val="0"/>
          <w:numId w:val="41"/>
        </w:numPr>
        <w:spacing w:after="200" w:line="276" w:lineRule="auto"/>
        <w:jc w:val="both"/>
        <w:rPr>
          <w:rFonts w:eastAsia="Calibri"/>
          <w:sz w:val="28"/>
          <w:szCs w:val="28"/>
          <w:lang w:eastAsia="en-US"/>
        </w:rPr>
      </w:pPr>
      <w:r w:rsidRPr="00C5189F">
        <w:rPr>
          <w:rFonts w:eastAsia="Calibri"/>
          <w:sz w:val="28"/>
          <w:szCs w:val="28"/>
          <w:lang w:eastAsia="en-US"/>
        </w:rPr>
        <w:t>Обгрызанный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А5. Укажите словосочетание со связью СОГЛАСОВАНИЕ. </w:t>
      </w:r>
    </w:p>
    <w:p w:rsidR="00F57D50" w:rsidRPr="00C5189F" w:rsidRDefault="00F57D50" w:rsidP="00436662">
      <w:pPr>
        <w:numPr>
          <w:ilvl w:val="0"/>
          <w:numId w:val="46"/>
        </w:numPr>
        <w:spacing w:after="200" w:line="276" w:lineRule="auto"/>
        <w:jc w:val="both"/>
        <w:rPr>
          <w:rFonts w:eastAsia="Calibri"/>
          <w:sz w:val="28"/>
          <w:szCs w:val="28"/>
          <w:lang w:eastAsia="en-US"/>
        </w:rPr>
      </w:pPr>
      <w:r w:rsidRPr="00C5189F">
        <w:rPr>
          <w:rFonts w:eastAsia="Calibri"/>
          <w:sz w:val="28"/>
          <w:szCs w:val="28"/>
          <w:lang w:eastAsia="en-US"/>
        </w:rPr>
        <w:t>Новая работа</w:t>
      </w:r>
    </w:p>
    <w:p w:rsidR="00F57D50" w:rsidRPr="00C5189F" w:rsidRDefault="00F57D50" w:rsidP="00436662">
      <w:pPr>
        <w:numPr>
          <w:ilvl w:val="0"/>
          <w:numId w:val="46"/>
        </w:numPr>
        <w:spacing w:after="200" w:line="276" w:lineRule="auto"/>
        <w:jc w:val="both"/>
        <w:rPr>
          <w:rFonts w:eastAsia="Calibri"/>
          <w:sz w:val="28"/>
          <w:szCs w:val="28"/>
          <w:lang w:eastAsia="en-US"/>
        </w:rPr>
      </w:pPr>
      <w:r w:rsidRPr="00C5189F">
        <w:rPr>
          <w:rFonts w:eastAsia="Calibri"/>
          <w:sz w:val="28"/>
          <w:szCs w:val="28"/>
          <w:lang w:eastAsia="en-US"/>
        </w:rPr>
        <w:t>Работать над сочинением</w:t>
      </w:r>
    </w:p>
    <w:p w:rsidR="00F57D50" w:rsidRPr="00C5189F" w:rsidRDefault="00F57D50" w:rsidP="00436662">
      <w:pPr>
        <w:numPr>
          <w:ilvl w:val="0"/>
          <w:numId w:val="46"/>
        </w:numPr>
        <w:spacing w:after="200" w:line="276" w:lineRule="auto"/>
        <w:jc w:val="both"/>
        <w:rPr>
          <w:rFonts w:eastAsia="Calibri"/>
          <w:sz w:val="28"/>
          <w:szCs w:val="28"/>
          <w:lang w:eastAsia="en-US"/>
        </w:rPr>
      </w:pPr>
      <w:r w:rsidRPr="00C5189F">
        <w:rPr>
          <w:rFonts w:eastAsia="Calibri"/>
          <w:sz w:val="28"/>
          <w:szCs w:val="28"/>
          <w:lang w:eastAsia="en-US"/>
        </w:rPr>
        <w:t>Победить врага</w:t>
      </w:r>
    </w:p>
    <w:p w:rsidR="00F57D50" w:rsidRPr="00C5189F" w:rsidRDefault="00F57D50" w:rsidP="00436662">
      <w:pPr>
        <w:numPr>
          <w:ilvl w:val="0"/>
          <w:numId w:val="46"/>
        </w:numPr>
        <w:spacing w:after="200" w:line="276" w:lineRule="auto"/>
        <w:jc w:val="both"/>
        <w:rPr>
          <w:rFonts w:eastAsia="Calibri"/>
          <w:sz w:val="28"/>
          <w:szCs w:val="28"/>
          <w:lang w:eastAsia="en-US"/>
        </w:rPr>
      </w:pPr>
      <w:r w:rsidRPr="00C5189F">
        <w:rPr>
          <w:rFonts w:eastAsia="Calibri"/>
          <w:sz w:val="28"/>
          <w:szCs w:val="28"/>
          <w:lang w:eastAsia="en-US"/>
        </w:rPr>
        <w:t>Смеяться до слёз</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А6. Какое предложение является односоставным?</w:t>
      </w:r>
    </w:p>
    <w:p w:rsidR="00F57D50" w:rsidRPr="00C5189F" w:rsidRDefault="00F57D50" w:rsidP="00436662">
      <w:pPr>
        <w:numPr>
          <w:ilvl w:val="0"/>
          <w:numId w:val="47"/>
        </w:numPr>
        <w:spacing w:after="200" w:line="276" w:lineRule="auto"/>
        <w:jc w:val="both"/>
        <w:rPr>
          <w:rFonts w:eastAsia="Calibri"/>
          <w:sz w:val="28"/>
          <w:szCs w:val="28"/>
          <w:lang w:eastAsia="en-US"/>
        </w:rPr>
      </w:pPr>
      <w:r w:rsidRPr="00C5189F">
        <w:rPr>
          <w:rFonts w:eastAsia="Calibri"/>
          <w:sz w:val="28"/>
          <w:szCs w:val="28"/>
          <w:lang w:eastAsia="en-US"/>
        </w:rPr>
        <w:t>Я иду по зеленому лугу.</w:t>
      </w:r>
    </w:p>
    <w:p w:rsidR="00F57D50" w:rsidRPr="00C5189F" w:rsidRDefault="00F57D50" w:rsidP="00436662">
      <w:pPr>
        <w:numPr>
          <w:ilvl w:val="0"/>
          <w:numId w:val="47"/>
        </w:numPr>
        <w:spacing w:after="200" w:line="276" w:lineRule="auto"/>
        <w:jc w:val="both"/>
        <w:rPr>
          <w:rFonts w:eastAsia="Calibri"/>
          <w:sz w:val="28"/>
          <w:szCs w:val="28"/>
          <w:lang w:eastAsia="en-US"/>
        </w:rPr>
      </w:pPr>
      <w:r w:rsidRPr="00C5189F">
        <w:rPr>
          <w:rFonts w:eastAsia="Calibri"/>
          <w:sz w:val="28"/>
          <w:szCs w:val="28"/>
          <w:lang w:eastAsia="en-US"/>
        </w:rPr>
        <w:t>Пленный что-то говорил.</w:t>
      </w:r>
    </w:p>
    <w:p w:rsidR="00F57D50" w:rsidRPr="00C5189F" w:rsidRDefault="00F57D50" w:rsidP="00436662">
      <w:pPr>
        <w:numPr>
          <w:ilvl w:val="0"/>
          <w:numId w:val="47"/>
        </w:numPr>
        <w:spacing w:after="200" w:line="276" w:lineRule="auto"/>
        <w:jc w:val="both"/>
        <w:rPr>
          <w:rFonts w:eastAsia="Calibri"/>
          <w:sz w:val="28"/>
          <w:szCs w:val="28"/>
          <w:lang w:eastAsia="en-US"/>
        </w:rPr>
      </w:pPr>
      <w:r w:rsidRPr="00C5189F">
        <w:rPr>
          <w:rFonts w:eastAsia="Calibri"/>
          <w:sz w:val="28"/>
          <w:szCs w:val="28"/>
          <w:lang w:eastAsia="en-US"/>
        </w:rPr>
        <w:t>Приятно видеть счастливые лица.</w:t>
      </w:r>
    </w:p>
    <w:p w:rsidR="00F57D50" w:rsidRPr="00C5189F" w:rsidRDefault="00F57D50" w:rsidP="00436662">
      <w:pPr>
        <w:numPr>
          <w:ilvl w:val="0"/>
          <w:numId w:val="47"/>
        </w:numPr>
        <w:spacing w:after="200" w:line="276" w:lineRule="auto"/>
        <w:jc w:val="both"/>
        <w:rPr>
          <w:rFonts w:eastAsia="Calibri"/>
          <w:sz w:val="28"/>
          <w:szCs w:val="28"/>
          <w:lang w:eastAsia="en-US"/>
        </w:rPr>
      </w:pPr>
      <w:r w:rsidRPr="00C5189F">
        <w:rPr>
          <w:rFonts w:eastAsia="Calibri"/>
          <w:sz w:val="28"/>
          <w:szCs w:val="28"/>
          <w:lang w:eastAsia="en-US"/>
        </w:rPr>
        <w:t xml:space="preserve">В свою избушку вернулся старик.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А7. Укажите грамматически правильное продолжение предложения.</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 xml:space="preserve">Тщательно подготовившись к выступлению, </w:t>
      </w:r>
    </w:p>
    <w:p w:rsidR="00F57D50" w:rsidRPr="00C5189F" w:rsidRDefault="00F57D50" w:rsidP="00436662">
      <w:pPr>
        <w:numPr>
          <w:ilvl w:val="0"/>
          <w:numId w:val="42"/>
        </w:numPr>
        <w:spacing w:after="200" w:line="276" w:lineRule="auto"/>
        <w:jc w:val="both"/>
        <w:rPr>
          <w:rFonts w:eastAsia="Calibri"/>
          <w:sz w:val="28"/>
          <w:szCs w:val="28"/>
          <w:lang w:eastAsia="en-US"/>
        </w:rPr>
      </w:pPr>
      <w:r w:rsidRPr="00C5189F">
        <w:rPr>
          <w:rFonts w:eastAsia="Calibri"/>
          <w:sz w:val="28"/>
          <w:szCs w:val="28"/>
          <w:lang w:eastAsia="en-US"/>
        </w:rPr>
        <w:t>речь оратора должна напоминать импровизацию.</w:t>
      </w:r>
    </w:p>
    <w:p w:rsidR="00F57D50" w:rsidRPr="00C5189F" w:rsidRDefault="00F57D50" w:rsidP="00436662">
      <w:pPr>
        <w:numPr>
          <w:ilvl w:val="0"/>
          <w:numId w:val="42"/>
        </w:numPr>
        <w:spacing w:after="200" w:line="276" w:lineRule="auto"/>
        <w:jc w:val="both"/>
        <w:rPr>
          <w:rFonts w:eastAsia="Calibri"/>
          <w:sz w:val="28"/>
          <w:szCs w:val="28"/>
          <w:lang w:eastAsia="en-US"/>
        </w:rPr>
      </w:pPr>
      <w:r w:rsidRPr="00C5189F">
        <w:rPr>
          <w:rFonts w:eastAsia="Calibri"/>
          <w:sz w:val="28"/>
          <w:szCs w:val="28"/>
          <w:lang w:eastAsia="en-US"/>
        </w:rPr>
        <w:t>в речи оратора должны быть удачные примеры, образы, юмор.</w:t>
      </w:r>
    </w:p>
    <w:p w:rsidR="00F57D50" w:rsidRPr="00C5189F" w:rsidRDefault="00F57D50" w:rsidP="00436662">
      <w:pPr>
        <w:numPr>
          <w:ilvl w:val="0"/>
          <w:numId w:val="42"/>
        </w:numPr>
        <w:spacing w:after="200" w:line="276" w:lineRule="auto"/>
        <w:jc w:val="both"/>
        <w:rPr>
          <w:rFonts w:eastAsia="Calibri"/>
          <w:sz w:val="28"/>
          <w:szCs w:val="28"/>
          <w:lang w:eastAsia="en-US"/>
        </w:rPr>
      </w:pPr>
      <w:r w:rsidRPr="00C5189F">
        <w:rPr>
          <w:rFonts w:eastAsia="Calibri"/>
          <w:sz w:val="28"/>
          <w:szCs w:val="28"/>
          <w:lang w:eastAsia="en-US"/>
        </w:rPr>
        <w:t>у хорошего оратора речь образная, эмоциональная и в то же время логичная.</w:t>
      </w:r>
    </w:p>
    <w:p w:rsidR="00F57D50" w:rsidRPr="00C5189F" w:rsidRDefault="00F57D50" w:rsidP="00436662">
      <w:pPr>
        <w:numPr>
          <w:ilvl w:val="0"/>
          <w:numId w:val="42"/>
        </w:numPr>
        <w:spacing w:after="200" w:line="276" w:lineRule="auto"/>
        <w:jc w:val="both"/>
        <w:rPr>
          <w:rFonts w:eastAsia="Calibri"/>
          <w:sz w:val="28"/>
          <w:szCs w:val="28"/>
          <w:lang w:eastAsia="en-US"/>
        </w:rPr>
      </w:pPr>
      <w:r w:rsidRPr="00C5189F">
        <w:rPr>
          <w:rFonts w:eastAsia="Calibri"/>
          <w:sz w:val="28"/>
          <w:szCs w:val="28"/>
          <w:lang w:eastAsia="en-US"/>
        </w:rPr>
        <w:t>оратор произнёс убедительную речь.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А8. Укажите предложение с грамматической (синтаксической) ошибкой.</w:t>
      </w:r>
    </w:p>
    <w:p w:rsidR="00F57D50" w:rsidRPr="00C5189F" w:rsidRDefault="00F57D50" w:rsidP="00436662">
      <w:pPr>
        <w:numPr>
          <w:ilvl w:val="0"/>
          <w:numId w:val="43"/>
        </w:numPr>
        <w:spacing w:after="200" w:line="276" w:lineRule="auto"/>
        <w:jc w:val="both"/>
        <w:rPr>
          <w:rFonts w:eastAsia="Calibri"/>
          <w:sz w:val="28"/>
          <w:szCs w:val="28"/>
          <w:lang w:eastAsia="en-US"/>
        </w:rPr>
      </w:pPr>
      <w:r w:rsidRPr="00C5189F">
        <w:rPr>
          <w:rFonts w:eastAsia="Calibri"/>
          <w:sz w:val="28"/>
          <w:szCs w:val="28"/>
          <w:lang w:eastAsia="en-US"/>
        </w:rPr>
        <w:t xml:space="preserve">Циолковский писал, что основная цель его жизни – продвинуть человечество хоть немного вперёд. </w:t>
      </w:r>
    </w:p>
    <w:p w:rsidR="00F57D50" w:rsidRPr="00C5189F" w:rsidRDefault="00F57D50" w:rsidP="00436662">
      <w:pPr>
        <w:numPr>
          <w:ilvl w:val="0"/>
          <w:numId w:val="43"/>
        </w:numPr>
        <w:spacing w:after="200" w:line="276" w:lineRule="auto"/>
        <w:jc w:val="both"/>
        <w:rPr>
          <w:rFonts w:eastAsia="Calibri"/>
          <w:sz w:val="28"/>
          <w:szCs w:val="28"/>
          <w:lang w:eastAsia="en-US"/>
        </w:rPr>
      </w:pPr>
      <w:r w:rsidRPr="00C5189F">
        <w:rPr>
          <w:rFonts w:eastAsia="Calibri"/>
          <w:sz w:val="28"/>
          <w:szCs w:val="28"/>
          <w:lang w:eastAsia="en-US"/>
        </w:rPr>
        <w:t>В городе создана специальная комиссия по градостроительству, которой поручено координировать работу всех строительных фирм.</w:t>
      </w:r>
    </w:p>
    <w:p w:rsidR="00F57D50" w:rsidRPr="00C5189F" w:rsidRDefault="00F57D50" w:rsidP="00436662">
      <w:pPr>
        <w:numPr>
          <w:ilvl w:val="0"/>
          <w:numId w:val="43"/>
        </w:numPr>
        <w:spacing w:after="200" w:line="276" w:lineRule="auto"/>
        <w:jc w:val="both"/>
        <w:rPr>
          <w:rFonts w:eastAsia="Calibri"/>
          <w:sz w:val="28"/>
          <w:szCs w:val="28"/>
          <w:lang w:eastAsia="en-US"/>
        </w:rPr>
      </w:pPr>
      <w:r w:rsidRPr="00C5189F">
        <w:rPr>
          <w:rFonts w:eastAsia="Calibri"/>
          <w:sz w:val="28"/>
          <w:szCs w:val="28"/>
          <w:lang w:eastAsia="en-US"/>
        </w:rPr>
        <w:t>Протест Катерины, отстаивающий свои человеческие права, имел общественное звучание.</w:t>
      </w:r>
    </w:p>
    <w:p w:rsidR="00F57D50" w:rsidRPr="00C5189F" w:rsidRDefault="00F57D50" w:rsidP="00436662">
      <w:pPr>
        <w:numPr>
          <w:ilvl w:val="0"/>
          <w:numId w:val="43"/>
        </w:numPr>
        <w:spacing w:after="200" w:line="276" w:lineRule="auto"/>
        <w:jc w:val="both"/>
        <w:rPr>
          <w:rFonts w:eastAsia="Calibri"/>
          <w:sz w:val="28"/>
          <w:szCs w:val="28"/>
          <w:lang w:eastAsia="en-US"/>
        </w:rPr>
      </w:pPr>
      <w:r w:rsidRPr="00C5189F">
        <w:rPr>
          <w:rFonts w:eastAsia="Calibri"/>
          <w:sz w:val="28"/>
          <w:szCs w:val="28"/>
          <w:lang w:eastAsia="en-US"/>
        </w:rPr>
        <w:lastRenderedPageBreak/>
        <w:t>Счастливы те, кто приближается в своей жизни к идеалу, сложившемуся в юности.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А9. В каком предложении придаточную часть сложноподчиненного предложения </w:t>
      </w:r>
      <w:r w:rsidRPr="00C5189F">
        <w:rPr>
          <w:rFonts w:eastAsia="Calibri"/>
          <w:b/>
          <w:bCs/>
          <w:sz w:val="28"/>
          <w:szCs w:val="28"/>
          <w:u w:val="single"/>
          <w:lang w:eastAsia="en-US"/>
        </w:rPr>
        <w:t>нельзя</w:t>
      </w:r>
      <w:r w:rsidRPr="00C5189F">
        <w:rPr>
          <w:rFonts w:eastAsia="Calibri"/>
          <w:b/>
          <w:bCs/>
          <w:sz w:val="28"/>
          <w:szCs w:val="28"/>
          <w:lang w:eastAsia="en-US"/>
        </w:rPr>
        <w:t xml:space="preserve"> заменить обособленным определением, выраженным причастным оборотом?</w:t>
      </w:r>
    </w:p>
    <w:p w:rsidR="00F57D50" w:rsidRPr="00C5189F" w:rsidRDefault="00F57D50" w:rsidP="00436662">
      <w:pPr>
        <w:numPr>
          <w:ilvl w:val="0"/>
          <w:numId w:val="44"/>
        </w:numPr>
        <w:spacing w:after="200" w:line="276" w:lineRule="auto"/>
        <w:jc w:val="both"/>
        <w:rPr>
          <w:rFonts w:eastAsia="Calibri"/>
          <w:sz w:val="28"/>
          <w:szCs w:val="28"/>
          <w:lang w:eastAsia="en-US"/>
        </w:rPr>
      </w:pPr>
      <w:r w:rsidRPr="00C5189F">
        <w:rPr>
          <w:rFonts w:eastAsia="Calibri"/>
          <w:sz w:val="28"/>
          <w:szCs w:val="28"/>
          <w:lang w:eastAsia="en-US"/>
        </w:rPr>
        <w:t>Впечатления, которые мы получаем в раннем детстве, оказывают на нас огромное впечатление.</w:t>
      </w:r>
    </w:p>
    <w:p w:rsidR="00F57D50" w:rsidRPr="00C5189F" w:rsidRDefault="00F57D50" w:rsidP="00436662">
      <w:pPr>
        <w:numPr>
          <w:ilvl w:val="0"/>
          <w:numId w:val="44"/>
        </w:numPr>
        <w:spacing w:after="200" w:line="276" w:lineRule="auto"/>
        <w:jc w:val="both"/>
        <w:rPr>
          <w:rFonts w:eastAsia="Calibri"/>
          <w:sz w:val="28"/>
          <w:szCs w:val="28"/>
          <w:lang w:eastAsia="en-US"/>
        </w:rPr>
      </w:pPr>
      <w:r w:rsidRPr="00C5189F">
        <w:rPr>
          <w:rFonts w:eastAsia="Calibri"/>
          <w:sz w:val="28"/>
          <w:szCs w:val="28"/>
          <w:lang w:eastAsia="en-US"/>
        </w:rPr>
        <w:t>В небольшом зале два тенора пели дуэт из «Пуританки», и всё вокруг затоплялось волнами бархатных звуков, которые лились в душу, опьяняя южной страстью.</w:t>
      </w:r>
    </w:p>
    <w:p w:rsidR="00F57D50" w:rsidRPr="00C5189F" w:rsidRDefault="00F57D50" w:rsidP="00436662">
      <w:pPr>
        <w:numPr>
          <w:ilvl w:val="0"/>
          <w:numId w:val="44"/>
        </w:numPr>
        <w:spacing w:after="200" w:line="276" w:lineRule="auto"/>
        <w:jc w:val="both"/>
        <w:rPr>
          <w:rFonts w:eastAsia="Calibri"/>
          <w:sz w:val="28"/>
          <w:szCs w:val="28"/>
          <w:lang w:eastAsia="en-US"/>
        </w:rPr>
      </w:pPr>
      <w:r w:rsidRPr="00C5189F">
        <w:rPr>
          <w:rFonts w:eastAsia="Calibri"/>
          <w:sz w:val="28"/>
          <w:szCs w:val="28"/>
          <w:lang w:eastAsia="en-US"/>
        </w:rPr>
        <w:t xml:space="preserve">При воспоминании об Аделине Патти я переживаю вновь то состояние, которое испытал, слушая её колоратуру. </w:t>
      </w:r>
    </w:p>
    <w:p w:rsidR="00F57D50" w:rsidRPr="00C5189F" w:rsidRDefault="00F57D50" w:rsidP="00436662">
      <w:pPr>
        <w:numPr>
          <w:ilvl w:val="0"/>
          <w:numId w:val="44"/>
        </w:numPr>
        <w:spacing w:after="200" w:line="276" w:lineRule="auto"/>
        <w:jc w:val="both"/>
        <w:rPr>
          <w:rFonts w:eastAsia="Calibri"/>
          <w:sz w:val="28"/>
          <w:szCs w:val="28"/>
          <w:lang w:eastAsia="en-US"/>
        </w:rPr>
      </w:pPr>
      <w:r w:rsidRPr="00C5189F">
        <w:rPr>
          <w:rFonts w:eastAsia="Calibri"/>
          <w:sz w:val="28"/>
          <w:szCs w:val="28"/>
          <w:lang w:eastAsia="en-US"/>
        </w:rPr>
        <w:t xml:space="preserve">У почти безголосого тенора Нодена, который тем не менее считался лучшим вокалистом, была совершенно поразительная манера пения.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А10.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Но река величаво несёт свои воды (1) и какое ей дело до этих цветов (2) которые плывут (3) по воде (4) как недавно плыли льдины.</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2,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2,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1, 2, 4</w:t>
      </w:r>
    </w:p>
    <w:p w:rsidR="00F57D50" w:rsidRPr="00C5189F" w:rsidRDefault="00F57D50" w:rsidP="00F57D50">
      <w:pPr>
        <w:jc w:val="both"/>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К заданиям А11, А12, А13, А14, А15</w:t>
            </w:r>
          </w:p>
        </w:tc>
      </w:tr>
    </w:tbl>
    <w:p w:rsidR="00F57D50" w:rsidRPr="00C5189F" w:rsidRDefault="00F57D50" w:rsidP="00F57D50">
      <w:pPr>
        <w:jc w:val="both"/>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436662">
            <w:pPr>
              <w:numPr>
                <w:ilvl w:val="0"/>
                <w:numId w:val="64"/>
              </w:numPr>
              <w:spacing w:after="200" w:line="276" w:lineRule="auto"/>
              <w:jc w:val="both"/>
              <w:rPr>
                <w:rFonts w:eastAsia="Calibri"/>
                <w:sz w:val="28"/>
                <w:szCs w:val="28"/>
                <w:lang w:eastAsia="en-US"/>
              </w:rPr>
            </w:pPr>
            <w:r w:rsidRPr="00C5189F">
              <w:rPr>
                <w:rFonts w:eastAsia="Calibri"/>
                <w:sz w:val="28"/>
                <w:szCs w:val="28"/>
                <w:lang w:eastAsia="en-US"/>
              </w:rPr>
              <w:t xml:space="preserve">… (2) Однако первый такой календарь был создан только в 45 году до нашей эры римским астрономом Созигеном и введён в действие Юлием Цезарем. (3) В этом календаре (его называют юлианским календарём, или старым стилем) продолжительность года составляла 365 суток, то есть он короче тропического года. (4) Чтобы приблизить среднюю продолжительность календарного года к длительности тропического, каждые четыре года к февралю добавлялся день. (5) В Древнем Риме он назывался «биссектум» - «второй шестой», откуда и пошло наше выражение «високосный год». (6) … средняя продолжительность года по юлианскому календарю даже несколько увеличилась по сравнению с тропическим.  </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 xml:space="preserve">А11. Какое из приведенных ниже предложений должно быть </w:t>
      </w:r>
      <w:r w:rsidRPr="00C5189F">
        <w:rPr>
          <w:rFonts w:eastAsia="Calibri"/>
          <w:b/>
          <w:bCs/>
          <w:sz w:val="28"/>
          <w:szCs w:val="28"/>
          <w:u w:val="single"/>
          <w:lang w:eastAsia="en-US"/>
        </w:rPr>
        <w:t>первым</w:t>
      </w:r>
      <w:r w:rsidRPr="00C5189F">
        <w:rPr>
          <w:rFonts w:eastAsia="Calibri"/>
          <w:b/>
          <w:bCs/>
          <w:sz w:val="28"/>
          <w:szCs w:val="28"/>
          <w:lang w:eastAsia="en-US"/>
        </w:rPr>
        <w:t xml:space="preserve"> в этом тексте?</w:t>
      </w:r>
    </w:p>
    <w:p w:rsidR="00F57D50" w:rsidRPr="00C5189F" w:rsidRDefault="00F57D50" w:rsidP="00436662">
      <w:pPr>
        <w:numPr>
          <w:ilvl w:val="0"/>
          <w:numId w:val="48"/>
        </w:numPr>
        <w:spacing w:after="200" w:line="276" w:lineRule="auto"/>
        <w:jc w:val="both"/>
        <w:rPr>
          <w:rFonts w:eastAsia="Calibri"/>
          <w:sz w:val="28"/>
          <w:szCs w:val="28"/>
          <w:lang w:eastAsia="en-US"/>
        </w:rPr>
      </w:pPr>
      <w:r w:rsidRPr="00C5189F">
        <w:rPr>
          <w:rFonts w:eastAsia="Calibri"/>
          <w:sz w:val="28"/>
          <w:szCs w:val="28"/>
          <w:lang w:eastAsia="en-US"/>
        </w:rPr>
        <w:t xml:space="preserve">Вся хозяйственная жизнь человечества всегда подчинялась двум циклам: суточной смене дня и ночи и годичной смене сельскохозяйственных сезонов. </w:t>
      </w:r>
    </w:p>
    <w:p w:rsidR="00F57D50" w:rsidRPr="00C5189F" w:rsidRDefault="00F57D50" w:rsidP="00436662">
      <w:pPr>
        <w:numPr>
          <w:ilvl w:val="0"/>
          <w:numId w:val="48"/>
        </w:numPr>
        <w:spacing w:after="200" w:line="276" w:lineRule="auto"/>
        <w:jc w:val="both"/>
        <w:rPr>
          <w:rFonts w:eastAsia="Calibri"/>
          <w:sz w:val="28"/>
          <w:szCs w:val="28"/>
          <w:lang w:eastAsia="en-US"/>
        </w:rPr>
      </w:pPr>
      <w:r w:rsidRPr="00C5189F">
        <w:rPr>
          <w:rFonts w:eastAsia="Calibri"/>
          <w:sz w:val="28"/>
          <w:szCs w:val="28"/>
          <w:lang w:eastAsia="en-US"/>
        </w:rPr>
        <w:t>Попытки создать календарь, которым можно было бы пользоваться достаточно длительное время, предпринимались еще в Древнем Египте.</w:t>
      </w:r>
    </w:p>
    <w:p w:rsidR="00F57D50" w:rsidRPr="00C5189F" w:rsidRDefault="00F57D50" w:rsidP="00436662">
      <w:pPr>
        <w:numPr>
          <w:ilvl w:val="0"/>
          <w:numId w:val="48"/>
        </w:numPr>
        <w:spacing w:after="200" w:line="276" w:lineRule="auto"/>
        <w:jc w:val="both"/>
        <w:rPr>
          <w:rFonts w:eastAsia="Calibri"/>
          <w:sz w:val="28"/>
          <w:szCs w:val="28"/>
          <w:lang w:eastAsia="en-US"/>
        </w:rPr>
      </w:pPr>
      <w:r w:rsidRPr="00C5189F">
        <w:rPr>
          <w:rFonts w:eastAsia="Calibri"/>
          <w:sz w:val="28"/>
          <w:szCs w:val="28"/>
          <w:lang w:eastAsia="en-US"/>
        </w:rPr>
        <w:t xml:space="preserve">Счёт годов, или летосчисление, начинается с года, в котором произошло некоторое известное нам событие. </w:t>
      </w:r>
    </w:p>
    <w:p w:rsidR="00F57D50" w:rsidRPr="00C5189F" w:rsidRDefault="00F57D50" w:rsidP="00436662">
      <w:pPr>
        <w:numPr>
          <w:ilvl w:val="0"/>
          <w:numId w:val="48"/>
        </w:numPr>
        <w:spacing w:after="200" w:line="276" w:lineRule="auto"/>
        <w:jc w:val="both"/>
        <w:rPr>
          <w:rFonts w:eastAsia="Calibri"/>
          <w:sz w:val="28"/>
          <w:szCs w:val="28"/>
          <w:lang w:eastAsia="en-US"/>
        </w:rPr>
      </w:pPr>
      <w:r w:rsidRPr="00C5189F">
        <w:rPr>
          <w:rFonts w:eastAsia="Calibri"/>
          <w:sz w:val="28"/>
          <w:szCs w:val="28"/>
          <w:lang w:eastAsia="en-US"/>
        </w:rPr>
        <w:t xml:space="preserve">Единица времени, которая максимально близка к длительности тропического года, но содержит целое количество суток, называется календарным годом.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А12. Какое из приведенных ниже слов или сочетаний слов должно быть на месте пропуска </w:t>
      </w:r>
      <w:r w:rsidRPr="00C5189F">
        <w:rPr>
          <w:rFonts w:eastAsia="Calibri"/>
          <w:b/>
          <w:bCs/>
          <w:sz w:val="28"/>
          <w:szCs w:val="28"/>
          <w:u w:val="single"/>
          <w:lang w:eastAsia="en-US"/>
        </w:rPr>
        <w:t>в шестом</w:t>
      </w:r>
      <w:r w:rsidRPr="00C5189F">
        <w:rPr>
          <w:rFonts w:eastAsia="Calibri"/>
          <w:b/>
          <w:bCs/>
          <w:sz w:val="28"/>
          <w:szCs w:val="28"/>
          <w:lang w:eastAsia="en-US"/>
        </w:rPr>
        <w:t xml:space="preserve"> предложении текста?</w:t>
      </w:r>
    </w:p>
    <w:p w:rsidR="00F57D50" w:rsidRPr="00C5189F" w:rsidRDefault="00F57D50" w:rsidP="00436662">
      <w:pPr>
        <w:numPr>
          <w:ilvl w:val="0"/>
          <w:numId w:val="49"/>
        </w:numPr>
        <w:spacing w:after="200" w:line="276" w:lineRule="auto"/>
        <w:jc w:val="both"/>
        <w:rPr>
          <w:rFonts w:eastAsia="Calibri"/>
          <w:sz w:val="28"/>
          <w:szCs w:val="28"/>
          <w:lang w:eastAsia="en-US"/>
        </w:rPr>
      </w:pPr>
      <w:r w:rsidRPr="00C5189F">
        <w:rPr>
          <w:rFonts w:eastAsia="Calibri"/>
          <w:sz w:val="28"/>
          <w:szCs w:val="28"/>
          <w:lang w:eastAsia="en-US"/>
        </w:rPr>
        <w:t xml:space="preserve">Наоборот, </w:t>
      </w:r>
    </w:p>
    <w:p w:rsidR="00F57D50" w:rsidRPr="00C5189F" w:rsidRDefault="00F57D50" w:rsidP="00436662">
      <w:pPr>
        <w:numPr>
          <w:ilvl w:val="0"/>
          <w:numId w:val="49"/>
        </w:numPr>
        <w:spacing w:after="200" w:line="276" w:lineRule="auto"/>
        <w:jc w:val="both"/>
        <w:rPr>
          <w:rFonts w:eastAsia="Calibri"/>
          <w:sz w:val="28"/>
          <w:szCs w:val="28"/>
          <w:lang w:eastAsia="en-US"/>
        </w:rPr>
      </w:pPr>
      <w:r w:rsidRPr="00C5189F">
        <w:rPr>
          <w:rFonts w:eastAsia="Calibri"/>
          <w:sz w:val="28"/>
          <w:szCs w:val="28"/>
          <w:lang w:eastAsia="en-US"/>
        </w:rPr>
        <w:t xml:space="preserve">Несмотря на это, </w:t>
      </w:r>
    </w:p>
    <w:p w:rsidR="00F57D50" w:rsidRPr="00C5189F" w:rsidRDefault="00F57D50" w:rsidP="00436662">
      <w:pPr>
        <w:numPr>
          <w:ilvl w:val="0"/>
          <w:numId w:val="49"/>
        </w:numPr>
        <w:spacing w:after="200" w:line="276" w:lineRule="auto"/>
        <w:jc w:val="both"/>
        <w:rPr>
          <w:rFonts w:eastAsia="Calibri"/>
          <w:sz w:val="28"/>
          <w:szCs w:val="28"/>
          <w:lang w:eastAsia="en-US"/>
        </w:rPr>
      </w:pPr>
      <w:r w:rsidRPr="00C5189F">
        <w:rPr>
          <w:rFonts w:eastAsia="Calibri"/>
          <w:sz w:val="28"/>
          <w:szCs w:val="28"/>
          <w:lang w:eastAsia="en-US"/>
        </w:rPr>
        <w:t xml:space="preserve">В результате </w:t>
      </w:r>
    </w:p>
    <w:p w:rsidR="00F57D50" w:rsidRPr="00C5189F" w:rsidRDefault="00F57D50" w:rsidP="00436662">
      <w:pPr>
        <w:numPr>
          <w:ilvl w:val="0"/>
          <w:numId w:val="49"/>
        </w:numPr>
        <w:spacing w:after="200" w:line="276" w:lineRule="auto"/>
        <w:jc w:val="both"/>
        <w:rPr>
          <w:rFonts w:eastAsia="Calibri"/>
          <w:sz w:val="28"/>
          <w:szCs w:val="28"/>
          <w:lang w:eastAsia="en-US"/>
        </w:rPr>
      </w:pPr>
      <w:r w:rsidRPr="00C5189F">
        <w:rPr>
          <w:rFonts w:eastAsia="Calibri"/>
          <w:sz w:val="28"/>
          <w:szCs w:val="28"/>
          <w:lang w:eastAsia="en-US"/>
        </w:rPr>
        <w:t xml:space="preserve">Ведь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А13. Укажите верную характеристику четвёртого (4) предложения текста.</w:t>
      </w:r>
    </w:p>
    <w:p w:rsidR="00F57D50" w:rsidRPr="00C5189F" w:rsidRDefault="00F57D50" w:rsidP="00436662">
      <w:pPr>
        <w:numPr>
          <w:ilvl w:val="0"/>
          <w:numId w:val="50"/>
        </w:numPr>
        <w:spacing w:after="200" w:line="276" w:lineRule="auto"/>
        <w:jc w:val="both"/>
        <w:rPr>
          <w:rFonts w:eastAsia="Calibri"/>
          <w:sz w:val="28"/>
          <w:szCs w:val="28"/>
          <w:lang w:eastAsia="en-US"/>
        </w:rPr>
      </w:pPr>
      <w:r w:rsidRPr="00C5189F">
        <w:rPr>
          <w:rFonts w:eastAsia="Calibri"/>
          <w:sz w:val="28"/>
          <w:szCs w:val="28"/>
          <w:lang w:eastAsia="en-US"/>
        </w:rPr>
        <w:t>бессоюзное сложное</w:t>
      </w:r>
    </w:p>
    <w:p w:rsidR="00F57D50" w:rsidRPr="00C5189F" w:rsidRDefault="00F57D50" w:rsidP="00436662">
      <w:pPr>
        <w:numPr>
          <w:ilvl w:val="0"/>
          <w:numId w:val="50"/>
        </w:numPr>
        <w:spacing w:after="200" w:line="276" w:lineRule="auto"/>
        <w:jc w:val="both"/>
        <w:rPr>
          <w:rFonts w:eastAsia="Calibri"/>
          <w:sz w:val="28"/>
          <w:szCs w:val="28"/>
          <w:lang w:eastAsia="en-US"/>
        </w:rPr>
      </w:pPr>
      <w:r w:rsidRPr="00C5189F">
        <w:rPr>
          <w:rFonts w:eastAsia="Calibri"/>
          <w:sz w:val="28"/>
          <w:szCs w:val="28"/>
          <w:lang w:eastAsia="en-US"/>
        </w:rPr>
        <w:t xml:space="preserve">сложносочинённое </w:t>
      </w:r>
    </w:p>
    <w:p w:rsidR="00F57D50" w:rsidRPr="00C5189F" w:rsidRDefault="00F57D50" w:rsidP="00436662">
      <w:pPr>
        <w:numPr>
          <w:ilvl w:val="0"/>
          <w:numId w:val="50"/>
        </w:numPr>
        <w:spacing w:after="200" w:line="276" w:lineRule="auto"/>
        <w:jc w:val="both"/>
        <w:rPr>
          <w:rFonts w:eastAsia="Calibri"/>
          <w:sz w:val="28"/>
          <w:szCs w:val="28"/>
          <w:lang w:eastAsia="en-US"/>
        </w:rPr>
      </w:pPr>
      <w:r w:rsidRPr="00C5189F">
        <w:rPr>
          <w:rFonts w:eastAsia="Calibri"/>
          <w:sz w:val="28"/>
          <w:szCs w:val="28"/>
          <w:lang w:eastAsia="en-US"/>
        </w:rPr>
        <w:t>сложное с союзной сочинительной и подчинительной связью между частями</w:t>
      </w:r>
    </w:p>
    <w:p w:rsidR="00F57D50" w:rsidRPr="00C5189F" w:rsidRDefault="00F57D50" w:rsidP="00436662">
      <w:pPr>
        <w:numPr>
          <w:ilvl w:val="0"/>
          <w:numId w:val="50"/>
        </w:numPr>
        <w:spacing w:after="200" w:line="276" w:lineRule="auto"/>
        <w:jc w:val="both"/>
        <w:rPr>
          <w:rFonts w:eastAsia="Calibri"/>
          <w:sz w:val="28"/>
          <w:szCs w:val="28"/>
          <w:lang w:eastAsia="en-US"/>
        </w:rPr>
      </w:pPr>
      <w:r w:rsidRPr="00C5189F">
        <w:rPr>
          <w:rFonts w:eastAsia="Calibri"/>
          <w:sz w:val="28"/>
          <w:szCs w:val="28"/>
          <w:lang w:eastAsia="en-US"/>
        </w:rPr>
        <w:t xml:space="preserve">сложноподчинённое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А14. Укажите правильную морфологическую характеристику слова СОЗДАН (предложение 2).</w:t>
      </w:r>
    </w:p>
    <w:p w:rsidR="00F57D50" w:rsidRPr="00C5189F" w:rsidRDefault="00F57D50" w:rsidP="00436662">
      <w:pPr>
        <w:numPr>
          <w:ilvl w:val="0"/>
          <w:numId w:val="51"/>
        </w:numPr>
        <w:spacing w:after="200" w:line="276" w:lineRule="auto"/>
        <w:jc w:val="both"/>
        <w:rPr>
          <w:rFonts w:eastAsia="Calibri"/>
          <w:sz w:val="28"/>
          <w:szCs w:val="28"/>
          <w:lang w:eastAsia="en-US"/>
        </w:rPr>
      </w:pPr>
      <w:r w:rsidRPr="00C5189F">
        <w:rPr>
          <w:rFonts w:eastAsia="Calibri"/>
          <w:sz w:val="28"/>
          <w:szCs w:val="28"/>
          <w:lang w:eastAsia="en-US"/>
        </w:rPr>
        <w:t>прилагательное</w:t>
      </w:r>
    </w:p>
    <w:p w:rsidR="00F57D50" w:rsidRPr="00C5189F" w:rsidRDefault="00F57D50" w:rsidP="00436662">
      <w:pPr>
        <w:numPr>
          <w:ilvl w:val="0"/>
          <w:numId w:val="51"/>
        </w:numPr>
        <w:spacing w:after="200" w:line="276" w:lineRule="auto"/>
        <w:jc w:val="both"/>
        <w:rPr>
          <w:rFonts w:eastAsia="Calibri"/>
          <w:sz w:val="28"/>
          <w:szCs w:val="28"/>
          <w:lang w:eastAsia="en-US"/>
        </w:rPr>
      </w:pPr>
      <w:r w:rsidRPr="00C5189F">
        <w:rPr>
          <w:rFonts w:eastAsia="Calibri"/>
          <w:sz w:val="28"/>
          <w:szCs w:val="28"/>
          <w:lang w:eastAsia="en-US"/>
        </w:rPr>
        <w:t>деепричастие</w:t>
      </w:r>
    </w:p>
    <w:p w:rsidR="00F57D50" w:rsidRPr="00C5189F" w:rsidRDefault="00F57D50" w:rsidP="00436662">
      <w:pPr>
        <w:numPr>
          <w:ilvl w:val="0"/>
          <w:numId w:val="51"/>
        </w:numPr>
        <w:spacing w:after="200" w:line="276" w:lineRule="auto"/>
        <w:jc w:val="both"/>
        <w:rPr>
          <w:rFonts w:eastAsia="Calibri"/>
          <w:sz w:val="28"/>
          <w:szCs w:val="28"/>
          <w:lang w:eastAsia="en-US"/>
        </w:rPr>
      </w:pPr>
      <w:r w:rsidRPr="00C5189F">
        <w:rPr>
          <w:rFonts w:eastAsia="Calibri"/>
          <w:sz w:val="28"/>
          <w:szCs w:val="28"/>
          <w:lang w:eastAsia="en-US"/>
        </w:rPr>
        <w:t>глагол в прошедшем времени</w:t>
      </w:r>
    </w:p>
    <w:p w:rsidR="00F57D50" w:rsidRPr="00C5189F" w:rsidRDefault="00F57D50" w:rsidP="00436662">
      <w:pPr>
        <w:numPr>
          <w:ilvl w:val="0"/>
          <w:numId w:val="51"/>
        </w:numPr>
        <w:spacing w:after="200" w:line="276" w:lineRule="auto"/>
        <w:jc w:val="both"/>
        <w:rPr>
          <w:rFonts w:eastAsia="Calibri"/>
          <w:sz w:val="28"/>
          <w:szCs w:val="28"/>
          <w:lang w:eastAsia="en-US"/>
        </w:rPr>
      </w:pPr>
      <w:r w:rsidRPr="00C5189F">
        <w:rPr>
          <w:rFonts w:eastAsia="Calibri"/>
          <w:sz w:val="28"/>
          <w:szCs w:val="28"/>
          <w:lang w:eastAsia="en-US"/>
        </w:rPr>
        <w:t>страдательное причастие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А15. Какое слово в тексте имеет значение «способ счисления дней в году»?</w:t>
      </w:r>
    </w:p>
    <w:p w:rsidR="00F57D50" w:rsidRPr="00C5189F" w:rsidRDefault="00F57D50" w:rsidP="00436662">
      <w:pPr>
        <w:numPr>
          <w:ilvl w:val="0"/>
          <w:numId w:val="52"/>
        </w:numPr>
        <w:spacing w:after="200" w:line="276" w:lineRule="auto"/>
        <w:jc w:val="both"/>
        <w:rPr>
          <w:rFonts w:eastAsia="Calibri"/>
          <w:sz w:val="28"/>
          <w:szCs w:val="28"/>
          <w:lang w:eastAsia="en-US"/>
        </w:rPr>
      </w:pPr>
      <w:r w:rsidRPr="00C5189F">
        <w:rPr>
          <w:rFonts w:eastAsia="Calibri"/>
          <w:sz w:val="28"/>
          <w:szCs w:val="28"/>
          <w:lang w:eastAsia="en-US"/>
        </w:rPr>
        <w:t>календарь (предложение 2)</w:t>
      </w:r>
    </w:p>
    <w:p w:rsidR="00F57D50" w:rsidRPr="00C5189F" w:rsidRDefault="00F57D50" w:rsidP="00436662">
      <w:pPr>
        <w:numPr>
          <w:ilvl w:val="0"/>
          <w:numId w:val="52"/>
        </w:numPr>
        <w:spacing w:after="200" w:line="276" w:lineRule="auto"/>
        <w:jc w:val="both"/>
        <w:rPr>
          <w:rFonts w:eastAsia="Calibri"/>
          <w:sz w:val="28"/>
          <w:szCs w:val="28"/>
          <w:lang w:eastAsia="en-US"/>
        </w:rPr>
      </w:pPr>
      <w:r w:rsidRPr="00C5189F">
        <w:rPr>
          <w:rFonts w:eastAsia="Calibri"/>
          <w:sz w:val="28"/>
          <w:szCs w:val="28"/>
          <w:lang w:eastAsia="en-US"/>
        </w:rPr>
        <w:t>эра (предложение 2)</w:t>
      </w:r>
    </w:p>
    <w:p w:rsidR="00F57D50" w:rsidRPr="00C5189F" w:rsidRDefault="00F57D50" w:rsidP="00436662">
      <w:pPr>
        <w:numPr>
          <w:ilvl w:val="0"/>
          <w:numId w:val="52"/>
        </w:numPr>
        <w:spacing w:after="200" w:line="276" w:lineRule="auto"/>
        <w:jc w:val="both"/>
        <w:rPr>
          <w:rFonts w:eastAsia="Calibri"/>
          <w:sz w:val="28"/>
          <w:szCs w:val="28"/>
          <w:lang w:eastAsia="en-US"/>
        </w:rPr>
      </w:pPr>
      <w:r w:rsidRPr="00C5189F">
        <w:rPr>
          <w:rFonts w:eastAsia="Calibri"/>
          <w:sz w:val="28"/>
          <w:szCs w:val="28"/>
          <w:lang w:eastAsia="en-US"/>
        </w:rPr>
        <w:t>сутки (предложение 3)</w:t>
      </w:r>
    </w:p>
    <w:p w:rsidR="00F57D50" w:rsidRPr="00C5189F" w:rsidRDefault="00F57D50" w:rsidP="00436662">
      <w:pPr>
        <w:numPr>
          <w:ilvl w:val="0"/>
          <w:numId w:val="52"/>
        </w:numPr>
        <w:spacing w:after="200" w:line="276" w:lineRule="auto"/>
        <w:jc w:val="both"/>
        <w:rPr>
          <w:rFonts w:eastAsia="Calibri"/>
          <w:sz w:val="28"/>
          <w:szCs w:val="28"/>
          <w:lang w:eastAsia="en-US"/>
        </w:rPr>
      </w:pPr>
      <w:r w:rsidRPr="00C5189F">
        <w:rPr>
          <w:rFonts w:eastAsia="Calibri"/>
          <w:sz w:val="28"/>
          <w:szCs w:val="28"/>
          <w:lang w:eastAsia="en-US"/>
        </w:rPr>
        <w:t>год (предложение 6)</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А16. В каком ряду во всех словах пропущена одна буква Н?</w:t>
      </w:r>
    </w:p>
    <w:p w:rsidR="00F57D50" w:rsidRPr="00C5189F" w:rsidRDefault="00F57D50" w:rsidP="00436662">
      <w:pPr>
        <w:numPr>
          <w:ilvl w:val="0"/>
          <w:numId w:val="53"/>
        </w:numPr>
        <w:spacing w:after="200" w:line="276" w:lineRule="auto"/>
        <w:jc w:val="both"/>
        <w:rPr>
          <w:rFonts w:eastAsia="Calibri"/>
          <w:sz w:val="28"/>
          <w:szCs w:val="28"/>
          <w:lang w:eastAsia="en-US"/>
        </w:rPr>
      </w:pPr>
      <w:r w:rsidRPr="00C5189F">
        <w:rPr>
          <w:rFonts w:eastAsia="Calibri"/>
          <w:sz w:val="28"/>
          <w:szCs w:val="28"/>
          <w:lang w:eastAsia="en-US"/>
        </w:rPr>
        <w:t>карти…ая, ути…ая, мощё…ая дорога</w:t>
      </w:r>
    </w:p>
    <w:p w:rsidR="00F57D50" w:rsidRPr="00C5189F" w:rsidRDefault="00F57D50" w:rsidP="00436662">
      <w:pPr>
        <w:numPr>
          <w:ilvl w:val="0"/>
          <w:numId w:val="53"/>
        </w:numPr>
        <w:spacing w:after="200" w:line="276" w:lineRule="auto"/>
        <w:jc w:val="both"/>
        <w:rPr>
          <w:rFonts w:eastAsia="Calibri"/>
          <w:sz w:val="28"/>
          <w:szCs w:val="28"/>
          <w:lang w:eastAsia="en-US"/>
        </w:rPr>
      </w:pPr>
      <w:r w:rsidRPr="00C5189F">
        <w:rPr>
          <w:rFonts w:eastAsia="Calibri"/>
          <w:sz w:val="28"/>
          <w:szCs w:val="28"/>
          <w:lang w:eastAsia="en-US"/>
        </w:rPr>
        <w:t>песча…ая, гости…ая, кожа…ая</w:t>
      </w:r>
    </w:p>
    <w:p w:rsidR="00F57D50" w:rsidRPr="00C5189F" w:rsidRDefault="00F57D50" w:rsidP="00436662">
      <w:pPr>
        <w:numPr>
          <w:ilvl w:val="0"/>
          <w:numId w:val="53"/>
        </w:numPr>
        <w:spacing w:after="200" w:line="276" w:lineRule="auto"/>
        <w:jc w:val="both"/>
        <w:rPr>
          <w:rFonts w:eastAsia="Calibri"/>
          <w:sz w:val="28"/>
          <w:szCs w:val="28"/>
          <w:lang w:eastAsia="en-US"/>
        </w:rPr>
      </w:pPr>
      <w:r w:rsidRPr="00C5189F">
        <w:rPr>
          <w:rFonts w:eastAsia="Calibri"/>
          <w:sz w:val="28"/>
          <w:szCs w:val="28"/>
          <w:lang w:eastAsia="en-US"/>
        </w:rPr>
        <w:t>клюкве…ый, особе…ый, жаре…ый в масле картофель</w:t>
      </w:r>
    </w:p>
    <w:p w:rsidR="00F57D50" w:rsidRPr="00C5189F" w:rsidRDefault="00F57D50" w:rsidP="00436662">
      <w:pPr>
        <w:numPr>
          <w:ilvl w:val="0"/>
          <w:numId w:val="53"/>
        </w:numPr>
        <w:spacing w:after="200" w:line="276" w:lineRule="auto"/>
        <w:jc w:val="both"/>
        <w:rPr>
          <w:rFonts w:eastAsia="Calibri"/>
          <w:sz w:val="28"/>
          <w:szCs w:val="28"/>
          <w:lang w:eastAsia="en-US"/>
        </w:rPr>
      </w:pPr>
      <w:r w:rsidRPr="00C5189F">
        <w:rPr>
          <w:rFonts w:eastAsia="Calibri"/>
          <w:sz w:val="28"/>
          <w:szCs w:val="28"/>
          <w:lang w:eastAsia="en-US"/>
        </w:rPr>
        <w:t>стекля…ый, деревя…ый, жаре…ый картофель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А17. В каком ряду во всех словах пропущена безударная проверяемая гласная корня?</w:t>
      </w:r>
    </w:p>
    <w:p w:rsidR="00F57D50" w:rsidRPr="00C5189F" w:rsidRDefault="00F57D50" w:rsidP="00436662">
      <w:pPr>
        <w:numPr>
          <w:ilvl w:val="0"/>
          <w:numId w:val="54"/>
        </w:numPr>
        <w:spacing w:after="200" w:line="276" w:lineRule="auto"/>
        <w:jc w:val="both"/>
        <w:rPr>
          <w:rFonts w:eastAsia="Calibri"/>
          <w:sz w:val="28"/>
          <w:szCs w:val="28"/>
          <w:lang w:eastAsia="en-US"/>
        </w:rPr>
      </w:pPr>
      <w:r w:rsidRPr="00C5189F">
        <w:rPr>
          <w:rFonts w:eastAsia="Calibri"/>
          <w:sz w:val="28"/>
          <w:szCs w:val="28"/>
          <w:lang w:eastAsia="en-US"/>
        </w:rPr>
        <w:t>Пров…ряющий, ф…лология, пол…жение</w:t>
      </w:r>
    </w:p>
    <w:p w:rsidR="00F57D50" w:rsidRPr="00C5189F" w:rsidRDefault="00F57D50" w:rsidP="00436662">
      <w:pPr>
        <w:numPr>
          <w:ilvl w:val="0"/>
          <w:numId w:val="54"/>
        </w:numPr>
        <w:spacing w:after="200" w:line="276" w:lineRule="auto"/>
        <w:jc w:val="both"/>
        <w:rPr>
          <w:rFonts w:eastAsia="Calibri"/>
          <w:sz w:val="28"/>
          <w:szCs w:val="28"/>
          <w:lang w:eastAsia="en-US"/>
        </w:rPr>
      </w:pPr>
      <w:r w:rsidRPr="00C5189F">
        <w:rPr>
          <w:rFonts w:eastAsia="Calibri"/>
          <w:sz w:val="28"/>
          <w:szCs w:val="28"/>
          <w:lang w:eastAsia="en-US"/>
        </w:rPr>
        <w:t>Бл…годарный, закр…пление, опр…делить</w:t>
      </w:r>
    </w:p>
    <w:p w:rsidR="00F57D50" w:rsidRPr="00C5189F" w:rsidRDefault="00F57D50" w:rsidP="00436662">
      <w:pPr>
        <w:numPr>
          <w:ilvl w:val="0"/>
          <w:numId w:val="54"/>
        </w:numPr>
        <w:spacing w:after="200" w:line="276" w:lineRule="auto"/>
        <w:jc w:val="both"/>
        <w:rPr>
          <w:rFonts w:eastAsia="Calibri"/>
          <w:sz w:val="28"/>
          <w:szCs w:val="28"/>
          <w:lang w:eastAsia="en-US"/>
        </w:rPr>
      </w:pPr>
      <w:r w:rsidRPr="00C5189F">
        <w:rPr>
          <w:rFonts w:eastAsia="Calibri"/>
          <w:sz w:val="28"/>
          <w:szCs w:val="28"/>
          <w:lang w:eastAsia="en-US"/>
        </w:rPr>
        <w:t>Экон…мический, приоб…дриться, изгот…вление</w:t>
      </w:r>
    </w:p>
    <w:p w:rsidR="00F57D50" w:rsidRPr="00C5189F" w:rsidRDefault="00F57D50" w:rsidP="00436662">
      <w:pPr>
        <w:numPr>
          <w:ilvl w:val="0"/>
          <w:numId w:val="54"/>
        </w:numPr>
        <w:spacing w:after="200" w:line="276" w:lineRule="auto"/>
        <w:jc w:val="both"/>
        <w:rPr>
          <w:rFonts w:eastAsia="Calibri"/>
          <w:sz w:val="28"/>
          <w:szCs w:val="28"/>
          <w:lang w:eastAsia="en-US"/>
        </w:rPr>
      </w:pPr>
      <w:r w:rsidRPr="00C5189F">
        <w:rPr>
          <w:rFonts w:eastAsia="Calibri"/>
          <w:sz w:val="28"/>
          <w:szCs w:val="28"/>
          <w:lang w:eastAsia="en-US"/>
        </w:rPr>
        <w:t>Просл…дить, расст…лать, изм…няющийся</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А18. В каком ряду во всех словах пропущена одна и та же буква?</w:t>
      </w:r>
    </w:p>
    <w:p w:rsidR="00F57D50" w:rsidRPr="00C5189F" w:rsidRDefault="00F57D50" w:rsidP="00436662">
      <w:pPr>
        <w:numPr>
          <w:ilvl w:val="0"/>
          <w:numId w:val="55"/>
        </w:numPr>
        <w:spacing w:after="200" w:line="276" w:lineRule="auto"/>
        <w:jc w:val="both"/>
        <w:rPr>
          <w:rFonts w:eastAsia="Calibri"/>
          <w:sz w:val="28"/>
          <w:szCs w:val="28"/>
          <w:lang w:eastAsia="en-US"/>
        </w:rPr>
      </w:pPr>
      <w:r w:rsidRPr="00C5189F">
        <w:rPr>
          <w:rFonts w:eastAsia="Calibri"/>
          <w:sz w:val="28"/>
          <w:szCs w:val="28"/>
          <w:lang w:eastAsia="en-US"/>
        </w:rPr>
        <w:t>Под…брать, пр…образ, н…илучший</w:t>
      </w:r>
    </w:p>
    <w:p w:rsidR="00F57D50" w:rsidRPr="00C5189F" w:rsidRDefault="00F57D50" w:rsidP="00436662">
      <w:pPr>
        <w:numPr>
          <w:ilvl w:val="0"/>
          <w:numId w:val="55"/>
        </w:numPr>
        <w:spacing w:after="200" w:line="276" w:lineRule="auto"/>
        <w:jc w:val="both"/>
        <w:rPr>
          <w:rFonts w:eastAsia="Calibri"/>
          <w:sz w:val="28"/>
          <w:szCs w:val="28"/>
          <w:lang w:eastAsia="en-US"/>
        </w:rPr>
      </w:pPr>
      <w:r w:rsidRPr="00C5189F">
        <w:rPr>
          <w:rFonts w:eastAsia="Calibri"/>
          <w:sz w:val="28"/>
          <w:szCs w:val="28"/>
          <w:lang w:eastAsia="en-US"/>
        </w:rPr>
        <w:t>Пр…обретение, пр…светлый, пр…рост</w:t>
      </w:r>
    </w:p>
    <w:p w:rsidR="00F57D50" w:rsidRPr="00C5189F" w:rsidRDefault="00F57D50" w:rsidP="00436662">
      <w:pPr>
        <w:numPr>
          <w:ilvl w:val="0"/>
          <w:numId w:val="55"/>
        </w:numPr>
        <w:spacing w:after="200" w:line="276" w:lineRule="auto"/>
        <w:jc w:val="both"/>
        <w:rPr>
          <w:rFonts w:eastAsia="Calibri"/>
          <w:sz w:val="28"/>
          <w:szCs w:val="28"/>
          <w:lang w:eastAsia="en-US"/>
        </w:rPr>
      </w:pPr>
      <w:r w:rsidRPr="00C5189F">
        <w:rPr>
          <w:rFonts w:eastAsia="Calibri"/>
          <w:sz w:val="28"/>
          <w:szCs w:val="28"/>
          <w:lang w:eastAsia="en-US"/>
        </w:rPr>
        <w:t>В…лелеять, обе…доленный, ра…грести</w:t>
      </w:r>
    </w:p>
    <w:p w:rsidR="00F57D50" w:rsidRPr="00C5189F" w:rsidRDefault="00F57D50" w:rsidP="00436662">
      <w:pPr>
        <w:numPr>
          <w:ilvl w:val="0"/>
          <w:numId w:val="55"/>
        </w:numPr>
        <w:spacing w:after="200" w:line="276" w:lineRule="auto"/>
        <w:jc w:val="both"/>
        <w:rPr>
          <w:rFonts w:eastAsia="Calibri"/>
          <w:sz w:val="28"/>
          <w:szCs w:val="28"/>
          <w:lang w:eastAsia="en-US"/>
        </w:rPr>
      </w:pPr>
      <w:r w:rsidRPr="00C5189F">
        <w:rPr>
          <w:rFonts w:eastAsia="Calibri"/>
          <w:sz w:val="28"/>
          <w:szCs w:val="28"/>
          <w:lang w:eastAsia="en-US"/>
        </w:rPr>
        <w:t>Под…ёмник, суб…ективно, выл…ешь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А19. В каком ряду в обоих словах на месте пропуска пишется буква Я?</w:t>
      </w:r>
    </w:p>
    <w:p w:rsidR="00F57D50" w:rsidRPr="00C5189F" w:rsidRDefault="00F57D50" w:rsidP="00436662">
      <w:pPr>
        <w:numPr>
          <w:ilvl w:val="0"/>
          <w:numId w:val="56"/>
        </w:numPr>
        <w:spacing w:after="200" w:line="276" w:lineRule="auto"/>
        <w:jc w:val="both"/>
        <w:rPr>
          <w:rFonts w:eastAsia="Calibri"/>
          <w:sz w:val="28"/>
          <w:szCs w:val="28"/>
          <w:lang w:eastAsia="en-US"/>
        </w:rPr>
      </w:pPr>
      <w:r w:rsidRPr="00C5189F">
        <w:rPr>
          <w:rFonts w:eastAsia="Calibri"/>
          <w:sz w:val="28"/>
          <w:szCs w:val="28"/>
          <w:lang w:eastAsia="en-US"/>
        </w:rPr>
        <w:t>Люб…щие разговаривать, пассажиры дремл…т</w:t>
      </w:r>
    </w:p>
    <w:p w:rsidR="00F57D50" w:rsidRPr="00C5189F" w:rsidRDefault="00F57D50" w:rsidP="00436662">
      <w:pPr>
        <w:numPr>
          <w:ilvl w:val="0"/>
          <w:numId w:val="56"/>
        </w:numPr>
        <w:spacing w:after="200" w:line="276" w:lineRule="auto"/>
        <w:jc w:val="both"/>
        <w:rPr>
          <w:rFonts w:eastAsia="Calibri"/>
          <w:sz w:val="28"/>
          <w:szCs w:val="28"/>
          <w:lang w:eastAsia="en-US"/>
        </w:rPr>
      </w:pPr>
      <w:r w:rsidRPr="00C5189F">
        <w:rPr>
          <w:rFonts w:eastAsia="Calibri"/>
          <w:sz w:val="28"/>
          <w:szCs w:val="28"/>
          <w:lang w:eastAsia="en-US"/>
        </w:rPr>
        <w:t>Стро…щийся дом, иголки кол…тся</w:t>
      </w:r>
    </w:p>
    <w:p w:rsidR="00F57D50" w:rsidRPr="00C5189F" w:rsidRDefault="00F57D50" w:rsidP="00436662">
      <w:pPr>
        <w:numPr>
          <w:ilvl w:val="0"/>
          <w:numId w:val="56"/>
        </w:numPr>
        <w:spacing w:after="200" w:line="276" w:lineRule="auto"/>
        <w:jc w:val="both"/>
        <w:rPr>
          <w:rFonts w:eastAsia="Calibri"/>
          <w:sz w:val="28"/>
          <w:szCs w:val="28"/>
          <w:lang w:eastAsia="en-US"/>
        </w:rPr>
      </w:pPr>
      <w:r w:rsidRPr="00C5189F">
        <w:rPr>
          <w:rFonts w:eastAsia="Calibri"/>
          <w:sz w:val="28"/>
          <w:szCs w:val="28"/>
          <w:lang w:eastAsia="en-US"/>
        </w:rPr>
        <w:t>Крас…щие вещества, травы стел…тся</w:t>
      </w:r>
    </w:p>
    <w:p w:rsidR="00F57D50" w:rsidRPr="00C5189F" w:rsidRDefault="00F57D50" w:rsidP="00436662">
      <w:pPr>
        <w:numPr>
          <w:ilvl w:val="0"/>
          <w:numId w:val="56"/>
        </w:numPr>
        <w:spacing w:after="200" w:line="276" w:lineRule="auto"/>
        <w:jc w:val="both"/>
        <w:rPr>
          <w:rFonts w:eastAsia="Calibri"/>
          <w:sz w:val="28"/>
          <w:szCs w:val="28"/>
          <w:lang w:eastAsia="en-US"/>
        </w:rPr>
      </w:pPr>
      <w:r w:rsidRPr="00C5189F">
        <w:rPr>
          <w:rFonts w:eastAsia="Calibri"/>
          <w:sz w:val="28"/>
          <w:szCs w:val="28"/>
          <w:lang w:eastAsia="en-US"/>
        </w:rPr>
        <w:t>Пен…щиеся волны, соседи разбуд..т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А20. В каком варианте ответа указаны все слова, где пропущена буква 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lastRenderedPageBreak/>
        <w:tab/>
      </w:r>
      <w:r w:rsidRPr="00C5189F">
        <w:rPr>
          <w:rFonts w:eastAsia="Calibri"/>
          <w:b/>
          <w:bCs/>
          <w:sz w:val="28"/>
          <w:szCs w:val="28"/>
          <w:lang w:eastAsia="en-US"/>
        </w:rPr>
        <w:t>А.</w:t>
      </w:r>
      <w:r w:rsidRPr="00C5189F">
        <w:rPr>
          <w:rFonts w:eastAsia="Calibri"/>
          <w:sz w:val="28"/>
          <w:szCs w:val="28"/>
          <w:lang w:eastAsia="en-US"/>
        </w:rPr>
        <w:t>успока…ваться</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b/>
          <w:bCs/>
          <w:sz w:val="28"/>
          <w:szCs w:val="28"/>
          <w:lang w:eastAsia="en-US"/>
        </w:rPr>
        <w:t>В.</w:t>
      </w:r>
      <w:r w:rsidRPr="00C5189F">
        <w:rPr>
          <w:rFonts w:eastAsia="Calibri"/>
          <w:sz w:val="28"/>
          <w:szCs w:val="28"/>
          <w:lang w:eastAsia="en-US"/>
        </w:rPr>
        <w:t>скле…вающий</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r>
      <w:r w:rsidRPr="00C5189F">
        <w:rPr>
          <w:rFonts w:eastAsia="Calibri"/>
          <w:b/>
          <w:bCs/>
          <w:sz w:val="28"/>
          <w:szCs w:val="28"/>
          <w:lang w:eastAsia="en-US"/>
        </w:rPr>
        <w:t>Б.</w:t>
      </w:r>
      <w:r w:rsidRPr="00C5189F">
        <w:rPr>
          <w:rFonts w:eastAsia="Calibri"/>
          <w:sz w:val="28"/>
          <w:szCs w:val="28"/>
          <w:lang w:eastAsia="en-US"/>
        </w:rPr>
        <w:t>отрасл…вой</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b/>
          <w:bCs/>
          <w:sz w:val="28"/>
          <w:szCs w:val="28"/>
          <w:lang w:eastAsia="en-US"/>
        </w:rPr>
        <w:t>Г.</w:t>
      </w:r>
      <w:r w:rsidRPr="00C5189F">
        <w:rPr>
          <w:rFonts w:eastAsia="Calibri"/>
          <w:sz w:val="28"/>
          <w:szCs w:val="28"/>
          <w:lang w:eastAsia="en-US"/>
        </w:rPr>
        <w:t xml:space="preserve"> ткан…вый</w:t>
      </w:r>
    </w:p>
    <w:p w:rsidR="00F57D50" w:rsidRPr="00C5189F" w:rsidRDefault="00F57D50" w:rsidP="00436662">
      <w:pPr>
        <w:numPr>
          <w:ilvl w:val="0"/>
          <w:numId w:val="57"/>
        </w:numPr>
        <w:spacing w:after="200" w:line="276" w:lineRule="auto"/>
        <w:jc w:val="both"/>
        <w:rPr>
          <w:rFonts w:eastAsia="Calibri"/>
          <w:sz w:val="28"/>
          <w:szCs w:val="28"/>
          <w:lang w:eastAsia="en-US"/>
        </w:rPr>
      </w:pPr>
      <w:r w:rsidRPr="00C5189F">
        <w:rPr>
          <w:rFonts w:eastAsia="Calibri"/>
          <w:sz w:val="28"/>
          <w:szCs w:val="28"/>
          <w:lang w:eastAsia="en-US"/>
        </w:rPr>
        <w:t>А, Б, Г</w:t>
      </w:r>
    </w:p>
    <w:p w:rsidR="00F57D50" w:rsidRPr="00C5189F" w:rsidRDefault="00F57D50" w:rsidP="00436662">
      <w:pPr>
        <w:numPr>
          <w:ilvl w:val="0"/>
          <w:numId w:val="57"/>
        </w:numPr>
        <w:spacing w:after="200" w:line="276" w:lineRule="auto"/>
        <w:jc w:val="both"/>
        <w:rPr>
          <w:rFonts w:eastAsia="Calibri"/>
          <w:sz w:val="28"/>
          <w:szCs w:val="28"/>
          <w:lang w:eastAsia="en-US"/>
        </w:rPr>
      </w:pPr>
      <w:r w:rsidRPr="00C5189F">
        <w:rPr>
          <w:rFonts w:eastAsia="Calibri"/>
          <w:sz w:val="28"/>
          <w:szCs w:val="28"/>
          <w:lang w:eastAsia="en-US"/>
        </w:rPr>
        <w:t>А, Б, В</w:t>
      </w:r>
    </w:p>
    <w:p w:rsidR="00F57D50" w:rsidRPr="00C5189F" w:rsidRDefault="00F57D50" w:rsidP="00436662">
      <w:pPr>
        <w:numPr>
          <w:ilvl w:val="0"/>
          <w:numId w:val="57"/>
        </w:numPr>
        <w:spacing w:after="200" w:line="276" w:lineRule="auto"/>
        <w:jc w:val="both"/>
        <w:rPr>
          <w:rFonts w:eastAsia="Calibri"/>
          <w:sz w:val="28"/>
          <w:szCs w:val="28"/>
          <w:lang w:eastAsia="en-US"/>
        </w:rPr>
      </w:pPr>
      <w:r w:rsidRPr="00C5189F">
        <w:rPr>
          <w:rFonts w:eastAsia="Calibri"/>
          <w:sz w:val="28"/>
          <w:szCs w:val="28"/>
          <w:lang w:eastAsia="en-US"/>
        </w:rPr>
        <w:t>В, Г</w:t>
      </w:r>
    </w:p>
    <w:p w:rsidR="00F57D50" w:rsidRPr="00C5189F" w:rsidRDefault="00F57D50" w:rsidP="00436662">
      <w:pPr>
        <w:numPr>
          <w:ilvl w:val="0"/>
          <w:numId w:val="57"/>
        </w:numPr>
        <w:spacing w:after="200" w:line="276" w:lineRule="auto"/>
        <w:jc w:val="both"/>
        <w:rPr>
          <w:rFonts w:eastAsia="Calibri"/>
          <w:sz w:val="28"/>
          <w:szCs w:val="28"/>
          <w:lang w:eastAsia="en-US"/>
        </w:rPr>
      </w:pPr>
      <w:r w:rsidRPr="00C5189F">
        <w:rPr>
          <w:rFonts w:eastAsia="Calibri"/>
          <w:sz w:val="28"/>
          <w:szCs w:val="28"/>
          <w:lang w:eastAsia="en-US"/>
        </w:rPr>
        <w:t>А, В</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А21. В каком предложении НЕ со словом пишется </w:t>
      </w:r>
      <w:r w:rsidRPr="00C5189F">
        <w:rPr>
          <w:rFonts w:eastAsia="Calibri"/>
          <w:b/>
          <w:bCs/>
          <w:sz w:val="28"/>
          <w:szCs w:val="28"/>
          <w:u w:val="single"/>
          <w:lang w:eastAsia="en-US"/>
        </w:rPr>
        <w:t>раздельно</w:t>
      </w:r>
      <w:r w:rsidRPr="00C5189F">
        <w:rPr>
          <w:rFonts w:eastAsia="Calibri"/>
          <w:b/>
          <w:bCs/>
          <w:sz w:val="28"/>
          <w:szCs w:val="28"/>
          <w:lang w:eastAsia="en-US"/>
        </w:rPr>
        <w:t>?</w:t>
      </w:r>
    </w:p>
    <w:p w:rsidR="00F57D50" w:rsidRPr="00C5189F" w:rsidRDefault="00F57D50" w:rsidP="00436662">
      <w:pPr>
        <w:numPr>
          <w:ilvl w:val="0"/>
          <w:numId w:val="58"/>
        </w:numPr>
        <w:spacing w:after="200" w:line="276" w:lineRule="auto"/>
        <w:jc w:val="both"/>
        <w:rPr>
          <w:rFonts w:eastAsia="Calibri"/>
          <w:sz w:val="28"/>
          <w:szCs w:val="28"/>
          <w:lang w:eastAsia="en-US"/>
        </w:rPr>
      </w:pPr>
      <w:r w:rsidRPr="00C5189F">
        <w:rPr>
          <w:rFonts w:eastAsia="Calibri"/>
          <w:sz w:val="28"/>
          <w:szCs w:val="28"/>
          <w:lang w:eastAsia="en-US"/>
        </w:rPr>
        <w:t>Почти (не)заметная серая птичка вспорхнула из куста.</w:t>
      </w:r>
    </w:p>
    <w:p w:rsidR="00F57D50" w:rsidRPr="00C5189F" w:rsidRDefault="00F57D50" w:rsidP="00436662">
      <w:pPr>
        <w:numPr>
          <w:ilvl w:val="0"/>
          <w:numId w:val="58"/>
        </w:numPr>
        <w:spacing w:after="200" w:line="276" w:lineRule="auto"/>
        <w:jc w:val="both"/>
        <w:rPr>
          <w:rFonts w:eastAsia="Calibri"/>
          <w:sz w:val="28"/>
          <w:szCs w:val="28"/>
          <w:lang w:eastAsia="en-US"/>
        </w:rPr>
      </w:pPr>
      <w:r w:rsidRPr="00C5189F">
        <w:rPr>
          <w:rFonts w:eastAsia="Calibri"/>
          <w:sz w:val="28"/>
          <w:szCs w:val="28"/>
          <w:lang w:eastAsia="en-US"/>
        </w:rPr>
        <w:t>(Не)вдалеке от дома начинался лес.</w:t>
      </w:r>
    </w:p>
    <w:p w:rsidR="00F57D50" w:rsidRPr="00C5189F" w:rsidRDefault="00F57D50" w:rsidP="00436662">
      <w:pPr>
        <w:numPr>
          <w:ilvl w:val="0"/>
          <w:numId w:val="58"/>
        </w:numPr>
        <w:spacing w:after="200" w:line="276" w:lineRule="auto"/>
        <w:jc w:val="both"/>
        <w:rPr>
          <w:rFonts w:eastAsia="Calibri"/>
          <w:sz w:val="28"/>
          <w:szCs w:val="28"/>
          <w:lang w:eastAsia="en-US"/>
        </w:rPr>
      </w:pPr>
      <w:r w:rsidRPr="00C5189F">
        <w:rPr>
          <w:rFonts w:eastAsia="Calibri"/>
          <w:sz w:val="28"/>
          <w:szCs w:val="28"/>
          <w:lang w:eastAsia="en-US"/>
        </w:rPr>
        <w:t>(Не)распроданные игрушки уценили.</w:t>
      </w:r>
    </w:p>
    <w:p w:rsidR="00F57D50" w:rsidRPr="00C5189F" w:rsidRDefault="00F57D50" w:rsidP="00436662">
      <w:pPr>
        <w:numPr>
          <w:ilvl w:val="0"/>
          <w:numId w:val="58"/>
        </w:numPr>
        <w:spacing w:after="200" w:line="276" w:lineRule="auto"/>
        <w:jc w:val="both"/>
        <w:rPr>
          <w:rFonts w:eastAsia="Calibri"/>
          <w:sz w:val="28"/>
          <w:szCs w:val="28"/>
          <w:lang w:eastAsia="en-US"/>
        </w:rPr>
      </w:pPr>
      <w:r w:rsidRPr="00C5189F">
        <w:rPr>
          <w:rFonts w:eastAsia="Calibri"/>
          <w:sz w:val="28"/>
          <w:szCs w:val="28"/>
          <w:lang w:eastAsia="en-US"/>
        </w:rPr>
        <w:t xml:space="preserve">Дуня (не)лишена обаяния.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А22. В каком предложении оба выделенных слова пишутся </w:t>
      </w:r>
      <w:r w:rsidRPr="00C5189F">
        <w:rPr>
          <w:rFonts w:eastAsia="Calibri"/>
          <w:b/>
          <w:bCs/>
          <w:sz w:val="28"/>
          <w:szCs w:val="28"/>
          <w:u w:val="single"/>
          <w:lang w:eastAsia="en-US"/>
        </w:rPr>
        <w:t>слитно</w:t>
      </w:r>
      <w:r w:rsidRPr="00C5189F">
        <w:rPr>
          <w:rFonts w:eastAsia="Calibri"/>
          <w:b/>
          <w:bCs/>
          <w:sz w:val="28"/>
          <w:szCs w:val="28"/>
          <w:lang w:eastAsia="en-US"/>
        </w:rPr>
        <w:t>?</w:t>
      </w:r>
    </w:p>
    <w:p w:rsidR="00F57D50" w:rsidRPr="00C5189F" w:rsidRDefault="00F57D50" w:rsidP="00436662">
      <w:pPr>
        <w:numPr>
          <w:ilvl w:val="0"/>
          <w:numId w:val="59"/>
        </w:numPr>
        <w:spacing w:after="200" w:line="276" w:lineRule="auto"/>
        <w:jc w:val="both"/>
        <w:rPr>
          <w:rFonts w:eastAsia="Calibri"/>
          <w:sz w:val="28"/>
          <w:szCs w:val="28"/>
          <w:lang w:eastAsia="en-US"/>
        </w:rPr>
      </w:pPr>
      <w:r w:rsidRPr="00C5189F">
        <w:rPr>
          <w:rFonts w:eastAsia="Calibri"/>
          <w:sz w:val="28"/>
          <w:szCs w:val="28"/>
          <w:lang w:eastAsia="en-US"/>
        </w:rPr>
        <w:t>(И)ТАК, подытожим всё сказанное: лес – наш целитель, наше богатство и, (НА)КОНЕЦ, лучший наряд земли.</w:t>
      </w:r>
    </w:p>
    <w:p w:rsidR="00F57D50" w:rsidRPr="00C5189F" w:rsidRDefault="00F57D50" w:rsidP="00436662">
      <w:pPr>
        <w:numPr>
          <w:ilvl w:val="0"/>
          <w:numId w:val="59"/>
        </w:numPr>
        <w:spacing w:after="200" w:line="276" w:lineRule="auto"/>
        <w:jc w:val="both"/>
        <w:rPr>
          <w:rFonts w:eastAsia="Calibri"/>
          <w:sz w:val="28"/>
          <w:szCs w:val="28"/>
          <w:lang w:eastAsia="en-US"/>
        </w:rPr>
      </w:pPr>
      <w:r w:rsidRPr="00C5189F">
        <w:rPr>
          <w:rFonts w:eastAsia="Calibri"/>
          <w:sz w:val="28"/>
          <w:szCs w:val="28"/>
          <w:lang w:eastAsia="en-US"/>
        </w:rPr>
        <w:t>Надо было дождаться Семёнова во ЧТО(БЫ) то ни стало, (ПО)ТОМУ что его приезд решал многое.</w:t>
      </w:r>
    </w:p>
    <w:p w:rsidR="00F57D50" w:rsidRPr="00C5189F" w:rsidRDefault="00F57D50" w:rsidP="00436662">
      <w:pPr>
        <w:numPr>
          <w:ilvl w:val="0"/>
          <w:numId w:val="59"/>
        </w:numPr>
        <w:spacing w:after="200" w:line="276" w:lineRule="auto"/>
        <w:jc w:val="both"/>
        <w:rPr>
          <w:rFonts w:eastAsia="Calibri"/>
          <w:sz w:val="28"/>
          <w:szCs w:val="28"/>
          <w:lang w:eastAsia="en-US"/>
        </w:rPr>
      </w:pPr>
      <w:r w:rsidRPr="00C5189F">
        <w:rPr>
          <w:rFonts w:eastAsia="Calibri"/>
          <w:sz w:val="28"/>
          <w:szCs w:val="28"/>
          <w:lang w:eastAsia="en-US"/>
        </w:rPr>
        <w:t>Небо хмурилось ТАК(ЖЕ), как и вчера, море штормило, (ПО)ЭТОМУ прогулку на катере пришлось отложить.</w:t>
      </w:r>
    </w:p>
    <w:p w:rsidR="00F57D50" w:rsidRPr="00C5189F" w:rsidRDefault="00F57D50" w:rsidP="00436662">
      <w:pPr>
        <w:numPr>
          <w:ilvl w:val="0"/>
          <w:numId w:val="59"/>
        </w:numPr>
        <w:spacing w:after="200" w:line="276" w:lineRule="auto"/>
        <w:jc w:val="both"/>
        <w:rPr>
          <w:rFonts w:eastAsia="Calibri"/>
          <w:sz w:val="28"/>
          <w:szCs w:val="28"/>
          <w:lang w:eastAsia="en-US"/>
        </w:rPr>
      </w:pPr>
      <w:r w:rsidRPr="00C5189F">
        <w:rPr>
          <w:rFonts w:eastAsia="Calibri"/>
          <w:sz w:val="28"/>
          <w:szCs w:val="28"/>
          <w:lang w:eastAsia="en-US"/>
        </w:rPr>
        <w:t>(В)ТЕЧЕНИЕ прошлого лета мне пришлось жить в старинной подмосковной усадьбе, (ПРИ)ТОМ она не была похожа на обычные усадьбы.</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А23.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32"/>
          <w:szCs w:val="32"/>
          <w:lang w:eastAsia="en-US"/>
        </w:rPr>
      </w:pPr>
      <w:r w:rsidRPr="00C5189F">
        <w:rPr>
          <w:rFonts w:eastAsia="Calibri"/>
          <w:i/>
          <w:iCs/>
          <w:sz w:val="32"/>
          <w:szCs w:val="32"/>
          <w:lang w:eastAsia="en-US"/>
        </w:rPr>
        <w:tab/>
        <w:t>В числе чудаков (1) живших в Москве в грибоедовские времена (2) был человек (3) описанный в комедии «Горе от ума» под именем (4) Максима Петровича.</w:t>
      </w:r>
    </w:p>
    <w:p w:rsidR="00F57D50" w:rsidRPr="00C5189F" w:rsidRDefault="00F57D50" w:rsidP="00436662">
      <w:pPr>
        <w:numPr>
          <w:ilvl w:val="0"/>
          <w:numId w:val="60"/>
        </w:numPr>
        <w:spacing w:after="200" w:line="276" w:lineRule="auto"/>
        <w:jc w:val="both"/>
        <w:rPr>
          <w:rFonts w:eastAsia="Calibri"/>
          <w:sz w:val="28"/>
          <w:szCs w:val="28"/>
          <w:lang w:eastAsia="en-US"/>
        </w:rPr>
      </w:pPr>
      <w:r w:rsidRPr="00C5189F">
        <w:rPr>
          <w:rFonts w:eastAsia="Calibri"/>
          <w:sz w:val="28"/>
          <w:szCs w:val="28"/>
          <w:lang w:eastAsia="en-US"/>
        </w:rPr>
        <w:t>1, 3</w:t>
      </w:r>
    </w:p>
    <w:p w:rsidR="00F57D50" w:rsidRPr="00C5189F" w:rsidRDefault="00F57D50" w:rsidP="00436662">
      <w:pPr>
        <w:numPr>
          <w:ilvl w:val="0"/>
          <w:numId w:val="60"/>
        </w:numPr>
        <w:spacing w:after="200" w:line="276" w:lineRule="auto"/>
        <w:jc w:val="both"/>
        <w:rPr>
          <w:rFonts w:eastAsia="Calibri"/>
          <w:sz w:val="28"/>
          <w:szCs w:val="28"/>
          <w:lang w:eastAsia="en-US"/>
        </w:rPr>
      </w:pPr>
      <w:r w:rsidRPr="00C5189F">
        <w:rPr>
          <w:rFonts w:eastAsia="Calibri"/>
          <w:sz w:val="28"/>
          <w:szCs w:val="28"/>
          <w:lang w:eastAsia="en-US"/>
        </w:rPr>
        <w:t>2, 3, 4</w:t>
      </w:r>
    </w:p>
    <w:p w:rsidR="00F57D50" w:rsidRPr="00C5189F" w:rsidRDefault="00F57D50" w:rsidP="00436662">
      <w:pPr>
        <w:numPr>
          <w:ilvl w:val="0"/>
          <w:numId w:val="60"/>
        </w:numPr>
        <w:spacing w:after="200" w:line="276" w:lineRule="auto"/>
        <w:jc w:val="both"/>
        <w:rPr>
          <w:rFonts w:eastAsia="Calibri"/>
          <w:sz w:val="28"/>
          <w:szCs w:val="28"/>
          <w:lang w:eastAsia="en-US"/>
        </w:rPr>
      </w:pPr>
      <w:r w:rsidRPr="00C5189F">
        <w:rPr>
          <w:rFonts w:eastAsia="Calibri"/>
          <w:sz w:val="28"/>
          <w:szCs w:val="28"/>
          <w:lang w:eastAsia="en-US"/>
        </w:rPr>
        <w:t>1, 2, 3</w:t>
      </w:r>
    </w:p>
    <w:p w:rsidR="00F57D50" w:rsidRPr="00C5189F" w:rsidRDefault="00F57D50" w:rsidP="00436662">
      <w:pPr>
        <w:numPr>
          <w:ilvl w:val="0"/>
          <w:numId w:val="60"/>
        </w:numPr>
        <w:spacing w:after="200" w:line="276" w:lineRule="auto"/>
        <w:jc w:val="both"/>
        <w:rPr>
          <w:rFonts w:eastAsia="Calibri"/>
          <w:sz w:val="28"/>
          <w:szCs w:val="28"/>
          <w:lang w:eastAsia="en-US"/>
        </w:rPr>
      </w:pPr>
      <w:r w:rsidRPr="00C5189F">
        <w:rPr>
          <w:rFonts w:eastAsia="Calibri"/>
          <w:sz w:val="28"/>
          <w:szCs w:val="28"/>
          <w:lang w:eastAsia="en-US"/>
        </w:rPr>
        <w:t>2, 4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А24. Укажите предложение, в котором нужно поставить </w:t>
      </w:r>
      <w:r w:rsidRPr="00C5189F">
        <w:rPr>
          <w:rFonts w:eastAsia="Calibri"/>
          <w:b/>
          <w:bCs/>
          <w:sz w:val="28"/>
          <w:szCs w:val="28"/>
          <w:u w:val="single"/>
          <w:lang w:eastAsia="en-US"/>
        </w:rPr>
        <w:t>одну</w:t>
      </w:r>
      <w:r w:rsidRPr="00C5189F">
        <w:rPr>
          <w:rFonts w:eastAsia="Calibri"/>
          <w:b/>
          <w:bCs/>
          <w:sz w:val="28"/>
          <w:szCs w:val="28"/>
          <w:lang w:eastAsia="en-US"/>
        </w:rPr>
        <w:t xml:space="preserve"> запятую.</w:t>
      </w:r>
    </w:p>
    <w:p w:rsidR="00F57D50" w:rsidRPr="00C5189F" w:rsidRDefault="00F57D50" w:rsidP="00436662">
      <w:pPr>
        <w:numPr>
          <w:ilvl w:val="0"/>
          <w:numId w:val="61"/>
        </w:numPr>
        <w:spacing w:after="200" w:line="276" w:lineRule="auto"/>
        <w:jc w:val="both"/>
        <w:rPr>
          <w:rFonts w:eastAsia="Calibri"/>
          <w:sz w:val="28"/>
          <w:szCs w:val="28"/>
          <w:lang w:eastAsia="en-US"/>
        </w:rPr>
      </w:pPr>
      <w:r w:rsidRPr="00C5189F">
        <w:rPr>
          <w:rFonts w:eastAsia="Calibri"/>
          <w:sz w:val="28"/>
          <w:szCs w:val="28"/>
          <w:lang w:eastAsia="en-US"/>
        </w:rPr>
        <w:lastRenderedPageBreak/>
        <w:t>Работа шла быстро и весело и была вовремя закончена.</w:t>
      </w:r>
    </w:p>
    <w:p w:rsidR="00F57D50" w:rsidRPr="00C5189F" w:rsidRDefault="00F57D50" w:rsidP="00436662">
      <w:pPr>
        <w:numPr>
          <w:ilvl w:val="0"/>
          <w:numId w:val="61"/>
        </w:numPr>
        <w:spacing w:after="200" w:line="276" w:lineRule="auto"/>
        <w:jc w:val="both"/>
        <w:rPr>
          <w:rFonts w:eastAsia="Calibri"/>
          <w:sz w:val="28"/>
          <w:szCs w:val="28"/>
          <w:lang w:eastAsia="en-US"/>
        </w:rPr>
      </w:pPr>
      <w:r w:rsidRPr="00C5189F">
        <w:rPr>
          <w:rFonts w:eastAsia="Calibri"/>
          <w:sz w:val="28"/>
          <w:szCs w:val="28"/>
          <w:lang w:eastAsia="en-US"/>
        </w:rPr>
        <w:t>Причастия способны как образно описать предмет или явление так и представить его признак в динамике.</w:t>
      </w:r>
    </w:p>
    <w:p w:rsidR="00F57D50" w:rsidRPr="00C5189F" w:rsidRDefault="00F57D50" w:rsidP="00436662">
      <w:pPr>
        <w:numPr>
          <w:ilvl w:val="0"/>
          <w:numId w:val="61"/>
        </w:numPr>
        <w:spacing w:after="200" w:line="276" w:lineRule="auto"/>
        <w:jc w:val="both"/>
        <w:rPr>
          <w:rFonts w:eastAsia="Calibri"/>
          <w:sz w:val="28"/>
          <w:szCs w:val="28"/>
          <w:lang w:eastAsia="en-US"/>
        </w:rPr>
      </w:pPr>
      <w:r w:rsidRPr="00C5189F">
        <w:rPr>
          <w:rFonts w:eastAsia="Calibri"/>
          <w:sz w:val="28"/>
          <w:szCs w:val="28"/>
          <w:lang w:eastAsia="en-US"/>
        </w:rPr>
        <w:t xml:space="preserve">Алогичность соединения слов создаёт особый психологический эффект и приковывает внимание читателя и усиливает образность. </w:t>
      </w:r>
    </w:p>
    <w:p w:rsidR="00F57D50" w:rsidRPr="00C5189F" w:rsidRDefault="00F57D50" w:rsidP="00436662">
      <w:pPr>
        <w:numPr>
          <w:ilvl w:val="0"/>
          <w:numId w:val="61"/>
        </w:numPr>
        <w:spacing w:after="200" w:line="276" w:lineRule="auto"/>
        <w:jc w:val="both"/>
        <w:rPr>
          <w:rFonts w:eastAsia="Calibri"/>
          <w:sz w:val="28"/>
          <w:szCs w:val="28"/>
          <w:lang w:eastAsia="en-US"/>
        </w:rPr>
      </w:pPr>
      <w:r w:rsidRPr="00C5189F">
        <w:rPr>
          <w:rFonts w:eastAsia="Calibri"/>
          <w:sz w:val="28"/>
          <w:szCs w:val="28"/>
          <w:lang w:eastAsia="en-US"/>
        </w:rPr>
        <w:t>Довольно скоро он обжился в этом районе да подружился с соседями.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А25. Как объяснить постановку двоеточия в данном предложении?</w:t>
      </w:r>
    </w:p>
    <w:p w:rsidR="00F57D50" w:rsidRPr="00C5189F" w:rsidRDefault="00F57D50" w:rsidP="00F57D50">
      <w:pPr>
        <w:jc w:val="both"/>
        <w:rPr>
          <w:rFonts w:eastAsia="Calibri"/>
          <w:i/>
          <w:iCs/>
          <w:sz w:val="28"/>
          <w:szCs w:val="28"/>
          <w:lang w:eastAsia="en-US"/>
        </w:rPr>
      </w:pPr>
      <w:r w:rsidRPr="00C5189F">
        <w:rPr>
          <w:rFonts w:eastAsia="Calibri"/>
          <w:sz w:val="28"/>
          <w:szCs w:val="28"/>
          <w:lang w:eastAsia="en-US"/>
        </w:rPr>
        <w:tab/>
      </w:r>
      <w:r w:rsidRPr="00C5189F">
        <w:rPr>
          <w:rFonts w:eastAsia="Calibri"/>
          <w:i/>
          <w:iCs/>
          <w:sz w:val="28"/>
          <w:szCs w:val="28"/>
          <w:lang w:eastAsia="en-US"/>
        </w:rPr>
        <w:t>Жизнь в Марьине текла своим порядком: Аркадий сибаритствовал, Базаров работал.</w:t>
      </w:r>
    </w:p>
    <w:p w:rsidR="00F57D50" w:rsidRPr="00C5189F" w:rsidRDefault="00F57D50" w:rsidP="00436662">
      <w:pPr>
        <w:numPr>
          <w:ilvl w:val="0"/>
          <w:numId w:val="62"/>
        </w:numPr>
        <w:spacing w:after="200" w:line="276" w:lineRule="auto"/>
        <w:jc w:val="both"/>
        <w:rPr>
          <w:rFonts w:eastAsia="Calibri"/>
          <w:sz w:val="28"/>
          <w:szCs w:val="28"/>
          <w:lang w:eastAsia="en-US"/>
        </w:rPr>
      </w:pPr>
      <w:r w:rsidRPr="00C5189F">
        <w:rPr>
          <w:rFonts w:eastAsia="Calibri"/>
          <w:sz w:val="28"/>
          <w:szCs w:val="28"/>
          <w:lang w:eastAsia="en-US"/>
        </w:rPr>
        <w:t>Обобщающее слово стоит перед однородными членами предложения.</w:t>
      </w:r>
    </w:p>
    <w:p w:rsidR="00F57D50" w:rsidRPr="00C5189F" w:rsidRDefault="00F57D50" w:rsidP="00436662">
      <w:pPr>
        <w:numPr>
          <w:ilvl w:val="0"/>
          <w:numId w:val="62"/>
        </w:numPr>
        <w:spacing w:after="200" w:line="276" w:lineRule="auto"/>
        <w:jc w:val="both"/>
        <w:rPr>
          <w:rFonts w:eastAsia="Calibri"/>
          <w:sz w:val="28"/>
          <w:szCs w:val="28"/>
          <w:lang w:eastAsia="en-US"/>
        </w:rPr>
      </w:pPr>
      <w:r w:rsidRPr="00C5189F">
        <w:rPr>
          <w:rFonts w:eastAsia="Calibri"/>
          <w:sz w:val="28"/>
          <w:szCs w:val="28"/>
          <w:lang w:eastAsia="en-US"/>
        </w:rPr>
        <w:t>Первая часть бессоюзного сложного предложения указывает на условие того, о чём говорится во второй части.</w:t>
      </w:r>
    </w:p>
    <w:p w:rsidR="00F57D50" w:rsidRPr="00C5189F" w:rsidRDefault="00F57D50" w:rsidP="00436662">
      <w:pPr>
        <w:numPr>
          <w:ilvl w:val="0"/>
          <w:numId w:val="62"/>
        </w:numPr>
        <w:spacing w:after="200" w:line="276" w:lineRule="auto"/>
        <w:jc w:val="both"/>
        <w:rPr>
          <w:rFonts w:eastAsia="Calibri"/>
          <w:sz w:val="28"/>
          <w:szCs w:val="28"/>
          <w:lang w:eastAsia="en-US"/>
        </w:rPr>
      </w:pPr>
      <w:r w:rsidRPr="00C5189F">
        <w:rPr>
          <w:rFonts w:eastAsia="Calibri"/>
          <w:sz w:val="28"/>
          <w:szCs w:val="28"/>
          <w:lang w:eastAsia="en-US"/>
        </w:rPr>
        <w:t xml:space="preserve">Вторая часть бессоюзного сложного предложения указывает на причину того, о чём говорится в первой части. </w:t>
      </w:r>
    </w:p>
    <w:p w:rsidR="00F57D50" w:rsidRPr="00C5189F" w:rsidRDefault="00F57D50" w:rsidP="00436662">
      <w:pPr>
        <w:numPr>
          <w:ilvl w:val="0"/>
          <w:numId w:val="62"/>
        </w:numPr>
        <w:spacing w:after="200" w:line="276" w:lineRule="auto"/>
        <w:jc w:val="both"/>
        <w:rPr>
          <w:rFonts w:eastAsia="Calibri"/>
          <w:sz w:val="28"/>
          <w:szCs w:val="28"/>
          <w:lang w:eastAsia="en-US"/>
        </w:rPr>
      </w:pPr>
      <w:r w:rsidRPr="00C5189F">
        <w:rPr>
          <w:rFonts w:eastAsia="Calibri"/>
          <w:sz w:val="28"/>
          <w:szCs w:val="28"/>
          <w:lang w:eastAsia="en-US"/>
        </w:rPr>
        <w:t>Вторая часть бессоюзного сложного предложения поясняет, раскрывает содержание первой части.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А26.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У некоторых видов тропических и субтропических рыб на голове имеется присоска (1) с помощью (2) которой (3) они прикрепляются (4) к самым различным животным.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2,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А27. Прочитайте текст.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both"/>
              <w:rPr>
                <w:rFonts w:eastAsia="Calibri"/>
                <w:i/>
                <w:iCs/>
                <w:sz w:val="28"/>
                <w:szCs w:val="28"/>
                <w:lang w:eastAsia="en-US"/>
              </w:rPr>
            </w:pPr>
            <w:r w:rsidRPr="00C5189F">
              <w:rPr>
                <w:rFonts w:eastAsia="Calibri"/>
                <w:i/>
                <w:iCs/>
                <w:sz w:val="28"/>
                <w:szCs w:val="28"/>
                <w:lang w:eastAsia="en-US"/>
              </w:rPr>
              <w:t>Желание человека подняться в воздушное пространство и передвигаться в нём как идея существует очень давно. Основную роль в возникновении подобного желания и в первых попытках его осуществления сыграло существование на земле птиц и летающих насекомых. Возможность подняться в воздух, возможность двигаться в воздушном океане без точки опоры на земле, естественно, казалось человеку осуществимой лишь при условии, что он овладеет теми же приспособлениями для полёта, которыми располагает птица.</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В каком из приведенных ниже предложений </w:t>
      </w:r>
      <w:r w:rsidRPr="00C5189F">
        <w:rPr>
          <w:rFonts w:eastAsia="Calibri"/>
          <w:b/>
          <w:bCs/>
          <w:sz w:val="28"/>
          <w:szCs w:val="28"/>
          <w:u w:val="single"/>
          <w:lang w:eastAsia="en-US"/>
        </w:rPr>
        <w:t>верно</w:t>
      </w:r>
      <w:r w:rsidRPr="00C5189F">
        <w:rPr>
          <w:rFonts w:eastAsia="Calibri"/>
          <w:b/>
          <w:bCs/>
          <w:sz w:val="28"/>
          <w:szCs w:val="28"/>
          <w:lang w:eastAsia="en-US"/>
        </w:rPr>
        <w:t xml:space="preserve"> передана главная информация, содержащаяся в тексте?</w:t>
      </w:r>
    </w:p>
    <w:p w:rsidR="00F57D50" w:rsidRPr="00C5189F" w:rsidRDefault="00F57D50" w:rsidP="00436662">
      <w:pPr>
        <w:numPr>
          <w:ilvl w:val="0"/>
          <w:numId w:val="63"/>
        </w:numPr>
        <w:spacing w:after="200" w:line="276" w:lineRule="auto"/>
        <w:jc w:val="both"/>
        <w:rPr>
          <w:rFonts w:eastAsia="Calibri"/>
          <w:sz w:val="28"/>
          <w:szCs w:val="28"/>
          <w:lang w:eastAsia="en-US"/>
        </w:rPr>
      </w:pPr>
      <w:r w:rsidRPr="00C5189F">
        <w:rPr>
          <w:rFonts w:eastAsia="Calibri"/>
          <w:sz w:val="28"/>
          <w:szCs w:val="28"/>
          <w:lang w:eastAsia="en-US"/>
        </w:rPr>
        <w:lastRenderedPageBreak/>
        <w:t>Основную роль в возникновении желания человека летать сыграли летающие насекомые.</w:t>
      </w:r>
    </w:p>
    <w:p w:rsidR="00F57D50" w:rsidRPr="00C5189F" w:rsidRDefault="00F57D50" w:rsidP="00436662">
      <w:pPr>
        <w:numPr>
          <w:ilvl w:val="0"/>
          <w:numId w:val="63"/>
        </w:numPr>
        <w:spacing w:after="200" w:line="276" w:lineRule="auto"/>
        <w:jc w:val="both"/>
        <w:rPr>
          <w:rFonts w:eastAsia="Calibri"/>
          <w:sz w:val="28"/>
          <w:szCs w:val="28"/>
          <w:lang w:eastAsia="en-US"/>
        </w:rPr>
      </w:pPr>
      <w:r w:rsidRPr="00C5189F">
        <w:rPr>
          <w:rFonts w:eastAsia="Calibri"/>
          <w:sz w:val="28"/>
          <w:szCs w:val="28"/>
          <w:lang w:eastAsia="en-US"/>
        </w:rPr>
        <w:t xml:space="preserve">Мечта летать казалась человеку осуществимой только при условии овладения теми приспособлениями для полёта, что есть у птицы. </w:t>
      </w:r>
    </w:p>
    <w:p w:rsidR="00F57D50" w:rsidRPr="00C5189F" w:rsidRDefault="00F57D50" w:rsidP="00436662">
      <w:pPr>
        <w:numPr>
          <w:ilvl w:val="0"/>
          <w:numId w:val="63"/>
        </w:numPr>
        <w:spacing w:after="200" w:line="276" w:lineRule="auto"/>
        <w:jc w:val="both"/>
        <w:rPr>
          <w:rFonts w:eastAsia="Calibri"/>
          <w:sz w:val="28"/>
          <w:szCs w:val="28"/>
          <w:lang w:eastAsia="en-US"/>
        </w:rPr>
      </w:pPr>
      <w:r w:rsidRPr="00C5189F">
        <w:rPr>
          <w:rFonts w:eastAsia="Calibri"/>
          <w:sz w:val="28"/>
          <w:szCs w:val="28"/>
          <w:lang w:eastAsia="en-US"/>
        </w:rPr>
        <w:t>Мечта человека передвигаться по воздуху существует очень давно, и люди делали всё возможное для её осуществления.</w:t>
      </w:r>
    </w:p>
    <w:p w:rsidR="00F57D50" w:rsidRPr="00C5189F" w:rsidRDefault="00F57D50" w:rsidP="00436662">
      <w:pPr>
        <w:numPr>
          <w:ilvl w:val="0"/>
          <w:numId w:val="63"/>
        </w:numPr>
        <w:spacing w:after="200" w:line="276" w:lineRule="auto"/>
        <w:jc w:val="both"/>
        <w:rPr>
          <w:rFonts w:eastAsia="Calibri"/>
          <w:sz w:val="28"/>
          <w:szCs w:val="28"/>
          <w:lang w:eastAsia="en-US"/>
        </w:rPr>
      </w:pPr>
      <w:r w:rsidRPr="00C5189F">
        <w:rPr>
          <w:rFonts w:eastAsia="Calibri"/>
          <w:sz w:val="28"/>
          <w:szCs w:val="28"/>
          <w:lang w:eastAsia="en-US"/>
        </w:rPr>
        <w:t>Человек давно мечтал двигаться в воздухе без точки опоры.</w:t>
      </w:r>
    </w:p>
    <w:p w:rsidR="00F57D50" w:rsidRPr="00C5189F" w:rsidRDefault="00F57D50" w:rsidP="00F57D50">
      <w:pPr>
        <w:jc w:val="both"/>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both"/>
              <w:rPr>
                <w:rFonts w:eastAsia="Calibri"/>
                <w:b/>
                <w:bCs/>
                <w:sz w:val="28"/>
                <w:szCs w:val="28"/>
                <w:lang w:eastAsia="en-US"/>
              </w:rPr>
            </w:pPr>
            <w:r w:rsidRPr="00C5189F">
              <w:rPr>
                <w:rFonts w:eastAsia="Calibri"/>
                <w:b/>
                <w:bCs/>
                <w:sz w:val="28"/>
                <w:szCs w:val="28"/>
                <w:lang w:eastAsia="en-US"/>
              </w:rPr>
              <w:t xml:space="preserve">К заданиям          А28, А29, А30;  В1, В2, В3, В4, В5, В6, В7, В8, В9, В10; С1 </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(1)Как украсилась бы жизнь, если бы каждый человек мог знать, на что он способен! (2)Большая часть людей не пробует выйти за пределы своих возможностей; за свою жизнь они так и не пробуют узнать, на что они способны и к чему не способны. (3)Они не знают, что им не под силу. (4)Среди несовершённых ошибок, избегнутого риска и даже позора таились, может быть, действительно великие открытия. (5)И уж наверняка – открытие самого себя. (6)Обидно прожить жизнь, не узнав себя – человека, который тебе вроде ближе всех и которого ты так любишь…</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 (7)Ведь каждый может больше, чем ему кажется, – он и смелее, чем он себя считает, и выносливее, и сильнее, и приспособленней. (8)В голодную зиму ленинградской блокады мы насмотрелись на чудеса человеческих душ. (9)Именно душ, прежде всего душ, потому что в этих истощённых, изглоданных муками телах поражала энергия души, её стойкость.</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 (10)Теоретически даже медицина не могла представить организм, способный вынести столько лишений. (11)Для человека – как и для стали, для бетона – существуют пределы допустимых нагрузок. (12)И вдруг оказалось, что пределы эти можно превзойти и люди могут жить не физическими силами – их не было, они были исчерпаны, а силами, не предусмотренными медициной: любовью к Родине, ненавистью к врагам. (13)Во время блокады поражала не смерть – она была во время войны законна, – поражала живучесть: то, что мы чистим от снега траншеи, таскаем снаряды, воюем. (14)Героизм войны – исключение. (15)Но ведь и в будничной жизни бывают такие нечаянные часы, когда можно реализовать себя с необнеобычайной полнотой: откуда-то нахлынут силы, и ум заострится, и вскипит воображение... (16)Счастливое, блаженное это состояние писатели называют вдохновением, спортсмены – формой, учёные – озарением; это бывает у каждого человека – у одних редко, у других чаще...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(17)Вот это-то, на мой взгляд, и важно: возможность такого состояния, когда человек превосходит себя, свои обычные способности и пределы. (18)Значит, это возможно, а если это возможно однажды, то почему не дважды и не </w:t>
      </w:r>
      <w:r w:rsidRPr="00C5189F">
        <w:rPr>
          <w:rFonts w:eastAsia="Calibri"/>
          <w:sz w:val="28"/>
          <w:szCs w:val="28"/>
          <w:lang w:eastAsia="en-US"/>
        </w:rPr>
        <w:lastRenderedPageBreak/>
        <w:t>каждодневно – для самосовершенствования, для наивысшей самоотдачи, для полного выявления себя? (По Д. Гранину)</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А28. Какое высказывание не соответствует содержанию текста?</w:t>
      </w:r>
    </w:p>
    <w:p w:rsidR="00F57D50" w:rsidRPr="00C5189F" w:rsidRDefault="00F57D50" w:rsidP="00436662">
      <w:pPr>
        <w:numPr>
          <w:ilvl w:val="0"/>
          <w:numId w:val="69"/>
        </w:numPr>
        <w:spacing w:after="200" w:line="276" w:lineRule="auto"/>
        <w:jc w:val="both"/>
        <w:rPr>
          <w:rFonts w:eastAsia="Calibri"/>
          <w:sz w:val="28"/>
          <w:szCs w:val="28"/>
          <w:lang w:eastAsia="en-US"/>
        </w:rPr>
      </w:pPr>
      <w:r w:rsidRPr="00C5189F">
        <w:rPr>
          <w:rFonts w:eastAsia="Calibri"/>
          <w:sz w:val="28"/>
          <w:szCs w:val="28"/>
          <w:lang w:eastAsia="en-US"/>
        </w:rPr>
        <w:t>Большинство людей не знают, на что они способны.</w:t>
      </w:r>
    </w:p>
    <w:p w:rsidR="00F57D50" w:rsidRPr="00C5189F" w:rsidRDefault="00F57D50" w:rsidP="00436662">
      <w:pPr>
        <w:numPr>
          <w:ilvl w:val="0"/>
          <w:numId w:val="69"/>
        </w:numPr>
        <w:spacing w:after="200" w:line="276" w:lineRule="auto"/>
        <w:jc w:val="both"/>
        <w:rPr>
          <w:rFonts w:eastAsia="Calibri"/>
          <w:sz w:val="28"/>
          <w:szCs w:val="28"/>
          <w:lang w:eastAsia="en-US"/>
        </w:rPr>
      </w:pPr>
      <w:r w:rsidRPr="00C5189F">
        <w:rPr>
          <w:rFonts w:eastAsia="Calibri"/>
          <w:sz w:val="28"/>
          <w:szCs w:val="28"/>
          <w:lang w:eastAsia="en-US"/>
        </w:rPr>
        <w:t>Более всего поражают нас душевные силы человека.</w:t>
      </w:r>
    </w:p>
    <w:p w:rsidR="00F57D50" w:rsidRPr="00C5189F" w:rsidRDefault="00F57D50" w:rsidP="00436662">
      <w:pPr>
        <w:numPr>
          <w:ilvl w:val="0"/>
          <w:numId w:val="69"/>
        </w:numPr>
        <w:spacing w:after="200" w:line="276" w:lineRule="auto"/>
        <w:jc w:val="both"/>
        <w:rPr>
          <w:rFonts w:eastAsia="Calibri"/>
          <w:sz w:val="28"/>
          <w:szCs w:val="28"/>
          <w:lang w:eastAsia="en-US"/>
        </w:rPr>
      </w:pPr>
      <w:r w:rsidRPr="00C5189F">
        <w:rPr>
          <w:rFonts w:eastAsia="Calibri"/>
          <w:sz w:val="28"/>
          <w:szCs w:val="28"/>
          <w:lang w:eastAsia="en-US"/>
        </w:rPr>
        <w:t>Медицина подтверждает способность организма выдерживать различные лишения.</w:t>
      </w:r>
    </w:p>
    <w:p w:rsidR="00F57D50" w:rsidRPr="00C5189F" w:rsidRDefault="00F57D50" w:rsidP="00436662">
      <w:pPr>
        <w:numPr>
          <w:ilvl w:val="0"/>
          <w:numId w:val="69"/>
        </w:numPr>
        <w:spacing w:after="200" w:line="276" w:lineRule="auto"/>
        <w:jc w:val="both"/>
        <w:rPr>
          <w:rFonts w:eastAsia="Calibri"/>
          <w:sz w:val="28"/>
          <w:szCs w:val="28"/>
          <w:lang w:eastAsia="en-US"/>
        </w:rPr>
      </w:pPr>
      <w:r w:rsidRPr="00C5189F">
        <w:rPr>
          <w:rFonts w:eastAsia="Calibri"/>
          <w:sz w:val="28"/>
          <w:szCs w:val="28"/>
          <w:lang w:eastAsia="en-US"/>
        </w:rPr>
        <w:t>Человек способен превышать свои возможности.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А29. Какое из приведенных утверждений является ошибочным?</w:t>
      </w:r>
    </w:p>
    <w:p w:rsidR="00F57D50" w:rsidRPr="00C5189F" w:rsidRDefault="00F57D50" w:rsidP="00436662">
      <w:pPr>
        <w:numPr>
          <w:ilvl w:val="0"/>
          <w:numId w:val="70"/>
        </w:numPr>
        <w:spacing w:after="200" w:line="276" w:lineRule="auto"/>
        <w:jc w:val="both"/>
        <w:rPr>
          <w:rFonts w:eastAsia="Calibri"/>
          <w:sz w:val="28"/>
          <w:szCs w:val="28"/>
          <w:lang w:eastAsia="en-US"/>
        </w:rPr>
      </w:pPr>
      <w:r w:rsidRPr="00C5189F">
        <w:rPr>
          <w:rFonts w:eastAsia="Calibri"/>
          <w:sz w:val="28"/>
          <w:szCs w:val="28"/>
          <w:lang w:eastAsia="en-US"/>
        </w:rPr>
        <w:t>Предложение 10 осложнено деепричастным оборотом.</w:t>
      </w:r>
    </w:p>
    <w:p w:rsidR="00F57D50" w:rsidRPr="00C5189F" w:rsidRDefault="00F57D50" w:rsidP="00436662">
      <w:pPr>
        <w:numPr>
          <w:ilvl w:val="0"/>
          <w:numId w:val="70"/>
        </w:numPr>
        <w:spacing w:after="200" w:line="276" w:lineRule="auto"/>
        <w:jc w:val="both"/>
        <w:rPr>
          <w:rFonts w:eastAsia="Calibri"/>
          <w:sz w:val="28"/>
          <w:szCs w:val="28"/>
          <w:lang w:eastAsia="en-US"/>
        </w:rPr>
      </w:pPr>
      <w:r w:rsidRPr="00C5189F">
        <w:rPr>
          <w:rFonts w:eastAsia="Calibri"/>
          <w:sz w:val="28"/>
          <w:szCs w:val="28"/>
          <w:lang w:eastAsia="en-US"/>
        </w:rPr>
        <w:t xml:space="preserve">Предложение 14 двусоставное. </w:t>
      </w:r>
    </w:p>
    <w:p w:rsidR="00F57D50" w:rsidRPr="00C5189F" w:rsidRDefault="00F57D50" w:rsidP="00436662">
      <w:pPr>
        <w:numPr>
          <w:ilvl w:val="0"/>
          <w:numId w:val="70"/>
        </w:numPr>
        <w:spacing w:after="200" w:line="276" w:lineRule="auto"/>
        <w:jc w:val="both"/>
        <w:rPr>
          <w:rFonts w:eastAsia="Calibri"/>
          <w:sz w:val="28"/>
          <w:szCs w:val="28"/>
          <w:lang w:eastAsia="en-US"/>
        </w:rPr>
      </w:pPr>
      <w:r w:rsidRPr="00C5189F">
        <w:rPr>
          <w:rFonts w:eastAsia="Calibri"/>
          <w:sz w:val="28"/>
          <w:szCs w:val="28"/>
          <w:lang w:eastAsia="en-US"/>
        </w:rPr>
        <w:t>В предложении 12 встречаются антонимы.</w:t>
      </w:r>
    </w:p>
    <w:p w:rsidR="00F57D50" w:rsidRPr="00C5189F" w:rsidRDefault="00F57D50" w:rsidP="00436662">
      <w:pPr>
        <w:numPr>
          <w:ilvl w:val="0"/>
          <w:numId w:val="70"/>
        </w:numPr>
        <w:spacing w:after="200" w:line="276" w:lineRule="auto"/>
        <w:jc w:val="both"/>
        <w:rPr>
          <w:rFonts w:eastAsia="Calibri"/>
          <w:sz w:val="28"/>
          <w:szCs w:val="28"/>
          <w:lang w:eastAsia="en-US"/>
        </w:rPr>
      </w:pPr>
      <w:r w:rsidRPr="00C5189F">
        <w:rPr>
          <w:rFonts w:eastAsia="Calibri"/>
          <w:sz w:val="28"/>
          <w:szCs w:val="28"/>
          <w:lang w:eastAsia="en-US"/>
        </w:rPr>
        <w:t xml:space="preserve">В предложении 18 есть однородные дополнения.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А30. Укажите предложение, в котором не используются вводные слова и словосочетания.</w:t>
      </w:r>
    </w:p>
    <w:p w:rsidR="00F57D50" w:rsidRPr="00C5189F" w:rsidRDefault="00F57D50" w:rsidP="00436662">
      <w:pPr>
        <w:numPr>
          <w:ilvl w:val="0"/>
          <w:numId w:val="71"/>
        </w:numPr>
        <w:spacing w:after="200" w:line="276" w:lineRule="auto"/>
        <w:jc w:val="both"/>
        <w:rPr>
          <w:rFonts w:eastAsia="Calibri"/>
          <w:sz w:val="28"/>
          <w:szCs w:val="28"/>
          <w:lang w:eastAsia="en-US"/>
        </w:rPr>
      </w:pPr>
      <w:r w:rsidRPr="00C5189F">
        <w:rPr>
          <w:rFonts w:eastAsia="Calibri"/>
          <w:sz w:val="28"/>
          <w:szCs w:val="28"/>
          <w:lang w:eastAsia="en-US"/>
        </w:rPr>
        <w:t>4</w:t>
      </w:r>
    </w:p>
    <w:p w:rsidR="00F57D50" w:rsidRPr="00C5189F" w:rsidRDefault="00F57D50" w:rsidP="00436662">
      <w:pPr>
        <w:numPr>
          <w:ilvl w:val="0"/>
          <w:numId w:val="71"/>
        </w:numPr>
        <w:spacing w:after="200" w:line="276" w:lineRule="auto"/>
        <w:jc w:val="both"/>
        <w:rPr>
          <w:rFonts w:eastAsia="Calibri"/>
          <w:sz w:val="28"/>
          <w:szCs w:val="28"/>
          <w:lang w:eastAsia="en-US"/>
        </w:rPr>
      </w:pPr>
      <w:r w:rsidRPr="00C5189F">
        <w:rPr>
          <w:rFonts w:eastAsia="Calibri"/>
          <w:sz w:val="28"/>
          <w:szCs w:val="28"/>
          <w:lang w:eastAsia="en-US"/>
        </w:rPr>
        <w:t>12</w:t>
      </w:r>
    </w:p>
    <w:p w:rsidR="00F57D50" w:rsidRPr="00C5189F" w:rsidRDefault="00F57D50" w:rsidP="00436662">
      <w:pPr>
        <w:numPr>
          <w:ilvl w:val="0"/>
          <w:numId w:val="71"/>
        </w:numPr>
        <w:spacing w:after="200" w:line="276" w:lineRule="auto"/>
        <w:jc w:val="both"/>
        <w:rPr>
          <w:rFonts w:eastAsia="Calibri"/>
          <w:sz w:val="28"/>
          <w:szCs w:val="28"/>
          <w:lang w:eastAsia="en-US"/>
        </w:rPr>
      </w:pPr>
      <w:r w:rsidRPr="00C5189F">
        <w:rPr>
          <w:rFonts w:eastAsia="Calibri"/>
          <w:sz w:val="28"/>
          <w:szCs w:val="28"/>
          <w:lang w:eastAsia="en-US"/>
        </w:rPr>
        <w:t>18</w:t>
      </w:r>
    </w:p>
    <w:p w:rsidR="00F57D50" w:rsidRPr="00C5189F" w:rsidRDefault="00F57D50" w:rsidP="00436662">
      <w:pPr>
        <w:numPr>
          <w:ilvl w:val="0"/>
          <w:numId w:val="71"/>
        </w:numPr>
        <w:spacing w:after="200" w:line="276" w:lineRule="auto"/>
        <w:jc w:val="both"/>
        <w:rPr>
          <w:rFonts w:eastAsia="Calibri"/>
          <w:sz w:val="28"/>
          <w:szCs w:val="28"/>
          <w:lang w:eastAsia="en-US"/>
        </w:rPr>
      </w:pPr>
      <w:r w:rsidRPr="00C5189F">
        <w:rPr>
          <w:rFonts w:eastAsia="Calibri"/>
          <w:sz w:val="28"/>
          <w:szCs w:val="28"/>
          <w:lang w:eastAsia="en-US"/>
        </w:rPr>
        <w:t>17</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2</w:t>
      </w:r>
    </w:p>
    <w:p w:rsidR="00F57D50" w:rsidRPr="00C5189F" w:rsidRDefault="00F57D50" w:rsidP="00F57D50">
      <w:pPr>
        <w:jc w:val="cente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77"/>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запишите ваш ответ в бланке ответов № 1 справа от номера задания (В1 – В10).</w:t>
            </w:r>
          </w:p>
        </w:tc>
      </w:tr>
    </w:tbl>
    <w:p w:rsidR="00F57D50" w:rsidRPr="00C5189F" w:rsidRDefault="00F57D50" w:rsidP="00F57D50">
      <w:pPr>
        <w:jc w:val="cente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В1 – В3 запишите словами.</w:t>
            </w:r>
          </w:p>
        </w:tc>
      </w:tr>
    </w:tbl>
    <w:p w:rsidR="00F57D50" w:rsidRPr="00C5189F" w:rsidRDefault="00F57D50" w:rsidP="00F57D50">
      <w:pPr>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w:t>
      </w:r>
      <w:r w:rsidRPr="00C5189F">
        <w:rPr>
          <w:rFonts w:eastAsia="Calibri"/>
          <w:sz w:val="28"/>
          <w:szCs w:val="28"/>
          <w:lang w:eastAsia="en-US"/>
        </w:rPr>
        <w:t>. Укажите способ образования слова САМООТДАЧА  (предложение 18).</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В2</w:t>
      </w:r>
      <w:r w:rsidRPr="00C5189F">
        <w:rPr>
          <w:rFonts w:eastAsia="Calibri"/>
          <w:sz w:val="28"/>
          <w:szCs w:val="28"/>
          <w:lang w:eastAsia="en-US"/>
        </w:rPr>
        <w:t>. Из предложения 12 выпишите краткое причастие.</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В3</w:t>
      </w:r>
      <w:r w:rsidRPr="00C5189F">
        <w:rPr>
          <w:rFonts w:eastAsia="Calibri"/>
          <w:sz w:val="28"/>
          <w:szCs w:val="28"/>
          <w:lang w:eastAsia="en-US"/>
        </w:rPr>
        <w:t xml:space="preserve">. Из предложения 11 выпишите подчинительное словосочетание со связью УПРАВЛЕНИЕ. </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В4</w:t>
      </w:r>
      <w:r w:rsidRPr="00C5189F">
        <w:rPr>
          <w:rFonts w:eastAsia="Calibri"/>
          <w:sz w:val="28"/>
          <w:szCs w:val="28"/>
          <w:lang w:eastAsia="en-US"/>
        </w:rPr>
        <w:t>. Из предложения 7 выпишите определительное местоимение.</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В5</w:t>
      </w:r>
      <w:r w:rsidRPr="00C5189F">
        <w:rPr>
          <w:rFonts w:eastAsia="Calibri"/>
          <w:sz w:val="28"/>
          <w:szCs w:val="28"/>
          <w:lang w:eastAsia="en-US"/>
        </w:rPr>
        <w:t>. Определите вид подчинительной связи в словосочетании ВЕЛИКИЕ ОТКРЫТИЯ (предложение 4).</w:t>
      </w:r>
    </w:p>
    <w:p w:rsidR="00F57D50" w:rsidRPr="00C5189F" w:rsidRDefault="00F57D50" w:rsidP="00F57D50">
      <w:pP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lastRenderedPageBreak/>
              <w:t>Ответы к заданиям В4 – В8 запишите цифрами.</w:t>
            </w:r>
          </w:p>
        </w:tc>
      </w:tr>
    </w:tbl>
    <w:p w:rsidR="00F57D50" w:rsidRPr="00C5189F" w:rsidRDefault="00F57D50" w:rsidP="00F57D50">
      <w:pPr>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В6</w:t>
      </w:r>
      <w:r w:rsidRPr="00C5189F">
        <w:rPr>
          <w:rFonts w:eastAsia="Calibri"/>
          <w:sz w:val="28"/>
          <w:szCs w:val="28"/>
          <w:lang w:eastAsia="en-US"/>
        </w:rPr>
        <w:t>. Среди предложений 1-6 найдите неполное предложение.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В7</w:t>
      </w:r>
      <w:r w:rsidRPr="00C5189F">
        <w:rPr>
          <w:rFonts w:eastAsia="Calibri"/>
          <w:sz w:val="28"/>
          <w:szCs w:val="28"/>
          <w:lang w:eastAsia="en-US"/>
        </w:rPr>
        <w:t>. Среди предложений 12-15 найдите предложение с обособленным определением.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В8</w:t>
      </w:r>
      <w:r w:rsidRPr="00C5189F">
        <w:rPr>
          <w:rFonts w:eastAsia="Calibri"/>
          <w:sz w:val="28"/>
          <w:szCs w:val="28"/>
          <w:lang w:eastAsia="en-US"/>
        </w:rPr>
        <w:t>. Среди предложений 1-4 найдите простое предложение, осложненное однородными членами.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В9</w:t>
      </w:r>
      <w:r w:rsidRPr="00C5189F">
        <w:rPr>
          <w:rFonts w:eastAsia="Calibri"/>
          <w:sz w:val="28"/>
          <w:szCs w:val="28"/>
          <w:lang w:eastAsia="en-US"/>
        </w:rPr>
        <w:t>. Среди предложений 1-6 найдите такое, которое соединяется с предыдущим при помощи местоимения.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В10</w:t>
      </w:r>
      <w:r w:rsidRPr="00C5189F">
        <w:rPr>
          <w:rFonts w:eastAsia="Calibri"/>
          <w:sz w:val="28"/>
          <w:szCs w:val="28"/>
          <w:lang w:eastAsia="en-US"/>
        </w:rPr>
        <w:t>. Среди предложений 1-6 найдите предложение с вводным словом (словосочетанием). Напишите номер этого предложения.</w:t>
      </w:r>
    </w:p>
    <w:p w:rsidR="00F57D50" w:rsidRPr="00C5189F" w:rsidRDefault="00F57D50" w:rsidP="00F57D50">
      <w:pPr>
        <w:jc w:val="both"/>
        <w:rPr>
          <w:rFonts w:eastAsia="Calibri"/>
          <w:sz w:val="28"/>
          <w:szCs w:val="28"/>
          <w:lang w:eastAsia="en-US"/>
        </w:rPr>
      </w:pP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3</w:t>
      </w:r>
    </w:p>
    <w:p w:rsidR="00F57D50" w:rsidRPr="00C5189F" w:rsidRDefault="00F57D50" w:rsidP="00F57D50">
      <w:pPr>
        <w:jc w:val="cente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77"/>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При выполнении заданий этой части запишите ваш ответ в бланке ответов № 2. </w:t>
            </w:r>
          </w:p>
        </w:tc>
      </w:tr>
    </w:tbl>
    <w:p w:rsidR="00F57D50" w:rsidRPr="00C5189F" w:rsidRDefault="00F57D50" w:rsidP="00F57D50">
      <w:pPr>
        <w:autoSpaceDE w:val="0"/>
        <w:autoSpaceDN w:val="0"/>
        <w:adjustRightInd w:val="0"/>
        <w:jc w:val="both"/>
        <w:rPr>
          <w:rFonts w:eastAsia="Calibri"/>
          <w:sz w:val="28"/>
          <w:szCs w:val="28"/>
          <w:lang w:eastAsia="en-US"/>
        </w:rPr>
      </w:pPr>
    </w:p>
    <w:p w:rsidR="00F57D50" w:rsidRPr="00C5189F" w:rsidRDefault="00F57D50" w:rsidP="00F57D50">
      <w:pPr>
        <w:autoSpaceDE w:val="0"/>
        <w:autoSpaceDN w:val="0"/>
        <w:adjustRightInd w:val="0"/>
        <w:jc w:val="both"/>
        <w:rPr>
          <w:rFonts w:eastAsia="Calibri"/>
          <w:sz w:val="28"/>
          <w:szCs w:val="28"/>
          <w:lang w:eastAsia="en-US"/>
        </w:rPr>
      </w:pPr>
      <w:r w:rsidRPr="00C5189F">
        <w:rPr>
          <w:rFonts w:eastAsia="Calibri"/>
          <w:sz w:val="28"/>
          <w:szCs w:val="28"/>
          <w:lang w:eastAsia="en-US"/>
        </w:rPr>
        <w:t>Формулировка задания:</w:t>
      </w:r>
    </w:p>
    <w:p w:rsidR="00F57D50" w:rsidRPr="00C5189F" w:rsidRDefault="00F57D50" w:rsidP="00F57D50">
      <w:pPr>
        <w:autoSpaceDE w:val="0"/>
        <w:autoSpaceDN w:val="0"/>
        <w:adjustRightInd w:val="0"/>
        <w:jc w:val="both"/>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77"/>
      </w:tblGrid>
      <w:tr w:rsidR="00F57D50" w:rsidRPr="00C5189F" w:rsidTr="00FC258C">
        <w:tc>
          <w:tcPr>
            <w:tcW w:w="9889" w:type="dxa"/>
          </w:tcPr>
          <w:p w:rsidR="00F57D50" w:rsidRPr="00C5189F" w:rsidRDefault="00F57D50" w:rsidP="00FC258C">
            <w:pPr>
              <w:autoSpaceDE w:val="0"/>
              <w:autoSpaceDN w:val="0"/>
              <w:adjustRightInd w:val="0"/>
              <w:jc w:val="both"/>
              <w:rPr>
                <w:rFonts w:eastAsia="Calibri"/>
                <w:lang w:eastAsia="en-US"/>
              </w:rPr>
            </w:pPr>
            <w:r w:rsidRPr="00C5189F">
              <w:rPr>
                <w:rFonts w:eastAsia="Calibri"/>
                <w:b/>
                <w:bCs/>
                <w:lang w:eastAsia="en-US"/>
              </w:rPr>
              <w:t>С1</w:t>
            </w:r>
            <w:r w:rsidRPr="00C5189F">
              <w:rPr>
                <w:rFonts w:eastAsia="Calibri"/>
                <w:lang w:eastAsia="en-US"/>
              </w:rPr>
              <w:t xml:space="preserve">. </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Напишите сочинение по прочитанному тексту.</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и прокомментируйте одну из проблем, поставленных автором текста (избегайте чрезмерного цитирования).</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позицию автора (рассказчика). Напишите, согласны или не согласны вы с точкой зрения автора прочитанного текста. Объясните почему. Свой ответ аргументируйте, опираясь на читательский опыт, знания и жизненные наблюдения (учитываются первые два аргумента).</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Объём сочинения – не менее 150 слов.</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F57D50" w:rsidRPr="00C5189F" w:rsidRDefault="00F57D50" w:rsidP="00FC258C">
            <w:pPr>
              <w:autoSpaceDE w:val="0"/>
              <w:autoSpaceDN w:val="0"/>
              <w:adjustRightInd w:val="0"/>
              <w:jc w:val="both"/>
              <w:rPr>
                <w:rFonts w:eastAsia="Calibri"/>
                <w:sz w:val="28"/>
                <w:szCs w:val="28"/>
                <w:lang w:eastAsia="en-US"/>
              </w:rPr>
            </w:pPr>
            <w:r w:rsidRPr="00C5189F">
              <w:rPr>
                <w:rFonts w:eastAsia="Calibri"/>
                <w:lang w:eastAsia="en-US"/>
              </w:rPr>
              <w:t xml:space="preserve">Сочинение пишите аккуратно, разборчивым почерком. </w:t>
            </w:r>
          </w:p>
        </w:tc>
      </w:tr>
    </w:tbl>
    <w:p w:rsidR="00F57D50" w:rsidRPr="00C5189F" w:rsidRDefault="00F57D50" w:rsidP="00F57D50">
      <w:pPr>
        <w:autoSpaceDE w:val="0"/>
        <w:autoSpaceDN w:val="0"/>
        <w:adjustRightInd w:val="0"/>
        <w:jc w:val="both"/>
        <w:rPr>
          <w:rFonts w:eastAsia="Calibri"/>
          <w:sz w:val="28"/>
          <w:szCs w:val="28"/>
          <w:lang w:eastAsia="en-US"/>
        </w:rPr>
      </w:pP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br w:type="page"/>
      </w:r>
      <w:r w:rsidRPr="00C5189F">
        <w:rPr>
          <w:rFonts w:eastAsia="Calibri"/>
          <w:sz w:val="28"/>
          <w:szCs w:val="28"/>
          <w:lang w:eastAsia="en-US"/>
        </w:rPr>
        <w:lastRenderedPageBreak/>
        <w:t xml:space="preserve">Экзаменационная работа </w:t>
      </w: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по дисциплине </w:t>
      </w:r>
      <w:r w:rsidR="00FC258C">
        <w:rPr>
          <w:rFonts w:eastAsia="Calibri"/>
          <w:sz w:val="28"/>
          <w:szCs w:val="28"/>
          <w:lang w:eastAsia="en-US"/>
        </w:rPr>
        <w:t>«</w:t>
      </w:r>
      <w:r w:rsidRPr="00C5189F">
        <w:rPr>
          <w:rFonts w:eastAsia="Calibri"/>
          <w:sz w:val="28"/>
          <w:szCs w:val="28"/>
          <w:lang w:eastAsia="en-US"/>
        </w:rPr>
        <w:t>Русский язык</w:t>
      </w:r>
      <w:r w:rsidR="00FC258C">
        <w:rPr>
          <w:rFonts w:eastAsia="Calibri"/>
          <w:sz w:val="28"/>
          <w:szCs w:val="28"/>
          <w:lang w:eastAsia="en-US"/>
        </w:rPr>
        <w:t>»</w:t>
      </w:r>
    </w:p>
    <w:p w:rsidR="00F57D50" w:rsidRPr="00C5189F" w:rsidRDefault="00F57D50" w:rsidP="00F57D50">
      <w:pPr>
        <w:autoSpaceDE w:val="0"/>
        <w:autoSpaceDN w:val="0"/>
        <w:adjustRightInd w:val="0"/>
        <w:jc w:val="both"/>
        <w:rPr>
          <w:rFonts w:eastAsia="Calibri"/>
          <w:sz w:val="28"/>
          <w:szCs w:val="28"/>
          <w:lang w:eastAsia="en-US"/>
        </w:rPr>
      </w:pPr>
    </w:p>
    <w:p w:rsidR="00F57D50" w:rsidRPr="00C5189F" w:rsidRDefault="00F57D50" w:rsidP="00F57D50">
      <w:pPr>
        <w:autoSpaceDE w:val="0"/>
        <w:autoSpaceDN w:val="0"/>
        <w:adjustRightInd w:val="0"/>
        <w:jc w:val="both"/>
        <w:rPr>
          <w:rFonts w:eastAsia="Calibri"/>
          <w:b/>
          <w:bCs/>
          <w:sz w:val="28"/>
          <w:szCs w:val="28"/>
          <w:lang w:eastAsia="en-US"/>
        </w:rPr>
      </w:pPr>
      <w:r w:rsidRPr="00C5189F">
        <w:rPr>
          <w:rFonts w:eastAsia="Calibri"/>
          <w:b/>
          <w:bCs/>
          <w:sz w:val="28"/>
          <w:szCs w:val="28"/>
          <w:lang w:eastAsia="en-US"/>
        </w:rPr>
        <w:t>2 вариант</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1</w:t>
      </w:r>
    </w:p>
    <w:p w:rsidR="00F57D50" w:rsidRPr="00C5189F" w:rsidRDefault="00F57D50" w:rsidP="00F57D50">
      <w:pPr>
        <w:jc w:val="cente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F57D50" w:rsidRPr="00C5189F" w:rsidRDefault="00F57D50" w:rsidP="00F57D50">
      <w:pPr>
        <w:jc w:val="center"/>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 В каком слове согласных звуков больше, чем гласных?</w:t>
      </w:r>
    </w:p>
    <w:p w:rsidR="00F57D50" w:rsidRPr="00C5189F" w:rsidRDefault="00F57D50" w:rsidP="00436662">
      <w:pPr>
        <w:numPr>
          <w:ilvl w:val="0"/>
          <w:numId w:val="72"/>
        </w:numPr>
        <w:spacing w:after="200" w:line="276" w:lineRule="auto"/>
        <w:jc w:val="both"/>
        <w:rPr>
          <w:rFonts w:eastAsia="Calibri"/>
          <w:sz w:val="28"/>
          <w:szCs w:val="28"/>
          <w:lang w:eastAsia="en-US"/>
        </w:rPr>
      </w:pPr>
      <w:r w:rsidRPr="00C5189F">
        <w:rPr>
          <w:rFonts w:eastAsia="Calibri"/>
          <w:sz w:val="28"/>
          <w:szCs w:val="28"/>
          <w:lang w:eastAsia="en-US"/>
        </w:rPr>
        <w:t>опека</w:t>
      </w:r>
    </w:p>
    <w:p w:rsidR="00F57D50" w:rsidRPr="00C5189F" w:rsidRDefault="00F57D50" w:rsidP="00436662">
      <w:pPr>
        <w:numPr>
          <w:ilvl w:val="0"/>
          <w:numId w:val="72"/>
        </w:numPr>
        <w:spacing w:after="200" w:line="276" w:lineRule="auto"/>
        <w:jc w:val="both"/>
        <w:rPr>
          <w:rFonts w:eastAsia="Calibri"/>
          <w:sz w:val="28"/>
          <w:szCs w:val="28"/>
          <w:lang w:eastAsia="en-US"/>
        </w:rPr>
      </w:pPr>
      <w:r w:rsidRPr="00C5189F">
        <w:rPr>
          <w:rFonts w:eastAsia="Calibri"/>
          <w:sz w:val="28"/>
          <w:szCs w:val="28"/>
          <w:lang w:eastAsia="en-US"/>
        </w:rPr>
        <w:t>укрепление</w:t>
      </w:r>
    </w:p>
    <w:p w:rsidR="00F57D50" w:rsidRPr="00C5189F" w:rsidRDefault="00F57D50" w:rsidP="00436662">
      <w:pPr>
        <w:numPr>
          <w:ilvl w:val="0"/>
          <w:numId w:val="72"/>
        </w:numPr>
        <w:spacing w:after="200" w:line="276" w:lineRule="auto"/>
        <w:jc w:val="both"/>
        <w:rPr>
          <w:rFonts w:eastAsia="Calibri"/>
          <w:sz w:val="28"/>
          <w:szCs w:val="28"/>
          <w:lang w:eastAsia="en-US"/>
        </w:rPr>
      </w:pPr>
      <w:r w:rsidRPr="00C5189F">
        <w:rPr>
          <w:rFonts w:eastAsia="Calibri"/>
          <w:sz w:val="28"/>
          <w:szCs w:val="28"/>
          <w:lang w:eastAsia="en-US"/>
        </w:rPr>
        <w:t>усиление</w:t>
      </w:r>
    </w:p>
    <w:p w:rsidR="00F57D50" w:rsidRPr="00C5189F" w:rsidRDefault="00F57D50" w:rsidP="00436662">
      <w:pPr>
        <w:numPr>
          <w:ilvl w:val="0"/>
          <w:numId w:val="72"/>
        </w:numPr>
        <w:spacing w:after="200" w:line="276" w:lineRule="auto"/>
        <w:jc w:val="both"/>
        <w:rPr>
          <w:rFonts w:eastAsia="Calibri"/>
          <w:sz w:val="28"/>
          <w:szCs w:val="28"/>
          <w:lang w:eastAsia="en-US"/>
        </w:rPr>
      </w:pPr>
      <w:r w:rsidRPr="00C5189F">
        <w:rPr>
          <w:rFonts w:eastAsia="Calibri"/>
          <w:sz w:val="28"/>
          <w:szCs w:val="28"/>
          <w:lang w:eastAsia="en-US"/>
        </w:rPr>
        <w:t>намерение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 Какое слово образовано суффиксальным способом?</w:t>
      </w:r>
    </w:p>
    <w:p w:rsidR="00F57D50" w:rsidRPr="00C5189F" w:rsidRDefault="00F57D50" w:rsidP="00436662">
      <w:pPr>
        <w:numPr>
          <w:ilvl w:val="0"/>
          <w:numId w:val="73"/>
        </w:numPr>
        <w:spacing w:after="200" w:line="276" w:lineRule="auto"/>
        <w:jc w:val="both"/>
        <w:rPr>
          <w:rFonts w:eastAsia="Calibri"/>
          <w:sz w:val="28"/>
          <w:szCs w:val="28"/>
          <w:lang w:eastAsia="en-US"/>
        </w:rPr>
      </w:pPr>
      <w:r w:rsidRPr="00C5189F">
        <w:rPr>
          <w:rFonts w:eastAsia="Calibri"/>
          <w:sz w:val="28"/>
          <w:szCs w:val="28"/>
          <w:lang w:eastAsia="en-US"/>
        </w:rPr>
        <w:t>грубость</w:t>
      </w:r>
    </w:p>
    <w:p w:rsidR="00F57D50" w:rsidRPr="00C5189F" w:rsidRDefault="00F57D50" w:rsidP="00436662">
      <w:pPr>
        <w:numPr>
          <w:ilvl w:val="0"/>
          <w:numId w:val="73"/>
        </w:numPr>
        <w:spacing w:after="200" w:line="276" w:lineRule="auto"/>
        <w:jc w:val="both"/>
        <w:rPr>
          <w:rFonts w:eastAsia="Calibri"/>
          <w:sz w:val="28"/>
          <w:szCs w:val="28"/>
          <w:lang w:eastAsia="en-US"/>
        </w:rPr>
      </w:pPr>
      <w:r w:rsidRPr="00C5189F">
        <w:rPr>
          <w:rFonts w:eastAsia="Calibri"/>
          <w:sz w:val="28"/>
          <w:szCs w:val="28"/>
          <w:lang w:eastAsia="en-US"/>
        </w:rPr>
        <w:t>ответ</w:t>
      </w:r>
    </w:p>
    <w:p w:rsidR="00F57D50" w:rsidRPr="00C5189F" w:rsidRDefault="00F57D50" w:rsidP="00436662">
      <w:pPr>
        <w:numPr>
          <w:ilvl w:val="0"/>
          <w:numId w:val="73"/>
        </w:numPr>
        <w:spacing w:after="200" w:line="276" w:lineRule="auto"/>
        <w:jc w:val="both"/>
        <w:rPr>
          <w:rFonts w:eastAsia="Calibri"/>
          <w:sz w:val="28"/>
          <w:szCs w:val="28"/>
          <w:lang w:eastAsia="en-US"/>
        </w:rPr>
      </w:pPr>
      <w:r w:rsidRPr="00C5189F">
        <w:rPr>
          <w:rFonts w:eastAsia="Calibri"/>
          <w:sz w:val="28"/>
          <w:szCs w:val="28"/>
          <w:lang w:eastAsia="en-US"/>
        </w:rPr>
        <w:t>направо</w:t>
      </w:r>
    </w:p>
    <w:p w:rsidR="00F57D50" w:rsidRPr="00C5189F" w:rsidRDefault="00F57D50" w:rsidP="00436662">
      <w:pPr>
        <w:numPr>
          <w:ilvl w:val="0"/>
          <w:numId w:val="73"/>
        </w:numPr>
        <w:spacing w:after="200" w:line="276" w:lineRule="auto"/>
        <w:jc w:val="both"/>
        <w:rPr>
          <w:rFonts w:eastAsia="Calibri"/>
          <w:sz w:val="28"/>
          <w:szCs w:val="28"/>
          <w:lang w:eastAsia="en-US"/>
        </w:rPr>
      </w:pPr>
      <w:r w:rsidRPr="00C5189F">
        <w:rPr>
          <w:rFonts w:eastAsia="Calibri"/>
          <w:sz w:val="28"/>
          <w:szCs w:val="28"/>
          <w:lang w:eastAsia="en-US"/>
        </w:rPr>
        <w:t>домосед</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  Какое слово соответствует данному значению?</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Оказывающий хорошее действие</w:t>
      </w:r>
    </w:p>
    <w:p w:rsidR="00F57D50" w:rsidRPr="00C5189F" w:rsidRDefault="00F57D50" w:rsidP="00436662">
      <w:pPr>
        <w:numPr>
          <w:ilvl w:val="0"/>
          <w:numId w:val="74"/>
        </w:numPr>
        <w:spacing w:after="200" w:line="276" w:lineRule="auto"/>
        <w:jc w:val="both"/>
        <w:rPr>
          <w:rFonts w:eastAsia="Calibri"/>
          <w:sz w:val="28"/>
          <w:szCs w:val="28"/>
          <w:lang w:eastAsia="en-US"/>
        </w:rPr>
      </w:pPr>
      <w:r w:rsidRPr="00C5189F">
        <w:rPr>
          <w:rFonts w:eastAsia="Calibri"/>
          <w:sz w:val="28"/>
          <w:szCs w:val="28"/>
          <w:lang w:eastAsia="en-US"/>
        </w:rPr>
        <w:t>благоприятный</w:t>
      </w:r>
    </w:p>
    <w:p w:rsidR="00F57D50" w:rsidRPr="00C5189F" w:rsidRDefault="00F57D50" w:rsidP="00436662">
      <w:pPr>
        <w:numPr>
          <w:ilvl w:val="0"/>
          <w:numId w:val="74"/>
        </w:numPr>
        <w:spacing w:after="200" w:line="276" w:lineRule="auto"/>
        <w:jc w:val="both"/>
        <w:rPr>
          <w:rFonts w:eastAsia="Calibri"/>
          <w:sz w:val="28"/>
          <w:szCs w:val="28"/>
          <w:lang w:eastAsia="en-US"/>
        </w:rPr>
      </w:pPr>
      <w:r w:rsidRPr="00C5189F">
        <w:rPr>
          <w:rFonts w:eastAsia="Calibri"/>
          <w:sz w:val="28"/>
          <w:szCs w:val="28"/>
          <w:lang w:eastAsia="en-US"/>
        </w:rPr>
        <w:t>благотворительный</w:t>
      </w:r>
    </w:p>
    <w:p w:rsidR="00F57D50" w:rsidRPr="00C5189F" w:rsidRDefault="00F57D50" w:rsidP="00436662">
      <w:pPr>
        <w:numPr>
          <w:ilvl w:val="0"/>
          <w:numId w:val="74"/>
        </w:numPr>
        <w:spacing w:after="200" w:line="276" w:lineRule="auto"/>
        <w:jc w:val="both"/>
        <w:rPr>
          <w:rFonts w:eastAsia="Calibri"/>
          <w:sz w:val="28"/>
          <w:szCs w:val="28"/>
          <w:lang w:eastAsia="en-US"/>
        </w:rPr>
      </w:pPr>
      <w:r w:rsidRPr="00C5189F">
        <w:rPr>
          <w:rFonts w:eastAsia="Calibri"/>
          <w:sz w:val="28"/>
          <w:szCs w:val="28"/>
          <w:lang w:eastAsia="en-US"/>
        </w:rPr>
        <w:t>благосклонный</w:t>
      </w:r>
    </w:p>
    <w:p w:rsidR="00F57D50" w:rsidRPr="00C5189F" w:rsidRDefault="00F57D50" w:rsidP="00436662">
      <w:pPr>
        <w:numPr>
          <w:ilvl w:val="0"/>
          <w:numId w:val="74"/>
        </w:numPr>
        <w:spacing w:after="200" w:line="276" w:lineRule="auto"/>
        <w:jc w:val="both"/>
        <w:rPr>
          <w:rFonts w:eastAsia="Calibri"/>
          <w:sz w:val="28"/>
          <w:szCs w:val="28"/>
          <w:lang w:eastAsia="en-US"/>
        </w:rPr>
      </w:pPr>
      <w:r w:rsidRPr="00C5189F">
        <w:rPr>
          <w:rFonts w:eastAsia="Calibri"/>
          <w:sz w:val="28"/>
          <w:szCs w:val="28"/>
          <w:lang w:eastAsia="en-US"/>
        </w:rPr>
        <w:t>благотворный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А4. Укажите пример с ошибкой в образовании формы слова.</w:t>
      </w:r>
    </w:p>
    <w:p w:rsidR="00F57D50" w:rsidRPr="00C5189F" w:rsidRDefault="00F57D50" w:rsidP="00436662">
      <w:pPr>
        <w:numPr>
          <w:ilvl w:val="0"/>
          <w:numId w:val="75"/>
        </w:numPr>
        <w:spacing w:after="200" w:line="276" w:lineRule="auto"/>
        <w:jc w:val="both"/>
        <w:rPr>
          <w:rFonts w:eastAsia="Calibri"/>
          <w:sz w:val="28"/>
          <w:szCs w:val="28"/>
          <w:lang w:eastAsia="en-US"/>
        </w:rPr>
      </w:pPr>
      <w:r w:rsidRPr="00C5189F">
        <w:rPr>
          <w:rFonts w:eastAsia="Calibri"/>
          <w:sz w:val="28"/>
          <w:szCs w:val="28"/>
          <w:lang w:eastAsia="en-US"/>
        </w:rPr>
        <w:t>Много облаков</w:t>
      </w:r>
    </w:p>
    <w:p w:rsidR="00F57D50" w:rsidRPr="00C5189F" w:rsidRDefault="00F57D50" w:rsidP="00436662">
      <w:pPr>
        <w:numPr>
          <w:ilvl w:val="0"/>
          <w:numId w:val="75"/>
        </w:numPr>
        <w:spacing w:after="200" w:line="276" w:lineRule="auto"/>
        <w:jc w:val="both"/>
        <w:rPr>
          <w:rFonts w:eastAsia="Calibri"/>
          <w:sz w:val="28"/>
          <w:szCs w:val="28"/>
          <w:lang w:eastAsia="en-US"/>
        </w:rPr>
      </w:pPr>
      <w:r w:rsidRPr="00C5189F">
        <w:rPr>
          <w:rFonts w:eastAsia="Calibri"/>
          <w:sz w:val="28"/>
          <w:szCs w:val="28"/>
          <w:lang w:eastAsia="en-US"/>
        </w:rPr>
        <w:t>Хорошо проповедовает</w:t>
      </w:r>
    </w:p>
    <w:p w:rsidR="00F57D50" w:rsidRPr="00C5189F" w:rsidRDefault="00F57D50" w:rsidP="00436662">
      <w:pPr>
        <w:numPr>
          <w:ilvl w:val="0"/>
          <w:numId w:val="75"/>
        </w:numPr>
        <w:spacing w:after="200" w:line="276" w:lineRule="auto"/>
        <w:jc w:val="both"/>
        <w:rPr>
          <w:rFonts w:eastAsia="Calibri"/>
          <w:sz w:val="28"/>
          <w:szCs w:val="28"/>
          <w:lang w:eastAsia="en-US"/>
        </w:rPr>
      </w:pPr>
      <w:r w:rsidRPr="00C5189F">
        <w:rPr>
          <w:rFonts w:eastAsia="Calibri"/>
          <w:sz w:val="28"/>
          <w:szCs w:val="28"/>
          <w:lang w:eastAsia="en-US"/>
        </w:rPr>
        <w:t xml:space="preserve">Поезжай </w:t>
      </w:r>
    </w:p>
    <w:p w:rsidR="00F57D50" w:rsidRPr="00C5189F" w:rsidRDefault="00F57D50" w:rsidP="00436662">
      <w:pPr>
        <w:numPr>
          <w:ilvl w:val="0"/>
          <w:numId w:val="75"/>
        </w:numPr>
        <w:spacing w:after="200" w:line="276" w:lineRule="auto"/>
        <w:jc w:val="both"/>
        <w:rPr>
          <w:rFonts w:eastAsia="Calibri"/>
          <w:sz w:val="28"/>
          <w:szCs w:val="28"/>
          <w:lang w:eastAsia="en-US"/>
        </w:rPr>
      </w:pPr>
      <w:r w:rsidRPr="00C5189F">
        <w:rPr>
          <w:rFonts w:eastAsia="Calibri"/>
          <w:sz w:val="28"/>
          <w:szCs w:val="28"/>
          <w:lang w:eastAsia="en-US"/>
        </w:rPr>
        <w:t>С двумястами бойцами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А5. Укажите словосочетание со связью ПРИМЫКАНИЕ. </w:t>
      </w:r>
    </w:p>
    <w:p w:rsidR="00F57D50" w:rsidRPr="00C5189F" w:rsidRDefault="00F57D50" w:rsidP="00436662">
      <w:pPr>
        <w:numPr>
          <w:ilvl w:val="0"/>
          <w:numId w:val="76"/>
        </w:numPr>
        <w:spacing w:after="200" w:line="276" w:lineRule="auto"/>
        <w:jc w:val="both"/>
        <w:rPr>
          <w:rFonts w:eastAsia="Calibri"/>
          <w:sz w:val="28"/>
          <w:szCs w:val="28"/>
          <w:lang w:eastAsia="en-US"/>
        </w:rPr>
      </w:pPr>
      <w:r w:rsidRPr="00C5189F">
        <w:rPr>
          <w:rFonts w:eastAsia="Calibri"/>
          <w:sz w:val="28"/>
          <w:szCs w:val="28"/>
          <w:lang w:eastAsia="en-US"/>
        </w:rPr>
        <w:lastRenderedPageBreak/>
        <w:t>Берёзовая роща</w:t>
      </w:r>
    </w:p>
    <w:p w:rsidR="00F57D50" w:rsidRPr="00C5189F" w:rsidRDefault="00F57D50" w:rsidP="00436662">
      <w:pPr>
        <w:numPr>
          <w:ilvl w:val="0"/>
          <w:numId w:val="76"/>
        </w:numPr>
        <w:spacing w:after="200" w:line="276" w:lineRule="auto"/>
        <w:jc w:val="both"/>
        <w:rPr>
          <w:rFonts w:eastAsia="Calibri"/>
          <w:sz w:val="28"/>
          <w:szCs w:val="28"/>
          <w:lang w:eastAsia="en-US"/>
        </w:rPr>
      </w:pPr>
      <w:r w:rsidRPr="00C5189F">
        <w:rPr>
          <w:rFonts w:eastAsia="Calibri"/>
          <w:sz w:val="28"/>
          <w:szCs w:val="28"/>
          <w:lang w:eastAsia="en-US"/>
        </w:rPr>
        <w:t>Увидеть лес</w:t>
      </w:r>
    </w:p>
    <w:p w:rsidR="00F57D50" w:rsidRPr="00C5189F" w:rsidRDefault="00F57D50" w:rsidP="00436662">
      <w:pPr>
        <w:numPr>
          <w:ilvl w:val="0"/>
          <w:numId w:val="76"/>
        </w:numPr>
        <w:spacing w:after="200" w:line="276" w:lineRule="auto"/>
        <w:jc w:val="both"/>
        <w:rPr>
          <w:rFonts w:eastAsia="Calibri"/>
          <w:sz w:val="28"/>
          <w:szCs w:val="28"/>
          <w:lang w:eastAsia="en-US"/>
        </w:rPr>
      </w:pPr>
      <w:r w:rsidRPr="00C5189F">
        <w:rPr>
          <w:rFonts w:eastAsia="Calibri"/>
          <w:sz w:val="28"/>
          <w:szCs w:val="28"/>
          <w:lang w:eastAsia="en-US"/>
        </w:rPr>
        <w:t>Пошёл рисовать</w:t>
      </w:r>
    </w:p>
    <w:p w:rsidR="00F57D50" w:rsidRPr="00C5189F" w:rsidRDefault="00F57D50" w:rsidP="00436662">
      <w:pPr>
        <w:numPr>
          <w:ilvl w:val="0"/>
          <w:numId w:val="76"/>
        </w:numPr>
        <w:spacing w:after="200" w:line="276" w:lineRule="auto"/>
        <w:jc w:val="both"/>
        <w:rPr>
          <w:rFonts w:eastAsia="Calibri"/>
          <w:sz w:val="28"/>
          <w:szCs w:val="28"/>
          <w:lang w:eastAsia="en-US"/>
        </w:rPr>
      </w:pPr>
      <w:r w:rsidRPr="00C5189F">
        <w:rPr>
          <w:rFonts w:eastAsia="Calibri"/>
          <w:sz w:val="28"/>
          <w:szCs w:val="28"/>
          <w:lang w:eastAsia="en-US"/>
        </w:rPr>
        <w:t>Добрый человек</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А6. Какое предложение является односоставным?</w:t>
      </w:r>
    </w:p>
    <w:p w:rsidR="00F57D50" w:rsidRPr="00C5189F" w:rsidRDefault="00F57D50" w:rsidP="00436662">
      <w:pPr>
        <w:numPr>
          <w:ilvl w:val="0"/>
          <w:numId w:val="77"/>
        </w:numPr>
        <w:spacing w:after="200" w:line="276" w:lineRule="auto"/>
        <w:jc w:val="both"/>
        <w:rPr>
          <w:rFonts w:eastAsia="Calibri"/>
          <w:sz w:val="28"/>
          <w:szCs w:val="28"/>
          <w:lang w:eastAsia="en-US"/>
        </w:rPr>
      </w:pPr>
      <w:r w:rsidRPr="00C5189F">
        <w:rPr>
          <w:rFonts w:eastAsia="Calibri"/>
          <w:sz w:val="28"/>
          <w:szCs w:val="28"/>
          <w:lang w:eastAsia="en-US"/>
        </w:rPr>
        <w:t>Слава решил вернуться домой.</w:t>
      </w:r>
    </w:p>
    <w:p w:rsidR="00F57D50" w:rsidRPr="00C5189F" w:rsidRDefault="00F57D50" w:rsidP="00436662">
      <w:pPr>
        <w:numPr>
          <w:ilvl w:val="0"/>
          <w:numId w:val="77"/>
        </w:numPr>
        <w:spacing w:after="200" w:line="276" w:lineRule="auto"/>
        <w:jc w:val="both"/>
        <w:rPr>
          <w:rFonts w:eastAsia="Calibri"/>
          <w:sz w:val="28"/>
          <w:szCs w:val="28"/>
          <w:lang w:eastAsia="en-US"/>
        </w:rPr>
      </w:pPr>
      <w:r w:rsidRPr="00C5189F">
        <w:rPr>
          <w:rFonts w:eastAsia="Calibri"/>
          <w:sz w:val="28"/>
          <w:szCs w:val="28"/>
          <w:lang w:eastAsia="en-US"/>
        </w:rPr>
        <w:t xml:space="preserve">Они ушли на два часа раньше. </w:t>
      </w:r>
    </w:p>
    <w:p w:rsidR="00F57D50" w:rsidRPr="00C5189F" w:rsidRDefault="00F57D50" w:rsidP="00436662">
      <w:pPr>
        <w:numPr>
          <w:ilvl w:val="0"/>
          <w:numId w:val="77"/>
        </w:numPr>
        <w:spacing w:after="200" w:line="276" w:lineRule="auto"/>
        <w:jc w:val="both"/>
        <w:rPr>
          <w:rFonts w:eastAsia="Calibri"/>
          <w:sz w:val="28"/>
          <w:szCs w:val="28"/>
          <w:lang w:eastAsia="en-US"/>
        </w:rPr>
      </w:pPr>
      <w:r w:rsidRPr="00C5189F">
        <w:rPr>
          <w:rFonts w:eastAsia="Calibri"/>
          <w:sz w:val="28"/>
          <w:szCs w:val="28"/>
          <w:lang w:eastAsia="en-US"/>
        </w:rPr>
        <w:t>Вот и лето!</w:t>
      </w:r>
    </w:p>
    <w:p w:rsidR="00F57D50" w:rsidRPr="00C5189F" w:rsidRDefault="00F57D50" w:rsidP="00436662">
      <w:pPr>
        <w:numPr>
          <w:ilvl w:val="0"/>
          <w:numId w:val="77"/>
        </w:numPr>
        <w:spacing w:after="200" w:line="276" w:lineRule="auto"/>
        <w:jc w:val="both"/>
        <w:rPr>
          <w:rFonts w:eastAsia="Calibri"/>
          <w:sz w:val="28"/>
          <w:szCs w:val="28"/>
          <w:lang w:eastAsia="en-US"/>
        </w:rPr>
      </w:pPr>
      <w:r w:rsidRPr="00C5189F">
        <w:rPr>
          <w:rFonts w:eastAsia="Calibri"/>
          <w:sz w:val="28"/>
          <w:szCs w:val="28"/>
          <w:lang w:eastAsia="en-US"/>
        </w:rPr>
        <w:t xml:space="preserve">К нему всегда тянутся дети и старики.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А7. Укажите грамматически правильное продолжение предложения.</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ab/>
        <w:t xml:space="preserve">Создавая экологический прогноз, </w:t>
      </w:r>
    </w:p>
    <w:p w:rsidR="00F57D50" w:rsidRPr="00C5189F" w:rsidRDefault="00F57D50" w:rsidP="00436662">
      <w:pPr>
        <w:numPr>
          <w:ilvl w:val="0"/>
          <w:numId w:val="78"/>
        </w:numPr>
        <w:spacing w:after="200" w:line="276" w:lineRule="auto"/>
        <w:jc w:val="both"/>
        <w:rPr>
          <w:rFonts w:eastAsia="Calibri"/>
          <w:sz w:val="28"/>
          <w:szCs w:val="28"/>
          <w:lang w:eastAsia="en-US"/>
        </w:rPr>
      </w:pPr>
      <w:r w:rsidRPr="00C5189F">
        <w:rPr>
          <w:rFonts w:eastAsia="Calibri"/>
          <w:sz w:val="28"/>
          <w:szCs w:val="28"/>
          <w:lang w:eastAsia="en-US"/>
        </w:rPr>
        <w:t>учитывается состояние окружающей среды нашего города.</w:t>
      </w:r>
    </w:p>
    <w:p w:rsidR="00F57D50" w:rsidRPr="00C5189F" w:rsidRDefault="00F57D50" w:rsidP="00436662">
      <w:pPr>
        <w:numPr>
          <w:ilvl w:val="0"/>
          <w:numId w:val="78"/>
        </w:numPr>
        <w:spacing w:after="200" w:line="276" w:lineRule="auto"/>
        <w:jc w:val="both"/>
        <w:rPr>
          <w:rFonts w:eastAsia="Calibri"/>
          <w:sz w:val="28"/>
          <w:szCs w:val="28"/>
          <w:lang w:eastAsia="en-US"/>
        </w:rPr>
      </w:pPr>
      <w:r w:rsidRPr="00C5189F">
        <w:rPr>
          <w:rFonts w:eastAsia="Calibri"/>
          <w:sz w:val="28"/>
          <w:szCs w:val="28"/>
          <w:lang w:eastAsia="en-US"/>
        </w:rPr>
        <w:t>оформляйте его в виде карты со специальными обозначениями.</w:t>
      </w:r>
    </w:p>
    <w:p w:rsidR="00F57D50" w:rsidRPr="00C5189F" w:rsidRDefault="00F57D50" w:rsidP="00436662">
      <w:pPr>
        <w:numPr>
          <w:ilvl w:val="0"/>
          <w:numId w:val="78"/>
        </w:numPr>
        <w:spacing w:after="200" w:line="276" w:lineRule="auto"/>
        <w:jc w:val="both"/>
        <w:rPr>
          <w:rFonts w:eastAsia="Calibri"/>
          <w:sz w:val="28"/>
          <w:szCs w:val="28"/>
          <w:lang w:eastAsia="en-US"/>
        </w:rPr>
      </w:pPr>
      <w:r w:rsidRPr="00C5189F">
        <w:rPr>
          <w:rFonts w:eastAsia="Calibri"/>
          <w:sz w:val="28"/>
          <w:szCs w:val="28"/>
          <w:lang w:eastAsia="en-US"/>
        </w:rPr>
        <w:t>требуются специальные знания.</w:t>
      </w:r>
    </w:p>
    <w:p w:rsidR="00F57D50" w:rsidRPr="00C5189F" w:rsidRDefault="00F57D50" w:rsidP="00436662">
      <w:pPr>
        <w:numPr>
          <w:ilvl w:val="0"/>
          <w:numId w:val="78"/>
        </w:numPr>
        <w:spacing w:after="200" w:line="276" w:lineRule="auto"/>
        <w:jc w:val="both"/>
        <w:rPr>
          <w:rFonts w:eastAsia="Calibri"/>
          <w:sz w:val="28"/>
          <w:szCs w:val="28"/>
          <w:lang w:eastAsia="en-US"/>
        </w:rPr>
      </w:pPr>
      <w:r w:rsidRPr="00C5189F">
        <w:rPr>
          <w:rFonts w:eastAsia="Calibri"/>
          <w:sz w:val="28"/>
          <w:szCs w:val="28"/>
          <w:lang w:eastAsia="en-US"/>
        </w:rPr>
        <w:t>учёными обработан большой статистический материал.</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А8. Укажите предложение с грамматической (синтаксической) ошибкой.</w:t>
      </w:r>
    </w:p>
    <w:p w:rsidR="00F57D50" w:rsidRPr="00C5189F" w:rsidRDefault="00F57D50" w:rsidP="00436662">
      <w:pPr>
        <w:numPr>
          <w:ilvl w:val="0"/>
          <w:numId w:val="79"/>
        </w:numPr>
        <w:spacing w:after="200" w:line="276" w:lineRule="auto"/>
        <w:jc w:val="both"/>
        <w:rPr>
          <w:rFonts w:eastAsia="Calibri"/>
          <w:sz w:val="28"/>
          <w:szCs w:val="28"/>
          <w:lang w:eastAsia="en-US"/>
        </w:rPr>
      </w:pPr>
      <w:r w:rsidRPr="00C5189F">
        <w:rPr>
          <w:rFonts w:eastAsia="Calibri"/>
          <w:sz w:val="28"/>
          <w:szCs w:val="28"/>
          <w:lang w:eastAsia="en-US"/>
        </w:rPr>
        <w:t>На картине И.И. Фирсова «Юный живописец» изображена домашняя мастерская художника.</w:t>
      </w:r>
    </w:p>
    <w:p w:rsidR="00F57D50" w:rsidRPr="00C5189F" w:rsidRDefault="00F57D50" w:rsidP="00436662">
      <w:pPr>
        <w:numPr>
          <w:ilvl w:val="0"/>
          <w:numId w:val="79"/>
        </w:numPr>
        <w:spacing w:after="200" w:line="276" w:lineRule="auto"/>
        <w:jc w:val="both"/>
        <w:rPr>
          <w:rFonts w:eastAsia="Calibri"/>
          <w:sz w:val="28"/>
          <w:szCs w:val="28"/>
          <w:lang w:eastAsia="en-US"/>
        </w:rPr>
      </w:pPr>
      <w:r w:rsidRPr="00C5189F">
        <w:rPr>
          <w:rFonts w:eastAsia="Calibri"/>
          <w:sz w:val="28"/>
          <w:szCs w:val="28"/>
          <w:lang w:eastAsia="en-US"/>
        </w:rPr>
        <w:t>Среди домов, построенных на этой улице, было несколько многоэтажных.</w:t>
      </w:r>
    </w:p>
    <w:p w:rsidR="00F57D50" w:rsidRPr="00C5189F" w:rsidRDefault="00F57D50" w:rsidP="00436662">
      <w:pPr>
        <w:numPr>
          <w:ilvl w:val="0"/>
          <w:numId w:val="79"/>
        </w:numPr>
        <w:spacing w:after="200" w:line="276" w:lineRule="auto"/>
        <w:jc w:val="both"/>
        <w:rPr>
          <w:rFonts w:eastAsia="Calibri"/>
          <w:sz w:val="28"/>
          <w:szCs w:val="28"/>
          <w:lang w:eastAsia="en-US"/>
        </w:rPr>
      </w:pPr>
      <w:r w:rsidRPr="00C5189F">
        <w:rPr>
          <w:rFonts w:eastAsia="Calibri"/>
          <w:sz w:val="28"/>
          <w:szCs w:val="28"/>
          <w:lang w:eastAsia="en-US"/>
        </w:rPr>
        <w:t>Не только способности, но и трудолюбие поможет достичь успеха в работе.</w:t>
      </w:r>
    </w:p>
    <w:p w:rsidR="00F57D50" w:rsidRPr="00C5189F" w:rsidRDefault="00F57D50" w:rsidP="00436662">
      <w:pPr>
        <w:numPr>
          <w:ilvl w:val="0"/>
          <w:numId w:val="79"/>
        </w:numPr>
        <w:spacing w:after="200" w:line="276" w:lineRule="auto"/>
        <w:jc w:val="both"/>
        <w:rPr>
          <w:rFonts w:eastAsia="Calibri"/>
          <w:sz w:val="28"/>
          <w:szCs w:val="28"/>
          <w:lang w:eastAsia="en-US"/>
        </w:rPr>
      </w:pPr>
      <w:r w:rsidRPr="00C5189F">
        <w:rPr>
          <w:rFonts w:eastAsia="Calibri"/>
          <w:sz w:val="28"/>
          <w:szCs w:val="28"/>
          <w:lang w:eastAsia="en-US"/>
        </w:rPr>
        <w:t>Все, кто рано начинает учить иностранный язык, овладевает им в совершенстве.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А9. В каком предложении придаточную часть сложноподчиненного предложения </w:t>
      </w:r>
      <w:r w:rsidRPr="00C5189F">
        <w:rPr>
          <w:rFonts w:eastAsia="Calibri"/>
          <w:b/>
          <w:bCs/>
          <w:sz w:val="28"/>
          <w:szCs w:val="28"/>
          <w:u w:val="single"/>
          <w:lang w:eastAsia="en-US"/>
        </w:rPr>
        <w:t>нельзя</w:t>
      </w:r>
      <w:r w:rsidRPr="00C5189F">
        <w:rPr>
          <w:rFonts w:eastAsia="Calibri"/>
          <w:b/>
          <w:bCs/>
          <w:sz w:val="28"/>
          <w:szCs w:val="28"/>
          <w:lang w:eastAsia="en-US"/>
        </w:rPr>
        <w:t xml:space="preserve"> заменить обособленным определением, выраженным причастным оборотом?</w:t>
      </w:r>
    </w:p>
    <w:p w:rsidR="00F57D50" w:rsidRPr="00C5189F" w:rsidRDefault="00F57D50" w:rsidP="00436662">
      <w:pPr>
        <w:numPr>
          <w:ilvl w:val="0"/>
          <w:numId w:val="80"/>
        </w:numPr>
        <w:spacing w:after="200" w:line="276" w:lineRule="auto"/>
        <w:jc w:val="both"/>
        <w:rPr>
          <w:rFonts w:eastAsia="Calibri"/>
          <w:sz w:val="28"/>
          <w:szCs w:val="28"/>
          <w:lang w:eastAsia="en-US"/>
        </w:rPr>
      </w:pPr>
      <w:r w:rsidRPr="00C5189F">
        <w:rPr>
          <w:rFonts w:eastAsia="Calibri"/>
          <w:sz w:val="28"/>
          <w:szCs w:val="28"/>
          <w:lang w:eastAsia="en-US"/>
        </w:rPr>
        <w:t>Княжна Марья посмотрела на Ростова своим лучистым взглядом, который заставлял забывать некрасивость её лица.</w:t>
      </w:r>
    </w:p>
    <w:p w:rsidR="00F57D50" w:rsidRPr="00C5189F" w:rsidRDefault="00F57D50" w:rsidP="00436662">
      <w:pPr>
        <w:numPr>
          <w:ilvl w:val="0"/>
          <w:numId w:val="80"/>
        </w:numPr>
        <w:spacing w:after="200" w:line="276" w:lineRule="auto"/>
        <w:jc w:val="both"/>
        <w:rPr>
          <w:rFonts w:eastAsia="Calibri"/>
          <w:sz w:val="28"/>
          <w:szCs w:val="28"/>
          <w:lang w:eastAsia="en-US"/>
        </w:rPr>
      </w:pPr>
      <w:r w:rsidRPr="00C5189F">
        <w:rPr>
          <w:rFonts w:eastAsia="Calibri"/>
          <w:sz w:val="28"/>
          <w:szCs w:val="28"/>
          <w:lang w:eastAsia="en-US"/>
        </w:rPr>
        <w:t>Эпоха реакции, которая наступила в России вслед за восстанием декабристов, породила людей, подобных Печорину.</w:t>
      </w:r>
    </w:p>
    <w:p w:rsidR="00F57D50" w:rsidRPr="00C5189F" w:rsidRDefault="00F57D50" w:rsidP="00436662">
      <w:pPr>
        <w:numPr>
          <w:ilvl w:val="0"/>
          <w:numId w:val="80"/>
        </w:numPr>
        <w:spacing w:after="200" w:line="276" w:lineRule="auto"/>
        <w:jc w:val="both"/>
        <w:rPr>
          <w:rFonts w:eastAsia="Calibri"/>
          <w:sz w:val="28"/>
          <w:szCs w:val="28"/>
          <w:lang w:eastAsia="en-US"/>
        </w:rPr>
      </w:pPr>
      <w:r w:rsidRPr="00C5189F">
        <w:rPr>
          <w:rFonts w:eastAsia="Calibri"/>
          <w:sz w:val="28"/>
          <w:szCs w:val="28"/>
          <w:lang w:eastAsia="en-US"/>
        </w:rPr>
        <w:lastRenderedPageBreak/>
        <w:t>Войска Первой русской армии, при которой находился государь, были расположены в укреплённом лагере у Дриссы.</w:t>
      </w:r>
    </w:p>
    <w:p w:rsidR="00F57D50" w:rsidRPr="00C5189F" w:rsidRDefault="00F57D50" w:rsidP="00436662">
      <w:pPr>
        <w:numPr>
          <w:ilvl w:val="0"/>
          <w:numId w:val="80"/>
        </w:numPr>
        <w:spacing w:after="200" w:line="276" w:lineRule="auto"/>
        <w:jc w:val="both"/>
        <w:rPr>
          <w:rFonts w:eastAsia="Calibri"/>
          <w:sz w:val="28"/>
          <w:szCs w:val="28"/>
          <w:lang w:eastAsia="en-US"/>
        </w:rPr>
      </w:pPr>
      <w:r w:rsidRPr="00C5189F">
        <w:rPr>
          <w:rFonts w:eastAsia="Calibri"/>
          <w:sz w:val="28"/>
          <w:szCs w:val="28"/>
          <w:lang w:eastAsia="en-US"/>
        </w:rPr>
        <w:t>Среди присутствующих Маргарита сразу узнала Азазелло, который стоял у спинки кровати.</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А10. В каком варианте ответа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Стая диких уток с пронзительным криком промчалась над нашими головами (1) и (2) когда мы услышали (3) с каким шумом они опустились на реку (4) нам стало немного не по себе.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2,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1, 2, 3, 4</w:t>
      </w:r>
    </w:p>
    <w:p w:rsidR="00F57D50" w:rsidRPr="00C5189F" w:rsidRDefault="00F57D50" w:rsidP="00F57D50">
      <w:pPr>
        <w:jc w:val="both"/>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К заданиям А11, А12, А13, А14, А15</w:t>
            </w:r>
          </w:p>
        </w:tc>
      </w:tr>
    </w:tbl>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436662">
            <w:pPr>
              <w:numPr>
                <w:ilvl w:val="0"/>
                <w:numId w:val="145"/>
              </w:numPr>
              <w:spacing w:after="200" w:line="276" w:lineRule="auto"/>
              <w:jc w:val="both"/>
              <w:rPr>
                <w:rFonts w:eastAsia="Calibri"/>
                <w:sz w:val="28"/>
                <w:szCs w:val="28"/>
                <w:lang w:eastAsia="en-US"/>
              </w:rPr>
            </w:pPr>
            <w:r w:rsidRPr="00C5189F">
              <w:rPr>
                <w:rFonts w:eastAsia="Calibri"/>
                <w:sz w:val="28"/>
                <w:szCs w:val="28"/>
                <w:lang w:eastAsia="en-US"/>
              </w:rPr>
              <w:t>… (2) Некоторые рисуют в телефонной книге во время разговора, кто-то чертит в блокноте во время совещания, другие рисуют на салфетках в ресторане. (3) Школьники, выполняя домашнее задание или сдавая письменный экзамен, тоже порой рисуют в черновиках. (4) … рисунки, конечно же, представляют большой интерес как для графологов, так и для психологов. (5) Рисунки на полях хорошо дополняют информацию, которую можно получить при анализе почерка. (6) Изучение подобных рисунков или каракулей с одновременным исследованием личностных особенностей рисовавших позволило учёным выработать некоторые общие правила определения черт характера.</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А11. Какое из приведенных ниже предложений должно быть </w:t>
      </w:r>
      <w:r w:rsidRPr="00C5189F">
        <w:rPr>
          <w:rFonts w:eastAsia="Calibri"/>
          <w:b/>
          <w:bCs/>
          <w:sz w:val="28"/>
          <w:szCs w:val="28"/>
          <w:u w:val="single"/>
          <w:lang w:eastAsia="en-US"/>
        </w:rPr>
        <w:t>первым</w:t>
      </w:r>
      <w:r w:rsidRPr="00C5189F">
        <w:rPr>
          <w:rFonts w:eastAsia="Calibri"/>
          <w:b/>
          <w:bCs/>
          <w:sz w:val="28"/>
          <w:szCs w:val="28"/>
          <w:lang w:eastAsia="en-US"/>
        </w:rPr>
        <w:t xml:space="preserve"> в этом тексте?</w:t>
      </w:r>
    </w:p>
    <w:p w:rsidR="00F57D50" w:rsidRPr="00C5189F" w:rsidRDefault="00F57D50" w:rsidP="00436662">
      <w:pPr>
        <w:numPr>
          <w:ilvl w:val="0"/>
          <w:numId w:val="81"/>
        </w:numPr>
        <w:spacing w:after="200" w:line="276" w:lineRule="auto"/>
        <w:jc w:val="both"/>
        <w:rPr>
          <w:rFonts w:eastAsia="Calibri"/>
          <w:sz w:val="28"/>
          <w:szCs w:val="28"/>
          <w:lang w:eastAsia="en-US"/>
        </w:rPr>
      </w:pPr>
      <w:r w:rsidRPr="00C5189F">
        <w:rPr>
          <w:rFonts w:eastAsia="Calibri"/>
          <w:sz w:val="28"/>
          <w:szCs w:val="28"/>
          <w:lang w:eastAsia="en-US"/>
        </w:rPr>
        <w:t>Существует множество людей, у которых нет склонности рисовать и чертить во время выполнения какой-либо работы.</w:t>
      </w:r>
    </w:p>
    <w:p w:rsidR="00F57D50" w:rsidRPr="00C5189F" w:rsidRDefault="00F57D50" w:rsidP="00436662">
      <w:pPr>
        <w:numPr>
          <w:ilvl w:val="0"/>
          <w:numId w:val="81"/>
        </w:numPr>
        <w:spacing w:after="200" w:line="276" w:lineRule="auto"/>
        <w:jc w:val="both"/>
        <w:rPr>
          <w:rFonts w:eastAsia="Calibri"/>
          <w:sz w:val="28"/>
          <w:szCs w:val="28"/>
          <w:lang w:eastAsia="en-US"/>
        </w:rPr>
      </w:pPr>
      <w:r w:rsidRPr="00C5189F">
        <w:rPr>
          <w:rFonts w:eastAsia="Calibri"/>
          <w:sz w:val="28"/>
          <w:szCs w:val="28"/>
          <w:lang w:eastAsia="en-US"/>
        </w:rPr>
        <w:t>Подпись Чехова создаёт двойственное впечатление.</w:t>
      </w:r>
    </w:p>
    <w:p w:rsidR="00F57D50" w:rsidRPr="00C5189F" w:rsidRDefault="00F57D50" w:rsidP="00436662">
      <w:pPr>
        <w:numPr>
          <w:ilvl w:val="0"/>
          <w:numId w:val="81"/>
        </w:numPr>
        <w:spacing w:after="200" w:line="276" w:lineRule="auto"/>
        <w:jc w:val="both"/>
        <w:rPr>
          <w:rFonts w:eastAsia="Calibri"/>
          <w:sz w:val="28"/>
          <w:szCs w:val="28"/>
          <w:lang w:eastAsia="en-US"/>
        </w:rPr>
      </w:pPr>
      <w:r w:rsidRPr="00C5189F">
        <w:rPr>
          <w:rFonts w:eastAsia="Calibri"/>
          <w:sz w:val="28"/>
          <w:szCs w:val="28"/>
          <w:lang w:eastAsia="en-US"/>
        </w:rPr>
        <w:t>Иногда такие рисунки встречаются у одиноких людей, которым не хватает тепла и уюта домашней атмосферы.</w:t>
      </w:r>
    </w:p>
    <w:p w:rsidR="00F57D50" w:rsidRPr="00C5189F" w:rsidRDefault="00F57D50" w:rsidP="00436662">
      <w:pPr>
        <w:numPr>
          <w:ilvl w:val="0"/>
          <w:numId w:val="81"/>
        </w:numPr>
        <w:spacing w:after="200" w:line="276" w:lineRule="auto"/>
        <w:jc w:val="both"/>
        <w:rPr>
          <w:rFonts w:eastAsia="Calibri"/>
          <w:sz w:val="28"/>
          <w:szCs w:val="28"/>
          <w:lang w:eastAsia="en-US"/>
        </w:rPr>
      </w:pPr>
      <w:r w:rsidRPr="00C5189F">
        <w:rPr>
          <w:rFonts w:eastAsia="Calibri"/>
          <w:sz w:val="28"/>
          <w:szCs w:val="28"/>
          <w:lang w:eastAsia="en-US"/>
        </w:rPr>
        <w:t>Очень часто люди, занимаясь каким-либо делом, бессознательно рисуют на находящейся у них под рукой бумаге.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 xml:space="preserve">А12. Какое из приведенных ниже слов или сочетаний слов должно быть на месте пропуска в </w:t>
      </w:r>
      <w:r w:rsidRPr="00C5189F">
        <w:rPr>
          <w:rFonts w:eastAsia="Calibri"/>
          <w:b/>
          <w:bCs/>
          <w:sz w:val="28"/>
          <w:szCs w:val="28"/>
          <w:u w:val="single"/>
          <w:lang w:eastAsia="en-US"/>
        </w:rPr>
        <w:t>четвёртом</w:t>
      </w:r>
      <w:r w:rsidRPr="00C5189F">
        <w:rPr>
          <w:rFonts w:eastAsia="Calibri"/>
          <w:b/>
          <w:bCs/>
          <w:sz w:val="28"/>
          <w:szCs w:val="28"/>
          <w:lang w:eastAsia="en-US"/>
        </w:rPr>
        <w:t xml:space="preserve"> предложении текста?</w:t>
      </w:r>
    </w:p>
    <w:p w:rsidR="00F57D50" w:rsidRPr="00C5189F" w:rsidRDefault="00F57D50" w:rsidP="00436662">
      <w:pPr>
        <w:numPr>
          <w:ilvl w:val="0"/>
          <w:numId w:val="82"/>
        </w:numPr>
        <w:spacing w:after="200" w:line="276" w:lineRule="auto"/>
        <w:jc w:val="both"/>
        <w:rPr>
          <w:rFonts w:eastAsia="Calibri"/>
          <w:sz w:val="28"/>
          <w:szCs w:val="28"/>
          <w:lang w:eastAsia="en-US"/>
        </w:rPr>
      </w:pPr>
      <w:r w:rsidRPr="00C5189F">
        <w:rPr>
          <w:rFonts w:eastAsia="Calibri"/>
          <w:sz w:val="28"/>
          <w:szCs w:val="28"/>
          <w:lang w:eastAsia="en-US"/>
        </w:rPr>
        <w:t>Вопреки этому</w:t>
      </w:r>
    </w:p>
    <w:p w:rsidR="00F57D50" w:rsidRPr="00C5189F" w:rsidRDefault="00F57D50" w:rsidP="00436662">
      <w:pPr>
        <w:numPr>
          <w:ilvl w:val="0"/>
          <w:numId w:val="82"/>
        </w:numPr>
        <w:spacing w:after="200" w:line="276" w:lineRule="auto"/>
        <w:jc w:val="both"/>
        <w:rPr>
          <w:rFonts w:eastAsia="Calibri"/>
          <w:sz w:val="28"/>
          <w:szCs w:val="28"/>
          <w:lang w:eastAsia="en-US"/>
        </w:rPr>
      </w:pPr>
      <w:r w:rsidRPr="00C5189F">
        <w:rPr>
          <w:rFonts w:eastAsia="Calibri"/>
          <w:sz w:val="28"/>
          <w:szCs w:val="28"/>
          <w:lang w:eastAsia="en-US"/>
        </w:rPr>
        <w:t xml:space="preserve">Ведь </w:t>
      </w:r>
    </w:p>
    <w:p w:rsidR="00F57D50" w:rsidRPr="00C5189F" w:rsidRDefault="00F57D50" w:rsidP="00436662">
      <w:pPr>
        <w:numPr>
          <w:ilvl w:val="0"/>
          <w:numId w:val="82"/>
        </w:numPr>
        <w:spacing w:after="200" w:line="276" w:lineRule="auto"/>
        <w:jc w:val="both"/>
        <w:rPr>
          <w:rFonts w:eastAsia="Calibri"/>
          <w:sz w:val="28"/>
          <w:szCs w:val="28"/>
          <w:lang w:eastAsia="en-US"/>
        </w:rPr>
      </w:pPr>
      <w:r w:rsidRPr="00C5189F">
        <w:rPr>
          <w:rFonts w:eastAsia="Calibri"/>
          <w:sz w:val="28"/>
          <w:szCs w:val="28"/>
          <w:lang w:eastAsia="en-US"/>
        </w:rPr>
        <w:t xml:space="preserve">В то время как </w:t>
      </w:r>
    </w:p>
    <w:p w:rsidR="00F57D50" w:rsidRPr="00C5189F" w:rsidRDefault="00F57D50" w:rsidP="00436662">
      <w:pPr>
        <w:numPr>
          <w:ilvl w:val="0"/>
          <w:numId w:val="82"/>
        </w:numPr>
        <w:spacing w:after="200" w:line="276" w:lineRule="auto"/>
        <w:jc w:val="both"/>
        <w:rPr>
          <w:rFonts w:eastAsia="Calibri"/>
          <w:sz w:val="28"/>
          <w:szCs w:val="28"/>
          <w:lang w:eastAsia="en-US"/>
        </w:rPr>
      </w:pPr>
      <w:r w:rsidRPr="00C5189F">
        <w:rPr>
          <w:rFonts w:eastAsia="Calibri"/>
          <w:sz w:val="28"/>
          <w:szCs w:val="28"/>
          <w:lang w:eastAsia="en-US"/>
        </w:rPr>
        <w:t xml:space="preserve">Такие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А13. Укажите верную характеристику четвёртого (4) предложения текста.</w:t>
      </w:r>
    </w:p>
    <w:p w:rsidR="00F57D50" w:rsidRPr="00C5189F" w:rsidRDefault="00F57D50" w:rsidP="00436662">
      <w:pPr>
        <w:numPr>
          <w:ilvl w:val="0"/>
          <w:numId w:val="83"/>
        </w:numPr>
        <w:spacing w:after="200" w:line="276" w:lineRule="auto"/>
        <w:jc w:val="both"/>
        <w:rPr>
          <w:rFonts w:eastAsia="Calibri"/>
          <w:sz w:val="28"/>
          <w:szCs w:val="28"/>
          <w:lang w:eastAsia="en-US"/>
        </w:rPr>
      </w:pPr>
      <w:r w:rsidRPr="00C5189F">
        <w:rPr>
          <w:rFonts w:eastAsia="Calibri"/>
          <w:sz w:val="28"/>
          <w:szCs w:val="28"/>
          <w:lang w:eastAsia="en-US"/>
        </w:rPr>
        <w:t>сложное с бессоюзной и подчинительной связью между частями</w:t>
      </w:r>
    </w:p>
    <w:p w:rsidR="00F57D50" w:rsidRPr="00C5189F" w:rsidRDefault="00F57D50" w:rsidP="00436662">
      <w:pPr>
        <w:numPr>
          <w:ilvl w:val="0"/>
          <w:numId w:val="83"/>
        </w:numPr>
        <w:spacing w:after="200" w:line="276" w:lineRule="auto"/>
        <w:jc w:val="both"/>
        <w:rPr>
          <w:rFonts w:eastAsia="Calibri"/>
          <w:sz w:val="28"/>
          <w:szCs w:val="28"/>
          <w:lang w:eastAsia="en-US"/>
        </w:rPr>
      </w:pPr>
      <w:r w:rsidRPr="00C5189F">
        <w:rPr>
          <w:rFonts w:eastAsia="Calibri"/>
          <w:sz w:val="28"/>
          <w:szCs w:val="28"/>
          <w:lang w:eastAsia="en-US"/>
        </w:rPr>
        <w:t>сложносочинённое</w:t>
      </w:r>
    </w:p>
    <w:p w:rsidR="00F57D50" w:rsidRPr="00C5189F" w:rsidRDefault="00F57D50" w:rsidP="00436662">
      <w:pPr>
        <w:numPr>
          <w:ilvl w:val="0"/>
          <w:numId w:val="83"/>
        </w:numPr>
        <w:spacing w:after="200" w:line="276" w:lineRule="auto"/>
        <w:jc w:val="both"/>
        <w:rPr>
          <w:rFonts w:eastAsia="Calibri"/>
          <w:sz w:val="28"/>
          <w:szCs w:val="28"/>
          <w:lang w:eastAsia="en-US"/>
        </w:rPr>
      </w:pPr>
      <w:r w:rsidRPr="00C5189F">
        <w:rPr>
          <w:rFonts w:eastAsia="Calibri"/>
          <w:sz w:val="28"/>
          <w:szCs w:val="28"/>
          <w:lang w:eastAsia="en-US"/>
        </w:rPr>
        <w:t>простое осложнённое</w:t>
      </w:r>
    </w:p>
    <w:p w:rsidR="00F57D50" w:rsidRPr="00C5189F" w:rsidRDefault="00F57D50" w:rsidP="00436662">
      <w:pPr>
        <w:numPr>
          <w:ilvl w:val="0"/>
          <w:numId w:val="83"/>
        </w:numPr>
        <w:spacing w:after="200" w:line="276" w:lineRule="auto"/>
        <w:jc w:val="both"/>
        <w:rPr>
          <w:rFonts w:eastAsia="Calibri"/>
          <w:sz w:val="28"/>
          <w:szCs w:val="28"/>
          <w:lang w:eastAsia="en-US"/>
        </w:rPr>
      </w:pPr>
      <w:r w:rsidRPr="00C5189F">
        <w:rPr>
          <w:rFonts w:eastAsia="Calibri"/>
          <w:sz w:val="28"/>
          <w:szCs w:val="28"/>
          <w:lang w:eastAsia="en-US"/>
        </w:rPr>
        <w:t xml:space="preserve">сложноподчинённое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А14. Укажите правильную морфологическую характеристику слова ПОРОЙ (предложение 3).</w:t>
      </w:r>
    </w:p>
    <w:p w:rsidR="00F57D50" w:rsidRPr="00C5189F" w:rsidRDefault="00F57D50" w:rsidP="00436662">
      <w:pPr>
        <w:numPr>
          <w:ilvl w:val="0"/>
          <w:numId w:val="84"/>
        </w:numPr>
        <w:spacing w:after="200" w:line="276" w:lineRule="auto"/>
        <w:jc w:val="both"/>
        <w:rPr>
          <w:rFonts w:eastAsia="Calibri"/>
          <w:sz w:val="28"/>
          <w:szCs w:val="28"/>
          <w:lang w:eastAsia="en-US"/>
        </w:rPr>
      </w:pPr>
      <w:r w:rsidRPr="00C5189F">
        <w:rPr>
          <w:rFonts w:eastAsia="Calibri"/>
          <w:sz w:val="28"/>
          <w:szCs w:val="28"/>
          <w:lang w:eastAsia="en-US"/>
        </w:rPr>
        <w:t>существительное</w:t>
      </w:r>
    </w:p>
    <w:p w:rsidR="00F57D50" w:rsidRPr="00C5189F" w:rsidRDefault="00F57D50" w:rsidP="00436662">
      <w:pPr>
        <w:numPr>
          <w:ilvl w:val="0"/>
          <w:numId w:val="84"/>
        </w:numPr>
        <w:spacing w:after="200" w:line="276" w:lineRule="auto"/>
        <w:jc w:val="both"/>
        <w:rPr>
          <w:rFonts w:eastAsia="Calibri"/>
          <w:sz w:val="28"/>
          <w:szCs w:val="28"/>
          <w:lang w:eastAsia="en-US"/>
        </w:rPr>
      </w:pPr>
      <w:r w:rsidRPr="00C5189F">
        <w:rPr>
          <w:rFonts w:eastAsia="Calibri"/>
          <w:sz w:val="28"/>
          <w:szCs w:val="28"/>
          <w:lang w:eastAsia="en-US"/>
        </w:rPr>
        <w:t>предлог</w:t>
      </w:r>
    </w:p>
    <w:p w:rsidR="00F57D50" w:rsidRPr="00C5189F" w:rsidRDefault="00F57D50" w:rsidP="00436662">
      <w:pPr>
        <w:numPr>
          <w:ilvl w:val="0"/>
          <w:numId w:val="84"/>
        </w:numPr>
        <w:spacing w:after="200" w:line="276" w:lineRule="auto"/>
        <w:jc w:val="both"/>
        <w:rPr>
          <w:rFonts w:eastAsia="Calibri"/>
          <w:sz w:val="28"/>
          <w:szCs w:val="28"/>
          <w:lang w:eastAsia="en-US"/>
        </w:rPr>
      </w:pPr>
      <w:r w:rsidRPr="00C5189F">
        <w:rPr>
          <w:rFonts w:eastAsia="Calibri"/>
          <w:sz w:val="28"/>
          <w:szCs w:val="28"/>
          <w:lang w:eastAsia="en-US"/>
        </w:rPr>
        <w:t>союз</w:t>
      </w:r>
    </w:p>
    <w:p w:rsidR="00F57D50" w:rsidRPr="00C5189F" w:rsidRDefault="00F57D50" w:rsidP="00436662">
      <w:pPr>
        <w:numPr>
          <w:ilvl w:val="0"/>
          <w:numId w:val="84"/>
        </w:numPr>
        <w:spacing w:after="200" w:line="276" w:lineRule="auto"/>
        <w:jc w:val="both"/>
        <w:rPr>
          <w:rFonts w:eastAsia="Calibri"/>
          <w:sz w:val="28"/>
          <w:szCs w:val="28"/>
          <w:lang w:eastAsia="en-US"/>
        </w:rPr>
      </w:pPr>
      <w:r w:rsidRPr="00C5189F">
        <w:rPr>
          <w:rFonts w:eastAsia="Calibri"/>
          <w:sz w:val="28"/>
          <w:szCs w:val="28"/>
          <w:lang w:eastAsia="en-US"/>
        </w:rPr>
        <w:t xml:space="preserve">наречие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А15. Укажите значение слова ГРАФОЛОГИ (ГРАФОЛОГ) в предложении 4. </w:t>
      </w:r>
    </w:p>
    <w:p w:rsidR="00F57D50" w:rsidRPr="00C5189F" w:rsidRDefault="00F57D50" w:rsidP="00436662">
      <w:pPr>
        <w:numPr>
          <w:ilvl w:val="0"/>
          <w:numId w:val="85"/>
        </w:numPr>
        <w:spacing w:after="200" w:line="276" w:lineRule="auto"/>
        <w:jc w:val="both"/>
        <w:rPr>
          <w:rFonts w:eastAsia="Calibri"/>
          <w:sz w:val="28"/>
          <w:szCs w:val="28"/>
          <w:lang w:eastAsia="en-US"/>
        </w:rPr>
      </w:pPr>
      <w:r w:rsidRPr="00C5189F">
        <w:rPr>
          <w:rFonts w:eastAsia="Calibri"/>
          <w:sz w:val="28"/>
          <w:szCs w:val="28"/>
          <w:lang w:eastAsia="en-US"/>
        </w:rPr>
        <w:t>Специалист, изучающий почерк с целью определения психического склада и личностных особенностей человека</w:t>
      </w:r>
    </w:p>
    <w:p w:rsidR="00F57D50" w:rsidRPr="00C5189F" w:rsidRDefault="00F57D50" w:rsidP="00436662">
      <w:pPr>
        <w:numPr>
          <w:ilvl w:val="0"/>
          <w:numId w:val="85"/>
        </w:numPr>
        <w:spacing w:after="200" w:line="276" w:lineRule="auto"/>
        <w:jc w:val="both"/>
        <w:rPr>
          <w:rFonts w:eastAsia="Calibri"/>
          <w:sz w:val="28"/>
          <w:szCs w:val="28"/>
          <w:lang w:eastAsia="en-US"/>
        </w:rPr>
      </w:pPr>
      <w:r w:rsidRPr="00C5189F">
        <w:rPr>
          <w:rFonts w:eastAsia="Calibri"/>
          <w:sz w:val="28"/>
          <w:szCs w:val="28"/>
          <w:lang w:eastAsia="en-US"/>
        </w:rPr>
        <w:t>Специалист по составлению графиков</w:t>
      </w:r>
    </w:p>
    <w:p w:rsidR="00F57D50" w:rsidRPr="00C5189F" w:rsidRDefault="00F57D50" w:rsidP="00436662">
      <w:pPr>
        <w:numPr>
          <w:ilvl w:val="0"/>
          <w:numId w:val="85"/>
        </w:numPr>
        <w:spacing w:after="200" w:line="276" w:lineRule="auto"/>
        <w:jc w:val="both"/>
        <w:rPr>
          <w:rFonts w:eastAsia="Calibri"/>
          <w:sz w:val="28"/>
          <w:szCs w:val="28"/>
          <w:lang w:eastAsia="en-US"/>
        </w:rPr>
      </w:pPr>
      <w:r w:rsidRPr="00C5189F">
        <w:rPr>
          <w:rFonts w:eastAsia="Calibri"/>
          <w:sz w:val="28"/>
          <w:szCs w:val="28"/>
          <w:lang w:eastAsia="en-US"/>
        </w:rPr>
        <w:t>Человек, страдающий пристрастием к сочинительству</w:t>
      </w:r>
    </w:p>
    <w:p w:rsidR="00F57D50" w:rsidRPr="00C5189F" w:rsidRDefault="00F57D50" w:rsidP="00436662">
      <w:pPr>
        <w:numPr>
          <w:ilvl w:val="0"/>
          <w:numId w:val="85"/>
        </w:numPr>
        <w:spacing w:after="200" w:line="276" w:lineRule="auto"/>
        <w:jc w:val="both"/>
        <w:rPr>
          <w:rFonts w:eastAsia="Calibri"/>
          <w:sz w:val="28"/>
          <w:szCs w:val="28"/>
          <w:lang w:eastAsia="en-US"/>
        </w:rPr>
      </w:pPr>
      <w:r w:rsidRPr="00C5189F">
        <w:rPr>
          <w:rFonts w:eastAsia="Calibri"/>
          <w:sz w:val="28"/>
          <w:szCs w:val="28"/>
          <w:lang w:eastAsia="en-US"/>
        </w:rPr>
        <w:t>Художник, специализирующийся на графике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А16. В каком варианте во всех словах пропущена одна буква Н?</w:t>
      </w:r>
    </w:p>
    <w:p w:rsidR="00F57D50" w:rsidRPr="00C5189F" w:rsidRDefault="00F57D50" w:rsidP="00436662">
      <w:pPr>
        <w:numPr>
          <w:ilvl w:val="0"/>
          <w:numId w:val="87"/>
        </w:numPr>
        <w:spacing w:after="200" w:line="276" w:lineRule="auto"/>
        <w:jc w:val="both"/>
        <w:rPr>
          <w:rFonts w:eastAsia="Calibri"/>
          <w:sz w:val="28"/>
          <w:szCs w:val="28"/>
          <w:lang w:eastAsia="en-US"/>
        </w:rPr>
      </w:pPr>
      <w:r w:rsidRPr="00C5189F">
        <w:rPr>
          <w:rFonts w:eastAsia="Calibri"/>
          <w:sz w:val="28"/>
          <w:szCs w:val="28"/>
          <w:lang w:eastAsia="en-US"/>
        </w:rPr>
        <w:t>Льви…ый, варё…ый, растеря…ый</w:t>
      </w:r>
    </w:p>
    <w:p w:rsidR="00F57D50" w:rsidRPr="00C5189F" w:rsidRDefault="00F57D50" w:rsidP="00436662">
      <w:pPr>
        <w:numPr>
          <w:ilvl w:val="0"/>
          <w:numId w:val="87"/>
        </w:numPr>
        <w:spacing w:after="200" w:line="276" w:lineRule="auto"/>
        <w:jc w:val="both"/>
        <w:rPr>
          <w:rFonts w:eastAsia="Calibri"/>
          <w:sz w:val="28"/>
          <w:szCs w:val="28"/>
          <w:lang w:eastAsia="en-US"/>
        </w:rPr>
      </w:pPr>
      <w:r w:rsidRPr="00C5189F">
        <w:rPr>
          <w:rFonts w:eastAsia="Calibri"/>
          <w:sz w:val="28"/>
          <w:szCs w:val="28"/>
          <w:lang w:eastAsia="en-US"/>
        </w:rPr>
        <w:t>Следстве…ый, гружё…ый, воспита…ик</w:t>
      </w:r>
    </w:p>
    <w:p w:rsidR="00F57D50" w:rsidRPr="00C5189F" w:rsidRDefault="00F57D50" w:rsidP="00436662">
      <w:pPr>
        <w:numPr>
          <w:ilvl w:val="0"/>
          <w:numId w:val="87"/>
        </w:numPr>
        <w:spacing w:after="200" w:line="276" w:lineRule="auto"/>
        <w:jc w:val="both"/>
        <w:rPr>
          <w:rFonts w:eastAsia="Calibri"/>
          <w:sz w:val="28"/>
          <w:szCs w:val="28"/>
          <w:lang w:eastAsia="en-US"/>
        </w:rPr>
      </w:pPr>
      <w:r w:rsidRPr="00C5189F">
        <w:rPr>
          <w:rFonts w:eastAsia="Calibri"/>
          <w:sz w:val="28"/>
          <w:szCs w:val="28"/>
          <w:lang w:eastAsia="en-US"/>
        </w:rPr>
        <w:t>Гуси…ый, искус…ый, ране…ый</w:t>
      </w:r>
    </w:p>
    <w:p w:rsidR="00F57D50" w:rsidRPr="00C5189F" w:rsidRDefault="00F57D50" w:rsidP="00436662">
      <w:pPr>
        <w:numPr>
          <w:ilvl w:val="0"/>
          <w:numId w:val="87"/>
        </w:numPr>
        <w:spacing w:after="200" w:line="276" w:lineRule="auto"/>
        <w:jc w:val="both"/>
        <w:rPr>
          <w:rFonts w:eastAsia="Calibri"/>
          <w:sz w:val="28"/>
          <w:szCs w:val="28"/>
          <w:lang w:eastAsia="en-US"/>
        </w:rPr>
      </w:pPr>
      <w:r w:rsidRPr="00C5189F">
        <w:rPr>
          <w:rFonts w:eastAsia="Calibri"/>
          <w:sz w:val="28"/>
          <w:szCs w:val="28"/>
          <w:lang w:eastAsia="en-US"/>
        </w:rPr>
        <w:t>Преобразова…ый, кожа…ый, встрое…ый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А17. В каком ряду во всех словах пропущена безударная проверяемая гласная корня?</w:t>
      </w:r>
    </w:p>
    <w:p w:rsidR="00F57D50" w:rsidRPr="00C5189F" w:rsidRDefault="00F57D50" w:rsidP="00436662">
      <w:pPr>
        <w:numPr>
          <w:ilvl w:val="0"/>
          <w:numId w:val="86"/>
        </w:numPr>
        <w:spacing w:after="200" w:line="276" w:lineRule="auto"/>
        <w:jc w:val="both"/>
        <w:rPr>
          <w:rFonts w:eastAsia="Calibri"/>
          <w:sz w:val="28"/>
          <w:szCs w:val="28"/>
          <w:lang w:eastAsia="en-US"/>
        </w:rPr>
      </w:pPr>
      <w:r w:rsidRPr="00C5189F">
        <w:rPr>
          <w:rFonts w:eastAsia="Calibri"/>
          <w:sz w:val="28"/>
          <w:szCs w:val="28"/>
          <w:lang w:eastAsia="en-US"/>
        </w:rPr>
        <w:t>Возр…ст, обл…гать, к…нституционный</w:t>
      </w:r>
    </w:p>
    <w:p w:rsidR="00F57D50" w:rsidRPr="00C5189F" w:rsidRDefault="00F57D50" w:rsidP="00436662">
      <w:pPr>
        <w:numPr>
          <w:ilvl w:val="0"/>
          <w:numId w:val="86"/>
        </w:numPr>
        <w:spacing w:after="200" w:line="276" w:lineRule="auto"/>
        <w:jc w:val="both"/>
        <w:rPr>
          <w:rFonts w:eastAsia="Calibri"/>
          <w:sz w:val="28"/>
          <w:szCs w:val="28"/>
          <w:lang w:eastAsia="en-US"/>
        </w:rPr>
      </w:pPr>
      <w:r w:rsidRPr="00C5189F">
        <w:rPr>
          <w:rFonts w:eastAsia="Calibri"/>
          <w:sz w:val="28"/>
          <w:szCs w:val="28"/>
          <w:lang w:eastAsia="en-US"/>
        </w:rPr>
        <w:t>Согл…шение, об…зательный, др…бить</w:t>
      </w:r>
    </w:p>
    <w:p w:rsidR="00F57D50" w:rsidRPr="00C5189F" w:rsidRDefault="00F57D50" w:rsidP="00436662">
      <w:pPr>
        <w:numPr>
          <w:ilvl w:val="0"/>
          <w:numId w:val="86"/>
        </w:numPr>
        <w:spacing w:after="200" w:line="276" w:lineRule="auto"/>
        <w:jc w:val="both"/>
        <w:rPr>
          <w:rFonts w:eastAsia="Calibri"/>
          <w:sz w:val="28"/>
          <w:szCs w:val="28"/>
          <w:lang w:eastAsia="en-US"/>
        </w:rPr>
      </w:pPr>
      <w:r w:rsidRPr="00C5189F">
        <w:rPr>
          <w:rFonts w:eastAsia="Calibri"/>
          <w:sz w:val="28"/>
          <w:szCs w:val="28"/>
          <w:lang w:eastAsia="en-US"/>
        </w:rPr>
        <w:t>Расст…лить, к…нтинент, орнам…нтальный</w:t>
      </w:r>
    </w:p>
    <w:p w:rsidR="00F57D50" w:rsidRPr="00C5189F" w:rsidRDefault="00F57D50" w:rsidP="00436662">
      <w:pPr>
        <w:numPr>
          <w:ilvl w:val="0"/>
          <w:numId w:val="86"/>
        </w:numPr>
        <w:spacing w:after="200" w:line="276" w:lineRule="auto"/>
        <w:jc w:val="both"/>
        <w:rPr>
          <w:rFonts w:eastAsia="Calibri"/>
          <w:sz w:val="28"/>
          <w:szCs w:val="28"/>
          <w:lang w:eastAsia="en-US"/>
        </w:rPr>
      </w:pPr>
      <w:r w:rsidRPr="00C5189F">
        <w:rPr>
          <w:rFonts w:eastAsia="Calibri"/>
          <w:sz w:val="28"/>
          <w:szCs w:val="28"/>
          <w:lang w:eastAsia="en-US"/>
        </w:rPr>
        <w:t>Ф…милия, к…снуться, х…рактеризовать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А18. В каком ряду во всех словах пропущена одна и та же буква?</w:t>
      </w:r>
    </w:p>
    <w:p w:rsidR="00F57D50" w:rsidRPr="00C5189F" w:rsidRDefault="00F57D50" w:rsidP="00436662">
      <w:pPr>
        <w:numPr>
          <w:ilvl w:val="0"/>
          <w:numId w:val="88"/>
        </w:numPr>
        <w:spacing w:after="200" w:line="276" w:lineRule="auto"/>
        <w:jc w:val="both"/>
        <w:rPr>
          <w:rFonts w:eastAsia="Calibri"/>
          <w:sz w:val="28"/>
          <w:szCs w:val="28"/>
          <w:lang w:eastAsia="en-US"/>
        </w:rPr>
      </w:pPr>
      <w:r w:rsidRPr="00C5189F">
        <w:rPr>
          <w:rFonts w:eastAsia="Calibri"/>
          <w:sz w:val="28"/>
          <w:szCs w:val="28"/>
          <w:lang w:eastAsia="en-US"/>
        </w:rPr>
        <w:t>Чре…мерный, и…подтишка, не…говорчивый</w:t>
      </w:r>
    </w:p>
    <w:p w:rsidR="00F57D50" w:rsidRPr="00C5189F" w:rsidRDefault="00F57D50" w:rsidP="00436662">
      <w:pPr>
        <w:numPr>
          <w:ilvl w:val="0"/>
          <w:numId w:val="88"/>
        </w:numPr>
        <w:spacing w:after="200" w:line="276" w:lineRule="auto"/>
        <w:jc w:val="both"/>
        <w:rPr>
          <w:rFonts w:eastAsia="Calibri"/>
          <w:sz w:val="28"/>
          <w:szCs w:val="28"/>
          <w:lang w:eastAsia="en-US"/>
        </w:rPr>
      </w:pPr>
      <w:r w:rsidRPr="00C5189F">
        <w:rPr>
          <w:rFonts w:eastAsia="Calibri"/>
          <w:sz w:val="28"/>
          <w:szCs w:val="28"/>
          <w:lang w:eastAsia="en-US"/>
        </w:rPr>
        <w:t xml:space="preserve">Пр…градить, пр…страстный, пр…следовать </w:t>
      </w:r>
    </w:p>
    <w:p w:rsidR="00F57D50" w:rsidRPr="00C5189F" w:rsidRDefault="00F57D50" w:rsidP="00436662">
      <w:pPr>
        <w:numPr>
          <w:ilvl w:val="0"/>
          <w:numId w:val="88"/>
        </w:numPr>
        <w:spacing w:after="200" w:line="276" w:lineRule="auto"/>
        <w:jc w:val="both"/>
        <w:rPr>
          <w:rFonts w:eastAsia="Calibri"/>
          <w:sz w:val="28"/>
          <w:szCs w:val="28"/>
          <w:lang w:eastAsia="en-US"/>
        </w:rPr>
      </w:pPr>
      <w:r w:rsidRPr="00C5189F">
        <w:rPr>
          <w:rFonts w:eastAsia="Calibri"/>
          <w:sz w:val="28"/>
          <w:szCs w:val="28"/>
          <w:lang w:eastAsia="en-US"/>
        </w:rPr>
        <w:t>Не…правданный, п…становка, под…зрение</w:t>
      </w:r>
    </w:p>
    <w:p w:rsidR="00F57D50" w:rsidRPr="00C5189F" w:rsidRDefault="00F57D50" w:rsidP="00436662">
      <w:pPr>
        <w:numPr>
          <w:ilvl w:val="0"/>
          <w:numId w:val="88"/>
        </w:numPr>
        <w:spacing w:after="200" w:line="276" w:lineRule="auto"/>
        <w:jc w:val="both"/>
        <w:rPr>
          <w:rFonts w:eastAsia="Calibri"/>
          <w:sz w:val="28"/>
          <w:szCs w:val="28"/>
          <w:lang w:eastAsia="en-US"/>
        </w:rPr>
      </w:pPr>
      <w:r w:rsidRPr="00C5189F">
        <w:rPr>
          <w:rFonts w:eastAsia="Calibri"/>
          <w:sz w:val="28"/>
          <w:szCs w:val="28"/>
          <w:lang w:eastAsia="en-US"/>
        </w:rPr>
        <w:t>Об…явление, раз…ехаться, сер…ёзный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А19. В каком ряду в обоих словах на месте пропуска пишется буква Е?</w:t>
      </w:r>
    </w:p>
    <w:p w:rsidR="00F57D50" w:rsidRPr="00C5189F" w:rsidRDefault="00F57D50" w:rsidP="00436662">
      <w:pPr>
        <w:numPr>
          <w:ilvl w:val="0"/>
          <w:numId w:val="89"/>
        </w:numPr>
        <w:spacing w:after="200" w:line="276" w:lineRule="auto"/>
        <w:jc w:val="both"/>
        <w:rPr>
          <w:rFonts w:eastAsia="Calibri"/>
          <w:sz w:val="28"/>
          <w:szCs w:val="28"/>
          <w:lang w:eastAsia="en-US"/>
        </w:rPr>
      </w:pPr>
      <w:r w:rsidRPr="00C5189F">
        <w:rPr>
          <w:rFonts w:eastAsia="Calibri"/>
          <w:sz w:val="28"/>
          <w:szCs w:val="28"/>
          <w:lang w:eastAsia="en-US"/>
        </w:rPr>
        <w:t>Туш…шь, сдерж…нный</w:t>
      </w:r>
    </w:p>
    <w:p w:rsidR="00F57D50" w:rsidRPr="00C5189F" w:rsidRDefault="00F57D50" w:rsidP="00436662">
      <w:pPr>
        <w:numPr>
          <w:ilvl w:val="0"/>
          <w:numId w:val="89"/>
        </w:numPr>
        <w:spacing w:after="200" w:line="276" w:lineRule="auto"/>
        <w:jc w:val="both"/>
        <w:rPr>
          <w:rFonts w:eastAsia="Calibri"/>
          <w:sz w:val="28"/>
          <w:szCs w:val="28"/>
          <w:lang w:eastAsia="en-US"/>
        </w:rPr>
      </w:pPr>
      <w:r w:rsidRPr="00C5189F">
        <w:rPr>
          <w:rFonts w:eastAsia="Calibri"/>
          <w:sz w:val="28"/>
          <w:szCs w:val="28"/>
          <w:lang w:eastAsia="en-US"/>
        </w:rPr>
        <w:t>Дыш…шь, движ…мый</w:t>
      </w:r>
    </w:p>
    <w:p w:rsidR="00F57D50" w:rsidRPr="00C5189F" w:rsidRDefault="00F57D50" w:rsidP="00436662">
      <w:pPr>
        <w:numPr>
          <w:ilvl w:val="0"/>
          <w:numId w:val="89"/>
        </w:numPr>
        <w:spacing w:after="200" w:line="276" w:lineRule="auto"/>
        <w:jc w:val="both"/>
        <w:rPr>
          <w:rFonts w:eastAsia="Calibri"/>
          <w:sz w:val="28"/>
          <w:szCs w:val="28"/>
          <w:lang w:eastAsia="en-US"/>
        </w:rPr>
      </w:pPr>
      <w:r w:rsidRPr="00C5189F">
        <w:rPr>
          <w:rFonts w:eastAsia="Calibri"/>
          <w:sz w:val="28"/>
          <w:szCs w:val="28"/>
          <w:lang w:eastAsia="en-US"/>
        </w:rPr>
        <w:t>Неж…шься, изуч…нный</w:t>
      </w:r>
    </w:p>
    <w:p w:rsidR="00F57D50" w:rsidRPr="00C5189F" w:rsidRDefault="00F57D50" w:rsidP="00436662">
      <w:pPr>
        <w:numPr>
          <w:ilvl w:val="0"/>
          <w:numId w:val="89"/>
        </w:numPr>
        <w:spacing w:after="200" w:line="276" w:lineRule="auto"/>
        <w:jc w:val="both"/>
        <w:rPr>
          <w:rFonts w:eastAsia="Calibri"/>
          <w:sz w:val="28"/>
          <w:szCs w:val="28"/>
          <w:lang w:eastAsia="en-US"/>
        </w:rPr>
      </w:pPr>
      <w:r w:rsidRPr="00C5189F">
        <w:rPr>
          <w:rFonts w:eastAsia="Calibri"/>
          <w:sz w:val="28"/>
          <w:szCs w:val="28"/>
          <w:lang w:eastAsia="en-US"/>
        </w:rPr>
        <w:t>Кудахч…шь, немину…мый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А20. В каком варианте ответа указаны все слова, где пропущена буква 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А. окле…вать</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В. проста…вать</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Б. глянц…вый</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Г. вертуш…чный</w:t>
      </w:r>
    </w:p>
    <w:p w:rsidR="00F57D50" w:rsidRPr="00C5189F" w:rsidRDefault="00F57D50" w:rsidP="00436662">
      <w:pPr>
        <w:numPr>
          <w:ilvl w:val="0"/>
          <w:numId w:val="90"/>
        </w:numPr>
        <w:spacing w:after="200" w:line="276" w:lineRule="auto"/>
        <w:jc w:val="both"/>
        <w:rPr>
          <w:rFonts w:eastAsia="Calibri"/>
          <w:sz w:val="28"/>
          <w:szCs w:val="28"/>
          <w:lang w:eastAsia="en-US"/>
        </w:rPr>
      </w:pPr>
      <w:r w:rsidRPr="00C5189F">
        <w:rPr>
          <w:rFonts w:eastAsia="Calibri"/>
          <w:sz w:val="28"/>
          <w:szCs w:val="28"/>
          <w:lang w:eastAsia="en-US"/>
        </w:rPr>
        <w:t>А, Б, Г</w:t>
      </w:r>
    </w:p>
    <w:p w:rsidR="00F57D50" w:rsidRPr="00C5189F" w:rsidRDefault="00F57D50" w:rsidP="00436662">
      <w:pPr>
        <w:numPr>
          <w:ilvl w:val="0"/>
          <w:numId w:val="90"/>
        </w:numPr>
        <w:spacing w:after="200" w:line="276" w:lineRule="auto"/>
        <w:jc w:val="both"/>
        <w:rPr>
          <w:rFonts w:eastAsia="Calibri"/>
          <w:sz w:val="28"/>
          <w:szCs w:val="28"/>
          <w:lang w:eastAsia="en-US"/>
        </w:rPr>
      </w:pPr>
      <w:r w:rsidRPr="00C5189F">
        <w:rPr>
          <w:rFonts w:eastAsia="Calibri"/>
          <w:sz w:val="28"/>
          <w:szCs w:val="28"/>
          <w:lang w:eastAsia="en-US"/>
        </w:rPr>
        <w:t>А, Б, В</w:t>
      </w:r>
    </w:p>
    <w:p w:rsidR="00F57D50" w:rsidRPr="00C5189F" w:rsidRDefault="00F57D50" w:rsidP="00436662">
      <w:pPr>
        <w:numPr>
          <w:ilvl w:val="0"/>
          <w:numId w:val="90"/>
        </w:numPr>
        <w:spacing w:after="200" w:line="276" w:lineRule="auto"/>
        <w:jc w:val="both"/>
        <w:rPr>
          <w:rFonts w:eastAsia="Calibri"/>
          <w:sz w:val="28"/>
          <w:szCs w:val="28"/>
          <w:lang w:eastAsia="en-US"/>
        </w:rPr>
      </w:pPr>
      <w:r w:rsidRPr="00C5189F">
        <w:rPr>
          <w:rFonts w:eastAsia="Calibri"/>
          <w:sz w:val="28"/>
          <w:szCs w:val="28"/>
          <w:lang w:eastAsia="en-US"/>
        </w:rPr>
        <w:t>А, В, Г</w:t>
      </w:r>
    </w:p>
    <w:p w:rsidR="00F57D50" w:rsidRPr="00C5189F" w:rsidRDefault="00F57D50" w:rsidP="00436662">
      <w:pPr>
        <w:numPr>
          <w:ilvl w:val="0"/>
          <w:numId w:val="90"/>
        </w:numPr>
        <w:spacing w:after="200" w:line="276" w:lineRule="auto"/>
        <w:jc w:val="both"/>
        <w:rPr>
          <w:rFonts w:eastAsia="Calibri"/>
          <w:sz w:val="28"/>
          <w:szCs w:val="28"/>
          <w:lang w:eastAsia="en-US"/>
        </w:rPr>
      </w:pPr>
      <w:r w:rsidRPr="00C5189F">
        <w:rPr>
          <w:rFonts w:eastAsia="Calibri"/>
          <w:sz w:val="28"/>
          <w:szCs w:val="28"/>
          <w:lang w:eastAsia="en-US"/>
        </w:rPr>
        <w:t>Б, Г</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А21. В каком предложении НЕ со словом пишется </w:t>
      </w:r>
      <w:r w:rsidRPr="00C5189F">
        <w:rPr>
          <w:rFonts w:eastAsia="Calibri"/>
          <w:b/>
          <w:bCs/>
          <w:sz w:val="28"/>
          <w:szCs w:val="28"/>
          <w:u w:val="single"/>
          <w:lang w:eastAsia="en-US"/>
        </w:rPr>
        <w:t>раздельно</w:t>
      </w:r>
      <w:r w:rsidRPr="00C5189F">
        <w:rPr>
          <w:rFonts w:eastAsia="Calibri"/>
          <w:b/>
          <w:bCs/>
          <w:sz w:val="28"/>
          <w:szCs w:val="28"/>
          <w:lang w:eastAsia="en-US"/>
        </w:rPr>
        <w:t>?</w:t>
      </w:r>
    </w:p>
    <w:p w:rsidR="00F57D50" w:rsidRPr="00C5189F" w:rsidRDefault="00F57D50" w:rsidP="00436662">
      <w:pPr>
        <w:numPr>
          <w:ilvl w:val="0"/>
          <w:numId w:val="91"/>
        </w:numPr>
        <w:spacing w:after="200" w:line="276" w:lineRule="auto"/>
        <w:jc w:val="both"/>
        <w:rPr>
          <w:rFonts w:eastAsia="Calibri"/>
          <w:sz w:val="28"/>
          <w:szCs w:val="28"/>
          <w:lang w:eastAsia="en-US"/>
        </w:rPr>
      </w:pPr>
      <w:r w:rsidRPr="00C5189F">
        <w:rPr>
          <w:rFonts w:eastAsia="Calibri"/>
          <w:sz w:val="28"/>
          <w:szCs w:val="28"/>
          <w:lang w:eastAsia="en-US"/>
        </w:rPr>
        <w:t>Друзья разъехались, и (не)кого позвать в гости.</w:t>
      </w:r>
    </w:p>
    <w:p w:rsidR="00F57D50" w:rsidRPr="00C5189F" w:rsidRDefault="00F57D50" w:rsidP="00436662">
      <w:pPr>
        <w:numPr>
          <w:ilvl w:val="0"/>
          <w:numId w:val="91"/>
        </w:numPr>
        <w:spacing w:after="200" w:line="276" w:lineRule="auto"/>
        <w:jc w:val="both"/>
        <w:rPr>
          <w:rFonts w:eastAsia="Calibri"/>
          <w:sz w:val="28"/>
          <w:szCs w:val="28"/>
          <w:lang w:eastAsia="en-US"/>
        </w:rPr>
      </w:pPr>
      <w:r w:rsidRPr="00C5189F">
        <w:rPr>
          <w:rFonts w:eastAsia="Calibri"/>
          <w:sz w:val="28"/>
          <w:szCs w:val="28"/>
          <w:lang w:eastAsia="en-US"/>
        </w:rPr>
        <w:t>Закрытые шлюзы высоко подняли воды (не)большой, но быстрой реки.</w:t>
      </w:r>
    </w:p>
    <w:p w:rsidR="00F57D50" w:rsidRPr="00C5189F" w:rsidRDefault="00F57D50" w:rsidP="00436662">
      <w:pPr>
        <w:numPr>
          <w:ilvl w:val="0"/>
          <w:numId w:val="91"/>
        </w:numPr>
        <w:spacing w:after="200" w:line="276" w:lineRule="auto"/>
        <w:jc w:val="both"/>
        <w:rPr>
          <w:rFonts w:eastAsia="Calibri"/>
          <w:sz w:val="28"/>
          <w:szCs w:val="28"/>
          <w:lang w:eastAsia="en-US"/>
        </w:rPr>
      </w:pPr>
      <w:r w:rsidRPr="00C5189F">
        <w:rPr>
          <w:rFonts w:eastAsia="Calibri"/>
          <w:sz w:val="28"/>
          <w:szCs w:val="28"/>
          <w:lang w:eastAsia="en-US"/>
        </w:rPr>
        <w:t>Оседает пыль, и взору открываются (не)высокие пирамидальные тополя.</w:t>
      </w:r>
    </w:p>
    <w:p w:rsidR="00F57D50" w:rsidRPr="00C5189F" w:rsidRDefault="00F57D50" w:rsidP="00436662">
      <w:pPr>
        <w:numPr>
          <w:ilvl w:val="0"/>
          <w:numId w:val="91"/>
        </w:numPr>
        <w:spacing w:after="200" w:line="276" w:lineRule="auto"/>
        <w:jc w:val="both"/>
        <w:rPr>
          <w:rFonts w:eastAsia="Calibri"/>
          <w:sz w:val="28"/>
          <w:szCs w:val="28"/>
          <w:lang w:eastAsia="en-US"/>
        </w:rPr>
      </w:pPr>
      <w:r w:rsidRPr="00C5189F">
        <w:rPr>
          <w:rFonts w:eastAsia="Calibri"/>
          <w:sz w:val="28"/>
          <w:szCs w:val="28"/>
          <w:lang w:eastAsia="en-US"/>
        </w:rPr>
        <w:lastRenderedPageBreak/>
        <w:t>Солнце, ещё (не)скрытое облаками, освещает мрачную жёлто-лиловую тучу.</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А22. В каком предложении оба выделенных слова пишутся </w:t>
      </w:r>
      <w:r w:rsidRPr="00C5189F">
        <w:rPr>
          <w:rFonts w:eastAsia="Calibri"/>
          <w:b/>
          <w:bCs/>
          <w:sz w:val="28"/>
          <w:szCs w:val="28"/>
          <w:u w:val="single"/>
          <w:lang w:eastAsia="en-US"/>
        </w:rPr>
        <w:t>слитно</w:t>
      </w:r>
      <w:r w:rsidRPr="00C5189F">
        <w:rPr>
          <w:rFonts w:eastAsia="Calibri"/>
          <w:b/>
          <w:bCs/>
          <w:sz w:val="28"/>
          <w:szCs w:val="28"/>
          <w:lang w:eastAsia="en-US"/>
        </w:rPr>
        <w:t>?</w:t>
      </w:r>
    </w:p>
    <w:p w:rsidR="00F57D50" w:rsidRPr="00C5189F" w:rsidRDefault="00F57D50" w:rsidP="00436662">
      <w:pPr>
        <w:numPr>
          <w:ilvl w:val="0"/>
          <w:numId w:val="92"/>
        </w:numPr>
        <w:spacing w:after="200" w:line="276" w:lineRule="auto"/>
        <w:jc w:val="both"/>
        <w:rPr>
          <w:rFonts w:eastAsia="Calibri"/>
          <w:sz w:val="28"/>
          <w:szCs w:val="28"/>
          <w:lang w:eastAsia="en-US"/>
        </w:rPr>
      </w:pPr>
      <w:r w:rsidRPr="00C5189F">
        <w:rPr>
          <w:rFonts w:eastAsia="Calibri"/>
          <w:sz w:val="28"/>
          <w:szCs w:val="28"/>
          <w:lang w:eastAsia="en-US"/>
        </w:rPr>
        <w:t>Эксперимент был проведён удачно, ПРИ(ЧЁМ) впервые, (ПО)ЭТОМУ все были очень довольны.</w:t>
      </w:r>
    </w:p>
    <w:p w:rsidR="00F57D50" w:rsidRPr="00C5189F" w:rsidRDefault="00F57D50" w:rsidP="00436662">
      <w:pPr>
        <w:numPr>
          <w:ilvl w:val="0"/>
          <w:numId w:val="92"/>
        </w:numPr>
        <w:spacing w:after="200" w:line="276" w:lineRule="auto"/>
        <w:jc w:val="both"/>
        <w:rPr>
          <w:rFonts w:eastAsia="Calibri"/>
          <w:sz w:val="28"/>
          <w:szCs w:val="28"/>
          <w:lang w:eastAsia="en-US"/>
        </w:rPr>
      </w:pPr>
      <w:r w:rsidRPr="00C5189F">
        <w:rPr>
          <w:rFonts w:eastAsia="Calibri"/>
          <w:sz w:val="28"/>
          <w:szCs w:val="28"/>
          <w:lang w:eastAsia="en-US"/>
        </w:rPr>
        <w:t>(В)НАЧАЛЕ сентября ночи становятся холодными, морозными, (ЗА)ТО дни стоят тёплые, безветренные.</w:t>
      </w:r>
    </w:p>
    <w:p w:rsidR="00F57D50" w:rsidRPr="00C5189F" w:rsidRDefault="00F57D50" w:rsidP="00436662">
      <w:pPr>
        <w:numPr>
          <w:ilvl w:val="0"/>
          <w:numId w:val="92"/>
        </w:numPr>
        <w:spacing w:after="200" w:line="276" w:lineRule="auto"/>
        <w:jc w:val="both"/>
        <w:rPr>
          <w:rFonts w:eastAsia="Calibri"/>
          <w:sz w:val="28"/>
          <w:szCs w:val="28"/>
          <w:lang w:eastAsia="en-US"/>
        </w:rPr>
      </w:pPr>
      <w:r w:rsidRPr="00C5189F">
        <w:rPr>
          <w:rFonts w:eastAsia="Calibri"/>
          <w:sz w:val="28"/>
          <w:szCs w:val="28"/>
          <w:lang w:eastAsia="en-US"/>
        </w:rPr>
        <w:t>Баржа двигалась (ПО)ПРЕЖНЕМУ вниз по течению, но (НА)СТОЛЬКО медленно, что казалась неподвижной.</w:t>
      </w:r>
    </w:p>
    <w:p w:rsidR="00F57D50" w:rsidRPr="00C5189F" w:rsidRDefault="00F57D50" w:rsidP="00436662">
      <w:pPr>
        <w:numPr>
          <w:ilvl w:val="0"/>
          <w:numId w:val="92"/>
        </w:numPr>
        <w:spacing w:after="200" w:line="276" w:lineRule="auto"/>
        <w:jc w:val="both"/>
        <w:rPr>
          <w:rFonts w:eastAsia="Calibri"/>
          <w:sz w:val="28"/>
          <w:szCs w:val="28"/>
          <w:lang w:eastAsia="en-US"/>
        </w:rPr>
      </w:pPr>
      <w:r w:rsidRPr="00C5189F">
        <w:rPr>
          <w:rFonts w:eastAsia="Calibri"/>
          <w:sz w:val="28"/>
          <w:szCs w:val="28"/>
          <w:lang w:eastAsia="en-US"/>
        </w:rPr>
        <w:t>Пелагея была человеком (НА)РЕДКОСТЬ открытым, добрым; (ЗА)ТО её и любили в деревне.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А23.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sz w:val="28"/>
          <w:szCs w:val="28"/>
          <w:lang w:eastAsia="en-US"/>
        </w:rPr>
        <w:tab/>
      </w:r>
      <w:r w:rsidRPr="00C5189F">
        <w:rPr>
          <w:rFonts w:eastAsia="Calibri"/>
          <w:i/>
          <w:iCs/>
          <w:sz w:val="28"/>
          <w:szCs w:val="28"/>
          <w:lang w:eastAsia="en-US"/>
        </w:rPr>
        <w:t>Ипполит Матвеевич (1) томясь стыдом (2) стоял под акацией и (3) не глядя на гуляющих (4) твердил три заученные фразы.</w:t>
      </w:r>
    </w:p>
    <w:p w:rsidR="00F57D50" w:rsidRPr="00C5189F" w:rsidRDefault="00F57D50" w:rsidP="00436662">
      <w:pPr>
        <w:numPr>
          <w:ilvl w:val="0"/>
          <w:numId w:val="93"/>
        </w:numPr>
        <w:spacing w:after="200" w:line="276" w:lineRule="auto"/>
        <w:jc w:val="both"/>
        <w:rPr>
          <w:rFonts w:eastAsia="Calibri"/>
          <w:sz w:val="28"/>
          <w:szCs w:val="28"/>
          <w:lang w:eastAsia="en-US"/>
        </w:rPr>
      </w:pPr>
      <w:r w:rsidRPr="00C5189F">
        <w:rPr>
          <w:rFonts w:eastAsia="Calibri"/>
          <w:sz w:val="28"/>
          <w:szCs w:val="28"/>
          <w:lang w:eastAsia="en-US"/>
        </w:rPr>
        <w:t>1, 2</w:t>
      </w:r>
    </w:p>
    <w:p w:rsidR="00F57D50" w:rsidRPr="00C5189F" w:rsidRDefault="00F57D50" w:rsidP="00436662">
      <w:pPr>
        <w:numPr>
          <w:ilvl w:val="0"/>
          <w:numId w:val="93"/>
        </w:numPr>
        <w:spacing w:after="200" w:line="276" w:lineRule="auto"/>
        <w:jc w:val="both"/>
        <w:rPr>
          <w:rFonts w:eastAsia="Calibri"/>
          <w:sz w:val="28"/>
          <w:szCs w:val="28"/>
          <w:lang w:eastAsia="en-US"/>
        </w:rPr>
      </w:pPr>
      <w:r w:rsidRPr="00C5189F">
        <w:rPr>
          <w:rFonts w:eastAsia="Calibri"/>
          <w:sz w:val="28"/>
          <w:szCs w:val="28"/>
          <w:lang w:eastAsia="en-US"/>
        </w:rPr>
        <w:t>1, 2, 4</w:t>
      </w:r>
    </w:p>
    <w:p w:rsidR="00F57D50" w:rsidRPr="00C5189F" w:rsidRDefault="00F57D50" w:rsidP="00436662">
      <w:pPr>
        <w:numPr>
          <w:ilvl w:val="0"/>
          <w:numId w:val="93"/>
        </w:numPr>
        <w:spacing w:after="200" w:line="276" w:lineRule="auto"/>
        <w:jc w:val="both"/>
        <w:rPr>
          <w:rFonts w:eastAsia="Calibri"/>
          <w:sz w:val="28"/>
          <w:szCs w:val="28"/>
          <w:lang w:eastAsia="en-US"/>
        </w:rPr>
      </w:pPr>
      <w:r w:rsidRPr="00C5189F">
        <w:rPr>
          <w:rFonts w:eastAsia="Calibri"/>
          <w:sz w:val="28"/>
          <w:szCs w:val="28"/>
          <w:lang w:eastAsia="en-US"/>
        </w:rPr>
        <w:t>1, 2, 3, 4</w:t>
      </w:r>
    </w:p>
    <w:p w:rsidR="00F57D50" w:rsidRPr="00C5189F" w:rsidRDefault="00F57D50" w:rsidP="00436662">
      <w:pPr>
        <w:numPr>
          <w:ilvl w:val="0"/>
          <w:numId w:val="93"/>
        </w:numPr>
        <w:spacing w:after="200" w:line="276" w:lineRule="auto"/>
        <w:jc w:val="both"/>
        <w:rPr>
          <w:rFonts w:eastAsia="Calibri"/>
          <w:sz w:val="28"/>
          <w:szCs w:val="28"/>
          <w:lang w:eastAsia="en-US"/>
        </w:rPr>
      </w:pPr>
      <w:r w:rsidRPr="00C5189F">
        <w:rPr>
          <w:rFonts w:eastAsia="Calibri"/>
          <w:sz w:val="28"/>
          <w:szCs w:val="28"/>
          <w:lang w:eastAsia="en-US"/>
        </w:rPr>
        <w:t>3, 4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А24. Укажите предложение, в котором нужно поставить </w:t>
      </w:r>
      <w:r w:rsidRPr="00C5189F">
        <w:rPr>
          <w:rFonts w:eastAsia="Calibri"/>
          <w:b/>
          <w:bCs/>
          <w:sz w:val="28"/>
          <w:szCs w:val="28"/>
          <w:u w:val="single"/>
          <w:lang w:eastAsia="en-US"/>
        </w:rPr>
        <w:t>одну</w:t>
      </w:r>
      <w:r w:rsidRPr="00C5189F">
        <w:rPr>
          <w:rFonts w:eastAsia="Calibri"/>
          <w:b/>
          <w:bCs/>
          <w:sz w:val="28"/>
          <w:szCs w:val="28"/>
          <w:lang w:eastAsia="en-US"/>
        </w:rPr>
        <w:t xml:space="preserve"> запятую.</w:t>
      </w:r>
    </w:p>
    <w:p w:rsidR="00F57D50" w:rsidRPr="00C5189F" w:rsidRDefault="00F57D50" w:rsidP="00436662">
      <w:pPr>
        <w:numPr>
          <w:ilvl w:val="0"/>
          <w:numId w:val="94"/>
        </w:numPr>
        <w:spacing w:after="200" w:line="276" w:lineRule="auto"/>
        <w:jc w:val="both"/>
        <w:rPr>
          <w:rFonts w:eastAsia="Calibri"/>
          <w:sz w:val="28"/>
          <w:szCs w:val="28"/>
          <w:lang w:eastAsia="en-US"/>
        </w:rPr>
      </w:pPr>
      <w:r w:rsidRPr="00C5189F">
        <w:rPr>
          <w:rFonts w:eastAsia="Calibri"/>
          <w:sz w:val="28"/>
          <w:szCs w:val="28"/>
          <w:lang w:eastAsia="en-US"/>
        </w:rPr>
        <w:t>Индивидуальность писателя проявляется и в предпочтении того или иного цветового эпитета.</w:t>
      </w:r>
    </w:p>
    <w:p w:rsidR="00F57D50" w:rsidRPr="00C5189F" w:rsidRDefault="00F57D50" w:rsidP="00436662">
      <w:pPr>
        <w:numPr>
          <w:ilvl w:val="0"/>
          <w:numId w:val="94"/>
        </w:numPr>
        <w:spacing w:after="200" w:line="276" w:lineRule="auto"/>
        <w:jc w:val="both"/>
        <w:rPr>
          <w:rFonts w:eastAsia="Calibri"/>
          <w:sz w:val="28"/>
          <w:szCs w:val="28"/>
          <w:lang w:eastAsia="en-US"/>
        </w:rPr>
      </w:pPr>
      <w:r w:rsidRPr="00C5189F">
        <w:rPr>
          <w:rFonts w:eastAsia="Calibri"/>
          <w:sz w:val="28"/>
          <w:szCs w:val="28"/>
          <w:lang w:eastAsia="en-US"/>
        </w:rPr>
        <w:t>Почти каждый из французских скульпторов работал одновременно и в историко-мифологическом и в портретном и в пейзажном жанрах.</w:t>
      </w:r>
    </w:p>
    <w:p w:rsidR="00F57D50" w:rsidRPr="00C5189F" w:rsidRDefault="00F57D50" w:rsidP="00436662">
      <w:pPr>
        <w:numPr>
          <w:ilvl w:val="0"/>
          <w:numId w:val="94"/>
        </w:numPr>
        <w:spacing w:after="200" w:line="276" w:lineRule="auto"/>
        <w:jc w:val="both"/>
        <w:rPr>
          <w:rFonts w:eastAsia="Calibri"/>
          <w:sz w:val="28"/>
          <w:szCs w:val="28"/>
          <w:lang w:eastAsia="en-US"/>
        </w:rPr>
      </w:pPr>
      <w:r w:rsidRPr="00C5189F">
        <w:rPr>
          <w:rFonts w:eastAsia="Calibri"/>
          <w:sz w:val="28"/>
          <w:szCs w:val="28"/>
          <w:lang w:eastAsia="en-US"/>
        </w:rPr>
        <w:t>Грин мог подробно описать как изгиб реки так и расположение домов как вековые леса так и уютные приморские города.</w:t>
      </w:r>
    </w:p>
    <w:p w:rsidR="00F57D50" w:rsidRPr="00C5189F" w:rsidRDefault="00F57D50" w:rsidP="00436662">
      <w:pPr>
        <w:numPr>
          <w:ilvl w:val="0"/>
          <w:numId w:val="94"/>
        </w:numPr>
        <w:spacing w:after="200" w:line="276" w:lineRule="auto"/>
        <w:jc w:val="both"/>
        <w:rPr>
          <w:rFonts w:eastAsia="Calibri"/>
          <w:sz w:val="28"/>
          <w:szCs w:val="28"/>
          <w:lang w:eastAsia="en-US"/>
        </w:rPr>
      </w:pPr>
      <w:r w:rsidRPr="00C5189F">
        <w:rPr>
          <w:rFonts w:eastAsia="Calibri"/>
          <w:sz w:val="28"/>
          <w:szCs w:val="28"/>
          <w:lang w:eastAsia="en-US"/>
        </w:rPr>
        <w:t>Лес шумел то убаюкивающе и певуче то порывисто и тревожно.</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А25. Как объяснить постановку двоеточия в данном предложении?</w:t>
      </w:r>
    </w:p>
    <w:p w:rsidR="00F57D50" w:rsidRPr="00C5189F" w:rsidRDefault="00F57D50" w:rsidP="00F57D50">
      <w:pPr>
        <w:jc w:val="both"/>
        <w:rPr>
          <w:rFonts w:eastAsia="Calibri"/>
          <w:i/>
          <w:iCs/>
          <w:sz w:val="28"/>
          <w:szCs w:val="28"/>
          <w:lang w:eastAsia="en-US"/>
        </w:rPr>
      </w:pPr>
      <w:r w:rsidRPr="00C5189F">
        <w:rPr>
          <w:rFonts w:eastAsia="Calibri"/>
          <w:sz w:val="28"/>
          <w:szCs w:val="28"/>
          <w:lang w:eastAsia="en-US"/>
        </w:rPr>
        <w:tab/>
      </w:r>
      <w:r w:rsidRPr="00C5189F">
        <w:rPr>
          <w:rFonts w:eastAsia="Calibri"/>
          <w:i/>
          <w:iCs/>
          <w:sz w:val="28"/>
          <w:szCs w:val="28"/>
          <w:lang w:eastAsia="en-US"/>
        </w:rPr>
        <w:t xml:space="preserve">Бестужев вставал, отодвигал занавеску и видел знакомую и милую картину: снег лежал на крышах пухлыми пластами, как на еловых ветках. </w:t>
      </w:r>
    </w:p>
    <w:p w:rsidR="00F57D50" w:rsidRPr="00C5189F" w:rsidRDefault="00F57D50" w:rsidP="00436662">
      <w:pPr>
        <w:numPr>
          <w:ilvl w:val="0"/>
          <w:numId w:val="95"/>
        </w:numPr>
        <w:spacing w:after="200" w:line="276" w:lineRule="auto"/>
        <w:jc w:val="both"/>
        <w:rPr>
          <w:rFonts w:eastAsia="Calibri"/>
          <w:sz w:val="28"/>
          <w:szCs w:val="28"/>
          <w:lang w:eastAsia="en-US"/>
        </w:rPr>
      </w:pPr>
      <w:r w:rsidRPr="00C5189F">
        <w:rPr>
          <w:rFonts w:eastAsia="Calibri"/>
          <w:sz w:val="28"/>
          <w:szCs w:val="28"/>
          <w:lang w:eastAsia="en-US"/>
        </w:rPr>
        <w:t>Обобщающее слово стоит перед однородными членами предложения.</w:t>
      </w:r>
    </w:p>
    <w:p w:rsidR="00F57D50" w:rsidRPr="00C5189F" w:rsidRDefault="00F57D50" w:rsidP="00436662">
      <w:pPr>
        <w:numPr>
          <w:ilvl w:val="0"/>
          <w:numId w:val="95"/>
        </w:numPr>
        <w:spacing w:after="200" w:line="276" w:lineRule="auto"/>
        <w:jc w:val="both"/>
        <w:rPr>
          <w:rFonts w:eastAsia="Calibri"/>
          <w:sz w:val="28"/>
          <w:szCs w:val="28"/>
          <w:lang w:eastAsia="en-US"/>
        </w:rPr>
      </w:pPr>
      <w:r w:rsidRPr="00C5189F">
        <w:rPr>
          <w:rFonts w:eastAsia="Calibri"/>
          <w:sz w:val="28"/>
          <w:szCs w:val="28"/>
          <w:lang w:eastAsia="en-US"/>
        </w:rPr>
        <w:t>Вторая часть бессоюзного сложного предложения указывает на следствие того, о чём говорится в первой части.</w:t>
      </w:r>
    </w:p>
    <w:p w:rsidR="00F57D50" w:rsidRPr="00C5189F" w:rsidRDefault="00F57D50" w:rsidP="00436662">
      <w:pPr>
        <w:numPr>
          <w:ilvl w:val="0"/>
          <w:numId w:val="95"/>
        </w:numPr>
        <w:spacing w:after="200" w:line="276" w:lineRule="auto"/>
        <w:jc w:val="both"/>
        <w:rPr>
          <w:rFonts w:eastAsia="Calibri"/>
          <w:sz w:val="28"/>
          <w:szCs w:val="28"/>
          <w:lang w:eastAsia="en-US"/>
        </w:rPr>
      </w:pPr>
      <w:r w:rsidRPr="00C5189F">
        <w:rPr>
          <w:rFonts w:eastAsia="Calibri"/>
          <w:sz w:val="28"/>
          <w:szCs w:val="28"/>
          <w:lang w:eastAsia="en-US"/>
        </w:rPr>
        <w:lastRenderedPageBreak/>
        <w:t>Вторая часть бессоюзного сложного предложения поясняет, раскрывает содержание первой части.</w:t>
      </w:r>
    </w:p>
    <w:p w:rsidR="00F57D50" w:rsidRPr="00C5189F" w:rsidRDefault="00F57D50" w:rsidP="00436662">
      <w:pPr>
        <w:numPr>
          <w:ilvl w:val="0"/>
          <w:numId w:val="95"/>
        </w:numPr>
        <w:spacing w:after="200" w:line="276" w:lineRule="auto"/>
        <w:jc w:val="both"/>
        <w:rPr>
          <w:rFonts w:eastAsia="Calibri"/>
          <w:sz w:val="28"/>
          <w:szCs w:val="28"/>
          <w:lang w:eastAsia="en-US"/>
        </w:rPr>
      </w:pPr>
      <w:r w:rsidRPr="00C5189F">
        <w:rPr>
          <w:rFonts w:eastAsia="Calibri"/>
          <w:sz w:val="28"/>
          <w:szCs w:val="28"/>
          <w:lang w:eastAsia="en-US"/>
        </w:rPr>
        <w:t>Вторая часть бессоюзного сложного предложения указывает на причину того, о чём говорится в первой части.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А26.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Тренер распределил участников соревнований в команды (1) каждая (2) из которых (3) включала пять человек (4) и ещё раз напомнил правила игры.</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2,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both"/>
              <w:rPr>
                <w:rFonts w:eastAsia="Calibri"/>
                <w:i/>
                <w:iCs/>
                <w:sz w:val="28"/>
                <w:szCs w:val="28"/>
                <w:lang w:eastAsia="en-US"/>
              </w:rPr>
            </w:pPr>
            <w:r w:rsidRPr="00C5189F">
              <w:rPr>
                <w:rFonts w:eastAsia="Calibri"/>
                <w:i/>
                <w:iCs/>
                <w:sz w:val="28"/>
                <w:szCs w:val="28"/>
                <w:lang w:eastAsia="en-US"/>
              </w:rPr>
              <w:t xml:space="preserve">В наши дни сохранение природного окружения стало одной из самых главных задач общества. Ненарушенные ландшафты становятся огромной ценностью, и о них заговорили как о величайшем достоянии, как о природном наследии человечества. Важно помнить, что вступление в права наследования предполагает не только обладание этим достоянием, но и заботу о его сохранении. </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В каком из приведенных ниже предложений </w:t>
      </w:r>
      <w:r w:rsidRPr="00C5189F">
        <w:rPr>
          <w:rFonts w:eastAsia="Calibri"/>
          <w:b/>
          <w:bCs/>
          <w:sz w:val="28"/>
          <w:szCs w:val="28"/>
          <w:u w:val="single"/>
          <w:lang w:eastAsia="en-US"/>
        </w:rPr>
        <w:t>верно</w:t>
      </w:r>
      <w:r w:rsidRPr="00C5189F">
        <w:rPr>
          <w:rFonts w:eastAsia="Calibri"/>
          <w:b/>
          <w:bCs/>
          <w:sz w:val="28"/>
          <w:szCs w:val="28"/>
          <w:lang w:eastAsia="en-US"/>
        </w:rPr>
        <w:t xml:space="preserve"> передана главная информация, содержащаяся в тексте?</w:t>
      </w:r>
    </w:p>
    <w:p w:rsidR="00F57D50" w:rsidRPr="00C5189F" w:rsidRDefault="00F57D50" w:rsidP="00436662">
      <w:pPr>
        <w:numPr>
          <w:ilvl w:val="0"/>
          <w:numId w:val="96"/>
        </w:numPr>
        <w:spacing w:after="200" w:line="276" w:lineRule="auto"/>
        <w:jc w:val="both"/>
        <w:rPr>
          <w:rFonts w:eastAsia="Calibri"/>
          <w:sz w:val="28"/>
          <w:szCs w:val="28"/>
          <w:lang w:eastAsia="en-US"/>
        </w:rPr>
      </w:pPr>
      <w:r w:rsidRPr="00C5189F">
        <w:rPr>
          <w:rFonts w:eastAsia="Calibri"/>
          <w:sz w:val="28"/>
          <w:szCs w:val="28"/>
          <w:lang w:eastAsia="en-US"/>
        </w:rPr>
        <w:t>Человек забывает, что вступление в права наследования предполагает не только обладание каким-либо достоянием.</w:t>
      </w:r>
    </w:p>
    <w:p w:rsidR="00F57D50" w:rsidRPr="00C5189F" w:rsidRDefault="00F57D50" w:rsidP="00436662">
      <w:pPr>
        <w:numPr>
          <w:ilvl w:val="0"/>
          <w:numId w:val="96"/>
        </w:numPr>
        <w:spacing w:after="200" w:line="276" w:lineRule="auto"/>
        <w:jc w:val="both"/>
        <w:rPr>
          <w:rFonts w:eastAsia="Calibri"/>
          <w:sz w:val="28"/>
          <w:szCs w:val="28"/>
          <w:lang w:eastAsia="en-US"/>
        </w:rPr>
      </w:pPr>
      <w:r w:rsidRPr="00C5189F">
        <w:rPr>
          <w:rFonts w:eastAsia="Calibri"/>
          <w:sz w:val="28"/>
          <w:szCs w:val="28"/>
          <w:lang w:eastAsia="en-US"/>
        </w:rPr>
        <w:t>В наши дни о ненарушенных ландшафтах заговорили как о наследстве, передающемся из поколения в поколение.</w:t>
      </w:r>
    </w:p>
    <w:p w:rsidR="00F57D50" w:rsidRPr="00C5189F" w:rsidRDefault="00F57D50" w:rsidP="00436662">
      <w:pPr>
        <w:numPr>
          <w:ilvl w:val="0"/>
          <w:numId w:val="96"/>
        </w:numPr>
        <w:spacing w:after="200" w:line="276" w:lineRule="auto"/>
        <w:jc w:val="both"/>
        <w:rPr>
          <w:rFonts w:eastAsia="Calibri"/>
          <w:sz w:val="28"/>
          <w:szCs w:val="28"/>
          <w:lang w:eastAsia="en-US"/>
        </w:rPr>
      </w:pPr>
      <w:r w:rsidRPr="00C5189F">
        <w:rPr>
          <w:rFonts w:eastAsia="Calibri"/>
          <w:sz w:val="28"/>
          <w:szCs w:val="28"/>
          <w:lang w:eastAsia="en-US"/>
        </w:rPr>
        <w:t>Сохранение ландшафтов – природного наследия человечества – одна из самых главных задач современного общества.</w:t>
      </w:r>
    </w:p>
    <w:p w:rsidR="00F57D50" w:rsidRPr="00C5189F" w:rsidRDefault="00F57D50" w:rsidP="00436662">
      <w:pPr>
        <w:numPr>
          <w:ilvl w:val="0"/>
          <w:numId w:val="96"/>
        </w:numPr>
        <w:spacing w:after="200" w:line="276" w:lineRule="auto"/>
        <w:jc w:val="both"/>
        <w:rPr>
          <w:rFonts w:eastAsia="Calibri"/>
          <w:sz w:val="28"/>
          <w:szCs w:val="28"/>
          <w:lang w:eastAsia="en-US"/>
        </w:rPr>
      </w:pPr>
      <w:r w:rsidRPr="00C5189F">
        <w:rPr>
          <w:rFonts w:eastAsia="Calibri"/>
          <w:sz w:val="28"/>
          <w:szCs w:val="28"/>
          <w:lang w:eastAsia="en-US"/>
        </w:rPr>
        <w:t xml:space="preserve">Вступление в права наследования предполагает не только обладание определённым достоянием: полученное наследство необходимо сохранять и приумножать. </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right"/>
              <w:rPr>
                <w:rFonts w:eastAsia="Calibri"/>
                <w:b/>
                <w:bCs/>
                <w:sz w:val="28"/>
                <w:szCs w:val="28"/>
                <w:lang w:eastAsia="en-US"/>
              </w:rPr>
            </w:pPr>
            <w:r w:rsidRPr="00C5189F">
              <w:rPr>
                <w:rFonts w:eastAsia="Calibri"/>
                <w:b/>
                <w:bCs/>
                <w:sz w:val="28"/>
                <w:szCs w:val="28"/>
                <w:lang w:eastAsia="en-US"/>
              </w:rPr>
              <w:t>К заданиям:        А28, А29, А30;  В1, В2, В3, В4, В5, В6, В7, В8, В9, В10; С1</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(1) Нет сомнения - человечество найдёт пути, ведущие к обновлению, углублению и окрылению своей культуры. (2) Но для этого оно должно научиться благодарности, чтобы строить на ней свою духовную жизнь. (3) Современное человечество не ценит того, что ему даётся; не видит своего естественного и духовного богатства; не извлекает из своего внутреннего </w:t>
      </w:r>
      <w:r w:rsidRPr="00C5189F">
        <w:rPr>
          <w:rFonts w:eastAsia="Calibri"/>
          <w:sz w:val="28"/>
          <w:szCs w:val="28"/>
          <w:lang w:eastAsia="en-US"/>
        </w:rPr>
        <w:lastRenderedPageBreak/>
        <w:t>мира того, что в нём заложено. (4) Оно ценит не внутреннюю силу духа, а внешнюю власть - техническую и государственную. (5) Оно хочет не творить, создавать и совершенствовать, а владеть. (6) Распоряжаться и наслаждаться. (7) И поэтому ему всегда мало и всего мало: оно вечно считает свои «убытки» и ропщет. (8) Оно одержимо жадностью и завистью и о благодарности не знает ничего. (9) И вот каждый из нас должен прежде всего научиться благодарности. (10) Стоит вам только раскрыть наше духовное око и присмотреться к жизни - и мы увидим, что каждое мгновение как бы испытывает нас, созрели ли мы для благодарности и умеем ли мы благодарить. (11) И тот, кто выдерживает это испытание, оказывается человеком будущего: он призван творить новый мир и его культуру, он уже носит их в себе. (12) Он творческий человек; а тот, кто не выдерживает этого испытания, одержим духовной слепотою и завистью, он носит в себе разложение гибнущей культуры, он человек отживающего прошлого. (13) Вот критерий духовности, вот закон и мера, о которых мало кто думает, но по которым необходимо различать людей. (14) Что такое благодарность? (15) Это ответ живого, любящего сердца на оказанное ему благодеяние. (16) Оно отвечает любовью на любовь, радостью на доброту, излучением на свет и тепло, верным служением на дарованную благодать. (17) Благодарность не нуждается в словесных изъявлениях, и иногда бывает лучше, чтобы человек переживал и проявлял её бессловесно. (18) Благодарность не есть и простое признание чужого благодеяния, ибо озлобленное сердце сопровождает такое признание чувством обиды, унижения или даже жаждою мести. (19) Нет, настоящая благодарность есть радость и любовь и в дальнейшем - потребность ответить добром на добро. (20) Эта радость вспыхивает сама, свободно и ведёт за собою любовь - свободную, искреннюю. (21) Дар есть зов, взывающий к доброму ответу. (22) Дар есть луч, требующий ответного излучения. (23) Он обращается сразу и к сердцу, и к воле. (24) Воля принимает решения; она желает ответить и начинает действовать; и это действие обновляет жизнь любовью и добротою. (25) Так благодарность очищает душу от зависти и ненависти. (26) И будущее человечества принадлежит именно благодарным сердцам. (По И. Ильину.)</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А28. Какое высказывание не соответствует содержанию текста?</w:t>
      </w:r>
    </w:p>
    <w:p w:rsidR="00F57D50" w:rsidRPr="00C5189F" w:rsidRDefault="00F57D50" w:rsidP="00436662">
      <w:pPr>
        <w:numPr>
          <w:ilvl w:val="0"/>
          <w:numId w:val="97"/>
        </w:numPr>
        <w:spacing w:after="200" w:line="276" w:lineRule="auto"/>
        <w:jc w:val="both"/>
        <w:rPr>
          <w:rFonts w:eastAsia="Calibri"/>
          <w:sz w:val="28"/>
          <w:szCs w:val="28"/>
          <w:lang w:eastAsia="en-US"/>
        </w:rPr>
      </w:pPr>
      <w:r w:rsidRPr="00C5189F">
        <w:rPr>
          <w:rFonts w:eastAsia="Calibri"/>
          <w:sz w:val="28"/>
          <w:szCs w:val="28"/>
          <w:lang w:eastAsia="en-US"/>
        </w:rPr>
        <w:t>Современное человечество одержимо жадностью и завистью.</w:t>
      </w:r>
    </w:p>
    <w:p w:rsidR="00F57D50" w:rsidRPr="00C5189F" w:rsidRDefault="00F57D50" w:rsidP="00436662">
      <w:pPr>
        <w:numPr>
          <w:ilvl w:val="0"/>
          <w:numId w:val="97"/>
        </w:numPr>
        <w:spacing w:after="200" w:line="276" w:lineRule="auto"/>
        <w:jc w:val="both"/>
        <w:rPr>
          <w:rFonts w:eastAsia="Calibri"/>
          <w:sz w:val="28"/>
          <w:szCs w:val="28"/>
          <w:lang w:eastAsia="en-US"/>
        </w:rPr>
      </w:pPr>
      <w:r w:rsidRPr="00C5189F">
        <w:rPr>
          <w:rFonts w:eastAsia="Calibri"/>
          <w:sz w:val="28"/>
          <w:szCs w:val="28"/>
          <w:lang w:eastAsia="en-US"/>
        </w:rPr>
        <w:t>Каждое мгновение жизни как бы испытывает нашу культуру.</w:t>
      </w:r>
    </w:p>
    <w:p w:rsidR="00F57D50" w:rsidRPr="00C5189F" w:rsidRDefault="00F57D50" w:rsidP="00436662">
      <w:pPr>
        <w:numPr>
          <w:ilvl w:val="0"/>
          <w:numId w:val="97"/>
        </w:numPr>
        <w:spacing w:after="200" w:line="276" w:lineRule="auto"/>
        <w:jc w:val="both"/>
        <w:rPr>
          <w:rFonts w:eastAsia="Calibri"/>
          <w:sz w:val="28"/>
          <w:szCs w:val="28"/>
          <w:lang w:eastAsia="en-US"/>
        </w:rPr>
      </w:pPr>
      <w:r w:rsidRPr="00C5189F">
        <w:rPr>
          <w:rFonts w:eastAsia="Calibri"/>
          <w:sz w:val="28"/>
          <w:szCs w:val="28"/>
          <w:lang w:eastAsia="en-US"/>
        </w:rPr>
        <w:t>Нужно правильно подбирать слова благодарности.</w:t>
      </w:r>
    </w:p>
    <w:p w:rsidR="00F57D50" w:rsidRPr="00C5189F" w:rsidRDefault="00F57D50" w:rsidP="00436662">
      <w:pPr>
        <w:numPr>
          <w:ilvl w:val="0"/>
          <w:numId w:val="97"/>
        </w:numPr>
        <w:spacing w:after="200" w:line="276" w:lineRule="auto"/>
        <w:jc w:val="both"/>
        <w:rPr>
          <w:rFonts w:eastAsia="Calibri"/>
          <w:sz w:val="28"/>
          <w:szCs w:val="28"/>
          <w:lang w:eastAsia="en-US"/>
        </w:rPr>
      </w:pPr>
      <w:r w:rsidRPr="00C5189F">
        <w:rPr>
          <w:rFonts w:eastAsia="Calibri"/>
          <w:sz w:val="28"/>
          <w:szCs w:val="28"/>
          <w:lang w:eastAsia="en-US"/>
        </w:rPr>
        <w:t>Благодарность очищает душу от зависти и ненависти.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А29. Какое из приведенных утверждений является ошибочным?</w:t>
      </w:r>
    </w:p>
    <w:p w:rsidR="00F57D50" w:rsidRPr="00C5189F" w:rsidRDefault="00F57D50" w:rsidP="00436662">
      <w:pPr>
        <w:numPr>
          <w:ilvl w:val="0"/>
          <w:numId w:val="98"/>
        </w:numPr>
        <w:spacing w:after="200" w:line="276" w:lineRule="auto"/>
        <w:jc w:val="both"/>
        <w:rPr>
          <w:rFonts w:eastAsia="Calibri"/>
          <w:sz w:val="28"/>
          <w:szCs w:val="28"/>
          <w:lang w:eastAsia="en-US"/>
        </w:rPr>
      </w:pPr>
      <w:r w:rsidRPr="00C5189F">
        <w:rPr>
          <w:rFonts w:eastAsia="Calibri"/>
          <w:sz w:val="28"/>
          <w:szCs w:val="28"/>
          <w:lang w:eastAsia="en-US"/>
        </w:rPr>
        <w:t>Предложение 8 сложное.</w:t>
      </w:r>
    </w:p>
    <w:p w:rsidR="00F57D50" w:rsidRPr="00C5189F" w:rsidRDefault="00F57D50" w:rsidP="00436662">
      <w:pPr>
        <w:numPr>
          <w:ilvl w:val="0"/>
          <w:numId w:val="98"/>
        </w:numPr>
        <w:spacing w:after="200" w:line="276" w:lineRule="auto"/>
        <w:jc w:val="both"/>
        <w:rPr>
          <w:rFonts w:eastAsia="Calibri"/>
          <w:sz w:val="28"/>
          <w:szCs w:val="28"/>
          <w:lang w:eastAsia="en-US"/>
        </w:rPr>
      </w:pPr>
      <w:r w:rsidRPr="00C5189F">
        <w:rPr>
          <w:rFonts w:eastAsia="Calibri"/>
          <w:sz w:val="28"/>
          <w:szCs w:val="28"/>
          <w:lang w:eastAsia="en-US"/>
        </w:rPr>
        <w:t>Предложение 15 односоставное.</w:t>
      </w:r>
    </w:p>
    <w:p w:rsidR="00F57D50" w:rsidRPr="00C5189F" w:rsidRDefault="00F57D50" w:rsidP="00436662">
      <w:pPr>
        <w:numPr>
          <w:ilvl w:val="0"/>
          <w:numId w:val="98"/>
        </w:numPr>
        <w:spacing w:after="200" w:line="276" w:lineRule="auto"/>
        <w:jc w:val="both"/>
        <w:rPr>
          <w:rFonts w:eastAsia="Calibri"/>
          <w:sz w:val="28"/>
          <w:szCs w:val="28"/>
          <w:lang w:eastAsia="en-US"/>
        </w:rPr>
      </w:pPr>
      <w:r w:rsidRPr="00C5189F">
        <w:rPr>
          <w:rFonts w:eastAsia="Calibri"/>
          <w:sz w:val="28"/>
          <w:szCs w:val="28"/>
          <w:lang w:eastAsia="en-US"/>
        </w:rPr>
        <w:lastRenderedPageBreak/>
        <w:t>Предложение 2 сложноподчинённое.</w:t>
      </w:r>
    </w:p>
    <w:p w:rsidR="00F57D50" w:rsidRPr="00C5189F" w:rsidRDefault="00F57D50" w:rsidP="00436662">
      <w:pPr>
        <w:numPr>
          <w:ilvl w:val="0"/>
          <w:numId w:val="98"/>
        </w:numPr>
        <w:spacing w:after="200" w:line="276" w:lineRule="auto"/>
        <w:rPr>
          <w:rFonts w:eastAsia="Calibri"/>
          <w:sz w:val="28"/>
          <w:szCs w:val="28"/>
          <w:lang w:eastAsia="en-US"/>
        </w:rPr>
      </w:pPr>
      <w:r w:rsidRPr="00C5189F">
        <w:rPr>
          <w:rFonts w:eastAsia="Calibri"/>
          <w:sz w:val="28"/>
          <w:szCs w:val="28"/>
          <w:lang w:eastAsia="en-US"/>
        </w:rPr>
        <w:t>Предложение 21 осложнено причастным оборотом.</w:t>
      </w:r>
    </w:p>
    <w:p w:rsidR="00F57D50" w:rsidRPr="00C5189F" w:rsidRDefault="00F57D50" w:rsidP="00F57D50">
      <w:pPr>
        <w:spacing w:line="276" w:lineRule="auto"/>
        <w:rPr>
          <w:rFonts w:eastAsia="Calibri"/>
          <w:b/>
          <w:bCs/>
          <w:sz w:val="28"/>
          <w:szCs w:val="28"/>
          <w:lang w:eastAsia="en-US"/>
        </w:rPr>
      </w:pPr>
      <w:r w:rsidRPr="00C5189F">
        <w:rPr>
          <w:rFonts w:eastAsia="Calibri"/>
          <w:b/>
          <w:bCs/>
          <w:sz w:val="28"/>
          <w:szCs w:val="28"/>
          <w:lang w:eastAsia="en-US"/>
        </w:rPr>
        <w:t>А30. Укажите предложение, в котором не используется однородные члены.</w:t>
      </w:r>
    </w:p>
    <w:p w:rsidR="00F57D50" w:rsidRPr="00C5189F" w:rsidRDefault="00F57D50" w:rsidP="00436662">
      <w:pPr>
        <w:numPr>
          <w:ilvl w:val="0"/>
          <w:numId w:val="99"/>
        </w:numPr>
        <w:spacing w:after="200" w:line="276" w:lineRule="auto"/>
        <w:jc w:val="both"/>
        <w:rPr>
          <w:rFonts w:eastAsia="Calibri"/>
          <w:sz w:val="28"/>
          <w:szCs w:val="28"/>
          <w:lang w:eastAsia="en-US"/>
        </w:rPr>
      </w:pPr>
      <w:r w:rsidRPr="00C5189F">
        <w:rPr>
          <w:rFonts w:eastAsia="Calibri"/>
          <w:sz w:val="28"/>
          <w:szCs w:val="28"/>
          <w:lang w:eastAsia="en-US"/>
        </w:rPr>
        <w:t>1</w:t>
      </w:r>
    </w:p>
    <w:p w:rsidR="00F57D50" w:rsidRPr="00C5189F" w:rsidRDefault="00F57D50" w:rsidP="00436662">
      <w:pPr>
        <w:numPr>
          <w:ilvl w:val="0"/>
          <w:numId w:val="99"/>
        </w:numPr>
        <w:spacing w:after="200" w:line="276" w:lineRule="auto"/>
        <w:jc w:val="both"/>
        <w:rPr>
          <w:rFonts w:eastAsia="Calibri"/>
          <w:sz w:val="28"/>
          <w:szCs w:val="28"/>
          <w:lang w:eastAsia="en-US"/>
        </w:rPr>
      </w:pPr>
      <w:r w:rsidRPr="00C5189F">
        <w:rPr>
          <w:rFonts w:eastAsia="Calibri"/>
          <w:sz w:val="28"/>
          <w:szCs w:val="28"/>
          <w:lang w:eastAsia="en-US"/>
        </w:rPr>
        <w:t>2</w:t>
      </w:r>
    </w:p>
    <w:p w:rsidR="00F57D50" w:rsidRPr="00C5189F" w:rsidRDefault="00F57D50" w:rsidP="00436662">
      <w:pPr>
        <w:numPr>
          <w:ilvl w:val="0"/>
          <w:numId w:val="99"/>
        </w:numPr>
        <w:spacing w:after="200" w:line="276" w:lineRule="auto"/>
        <w:jc w:val="both"/>
        <w:rPr>
          <w:rFonts w:eastAsia="Calibri"/>
          <w:sz w:val="28"/>
          <w:szCs w:val="28"/>
          <w:lang w:eastAsia="en-US"/>
        </w:rPr>
      </w:pPr>
      <w:r w:rsidRPr="00C5189F">
        <w:rPr>
          <w:rFonts w:eastAsia="Calibri"/>
          <w:sz w:val="28"/>
          <w:szCs w:val="28"/>
          <w:lang w:eastAsia="en-US"/>
        </w:rPr>
        <w:t>5</w:t>
      </w:r>
    </w:p>
    <w:p w:rsidR="00F57D50" w:rsidRPr="00C5189F" w:rsidRDefault="00F57D50" w:rsidP="00436662">
      <w:pPr>
        <w:numPr>
          <w:ilvl w:val="0"/>
          <w:numId w:val="99"/>
        </w:numPr>
        <w:spacing w:after="200" w:line="276" w:lineRule="auto"/>
        <w:jc w:val="both"/>
        <w:rPr>
          <w:rFonts w:eastAsia="Calibri"/>
          <w:sz w:val="28"/>
          <w:szCs w:val="28"/>
          <w:lang w:eastAsia="en-US"/>
        </w:rPr>
      </w:pPr>
      <w:r w:rsidRPr="00C5189F">
        <w:rPr>
          <w:rFonts w:eastAsia="Calibri"/>
          <w:sz w:val="28"/>
          <w:szCs w:val="28"/>
          <w:lang w:eastAsia="en-US"/>
        </w:rPr>
        <w:t>16</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2</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запишите ваш ответ в бланке ответов № 1 справа от номера задания (В1 – В10).</w:t>
            </w:r>
          </w:p>
        </w:tc>
      </w:tr>
    </w:tbl>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В1 – В3 запишите словами.</w:t>
            </w:r>
          </w:p>
        </w:tc>
      </w:tr>
    </w:tbl>
    <w:p w:rsidR="00F57D50" w:rsidRPr="00C5189F" w:rsidRDefault="00F57D50" w:rsidP="00F57D50">
      <w:pPr>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w:t>
      </w:r>
      <w:r w:rsidRPr="00C5189F">
        <w:rPr>
          <w:rFonts w:eastAsia="Calibri"/>
          <w:sz w:val="28"/>
          <w:szCs w:val="28"/>
          <w:lang w:eastAsia="en-US"/>
        </w:rPr>
        <w:t>. Укажите способ образования слова ЧЕЛОВЕЧЕСТВО  (предложение 3).</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В2</w:t>
      </w:r>
      <w:r w:rsidRPr="00C5189F">
        <w:rPr>
          <w:rFonts w:eastAsia="Calibri"/>
          <w:sz w:val="28"/>
          <w:szCs w:val="28"/>
          <w:lang w:eastAsia="en-US"/>
        </w:rPr>
        <w:t>. Из предложений 22 – 24 выпишите наречие.</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В3</w:t>
      </w:r>
      <w:r w:rsidRPr="00C5189F">
        <w:rPr>
          <w:rFonts w:eastAsia="Calibri"/>
          <w:sz w:val="28"/>
          <w:szCs w:val="28"/>
          <w:lang w:eastAsia="en-US"/>
        </w:rPr>
        <w:t xml:space="preserve">. Из предложения 26 выпишите подчинительное словосочетание со связью СОГЛАСОВАНИЕ. </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В4</w:t>
      </w:r>
      <w:r w:rsidRPr="00C5189F">
        <w:rPr>
          <w:rFonts w:eastAsia="Calibri"/>
          <w:sz w:val="28"/>
          <w:szCs w:val="28"/>
          <w:lang w:eastAsia="en-US"/>
        </w:rPr>
        <w:t>. Из предложения 22 выпишите слово, образованное приставочно-суффиксальным способом.</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В5</w:t>
      </w:r>
      <w:r w:rsidRPr="00C5189F">
        <w:rPr>
          <w:rFonts w:eastAsia="Calibri"/>
          <w:sz w:val="28"/>
          <w:szCs w:val="28"/>
          <w:lang w:eastAsia="en-US"/>
        </w:rPr>
        <w:t>. Определите вид подчинительной связи в словосочетании ВЕЧНО СЧИТАЕТ (предложение 7).</w:t>
      </w:r>
    </w:p>
    <w:p w:rsidR="00F57D50" w:rsidRPr="00C5189F" w:rsidRDefault="00F57D50" w:rsidP="00F57D50">
      <w:pP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В4 – В8 запишите цифрами.</w:t>
            </w:r>
          </w:p>
        </w:tc>
      </w:tr>
    </w:tbl>
    <w:p w:rsidR="00F57D50" w:rsidRPr="00C5189F" w:rsidRDefault="00F57D50" w:rsidP="00F57D50">
      <w:pPr>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В6</w:t>
      </w:r>
      <w:r w:rsidRPr="00C5189F">
        <w:rPr>
          <w:rFonts w:eastAsia="Calibri"/>
          <w:sz w:val="28"/>
          <w:szCs w:val="28"/>
          <w:lang w:eastAsia="en-US"/>
        </w:rPr>
        <w:t>. Среди предложений 8-10 найдите сложное.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В7</w:t>
      </w:r>
      <w:r w:rsidRPr="00C5189F">
        <w:rPr>
          <w:rFonts w:eastAsia="Calibri"/>
          <w:sz w:val="28"/>
          <w:szCs w:val="28"/>
          <w:lang w:eastAsia="en-US"/>
        </w:rPr>
        <w:t>. Среди предложений 1-3 найдите предложение с обособленным определением.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В8</w:t>
      </w:r>
      <w:r w:rsidRPr="00C5189F">
        <w:rPr>
          <w:rFonts w:eastAsia="Calibri"/>
          <w:sz w:val="28"/>
          <w:szCs w:val="28"/>
          <w:lang w:eastAsia="en-US"/>
        </w:rPr>
        <w:t>. Среди предложений 14-17 найдите сложное с сочинительной и подчинительной связью между частями.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В9</w:t>
      </w:r>
      <w:r w:rsidRPr="00C5189F">
        <w:rPr>
          <w:rFonts w:eastAsia="Calibri"/>
          <w:sz w:val="28"/>
          <w:szCs w:val="28"/>
          <w:lang w:eastAsia="en-US"/>
        </w:rPr>
        <w:t>. Среди предложений 1-3 найдите такое, которое соединяется с предыдущим при помощи местоимения.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В10</w:t>
      </w:r>
      <w:r w:rsidRPr="00C5189F">
        <w:rPr>
          <w:rFonts w:eastAsia="Calibri"/>
          <w:sz w:val="28"/>
          <w:szCs w:val="28"/>
          <w:lang w:eastAsia="en-US"/>
        </w:rPr>
        <w:t>. Среди предложений 21-24 найдите простое предложение, не осложненное причастным оборотом. Напишите номер этого предложения.</w:t>
      </w:r>
    </w:p>
    <w:p w:rsidR="00F57D50" w:rsidRPr="00C5189F" w:rsidRDefault="00F57D50" w:rsidP="00F57D50">
      <w:pPr>
        <w:jc w:val="both"/>
        <w:rPr>
          <w:rFonts w:eastAsia="Calibri"/>
          <w:sz w:val="28"/>
          <w:szCs w:val="28"/>
          <w:lang w:eastAsia="en-US"/>
        </w:rPr>
      </w:pP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3</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При выполнении заданий этой части запишите ваш ответ в бланке ответов № 2. </w:t>
            </w:r>
          </w:p>
        </w:tc>
      </w:tr>
    </w:tbl>
    <w:p w:rsidR="00F57D50" w:rsidRPr="00C5189F" w:rsidRDefault="00F57D50" w:rsidP="00F57D50">
      <w:pPr>
        <w:autoSpaceDE w:val="0"/>
        <w:autoSpaceDN w:val="0"/>
        <w:adjustRightInd w:val="0"/>
        <w:jc w:val="both"/>
        <w:rPr>
          <w:rFonts w:eastAsia="Calibri"/>
          <w:sz w:val="28"/>
          <w:szCs w:val="28"/>
          <w:lang w:eastAsia="en-US"/>
        </w:rPr>
      </w:pPr>
    </w:p>
    <w:p w:rsidR="00F57D50" w:rsidRPr="00C5189F" w:rsidRDefault="00F57D50" w:rsidP="00F57D50">
      <w:pPr>
        <w:autoSpaceDE w:val="0"/>
        <w:autoSpaceDN w:val="0"/>
        <w:adjustRightInd w:val="0"/>
        <w:jc w:val="both"/>
        <w:rPr>
          <w:rFonts w:eastAsia="Calibri"/>
          <w:sz w:val="28"/>
          <w:szCs w:val="28"/>
          <w:lang w:eastAsia="en-US"/>
        </w:rPr>
      </w:pPr>
      <w:r w:rsidRPr="00C5189F">
        <w:rPr>
          <w:rFonts w:eastAsia="Calibri"/>
          <w:sz w:val="28"/>
          <w:szCs w:val="28"/>
          <w:lang w:eastAsia="en-US"/>
        </w:rPr>
        <w:t>Формулировка задания:</w:t>
      </w:r>
    </w:p>
    <w:p w:rsidR="00F57D50" w:rsidRPr="00C5189F" w:rsidRDefault="00F57D50" w:rsidP="00F57D50">
      <w:pPr>
        <w:autoSpaceDE w:val="0"/>
        <w:autoSpaceDN w:val="0"/>
        <w:adjustRightInd w:val="0"/>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autoSpaceDE w:val="0"/>
              <w:autoSpaceDN w:val="0"/>
              <w:adjustRightInd w:val="0"/>
              <w:jc w:val="both"/>
              <w:rPr>
                <w:rFonts w:eastAsia="Calibri"/>
                <w:lang w:eastAsia="en-US"/>
              </w:rPr>
            </w:pPr>
            <w:r w:rsidRPr="00C5189F">
              <w:rPr>
                <w:rFonts w:eastAsia="Calibri"/>
                <w:b/>
                <w:bCs/>
                <w:lang w:eastAsia="en-US"/>
              </w:rPr>
              <w:t>С1</w:t>
            </w:r>
            <w:r w:rsidRPr="00C5189F">
              <w:rPr>
                <w:rFonts w:eastAsia="Calibri"/>
                <w:lang w:eastAsia="en-US"/>
              </w:rPr>
              <w:t xml:space="preserve">. </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Напишите сочинение по прочитанному тексту.</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и прокомментируйте одну из проблем, поставленных автором текста (избегайте чрезмерного цитирования).</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позицию автора (рассказчика). Напишите, согласны или не согласны вы с точкой зрения автора прочитанного текста. Объясните почему. Свой ответ аргументируйте, опираясь на читательский опыт, знания и жизненные наблюдения (учитываются первые два аргумента).</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Объём сочинения – не менее 150 слов.</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F57D50" w:rsidRPr="00C5189F" w:rsidRDefault="00F57D50" w:rsidP="00FC258C">
            <w:pPr>
              <w:autoSpaceDE w:val="0"/>
              <w:autoSpaceDN w:val="0"/>
              <w:adjustRightInd w:val="0"/>
              <w:jc w:val="both"/>
              <w:rPr>
                <w:rFonts w:eastAsia="Calibri"/>
                <w:sz w:val="28"/>
                <w:szCs w:val="28"/>
                <w:lang w:eastAsia="en-US"/>
              </w:rPr>
            </w:pPr>
            <w:r w:rsidRPr="00C5189F">
              <w:rPr>
                <w:rFonts w:eastAsia="Calibri"/>
                <w:lang w:eastAsia="en-US"/>
              </w:rPr>
              <w:t xml:space="preserve">Сочинение пишите аккуратно, разборчивым почерком. </w:t>
            </w:r>
          </w:p>
        </w:tc>
      </w:tr>
    </w:tbl>
    <w:p w:rsidR="00F57D50" w:rsidRPr="00C5189F" w:rsidRDefault="00F57D50" w:rsidP="00F57D50">
      <w:pPr>
        <w:autoSpaceDE w:val="0"/>
        <w:autoSpaceDN w:val="0"/>
        <w:adjustRightInd w:val="0"/>
        <w:jc w:val="both"/>
        <w:rPr>
          <w:rFonts w:eastAsia="Calibri"/>
          <w:sz w:val="28"/>
          <w:szCs w:val="28"/>
          <w:lang w:eastAsia="en-US"/>
        </w:rPr>
      </w:pP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br w:type="page"/>
      </w:r>
      <w:r w:rsidRPr="00C5189F">
        <w:rPr>
          <w:rFonts w:eastAsia="Calibri"/>
          <w:sz w:val="28"/>
          <w:szCs w:val="28"/>
          <w:lang w:eastAsia="en-US"/>
        </w:rPr>
        <w:lastRenderedPageBreak/>
        <w:t xml:space="preserve">Экзаменационная работа </w:t>
      </w: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по дисциплине </w:t>
      </w:r>
      <w:r w:rsidR="00FC258C">
        <w:rPr>
          <w:rFonts w:eastAsia="Calibri"/>
          <w:sz w:val="28"/>
          <w:szCs w:val="28"/>
          <w:lang w:eastAsia="en-US"/>
        </w:rPr>
        <w:t>«</w:t>
      </w:r>
      <w:r w:rsidRPr="00C5189F">
        <w:rPr>
          <w:rFonts w:eastAsia="Calibri"/>
          <w:sz w:val="28"/>
          <w:szCs w:val="28"/>
          <w:lang w:eastAsia="en-US"/>
        </w:rPr>
        <w:t>Русский язык</w:t>
      </w:r>
      <w:r w:rsidR="00FC258C">
        <w:rPr>
          <w:rFonts w:eastAsia="Calibri"/>
          <w:sz w:val="28"/>
          <w:szCs w:val="28"/>
          <w:lang w:eastAsia="en-US"/>
        </w:rPr>
        <w:t>»</w:t>
      </w:r>
    </w:p>
    <w:p w:rsidR="00F57D50" w:rsidRPr="00C5189F" w:rsidRDefault="00F57D50" w:rsidP="00F57D50">
      <w:pPr>
        <w:spacing w:after="200" w:line="276" w:lineRule="auto"/>
        <w:rPr>
          <w:rFonts w:eastAsia="Calibri"/>
          <w:b/>
          <w:bCs/>
          <w:sz w:val="28"/>
          <w:szCs w:val="28"/>
          <w:lang w:eastAsia="en-US"/>
        </w:rPr>
      </w:pPr>
    </w:p>
    <w:p w:rsidR="00F57D50" w:rsidRPr="00C5189F" w:rsidRDefault="00F57D50" w:rsidP="00F57D50">
      <w:pPr>
        <w:spacing w:after="200" w:line="276" w:lineRule="auto"/>
        <w:rPr>
          <w:rFonts w:eastAsia="Calibri"/>
          <w:b/>
          <w:bCs/>
          <w:sz w:val="28"/>
          <w:szCs w:val="28"/>
          <w:lang w:eastAsia="en-US"/>
        </w:rPr>
      </w:pPr>
      <w:r w:rsidRPr="00C5189F">
        <w:rPr>
          <w:rFonts w:eastAsia="Calibri"/>
          <w:b/>
          <w:bCs/>
          <w:sz w:val="28"/>
          <w:szCs w:val="28"/>
          <w:lang w:eastAsia="en-US"/>
        </w:rPr>
        <w:t>3 вариант</w:t>
      </w:r>
    </w:p>
    <w:p w:rsidR="00F57D50" w:rsidRPr="00C5189F" w:rsidRDefault="00F57D50" w:rsidP="00F57D50">
      <w:pPr>
        <w:spacing w:after="200" w:line="276" w:lineRule="auto"/>
        <w:jc w:val="center"/>
        <w:rPr>
          <w:rFonts w:eastAsia="Calibri"/>
          <w:sz w:val="28"/>
          <w:szCs w:val="28"/>
          <w:lang w:eastAsia="en-US"/>
        </w:rPr>
      </w:pPr>
      <w:r w:rsidRPr="00C5189F">
        <w:rPr>
          <w:rFonts w:eastAsia="Calibri"/>
          <w:b/>
          <w:bCs/>
          <w:sz w:val="28"/>
          <w:szCs w:val="28"/>
          <w:u w:val="single"/>
          <w:lang w:eastAsia="en-US"/>
        </w:rPr>
        <w:t>Часть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F57D50" w:rsidRPr="00C5189F" w:rsidRDefault="00F57D50" w:rsidP="00F57D50">
      <w:pPr>
        <w:jc w:val="center"/>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 В каком слове гласных звуков больше, чем согласных?</w:t>
      </w:r>
    </w:p>
    <w:p w:rsidR="00F57D50" w:rsidRPr="00C5189F" w:rsidRDefault="00F57D50" w:rsidP="00436662">
      <w:pPr>
        <w:numPr>
          <w:ilvl w:val="0"/>
          <w:numId w:val="100"/>
        </w:numPr>
        <w:spacing w:after="200" w:line="276" w:lineRule="auto"/>
        <w:jc w:val="both"/>
        <w:rPr>
          <w:rFonts w:eastAsia="Calibri"/>
          <w:sz w:val="28"/>
          <w:szCs w:val="28"/>
          <w:lang w:eastAsia="en-US"/>
        </w:rPr>
      </w:pPr>
      <w:r w:rsidRPr="00C5189F">
        <w:rPr>
          <w:rFonts w:eastAsia="Calibri"/>
          <w:sz w:val="28"/>
          <w:szCs w:val="28"/>
          <w:lang w:eastAsia="en-US"/>
        </w:rPr>
        <w:t>алфавит</w:t>
      </w:r>
    </w:p>
    <w:p w:rsidR="00F57D50" w:rsidRPr="00C5189F" w:rsidRDefault="00F57D50" w:rsidP="00436662">
      <w:pPr>
        <w:numPr>
          <w:ilvl w:val="0"/>
          <w:numId w:val="100"/>
        </w:numPr>
        <w:spacing w:after="200" w:line="276" w:lineRule="auto"/>
        <w:jc w:val="both"/>
        <w:rPr>
          <w:rFonts w:eastAsia="Calibri"/>
          <w:sz w:val="28"/>
          <w:szCs w:val="28"/>
          <w:lang w:eastAsia="en-US"/>
        </w:rPr>
      </w:pPr>
      <w:r w:rsidRPr="00C5189F">
        <w:rPr>
          <w:rFonts w:eastAsia="Calibri"/>
          <w:sz w:val="28"/>
          <w:szCs w:val="28"/>
          <w:lang w:eastAsia="en-US"/>
        </w:rPr>
        <w:t>изъян</w:t>
      </w:r>
    </w:p>
    <w:p w:rsidR="00F57D50" w:rsidRPr="00C5189F" w:rsidRDefault="00F57D50" w:rsidP="00436662">
      <w:pPr>
        <w:numPr>
          <w:ilvl w:val="0"/>
          <w:numId w:val="100"/>
        </w:numPr>
        <w:spacing w:after="200" w:line="276" w:lineRule="auto"/>
        <w:jc w:val="both"/>
        <w:rPr>
          <w:rFonts w:eastAsia="Calibri"/>
          <w:sz w:val="28"/>
          <w:szCs w:val="28"/>
          <w:lang w:eastAsia="en-US"/>
        </w:rPr>
      </w:pPr>
      <w:r w:rsidRPr="00C5189F">
        <w:rPr>
          <w:rFonts w:eastAsia="Calibri"/>
          <w:sz w:val="28"/>
          <w:szCs w:val="28"/>
          <w:lang w:eastAsia="en-US"/>
        </w:rPr>
        <w:t>единым</w:t>
      </w:r>
    </w:p>
    <w:p w:rsidR="00F57D50" w:rsidRPr="00C5189F" w:rsidRDefault="00F57D50" w:rsidP="00436662">
      <w:pPr>
        <w:numPr>
          <w:ilvl w:val="0"/>
          <w:numId w:val="100"/>
        </w:numPr>
        <w:spacing w:after="200" w:line="276" w:lineRule="auto"/>
        <w:jc w:val="both"/>
        <w:rPr>
          <w:rFonts w:eastAsia="Calibri"/>
          <w:sz w:val="28"/>
          <w:szCs w:val="28"/>
          <w:lang w:eastAsia="en-US"/>
        </w:rPr>
      </w:pPr>
      <w:r w:rsidRPr="00C5189F">
        <w:rPr>
          <w:rFonts w:eastAsia="Calibri"/>
          <w:sz w:val="28"/>
          <w:szCs w:val="28"/>
          <w:lang w:eastAsia="en-US"/>
        </w:rPr>
        <w:t>имение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 Какое слово образовано приставочно-суффиксальным способом?</w:t>
      </w:r>
    </w:p>
    <w:p w:rsidR="00F57D50" w:rsidRPr="00C5189F" w:rsidRDefault="00F57D50" w:rsidP="00436662">
      <w:pPr>
        <w:numPr>
          <w:ilvl w:val="0"/>
          <w:numId w:val="126"/>
        </w:numPr>
        <w:spacing w:after="200" w:line="276" w:lineRule="auto"/>
        <w:jc w:val="both"/>
        <w:rPr>
          <w:rFonts w:eastAsia="Calibri"/>
          <w:sz w:val="28"/>
          <w:szCs w:val="28"/>
          <w:lang w:eastAsia="en-US"/>
        </w:rPr>
      </w:pPr>
      <w:r w:rsidRPr="00C5189F">
        <w:rPr>
          <w:rFonts w:eastAsia="Calibri"/>
          <w:sz w:val="28"/>
          <w:szCs w:val="28"/>
          <w:lang w:eastAsia="en-US"/>
        </w:rPr>
        <w:t>решение</w:t>
      </w:r>
    </w:p>
    <w:p w:rsidR="00F57D50" w:rsidRPr="00C5189F" w:rsidRDefault="00F57D50" w:rsidP="00436662">
      <w:pPr>
        <w:numPr>
          <w:ilvl w:val="0"/>
          <w:numId w:val="126"/>
        </w:numPr>
        <w:spacing w:after="200" w:line="276" w:lineRule="auto"/>
        <w:jc w:val="both"/>
        <w:rPr>
          <w:rFonts w:eastAsia="Calibri"/>
          <w:sz w:val="28"/>
          <w:szCs w:val="28"/>
          <w:lang w:eastAsia="en-US"/>
        </w:rPr>
      </w:pPr>
      <w:r w:rsidRPr="00C5189F">
        <w:rPr>
          <w:rFonts w:eastAsia="Calibri"/>
          <w:sz w:val="28"/>
          <w:szCs w:val="28"/>
          <w:lang w:eastAsia="en-US"/>
        </w:rPr>
        <w:t>втёмную</w:t>
      </w:r>
    </w:p>
    <w:p w:rsidR="00F57D50" w:rsidRPr="00C5189F" w:rsidRDefault="00F57D50" w:rsidP="00436662">
      <w:pPr>
        <w:numPr>
          <w:ilvl w:val="0"/>
          <w:numId w:val="126"/>
        </w:numPr>
        <w:spacing w:after="200" w:line="276" w:lineRule="auto"/>
        <w:jc w:val="both"/>
        <w:rPr>
          <w:rFonts w:eastAsia="Calibri"/>
          <w:sz w:val="28"/>
          <w:szCs w:val="28"/>
          <w:lang w:eastAsia="en-US"/>
        </w:rPr>
      </w:pPr>
      <w:r w:rsidRPr="00C5189F">
        <w:rPr>
          <w:rFonts w:eastAsia="Calibri"/>
          <w:sz w:val="28"/>
          <w:szCs w:val="28"/>
          <w:lang w:eastAsia="en-US"/>
        </w:rPr>
        <w:t>гостиная</w:t>
      </w:r>
    </w:p>
    <w:p w:rsidR="00F57D50" w:rsidRPr="00C5189F" w:rsidRDefault="00F57D50" w:rsidP="00436662">
      <w:pPr>
        <w:numPr>
          <w:ilvl w:val="0"/>
          <w:numId w:val="126"/>
        </w:numPr>
        <w:spacing w:after="200" w:line="276" w:lineRule="auto"/>
        <w:jc w:val="both"/>
        <w:rPr>
          <w:rFonts w:eastAsia="Calibri"/>
          <w:sz w:val="28"/>
          <w:szCs w:val="28"/>
          <w:lang w:eastAsia="en-US"/>
        </w:rPr>
      </w:pPr>
      <w:r w:rsidRPr="00C5189F">
        <w:rPr>
          <w:rFonts w:eastAsia="Calibri"/>
          <w:sz w:val="28"/>
          <w:szCs w:val="28"/>
          <w:lang w:eastAsia="en-US"/>
        </w:rPr>
        <w:t xml:space="preserve">подговорить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  Какое слово соответствует данному значению?</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Тот, кто излишне строг в выполнении мелочных, формальных требований</w:t>
      </w:r>
    </w:p>
    <w:p w:rsidR="00F57D50" w:rsidRPr="00C5189F" w:rsidRDefault="00F57D50" w:rsidP="00436662">
      <w:pPr>
        <w:numPr>
          <w:ilvl w:val="0"/>
          <w:numId w:val="125"/>
        </w:numPr>
        <w:spacing w:after="200" w:line="276" w:lineRule="auto"/>
        <w:jc w:val="both"/>
        <w:rPr>
          <w:rFonts w:eastAsia="Calibri"/>
          <w:sz w:val="28"/>
          <w:szCs w:val="28"/>
          <w:lang w:eastAsia="en-US"/>
        </w:rPr>
      </w:pPr>
      <w:r w:rsidRPr="00C5189F">
        <w:rPr>
          <w:rFonts w:eastAsia="Calibri"/>
          <w:sz w:val="28"/>
          <w:szCs w:val="28"/>
          <w:lang w:eastAsia="en-US"/>
        </w:rPr>
        <w:t>педагог</w:t>
      </w:r>
    </w:p>
    <w:p w:rsidR="00F57D50" w:rsidRPr="00C5189F" w:rsidRDefault="00F57D50" w:rsidP="00436662">
      <w:pPr>
        <w:numPr>
          <w:ilvl w:val="0"/>
          <w:numId w:val="125"/>
        </w:numPr>
        <w:spacing w:after="200" w:line="276" w:lineRule="auto"/>
        <w:jc w:val="both"/>
        <w:rPr>
          <w:rFonts w:eastAsia="Calibri"/>
          <w:sz w:val="28"/>
          <w:szCs w:val="28"/>
          <w:lang w:eastAsia="en-US"/>
        </w:rPr>
      </w:pPr>
      <w:r w:rsidRPr="00C5189F">
        <w:rPr>
          <w:rFonts w:eastAsia="Calibri"/>
          <w:sz w:val="28"/>
          <w:szCs w:val="28"/>
          <w:lang w:eastAsia="en-US"/>
        </w:rPr>
        <w:t>педиатр</w:t>
      </w:r>
    </w:p>
    <w:p w:rsidR="00F57D50" w:rsidRPr="00C5189F" w:rsidRDefault="00F57D50" w:rsidP="00436662">
      <w:pPr>
        <w:numPr>
          <w:ilvl w:val="0"/>
          <w:numId w:val="125"/>
        </w:numPr>
        <w:spacing w:after="200" w:line="276" w:lineRule="auto"/>
        <w:jc w:val="both"/>
        <w:rPr>
          <w:rFonts w:eastAsia="Calibri"/>
          <w:sz w:val="28"/>
          <w:szCs w:val="28"/>
          <w:lang w:eastAsia="en-US"/>
        </w:rPr>
      </w:pPr>
      <w:r w:rsidRPr="00C5189F">
        <w:rPr>
          <w:rFonts w:eastAsia="Calibri"/>
          <w:sz w:val="28"/>
          <w:szCs w:val="28"/>
          <w:lang w:eastAsia="en-US"/>
        </w:rPr>
        <w:t>педант</w:t>
      </w:r>
    </w:p>
    <w:p w:rsidR="00F57D50" w:rsidRPr="00C5189F" w:rsidRDefault="00F57D50" w:rsidP="00436662">
      <w:pPr>
        <w:numPr>
          <w:ilvl w:val="0"/>
          <w:numId w:val="125"/>
        </w:numPr>
        <w:spacing w:after="200" w:line="276" w:lineRule="auto"/>
        <w:jc w:val="both"/>
        <w:rPr>
          <w:rFonts w:eastAsia="Calibri"/>
          <w:sz w:val="28"/>
          <w:szCs w:val="28"/>
          <w:lang w:eastAsia="en-US"/>
        </w:rPr>
      </w:pPr>
      <w:r w:rsidRPr="00C5189F">
        <w:rPr>
          <w:rFonts w:eastAsia="Calibri"/>
          <w:sz w:val="28"/>
          <w:szCs w:val="28"/>
          <w:lang w:eastAsia="en-US"/>
        </w:rPr>
        <w:t>пейзажист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А4. Укажите пример с ошибкой в образовании формы слова.</w:t>
      </w:r>
    </w:p>
    <w:p w:rsidR="00F57D50" w:rsidRPr="00C5189F" w:rsidRDefault="00F57D50" w:rsidP="00436662">
      <w:pPr>
        <w:numPr>
          <w:ilvl w:val="0"/>
          <w:numId w:val="124"/>
        </w:numPr>
        <w:spacing w:after="200" w:line="276" w:lineRule="auto"/>
        <w:jc w:val="both"/>
        <w:rPr>
          <w:rFonts w:eastAsia="Calibri"/>
          <w:sz w:val="28"/>
          <w:szCs w:val="28"/>
          <w:lang w:eastAsia="en-US"/>
        </w:rPr>
      </w:pPr>
      <w:r w:rsidRPr="00C5189F">
        <w:rPr>
          <w:rFonts w:eastAsia="Calibri"/>
          <w:sz w:val="28"/>
          <w:szCs w:val="28"/>
          <w:lang w:eastAsia="en-US"/>
        </w:rPr>
        <w:t>Шестьюстами учебниками</w:t>
      </w:r>
    </w:p>
    <w:p w:rsidR="00F57D50" w:rsidRPr="00C5189F" w:rsidRDefault="00F57D50" w:rsidP="00436662">
      <w:pPr>
        <w:numPr>
          <w:ilvl w:val="0"/>
          <w:numId w:val="124"/>
        </w:numPr>
        <w:spacing w:after="200" w:line="276" w:lineRule="auto"/>
        <w:jc w:val="both"/>
        <w:rPr>
          <w:rFonts w:eastAsia="Calibri"/>
          <w:sz w:val="28"/>
          <w:szCs w:val="28"/>
          <w:lang w:eastAsia="en-US"/>
        </w:rPr>
      </w:pPr>
      <w:r w:rsidRPr="00C5189F">
        <w:rPr>
          <w:rFonts w:eastAsia="Calibri"/>
          <w:sz w:val="28"/>
          <w:szCs w:val="28"/>
          <w:lang w:eastAsia="en-US"/>
        </w:rPr>
        <w:t>Едь вперёд</w:t>
      </w:r>
    </w:p>
    <w:p w:rsidR="00F57D50" w:rsidRPr="00C5189F" w:rsidRDefault="00F57D50" w:rsidP="00436662">
      <w:pPr>
        <w:numPr>
          <w:ilvl w:val="0"/>
          <w:numId w:val="124"/>
        </w:numPr>
        <w:spacing w:after="200" w:line="276" w:lineRule="auto"/>
        <w:jc w:val="both"/>
        <w:rPr>
          <w:rFonts w:eastAsia="Calibri"/>
          <w:sz w:val="28"/>
          <w:szCs w:val="28"/>
          <w:lang w:eastAsia="en-US"/>
        </w:rPr>
      </w:pPr>
      <w:r w:rsidRPr="00C5189F">
        <w:rPr>
          <w:rFonts w:eastAsia="Calibri"/>
          <w:sz w:val="28"/>
          <w:szCs w:val="28"/>
          <w:lang w:eastAsia="en-US"/>
        </w:rPr>
        <w:t>Спелых абрикосов</w:t>
      </w:r>
    </w:p>
    <w:p w:rsidR="00F57D50" w:rsidRPr="00C5189F" w:rsidRDefault="00F57D50" w:rsidP="00436662">
      <w:pPr>
        <w:numPr>
          <w:ilvl w:val="0"/>
          <w:numId w:val="124"/>
        </w:numPr>
        <w:spacing w:after="200" w:line="276" w:lineRule="auto"/>
        <w:jc w:val="both"/>
        <w:rPr>
          <w:rFonts w:eastAsia="Calibri"/>
          <w:sz w:val="28"/>
          <w:szCs w:val="28"/>
          <w:lang w:eastAsia="en-US"/>
        </w:rPr>
      </w:pPr>
      <w:r w:rsidRPr="00C5189F">
        <w:rPr>
          <w:rFonts w:eastAsia="Calibri"/>
          <w:sz w:val="28"/>
          <w:szCs w:val="28"/>
          <w:lang w:eastAsia="en-US"/>
        </w:rPr>
        <w:t>Жёстче дерева</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 xml:space="preserve">А5. Укажите словосочетание со связью СОГЛАСОВАНИЕ. </w:t>
      </w:r>
    </w:p>
    <w:p w:rsidR="00F57D50" w:rsidRPr="00C5189F" w:rsidRDefault="00F57D50" w:rsidP="00436662">
      <w:pPr>
        <w:numPr>
          <w:ilvl w:val="0"/>
          <w:numId w:val="123"/>
        </w:numPr>
        <w:spacing w:after="200" w:line="276" w:lineRule="auto"/>
        <w:jc w:val="both"/>
        <w:rPr>
          <w:rFonts w:eastAsia="Calibri"/>
          <w:sz w:val="28"/>
          <w:szCs w:val="28"/>
          <w:lang w:eastAsia="en-US"/>
        </w:rPr>
      </w:pPr>
      <w:r w:rsidRPr="00C5189F">
        <w:rPr>
          <w:rFonts w:eastAsia="Calibri"/>
          <w:sz w:val="28"/>
          <w:szCs w:val="28"/>
          <w:lang w:eastAsia="en-US"/>
        </w:rPr>
        <w:t>Цвет вишни</w:t>
      </w:r>
    </w:p>
    <w:p w:rsidR="00F57D50" w:rsidRPr="00C5189F" w:rsidRDefault="00F57D50" w:rsidP="00436662">
      <w:pPr>
        <w:numPr>
          <w:ilvl w:val="0"/>
          <w:numId w:val="123"/>
        </w:numPr>
        <w:spacing w:after="200" w:line="276" w:lineRule="auto"/>
        <w:jc w:val="both"/>
        <w:rPr>
          <w:rFonts w:eastAsia="Calibri"/>
          <w:sz w:val="28"/>
          <w:szCs w:val="28"/>
          <w:lang w:eastAsia="en-US"/>
        </w:rPr>
      </w:pPr>
      <w:r w:rsidRPr="00C5189F">
        <w:rPr>
          <w:rFonts w:eastAsia="Calibri"/>
          <w:sz w:val="28"/>
          <w:szCs w:val="28"/>
          <w:lang w:eastAsia="en-US"/>
        </w:rPr>
        <w:t>Весёлый разговор</w:t>
      </w:r>
    </w:p>
    <w:p w:rsidR="00F57D50" w:rsidRPr="00C5189F" w:rsidRDefault="00F57D50" w:rsidP="00436662">
      <w:pPr>
        <w:numPr>
          <w:ilvl w:val="0"/>
          <w:numId w:val="123"/>
        </w:numPr>
        <w:spacing w:after="200" w:line="276" w:lineRule="auto"/>
        <w:jc w:val="both"/>
        <w:rPr>
          <w:rFonts w:eastAsia="Calibri"/>
          <w:sz w:val="28"/>
          <w:szCs w:val="28"/>
          <w:lang w:eastAsia="en-US"/>
        </w:rPr>
      </w:pPr>
      <w:r w:rsidRPr="00C5189F">
        <w:rPr>
          <w:rFonts w:eastAsia="Calibri"/>
          <w:sz w:val="28"/>
          <w:szCs w:val="28"/>
          <w:lang w:eastAsia="en-US"/>
        </w:rPr>
        <w:t>Слепо верить</w:t>
      </w:r>
    </w:p>
    <w:p w:rsidR="00F57D50" w:rsidRPr="00C5189F" w:rsidRDefault="00F57D50" w:rsidP="00436662">
      <w:pPr>
        <w:numPr>
          <w:ilvl w:val="0"/>
          <w:numId w:val="123"/>
        </w:numPr>
        <w:spacing w:after="200" w:line="276" w:lineRule="auto"/>
        <w:jc w:val="both"/>
        <w:rPr>
          <w:rFonts w:eastAsia="Calibri"/>
          <w:sz w:val="28"/>
          <w:szCs w:val="28"/>
          <w:lang w:eastAsia="en-US"/>
        </w:rPr>
      </w:pPr>
      <w:r w:rsidRPr="00C5189F">
        <w:rPr>
          <w:rFonts w:eastAsia="Calibri"/>
          <w:sz w:val="28"/>
          <w:szCs w:val="28"/>
          <w:lang w:eastAsia="en-US"/>
        </w:rPr>
        <w:t>Говорить громко</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А6. Какое предложение является односоставным?</w:t>
      </w:r>
    </w:p>
    <w:p w:rsidR="00F57D50" w:rsidRPr="00C5189F" w:rsidRDefault="00F57D50" w:rsidP="00436662">
      <w:pPr>
        <w:numPr>
          <w:ilvl w:val="0"/>
          <w:numId w:val="122"/>
        </w:numPr>
        <w:spacing w:after="200" w:line="276" w:lineRule="auto"/>
        <w:jc w:val="both"/>
        <w:rPr>
          <w:rFonts w:eastAsia="Calibri"/>
          <w:sz w:val="28"/>
          <w:szCs w:val="28"/>
          <w:lang w:eastAsia="en-US"/>
        </w:rPr>
      </w:pPr>
      <w:r w:rsidRPr="00C5189F">
        <w:rPr>
          <w:rFonts w:eastAsia="Calibri"/>
          <w:sz w:val="28"/>
          <w:szCs w:val="28"/>
          <w:lang w:eastAsia="en-US"/>
        </w:rPr>
        <w:t>На другой день мы уехали.</w:t>
      </w:r>
    </w:p>
    <w:p w:rsidR="00F57D50" w:rsidRPr="00C5189F" w:rsidRDefault="00F57D50" w:rsidP="00436662">
      <w:pPr>
        <w:numPr>
          <w:ilvl w:val="0"/>
          <w:numId w:val="122"/>
        </w:numPr>
        <w:spacing w:after="200" w:line="276" w:lineRule="auto"/>
        <w:jc w:val="both"/>
        <w:rPr>
          <w:rFonts w:eastAsia="Calibri"/>
          <w:sz w:val="28"/>
          <w:szCs w:val="28"/>
          <w:lang w:eastAsia="en-US"/>
        </w:rPr>
      </w:pPr>
      <w:r w:rsidRPr="00C5189F">
        <w:rPr>
          <w:rFonts w:eastAsia="Calibri"/>
          <w:sz w:val="28"/>
          <w:szCs w:val="28"/>
          <w:lang w:eastAsia="en-US"/>
        </w:rPr>
        <w:t>Я дал волю своему воображению.</w:t>
      </w:r>
    </w:p>
    <w:p w:rsidR="00F57D50" w:rsidRPr="00C5189F" w:rsidRDefault="00F57D50" w:rsidP="00436662">
      <w:pPr>
        <w:numPr>
          <w:ilvl w:val="0"/>
          <w:numId w:val="122"/>
        </w:numPr>
        <w:spacing w:after="200" w:line="276" w:lineRule="auto"/>
        <w:jc w:val="both"/>
        <w:rPr>
          <w:rFonts w:eastAsia="Calibri"/>
          <w:sz w:val="28"/>
          <w:szCs w:val="28"/>
          <w:lang w:eastAsia="en-US"/>
        </w:rPr>
      </w:pPr>
      <w:r w:rsidRPr="00C5189F">
        <w:rPr>
          <w:rFonts w:eastAsia="Calibri"/>
          <w:sz w:val="28"/>
          <w:szCs w:val="28"/>
          <w:lang w:eastAsia="en-US"/>
        </w:rPr>
        <w:t>Хозяина не было дома.</w:t>
      </w:r>
    </w:p>
    <w:p w:rsidR="00F57D50" w:rsidRPr="00C5189F" w:rsidRDefault="00F57D50" w:rsidP="00436662">
      <w:pPr>
        <w:numPr>
          <w:ilvl w:val="0"/>
          <w:numId w:val="122"/>
        </w:numPr>
        <w:spacing w:after="200" w:line="276" w:lineRule="auto"/>
        <w:jc w:val="both"/>
        <w:rPr>
          <w:rFonts w:eastAsia="Calibri"/>
          <w:sz w:val="28"/>
          <w:szCs w:val="28"/>
          <w:lang w:eastAsia="en-US"/>
        </w:rPr>
      </w:pPr>
      <w:r w:rsidRPr="00C5189F">
        <w:rPr>
          <w:rFonts w:eastAsia="Calibri"/>
          <w:sz w:val="28"/>
          <w:szCs w:val="28"/>
          <w:lang w:eastAsia="en-US"/>
        </w:rPr>
        <w:t xml:space="preserve">Открылась дверь, и вбежала Маша.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А7. Укажите грамматически правильное продолжение предложения.</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ab/>
        <w:t xml:space="preserve">Используя языковые средства выразительности, </w:t>
      </w:r>
    </w:p>
    <w:p w:rsidR="00F57D50" w:rsidRPr="00C5189F" w:rsidRDefault="00F57D50" w:rsidP="00436662">
      <w:pPr>
        <w:numPr>
          <w:ilvl w:val="0"/>
          <w:numId w:val="121"/>
        </w:numPr>
        <w:spacing w:after="200" w:line="276" w:lineRule="auto"/>
        <w:jc w:val="both"/>
        <w:rPr>
          <w:rFonts w:eastAsia="Calibri"/>
          <w:sz w:val="28"/>
          <w:szCs w:val="28"/>
          <w:lang w:eastAsia="en-US"/>
        </w:rPr>
      </w:pPr>
      <w:r w:rsidRPr="00C5189F">
        <w:rPr>
          <w:rFonts w:eastAsia="Calibri"/>
          <w:sz w:val="28"/>
          <w:szCs w:val="28"/>
          <w:lang w:eastAsia="en-US"/>
        </w:rPr>
        <w:t>речь наполняется яркими красками.</w:t>
      </w:r>
    </w:p>
    <w:p w:rsidR="00F57D50" w:rsidRPr="00C5189F" w:rsidRDefault="00F57D50" w:rsidP="00436662">
      <w:pPr>
        <w:numPr>
          <w:ilvl w:val="0"/>
          <w:numId w:val="121"/>
        </w:numPr>
        <w:spacing w:after="200" w:line="276" w:lineRule="auto"/>
        <w:jc w:val="both"/>
        <w:rPr>
          <w:rFonts w:eastAsia="Calibri"/>
          <w:sz w:val="28"/>
          <w:szCs w:val="28"/>
          <w:lang w:eastAsia="en-US"/>
        </w:rPr>
      </w:pPr>
      <w:r w:rsidRPr="00C5189F">
        <w:rPr>
          <w:rFonts w:eastAsia="Calibri"/>
          <w:sz w:val="28"/>
          <w:szCs w:val="28"/>
          <w:lang w:eastAsia="en-US"/>
        </w:rPr>
        <w:t xml:space="preserve">писатель в образной форме решает проблему наполеонизма. </w:t>
      </w:r>
    </w:p>
    <w:p w:rsidR="00F57D50" w:rsidRPr="00C5189F" w:rsidRDefault="00F57D50" w:rsidP="00436662">
      <w:pPr>
        <w:numPr>
          <w:ilvl w:val="0"/>
          <w:numId w:val="121"/>
        </w:numPr>
        <w:spacing w:after="200" w:line="276" w:lineRule="auto"/>
        <w:jc w:val="both"/>
        <w:rPr>
          <w:rFonts w:eastAsia="Calibri"/>
          <w:sz w:val="28"/>
          <w:szCs w:val="28"/>
          <w:lang w:eastAsia="en-US"/>
        </w:rPr>
      </w:pPr>
      <w:r w:rsidRPr="00C5189F">
        <w:rPr>
          <w:rFonts w:eastAsia="Calibri"/>
          <w:sz w:val="28"/>
          <w:szCs w:val="28"/>
          <w:lang w:eastAsia="en-US"/>
        </w:rPr>
        <w:t>подчёркивается индивидуальность стиля.</w:t>
      </w:r>
    </w:p>
    <w:p w:rsidR="00F57D50" w:rsidRPr="00C5189F" w:rsidRDefault="00F57D50" w:rsidP="00436662">
      <w:pPr>
        <w:numPr>
          <w:ilvl w:val="0"/>
          <w:numId w:val="121"/>
        </w:numPr>
        <w:spacing w:after="200" w:line="276" w:lineRule="auto"/>
        <w:jc w:val="both"/>
        <w:rPr>
          <w:rFonts w:eastAsia="Calibri"/>
          <w:sz w:val="28"/>
          <w:szCs w:val="28"/>
          <w:lang w:eastAsia="en-US"/>
        </w:rPr>
      </w:pPr>
      <w:r w:rsidRPr="00C5189F">
        <w:rPr>
          <w:rFonts w:eastAsia="Calibri"/>
          <w:sz w:val="28"/>
          <w:szCs w:val="28"/>
          <w:lang w:eastAsia="en-US"/>
        </w:rPr>
        <w:t>мысль автора выглядит более убедительно.</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А8. Укажите предложение с грамматической (синтаксической) ошибкой.</w:t>
      </w:r>
    </w:p>
    <w:p w:rsidR="00F57D50" w:rsidRPr="00C5189F" w:rsidRDefault="00F57D50" w:rsidP="00436662">
      <w:pPr>
        <w:numPr>
          <w:ilvl w:val="0"/>
          <w:numId w:val="120"/>
        </w:numPr>
        <w:spacing w:after="200" w:line="276" w:lineRule="auto"/>
        <w:jc w:val="both"/>
        <w:rPr>
          <w:rFonts w:eastAsia="Calibri"/>
          <w:sz w:val="28"/>
          <w:szCs w:val="28"/>
          <w:lang w:eastAsia="en-US"/>
        </w:rPr>
      </w:pPr>
      <w:r w:rsidRPr="00C5189F">
        <w:rPr>
          <w:rFonts w:eastAsia="Calibri"/>
          <w:sz w:val="28"/>
          <w:szCs w:val="28"/>
          <w:lang w:eastAsia="en-US"/>
        </w:rPr>
        <w:t xml:space="preserve">График проведения ремонтных работ в цехах завода был нарушен вопреки указания директора. </w:t>
      </w:r>
    </w:p>
    <w:p w:rsidR="00F57D50" w:rsidRPr="00C5189F" w:rsidRDefault="00F57D50" w:rsidP="00436662">
      <w:pPr>
        <w:numPr>
          <w:ilvl w:val="0"/>
          <w:numId w:val="120"/>
        </w:numPr>
        <w:spacing w:after="200" w:line="276" w:lineRule="auto"/>
        <w:jc w:val="both"/>
        <w:rPr>
          <w:rFonts w:eastAsia="Calibri"/>
          <w:sz w:val="28"/>
          <w:szCs w:val="28"/>
          <w:lang w:eastAsia="en-US"/>
        </w:rPr>
      </w:pPr>
      <w:r w:rsidRPr="00C5189F">
        <w:rPr>
          <w:rFonts w:eastAsia="Calibri"/>
          <w:sz w:val="28"/>
          <w:szCs w:val="28"/>
          <w:lang w:eastAsia="en-US"/>
        </w:rPr>
        <w:t xml:space="preserve">Те, кто сидел на берегу реки, не раз испытывали ни с чем не сравнимое блаженство. </w:t>
      </w:r>
    </w:p>
    <w:p w:rsidR="00F57D50" w:rsidRPr="00C5189F" w:rsidRDefault="00F57D50" w:rsidP="00436662">
      <w:pPr>
        <w:numPr>
          <w:ilvl w:val="0"/>
          <w:numId w:val="120"/>
        </w:numPr>
        <w:spacing w:after="200" w:line="276" w:lineRule="auto"/>
        <w:jc w:val="both"/>
        <w:rPr>
          <w:rFonts w:eastAsia="Calibri"/>
          <w:sz w:val="28"/>
          <w:szCs w:val="28"/>
          <w:lang w:eastAsia="en-US"/>
        </w:rPr>
      </w:pPr>
      <w:r w:rsidRPr="00C5189F">
        <w:rPr>
          <w:rFonts w:eastAsia="Calibri"/>
          <w:sz w:val="28"/>
          <w:szCs w:val="28"/>
          <w:lang w:eastAsia="en-US"/>
        </w:rPr>
        <w:t xml:space="preserve">Приезжий, видимо турист, спросил у прохожего, есть ли поблизости почта. </w:t>
      </w:r>
    </w:p>
    <w:p w:rsidR="00F57D50" w:rsidRPr="00C5189F" w:rsidRDefault="00F57D50" w:rsidP="00436662">
      <w:pPr>
        <w:numPr>
          <w:ilvl w:val="0"/>
          <w:numId w:val="120"/>
        </w:numPr>
        <w:spacing w:after="200" w:line="276" w:lineRule="auto"/>
        <w:jc w:val="both"/>
        <w:rPr>
          <w:rFonts w:eastAsia="Calibri"/>
          <w:sz w:val="28"/>
          <w:szCs w:val="28"/>
          <w:lang w:eastAsia="en-US"/>
        </w:rPr>
      </w:pPr>
      <w:r w:rsidRPr="00C5189F">
        <w:rPr>
          <w:rFonts w:eastAsia="Calibri"/>
          <w:sz w:val="28"/>
          <w:szCs w:val="28"/>
          <w:lang w:eastAsia="en-US"/>
        </w:rPr>
        <w:t xml:space="preserve">Моя сестра любит играть на фортепиано и петь в хоре.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А9. В каком предложении придаточную часть сложноподчиненного предложения </w:t>
      </w:r>
      <w:r w:rsidRPr="00C5189F">
        <w:rPr>
          <w:rFonts w:eastAsia="Calibri"/>
          <w:b/>
          <w:bCs/>
          <w:sz w:val="28"/>
          <w:szCs w:val="28"/>
          <w:u w:val="single"/>
          <w:lang w:eastAsia="en-US"/>
        </w:rPr>
        <w:t>нельзя</w:t>
      </w:r>
      <w:r w:rsidRPr="00C5189F">
        <w:rPr>
          <w:rFonts w:eastAsia="Calibri"/>
          <w:b/>
          <w:bCs/>
          <w:sz w:val="28"/>
          <w:szCs w:val="28"/>
          <w:lang w:eastAsia="en-US"/>
        </w:rPr>
        <w:t xml:space="preserve"> заменить обособленным определением, выраженным причастным оборотом?</w:t>
      </w:r>
    </w:p>
    <w:p w:rsidR="00F57D50" w:rsidRPr="00C5189F" w:rsidRDefault="00F57D50" w:rsidP="00436662">
      <w:pPr>
        <w:numPr>
          <w:ilvl w:val="0"/>
          <w:numId w:val="119"/>
        </w:numPr>
        <w:spacing w:after="200" w:line="276" w:lineRule="auto"/>
        <w:jc w:val="both"/>
        <w:rPr>
          <w:rFonts w:eastAsia="Calibri"/>
          <w:sz w:val="28"/>
          <w:szCs w:val="28"/>
          <w:lang w:eastAsia="en-US"/>
        </w:rPr>
      </w:pPr>
      <w:r w:rsidRPr="00C5189F">
        <w:rPr>
          <w:rFonts w:eastAsia="Calibri"/>
          <w:sz w:val="28"/>
          <w:szCs w:val="28"/>
          <w:lang w:eastAsia="en-US"/>
        </w:rPr>
        <w:t>Благодаря солнечным батареям, которые установлены на крышах домов, расходы на электроэнергию снижаются в десять раз.</w:t>
      </w:r>
    </w:p>
    <w:p w:rsidR="00F57D50" w:rsidRPr="00C5189F" w:rsidRDefault="00F57D50" w:rsidP="00436662">
      <w:pPr>
        <w:numPr>
          <w:ilvl w:val="0"/>
          <w:numId w:val="119"/>
        </w:numPr>
        <w:spacing w:after="200" w:line="276" w:lineRule="auto"/>
        <w:jc w:val="both"/>
        <w:rPr>
          <w:rFonts w:eastAsia="Calibri"/>
          <w:sz w:val="28"/>
          <w:szCs w:val="28"/>
          <w:lang w:eastAsia="en-US"/>
        </w:rPr>
      </w:pPr>
      <w:r w:rsidRPr="00C5189F">
        <w:rPr>
          <w:rFonts w:eastAsia="Calibri"/>
          <w:sz w:val="28"/>
          <w:szCs w:val="28"/>
          <w:lang w:eastAsia="en-US"/>
        </w:rPr>
        <w:t>Осенним утром солнце напоминает кусок речного льда, который тает над еловыми берегами.</w:t>
      </w:r>
    </w:p>
    <w:p w:rsidR="00F57D50" w:rsidRPr="00C5189F" w:rsidRDefault="00F57D50" w:rsidP="00436662">
      <w:pPr>
        <w:numPr>
          <w:ilvl w:val="0"/>
          <w:numId w:val="119"/>
        </w:numPr>
        <w:spacing w:after="200" w:line="276" w:lineRule="auto"/>
        <w:jc w:val="both"/>
        <w:rPr>
          <w:rFonts w:eastAsia="Calibri"/>
          <w:sz w:val="28"/>
          <w:szCs w:val="28"/>
          <w:lang w:eastAsia="en-US"/>
        </w:rPr>
      </w:pPr>
      <w:r w:rsidRPr="00C5189F">
        <w:rPr>
          <w:rFonts w:eastAsia="Calibri"/>
          <w:sz w:val="28"/>
          <w:szCs w:val="28"/>
          <w:lang w:eastAsia="en-US"/>
        </w:rPr>
        <w:lastRenderedPageBreak/>
        <w:t xml:space="preserve">Как показали исследования учёных, кислорода, которым мы дышим, в составе первичной атмосферы Земли не было. </w:t>
      </w:r>
    </w:p>
    <w:p w:rsidR="00F57D50" w:rsidRPr="00C5189F" w:rsidRDefault="00F57D50" w:rsidP="00436662">
      <w:pPr>
        <w:numPr>
          <w:ilvl w:val="0"/>
          <w:numId w:val="119"/>
        </w:numPr>
        <w:spacing w:after="200" w:line="276" w:lineRule="auto"/>
        <w:jc w:val="both"/>
        <w:rPr>
          <w:rFonts w:eastAsia="Calibri"/>
          <w:sz w:val="28"/>
          <w:szCs w:val="28"/>
          <w:lang w:eastAsia="en-US"/>
        </w:rPr>
      </w:pPr>
      <w:r w:rsidRPr="00C5189F">
        <w:rPr>
          <w:rFonts w:eastAsia="Calibri"/>
          <w:sz w:val="28"/>
          <w:szCs w:val="28"/>
          <w:lang w:eastAsia="en-US"/>
        </w:rPr>
        <w:t xml:space="preserve">Громко шелестит под сапогами сухая, ломкая трава, которую ещё не тронул иней.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А10.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Люся была мягко настойчива (1) и (2) хотя вспомнить всё было трудно (3) постепенно старушка рассказала (4) как было дело.</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2,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 2,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2, 4</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К заданиям А11, А12, А13, А14, А15</w:t>
            </w:r>
          </w:p>
        </w:tc>
      </w:tr>
    </w:tbl>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436662">
            <w:pPr>
              <w:numPr>
                <w:ilvl w:val="0"/>
                <w:numId w:val="146"/>
              </w:numPr>
              <w:spacing w:after="200" w:line="276" w:lineRule="auto"/>
              <w:jc w:val="both"/>
              <w:rPr>
                <w:rFonts w:eastAsia="Calibri"/>
                <w:sz w:val="28"/>
                <w:szCs w:val="28"/>
                <w:lang w:eastAsia="en-US"/>
              </w:rPr>
            </w:pPr>
            <w:r w:rsidRPr="00C5189F">
              <w:rPr>
                <w:rFonts w:eastAsia="Calibri"/>
                <w:sz w:val="28"/>
                <w:szCs w:val="28"/>
                <w:lang w:eastAsia="en-US"/>
              </w:rPr>
              <w:t>… (2) А вот, например, человек и морская свинка утратили эту способность в ходе эволюции. (3) Так что людям необходимо получать вместе с пищей по 50 – 100 мг витамина С в сутки. (4) «Аскорбинка» участвует во всех видах обмена веществ, обеспечивая нормальную эластичность и проницаемость капилляров, способствуя укреплению костной ткани зубов. (5) При недостатке витамина С у человека развивается цинга: дёсны становятся слабыми и начинают кровоточить, так как из-за отсутствия в организме аскорбиновой кислоты не образуются волокна соединительной ткани. (6) … цинга часто поражала мореплавателей, долгое время лишённых свежих овощей и фруктов.</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А11. Какое из приведенных ниже предложений должно быть </w:t>
      </w:r>
      <w:r w:rsidRPr="00C5189F">
        <w:rPr>
          <w:rFonts w:eastAsia="Calibri"/>
          <w:b/>
          <w:bCs/>
          <w:sz w:val="28"/>
          <w:szCs w:val="28"/>
          <w:u w:val="single"/>
          <w:lang w:eastAsia="en-US"/>
        </w:rPr>
        <w:t>первым</w:t>
      </w:r>
      <w:r w:rsidRPr="00C5189F">
        <w:rPr>
          <w:rFonts w:eastAsia="Calibri"/>
          <w:b/>
          <w:bCs/>
          <w:sz w:val="28"/>
          <w:szCs w:val="28"/>
          <w:lang w:eastAsia="en-US"/>
        </w:rPr>
        <w:t xml:space="preserve"> в этом тексте?</w:t>
      </w:r>
    </w:p>
    <w:p w:rsidR="00F57D50" w:rsidRPr="00C5189F" w:rsidRDefault="00F57D50" w:rsidP="00436662">
      <w:pPr>
        <w:numPr>
          <w:ilvl w:val="0"/>
          <w:numId w:val="118"/>
        </w:numPr>
        <w:spacing w:after="200" w:line="276" w:lineRule="auto"/>
        <w:jc w:val="both"/>
        <w:rPr>
          <w:rFonts w:eastAsia="Calibri"/>
          <w:sz w:val="28"/>
          <w:szCs w:val="28"/>
          <w:lang w:eastAsia="en-US"/>
        </w:rPr>
      </w:pPr>
      <w:r w:rsidRPr="00C5189F">
        <w:rPr>
          <w:rFonts w:eastAsia="Calibri"/>
          <w:sz w:val="28"/>
          <w:szCs w:val="28"/>
          <w:lang w:eastAsia="en-US"/>
        </w:rPr>
        <w:t>Аскорбиновая кислота, или витамин С, участвует в организме во многих ферментативных реакциях.</w:t>
      </w:r>
    </w:p>
    <w:p w:rsidR="00F57D50" w:rsidRPr="00C5189F" w:rsidRDefault="00F57D50" w:rsidP="00436662">
      <w:pPr>
        <w:numPr>
          <w:ilvl w:val="0"/>
          <w:numId w:val="118"/>
        </w:numPr>
        <w:spacing w:after="200" w:line="276" w:lineRule="auto"/>
        <w:jc w:val="both"/>
        <w:rPr>
          <w:rFonts w:eastAsia="Calibri"/>
          <w:sz w:val="28"/>
          <w:szCs w:val="28"/>
          <w:lang w:eastAsia="en-US"/>
        </w:rPr>
      </w:pPr>
      <w:r w:rsidRPr="00C5189F">
        <w:rPr>
          <w:rFonts w:eastAsia="Calibri"/>
          <w:sz w:val="28"/>
          <w:szCs w:val="28"/>
          <w:lang w:eastAsia="en-US"/>
        </w:rPr>
        <w:t>Витамин С необходим для синтеза белка соединительной ткани животных – коллагена.</w:t>
      </w:r>
    </w:p>
    <w:p w:rsidR="00F57D50" w:rsidRPr="00C5189F" w:rsidRDefault="00F57D50" w:rsidP="00436662">
      <w:pPr>
        <w:numPr>
          <w:ilvl w:val="0"/>
          <w:numId w:val="118"/>
        </w:numPr>
        <w:spacing w:after="200" w:line="276" w:lineRule="auto"/>
        <w:jc w:val="both"/>
        <w:rPr>
          <w:rFonts w:eastAsia="Calibri"/>
          <w:sz w:val="28"/>
          <w:szCs w:val="28"/>
          <w:lang w:eastAsia="en-US"/>
        </w:rPr>
      </w:pPr>
      <w:r w:rsidRPr="00C5189F">
        <w:rPr>
          <w:rFonts w:eastAsia="Calibri"/>
          <w:sz w:val="28"/>
          <w:szCs w:val="28"/>
          <w:lang w:eastAsia="en-US"/>
        </w:rPr>
        <w:t xml:space="preserve">На фармацевтических фабриках аскорбиновую кислоту получают из дешёвого доступного сырья – глюкозы. </w:t>
      </w:r>
    </w:p>
    <w:p w:rsidR="00F57D50" w:rsidRPr="00C5189F" w:rsidRDefault="00F57D50" w:rsidP="00436662">
      <w:pPr>
        <w:numPr>
          <w:ilvl w:val="0"/>
          <w:numId w:val="118"/>
        </w:numPr>
        <w:spacing w:after="200" w:line="276" w:lineRule="auto"/>
        <w:jc w:val="both"/>
        <w:rPr>
          <w:rFonts w:eastAsia="Calibri"/>
          <w:sz w:val="28"/>
          <w:szCs w:val="28"/>
          <w:lang w:eastAsia="en-US"/>
        </w:rPr>
      </w:pPr>
      <w:r w:rsidRPr="00C5189F">
        <w:rPr>
          <w:rFonts w:eastAsia="Calibri"/>
          <w:sz w:val="28"/>
          <w:szCs w:val="28"/>
          <w:lang w:eastAsia="en-US"/>
        </w:rPr>
        <w:t>Организмы растений и многих животных умеют сами производить аскорбиновую кислоту.</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 xml:space="preserve">А12. Какое из приведенных ниже слов или сочетаний слов должно быть на месте пропуска </w:t>
      </w:r>
      <w:r w:rsidRPr="00C5189F">
        <w:rPr>
          <w:rFonts w:eastAsia="Calibri"/>
          <w:b/>
          <w:bCs/>
          <w:sz w:val="28"/>
          <w:szCs w:val="28"/>
          <w:u w:val="single"/>
          <w:lang w:eastAsia="en-US"/>
        </w:rPr>
        <w:t>в шестом</w:t>
      </w:r>
      <w:r w:rsidRPr="00C5189F">
        <w:rPr>
          <w:rFonts w:eastAsia="Calibri"/>
          <w:b/>
          <w:bCs/>
          <w:sz w:val="28"/>
          <w:szCs w:val="28"/>
          <w:lang w:eastAsia="en-US"/>
        </w:rPr>
        <w:t xml:space="preserve"> предложении текста?</w:t>
      </w:r>
    </w:p>
    <w:p w:rsidR="00F57D50" w:rsidRPr="00C5189F" w:rsidRDefault="00F57D50" w:rsidP="00436662">
      <w:pPr>
        <w:numPr>
          <w:ilvl w:val="0"/>
          <w:numId w:val="117"/>
        </w:numPr>
        <w:spacing w:after="200" w:line="276" w:lineRule="auto"/>
        <w:jc w:val="both"/>
        <w:rPr>
          <w:rFonts w:eastAsia="Calibri"/>
          <w:sz w:val="28"/>
          <w:szCs w:val="28"/>
          <w:lang w:eastAsia="en-US"/>
        </w:rPr>
      </w:pPr>
      <w:r w:rsidRPr="00C5189F">
        <w:rPr>
          <w:rFonts w:eastAsia="Calibri"/>
          <w:sz w:val="28"/>
          <w:szCs w:val="28"/>
          <w:lang w:eastAsia="en-US"/>
        </w:rPr>
        <w:t xml:space="preserve">Одним словом, </w:t>
      </w:r>
    </w:p>
    <w:p w:rsidR="00F57D50" w:rsidRPr="00C5189F" w:rsidRDefault="00F57D50" w:rsidP="00436662">
      <w:pPr>
        <w:numPr>
          <w:ilvl w:val="0"/>
          <w:numId w:val="117"/>
        </w:numPr>
        <w:spacing w:after="200" w:line="276" w:lineRule="auto"/>
        <w:jc w:val="both"/>
        <w:rPr>
          <w:rFonts w:eastAsia="Calibri"/>
          <w:sz w:val="28"/>
          <w:szCs w:val="28"/>
          <w:lang w:eastAsia="en-US"/>
        </w:rPr>
      </w:pPr>
      <w:r w:rsidRPr="00C5189F">
        <w:rPr>
          <w:rFonts w:eastAsia="Calibri"/>
          <w:sz w:val="28"/>
          <w:szCs w:val="28"/>
          <w:lang w:eastAsia="en-US"/>
        </w:rPr>
        <w:t>В силу того что</w:t>
      </w:r>
    </w:p>
    <w:p w:rsidR="00F57D50" w:rsidRPr="00C5189F" w:rsidRDefault="00F57D50" w:rsidP="00436662">
      <w:pPr>
        <w:numPr>
          <w:ilvl w:val="0"/>
          <w:numId w:val="117"/>
        </w:numPr>
        <w:spacing w:after="200" w:line="276" w:lineRule="auto"/>
        <w:jc w:val="both"/>
        <w:rPr>
          <w:rFonts w:eastAsia="Calibri"/>
          <w:sz w:val="28"/>
          <w:szCs w:val="28"/>
          <w:lang w:eastAsia="en-US"/>
        </w:rPr>
      </w:pPr>
      <w:r w:rsidRPr="00C5189F">
        <w:rPr>
          <w:rFonts w:eastAsia="Calibri"/>
          <w:sz w:val="28"/>
          <w:szCs w:val="28"/>
          <w:lang w:eastAsia="en-US"/>
        </w:rPr>
        <w:t xml:space="preserve">Поэтому </w:t>
      </w:r>
    </w:p>
    <w:p w:rsidR="00F57D50" w:rsidRPr="00C5189F" w:rsidRDefault="00F57D50" w:rsidP="00436662">
      <w:pPr>
        <w:numPr>
          <w:ilvl w:val="0"/>
          <w:numId w:val="117"/>
        </w:numPr>
        <w:spacing w:after="200" w:line="276" w:lineRule="auto"/>
        <w:jc w:val="both"/>
        <w:rPr>
          <w:rFonts w:eastAsia="Calibri"/>
          <w:sz w:val="28"/>
          <w:szCs w:val="28"/>
          <w:lang w:eastAsia="en-US"/>
        </w:rPr>
      </w:pPr>
      <w:r w:rsidRPr="00C5189F">
        <w:rPr>
          <w:rFonts w:eastAsia="Calibri"/>
          <w:sz w:val="28"/>
          <w:szCs w:val="28"/>
          <w:lang w:eastAsia="en-US"/>
        </w:rPr>
        <w:t>Вопреки этому</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А13. Укажите верную характеристику пятого (5) предложения текста.</w:t>
      </w:r>
    </w:p>
    <w:p w:rsidR="00F57D50" w:rsidRPr="00C5189F" w:rsidRDefault="00F57D50" w:rsidP="00436662">
      <w:pPr>
        <w:numPr>
          <w:ilvl w:val="0"/>
          <w:numId w:val="116"/>
        </w:numPr>
        <w:spacing w:after="200" w:line="276" w:lineRule="auto"/>
        <w:jc w:val="both"/>
        <w:rPr>
          <w:rFonts w:eastAsia="Calibri"/>
          <w:sz w:val="28"/>
          <w:szCs w:val="28"/>
          <w:lang w:eastAsia="en-US"/>
        </w:rPr>
      </w:pPr>
      <w:r w:rsidRPr="00C5189F">
        <w:rPr>
          <w:rFonts w:eastAsia="Calibri"/>
          <w:sz w:val="28"/>
          <w:szCs w:val="28"/>
          <w:lang w:eastAsia="en-US"/>
        </w:rPr>
        <w:t>сложносочинённое</w:t>
      </w:r>
    </w:p>
    <w:p w:rsidR="00F57D50" w:rsidRPr="00C5189F" w:rsidRDefault="00F57D50" w:rsidP="00436662">
      <w:pPr>
        <w:numPr>
          <w:ilvl w:val="0"/>
          <w:numId w:val="116"/>
        </w:numPr>
        <w:spacing w:after="200" w:line="276" w:lineRule="auto"/>
        <w:jc w:val="both"/>
        <w:rPr>
          <w:rFonts w:eastAsia="Calibri"/>
          <w:sz w:val="28"/>
          <w:szCs w:val="28"/>
          <w:lang w:eastAsia="en-US"/>
        </w:rPr>
      </w:pPr>
      <w:r w:rsidRPr="00C5189F">
        <w:rPr>
          <w:rFonts w:eastAsia="Calibri"/>
          <w:sz w:val="28"/>
          <w:szCs w:val="28"/>
          <w:lang w:eastAsia="en-US"/>
        </w:rPr>
        <w:t>сложное с бессоюзной и союзной сочинительной и подчинительной связью между частями</w:t>
      </w:r>
    </w:p>
    <w:p w:rsidR="00F57D50" w:rsidRPr="00C5189F" w:rsidRDefault="00F57D50" w:rsidP="00436662">
      <w:pPr>
        <w:numPr>
          <w:ilvl w:val="0"/>
          <w:numId w:val="116"/>
        </w:numPr>
        <w:spacing w:after="200" w:line="276" w:lineRule="auto"/>
        <w:jc w:val="both"/>
        <w:rPr>
          <w:rFonts w:eastAsia="Calibri"/>
          <w:sz w:val="28"/>
          <w:szCs w:val="28"/>
          <w:lang w:eastAsia="en-US"/>
        </w:rPr>
      </w:pPr>
      <w:r w:rsidRPr="00C5189F">
        <w:rPr>
          <w:rFonts w:eastAsia="Calibri"/>
          <w:sz w:val="28"/>
          <w:szCs w:val="28"/>
          <w:lang w:eastAsia="en-US"/>
        </w:rPr>
        <w:t>сложноподчинённое</w:t>
      </w:r>
    </w:p>
    <w:p w:rsidR="00F57D50" w:rsidRPr="00C5189F" w:rsidRDefault="00F57D50" w:rsidP="00436662">
      <w:pPr>
        <w:numPr>
          <w:ilvl w:val="0"/>
          <w:numId w:val="116"/>
        </w:numPr>
        <w:spacing w:after="200" w:line="276" w:lineRule="auto"/>
        <w:jc w:val="both"/>
        <w:rPr>
          <w:rFonts w:eastAsia="Calibri"/>
          <w:sz w:val="28"/>
          <w:szCs w:val="28"/>
          <w:lang w:eastAsia="en-US"/>
        </w:rPr>
      </w:pPr>
      <w:r w:rsidRPr="00C5189F">
        <w:rPr>
          <w:rFonts w:eastAsia="Calibri"/>
          <w:sz w:val="28"/>
          <w:szCs w:val="28"/>
          <w:lang w:eastAsia="en-US"/>
        </w:rPr>
        <w:t>сложное с бессоюзной и союзной подчинительной связью между частями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А14. Укажите правильную морфологическую характеристику слова ЛИШЁННЫХ (предложение 6).</w:t>
      </w:r>
    </w:p>
    <w:p w:rsidR="00F57D50" w:rsidRPr="00C5189F" w:rsidRDefault="00F57D50" w:rsidP="00436662">
      <w:pPr>
        <w:numPr>
          <w:ilvl w:val="0"/>
          <w:numId w:val="115"/>
        </w:numPr>
        <w:spacing w:after="200" w:line="276" w:lineRule="auto"/>
        <w:jc w:val="both"/>
        <w:rPr>
          <w:rFonts w:eastAsia="Calibri"/>
          <w:sz w:val="28"/>
          <w:szCs w:val="28"/>
          <w:lang w:eastAsia="en-US"/>
        </w:rPr>
      </w:pPr>
      <w:r w:rsidRPr="00C5189F">
        <w:rPr>
          <w:rFonts w:eastAsia="Calibri"/>
          <w:sz w:val="28"/>
          <w:szCs w:val="28"/>
          <w:lang w:eastAsia="en-US"/>
        </w:rPr>
        <w:t>страдательное причастие</w:t>
      </w:r>
    </w:p>
    <w:p w:rsidR="00F57D50" w:rsidRPr="00C5189F" w:rsidRDefault="00F57D50" w:rsidP="00436662">
      <w:pPr>
        <w:numPr>
          <w:ilvl w:val="0"/>
          <w:numId w:val="115"/>
        </w:numPr>
        <w:spacing w:after="200" w:line="276" w:lineRule="auto"/>
        <w:jc w:val="both"/>
        <w:rPr>
          <w:rFonts w:eastAsia="Calibri"/>
          <w:sz w:val="28"/>
          <w:szCs w:val="28"/>
          <w:lang w:eastAsia="en-US"/>
        </w:rPr>
      </w:pPr>
      <w:r w:rsidRPr="00C5189F">
        <w:rPr>
          <w:rFonts w:eastAsia="Calibri"/>
          <w:sz w:val="28"/>
          <w:szCs w:val="28"/>
          <w:lang w:eastAsia="en-US"/>
        </w:rPr>
        <w:t xml:space="preserve">прилагательное </w:t>
      </w:r>
    </w:p>
    <w:p w:rsidR="00F57D50" w:rsidRPr="00C5189F" w:rsidRDefault="00F57D50" w:rsidP="00436662">
      <w:pPr>
        <w:numPr>
          <w:ilvl w:val="0"/>
          <w:numId w:val="115"/>
        </w:numPr>
        <w:spacing w:after="200" w:line="276" w:lineRule="auto"/>
        <w:jc w:val="both"/>
        <w:rPr>
          <w:rFonts w:eastAsia="Calibri"/>
          <w:sz w:val="28"/>
          <w:szCs w:val="28"/>
          <w:lang w:eastAsia="en-US"/>
        </w:rPr>
      </w:pPr>
      <w:r w:rsidRPr="00C5189F">
        <w:rPr>
          <w:rFonts w:eastAsia="Calibri"/>
          <w:sz w:val="28"/>
          <w:szCs w:val="28"/>
          <w:lang w:eastAsia="en-US"/>
        </w:rPr>
        <w:t>деепричастие</w:t>
      </w:r>
    </w:p>
    <w:p w:rsidR="00F57D50" w:rsidRPr="00C5189F" w:rsidRDefault="00F57D50" w:rsidP="00436662">
      <w:pPr>
        <w:numPr>
          <w:ilvl w:val="0"/>
          <w:numId w:val="115"/>
        </w:numPr>
        <w:spacing w:after="200" w:line="276" w:lineRule="auto"/>
        <w:jc w:val="both"/>
        <w:rPr>
          <w:rFonts w:eastAsia="Calibri"/>
          <w:sz w:val="28"/>
          <w:szCs w:val="28"/>
          <w:lang w:eastAsia="en-US"/>
        </w:rPr>
      </w:pPr>
      <w:r w:rsidRPr="00C5189F">
        <w:rPr>
          <w:rFonts w:eastAsia="Calibri"/>
          <w:sz w:val="28"/>
          <w:szCs w:val="28"/>
          <w:lang w:eastAsia="en-US"/>
        </w:rPr>
        <w:t>действительное причастие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А15. Какое слово в тесте имеет значение «система однородных клеток и продуктов их жизнедеятельности»?</w:t>
      </w:r>
    </w:p>
    <w:p w:rsidR="00F57D50" w:rsidRPr="00C5189F" w:rsidRDefault="00F57D50" w:rsidP="00436662">
      <w:pPr>
        <w:numPr>
          <w:ilvl w:val="0"/>
          <w:numId w:val="114"/>
        </w:numPr>
        <w:spacing w:after="200" w:line="276" w:lineRule="auto"/>
        <w:jc w:val="both"/>
        <w:rPr>
          <w:rFonts w:eastAsia="Calibri"/>
          <w:sz w:val="28"/>
          <w:szCs w:val="28"/>
          <w:lang w:eastAsia="en-US"/>
        </w:rPr>
      </w:pPr>
      <w:r w:rsidRPr="00C5189F">
        <w:rPr>
          <w:rFonts w:eastAsia="Calibri"/>
          <w:sz w:val="28"/>
          <w:szCs w:val="28"/>
          <w:lang w:eastAsia="en-US"/>
        </w:rPr>
        <w:t>пища (предложение 3)</w:t>
      </w:r>
    </w:p>
    <w:p w:rsidR="00F57D50" w:rsidRPr="00C5189F" w:rsidRDefault="00F57D50" w:rsidP="00436662">
      <w:pPr>
        <w:numPr>
          <w:ilvl w:val="0"/>
          <w:numId w:val="114"/>
        </w:numPr>
        <w:spacing w:after="200" w:line="276" w:lineRule="auto"/>
        <w:jc w:val="both"/>
        <w:rPr>
          <w:rFonts w:eastAsia="Calibri"/>
          <w:sz w:val="28"/>
          <w:szCs w:val="28"/>
          <w:lang w:eastAsia="en-US"/>
        </w:rPr>
      </w:pPr>
      <w:r w:rsidRPr="00C5189F">
        <w:rPr>
          <w:rFonts w:eastAsia="Calibri"/>
          <w:sz w:val="28"/>
          <w:szCs w:val="28"/>
          <w:lang w:eastAsia="en-US"/>
        </w:rPr>
        <w:t>витамин (предложение 3)</w:t>
      </w:r>
    </w:p>
    <w:p w:rsidR="00F57D50" w:rsidRPr="00C5189F" w:rsidRDefault="00F57D50" w:rsidP="00436662">
      <w:pPr>
        <w:numPr>
          <w:ilvl w:val="0"/>
          <w:numId w:val="114"/>
        </w:numPr>
        <w:spacing w:after="200" w:line="276" w:lineRule="auto"/>
        <w:jc w:val="both"/>
        <w:rPr>
          <w:rFonts w:eastAsia="Calibri"/>
          <w:sz w:val="28"/>
          <w:szCs w:val="28"/>
          <w:lang w:eastAsia="en-US"/>
        </w:rPr>
      </w:pPr>
      <w:r w:rsidRPr="00C5189F">
        <w:rPr>
          <w:rFonts w:eastAsia="Calibri"/>
          <w:sz w:val="28"/>
          <w:szCs w:val="28"/>
          <w:lang w:eastAsia="en-US"/>
        </w:rPr>
        <w:t>ткань (предложение 4, 5)</w:t>
      </w:r>
    </w:p>
    <w:p w:rsidR="00F57D50" w:rsidRPr="00C5189F" w:rsidRDefault="00F57D50" w:rsidP="00436662">
      <w:pPr>
        <w:numPr>
          <w:ilvl w:val="0"/>
          <w:numId w:val="114"/>
        </w:numPr>
        <w:spacing w:after="200" w:line="276" w:lineRule="auto"/>
        <w:jc w:val="both"/>
        <w:rPr>
          <w:rFonts w:eastAsia="Calibri"/>
          <w:sz w:val="28"/>
          <w:szCs w:val="28"/>
          <w:lang w:eastAsia="en-US"/>
        </w:rPr>
      </w:pPr>
      <w:r w:rsidRPr="00C5189F">
        <w:rPr>
          <w:rFonts w:eastAsia="Calibri"/>
          <w:sz w:val="28"/>
          <w:szCs w:val="28"/>
          <w:lang w:eastAsia="en-US"/>
        </w:rPr>
        <w:t>десна (предложение 5)</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А16. В каком ряду во всех словах на месте пропуска пишется НН? </w:t>
      </w:r>
    </w:p>
    <w:p w:rsidR="00F57D50" w:rsidRPr="00C5189F" w:rsidRDefault="00F57D50" w:rsidP="00436662">
      <w:pPr>
        <w:numPr>
          <w:ilvl w:val="0"/>
          <w:numId w:val="113"/>
        </w:numPr>
        <w:spacing w:after="200" w:line="276" w:lineRule="auto"/>
        <w:jc w:val="both"/>
        <w:rPr>
          <w:rFonts w:eastAsia="Calibri"/>
          <w:sz w:val="28"/>
          <w:szCs w:val="28"/>
          <w:lang w:eastAsia="en-US"/>
        </w:rPr>
      </w:pPr>
      <w:r w:rsidRPr="00C5189F">
        <w:rPr>
          <w:rFonts w:eastAsia="Calibri"/>
          <w:sz w:val="28"/>
          <w:szCs w:val="28"/>
          <w:lang w:eastAsia="en-US"/>
        </w:rPr>
        <w:t>Тума…ый, бараба…ая, оловя…ый</w:t>
      </w:r>
    </w:p>
    <w:p w:rsidR="00F57D50" w:rsidRPr="00C5189F" w:rsidRDefault="00F57D50" w:rsidP="00436662">
      <w:pPr>
        <w:numPr>
          <w:ilvl w:val="0"/>
          <w:numId w:val="113"/>
        </w:numPr>
        <w:spacing w:after="200" w:line="276" w:lineRule="auto"/>
        <w:jc w:val="both"/>
        <w:rPr>
          <w:rFonts w:eastAsia="Calibri"/>
          <w:sz w:val="28"/>
          <w:szCs w:val="28"/>
          <w:lang w:eastAsia="en-US"/>
        </w:rPr>
      </w:pPr>
      <w:r w:rsidRPr="00C5189F">
        <w:rPr>
          <w:rFonts w:eastAsia="Calibri"/>
          <w:sz w:val="28"/>
          <w:szCs w:val="28"/>
          <w:lang w:eastAsia="en-US"/>
        </w:rPr>
        <w:t>Соединё…ые, постепе…о, соловьи…ый</w:t>
      </w:r>
    </w:p>
    <w:p w:rsidR="00F57D50" w:rsidRPr="00C5189F" w:rsidRDefault="00F57D50" w:rsidP="00436662">
      <w:pPr>
        <w:numPr>
          <w:ilvl w:val="0"/>
          <w:numId w:val="113"/>
        </w:numPr>
        <w:spacing w:after="200" w:line="276" w:lineRule="auto"/>
        <w:jc w:val="both"/>
        <w:rPr>
          <w:rFonts w:eastAsia="Calibri"/>
          <w:sz w:val="28"/>
          <w:szCs w:val="28"/>
          <w:lang w:eastAsia="en-US"/>
        </w:rPr>
      </w:pPr>
      <w:r w:rsidRPr="00C5189F">
        <w:rPr>
          <w:rFonts w:eastAsia="Calibri"/>
          <w:sz w:val="28"/>
          <w:szCs w:val="28"/>
          <w:lang w:eastAsia="en-US"/>
        </w:rPr>
        <w:t>Нежда…о, реализова…ы, обществе…ый</w:t>
      </w:r>
    </w:p>
    <w:p w:rsidR="00F57D50" w:rsidRPr="00C5189F" w:rsidRDefault="00F57D50" w:rsidP="00436662">
      <w:pPr>
        <w:numPr>
          <w:ilvl w:val="0"/>
          <w:numId w:val="113"/>
        </w:numPr>
        <w:spacing w:after="200" w:line="276" w:lineRule="auto"/>
        <w:jc w:val="both"/>
        <w:rPr>
          <w:rFonts w:eastAsia="Calibri"/>
          <w:sz w:val="28"/>
          <w:szCs w:val="28"/>
          <w:lang w:eastAsia="en-US"/>
        </w:rPr>
      </w:pPr>
      <w:r w:rsidRPr="00C5189F">
        <w:rPr>
          <w:rFonts w:eastAsia="Calibri"/>
          <w:sz w:val="28"/>
          <w:szCs w:val="28"/>
          <w:lang w:eastAsia="en-US"/>
        </w:rPr>
        <w:t>Воробьи…ый, пусты…ый, воплощё…ой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А17. В каком ряду во всех словах пропущена безударная проверяемая гласная корня?</w:t>
      </w:r>
    </w:p>
    <w:p w:rsidR="00F57D50" w:rsidRPr="00C5189F" w:rsidRDefault="00F57D50" w:rsidP="00436662">
      <w:pPr>
        <w:numPr>
          <w:ilvl w:val="0"/>
          <w:numId w:val="112"/>
        </w:numPr>
        <w:spacing w:after="200" w:line="276" w:lineRule="auto"/>
        <w:jc w:val="both"/>
        <w:rPr>
          <w:rFonts w:eastAsia="Calibri"/>
          <w:sz w:val="28"/>
          <w:szCs w:val="28"/>
          <w:lang w:eastAsia="en-US"/>
        </w:rPr>
      </w:pPr>
      <w:r w:rsidRPr="00C5189F">
        <w:rPr>
          <w:rFonts w:eastAsia="Calibri"/>
          <w:sz w:val="28"/>
          <w:szCs w:val="28"/>
          <w:lang w:eastAsia="en-US"/>
        </w:rPr>
        <w:t>Сх…матический, к…мпонент, предл…гается</w:t>
      </w:r>
    </w:p>
    <w:p w:rsidR="00F57D50" w:rsidRPr="00C5189F" w:rsidRDefault="00F57D50" w:rsidP="00436662">
      <w:pPr>
        <w:numPr>
          <w:ilvl w:val="0"/>
          <w:numId w:val="112"/>
        </w:numPr>
        <w:spacing w:after="200" w:line="276" w:lineRule="auto"/>
        <w:jc w:val="both"/>
        <w:rPr>
          <w:rFonts w:eastAsia="Calibri"/>
          <w:sz w:val="28"/>
          <w:szCs w:val="28"/>
          <w:lang w:eastAsia="en-US"/>
        </w:rPr>
      </w:pPr>
      <w:r w:rsidRPr="00C5189F">
        <w:rPr>
          <w:rFonts w:eastAsia="Calibri"/>
          <w:sz w:val="28"/>
          <w:szCs w:val="28"/>
          <w:lang w:eastAsia="en-US"/>
        </w:rPr>
        <w:t>Обн…влённый, сост…вление, проб…раться</w:t>
      </w:r>
    </w:p>
    <w:p w:rsidR="00F57D50" w:rsidRPr="00C5189F" w:rsidRDefault="00F57D50" w:rsidP="00436662">
      <w:pPr>
        <w:numPr>
          <w:ilvl w:val="0"/>
          <w:numId w:val="112"/>
        </w:numPr>
        <w:spacing w:after="200" w:line="276" w:lineRule="auto"/>
        <w:jc w:val="both"/>
        <w:rPr>
          <w:rFonts w:eastAsia="Calibri"/>
          <w:sz w:val="28"/>
          <w:szCs w:val="28"/>
          <w:lang w:eastAsia="en-US"/>
        </w:rPr>
      </w:pPr>
      <w:r w:rsidRPr="00C5189F">
        <w:rPr>
          <w:rFonts w:eastAsia="Calibri"/>
          <w:sz w:val="28"/>
          <w:szCs w:val="28"/>
          <w:lang w:eastAsia="en-US"/>
        </w:rPr>
        <w:t>Сист…матизация, ф…рмулировка, ум…лчать</w:t>
      </w:r>
    </w:p>
    <w:p w:rsidR="00F57D50" w:rsidRPr="00C5189F" w:rsidRDefault="00F57D50" w:rsidP="00436662">
      <w:pPr>
        <w:numPr>
          <w:ilvl w:val="0"/>
          <w:numId w:val="112"/>
        </w:numPr>
        <w:spacing w:after="200" w:line="276" w:lineRule="auto"/>
        <w:jc w:val="both"/>
        <w:rPr>
          <w:rFonts w:eastAsia="Calibri"/>
          <w:sz w:val="28"/>
          <w:szCs w:val="28"/>
          <w:lang w:eastAsia="en-US"/>
        </w:rPr>
      </w:pPr>
      <w:r w:rsidRPr="00C5189F">
        <w:rPr>
          <w:rFonts w:eastAsia="Calibri"/>
          <w:sz w:val="28"/>
          <w:szCs w:val="28"/>
          <w:lang w:eastAsia="en-US"/>
        </w:rPr>
        <w:t>Обог…щение, сл…гаемое, д…льнейшая</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А18. В каком ряду во всех словах пропущена одна и та же буква?</w:t>
      </w:r>
    </w:p>
    <w:p w:rsidR="00F57D50" w:rsidRPr="00C5189F" w:rsidRDefault="00F57D50" w:rsidP="00436662">
      <w:pPr>
        <w:numPr>
          <w:ilvl w:val="0"/>
          <w:numId w:val="111"/>
        </w:numPr>
        <w:spacing w:after="200" w:line="276" w:lineRule="auto"/>
        <w:jc w:val="both"/>
        <w:rPr>
          <w:rFonts w:eastAsia="Calibri"/>
          <w:sz w:val="28"/>
          <w:szCs w:val="28"/>
          <w:lang w:eastAsia="en-US"/>
        </w:rPr>
      </w:pPr>
      <w:r w:rsidRPr="00C5189F">
        <w:rPr>
          <w:rFonts w:eastAsia="Calibri"/>
          <w:sz w:val="28"/>
          <w:szCs w:val="28"/>
          <w:lang w:eastAsia="en-US"/>
        </w:rPr>
        <w:t>Бе…радостный, и…жаленный, не…говорчивый</w:t>
      </w:r>
    </w:p>
    <w:p w:rsidR="00F57D50" w:rsidRPr="00C5189F" w:rsidRDefault="00F57D50" w:rsidP="00436662">
      <w:pPr>
        <w:numPr>
          <w:ilvl w:val="0"/>
          <w:numId w:val="111"/>
        </w:numPr>
        <w:spacing w:after="200" w:line="276" w:lineRule="auto"/>
        <w:jc w:val="both"/>
        <w:rPr>
          <w:rFonts w:eastAsia="Calibri"/>
          <w:sz w:val="28"/>
          <w:szCs w:val="28"/>
          <w:lang w:eastAsia="en-US"/>
        </w:rPr>
      </w:pPr>
      <w:r w:rsidRPr="00C5189F">
        <w:rPr>
          <w:rFonts w:eastAsia="Calibri"/>
          <w:sz w:val="28"/>
          <w:szCs w:val="28"/>
          <w:lang w:eastAsia="en-US"/>
        </w:rPr>
        <w:t>Пр…обрел, пр…мечание, непр…хотливый</w:t>
      </w:r>
    </w:p>
    <w:p w:rsidR="00F57D50" w:rsidRPr="00C5189F" w:rsidRDefault="00F57D50" w:rsidP="00436662">
      <w:pPr>
        <w:numPr>
          <w:ilvl w:val="0"/>
          <w:numId w:val="111"/>
        </w:numPr>
        <w:spacing w:after="200" w:line="276" w:lineRule="auto"/>
        <w:jc w:val="both"/>
        <w:rPr>
          <w:rFonts w:eastAsia="Calibri"/>
          <w:sz w:val="28"/>
          <w:szCs w:val="28"/>
          <w:lang w:eastAsia="en-US"/>
        </w:rPr>
      </w:pPr>
      <w:r w:rsidRPr="00C5189F">
        <w:rPr>
          <w:rFonts w:eastAsia="Calibri"/>
          <w:sz w:val="28"/>
          <w:szCs w:val="28"/>
          <w:lang w:eastAsia="en-US"/>
        </w:rPr>
        <w:t>Преп…даватель, не…писуемый, р…зыграть</w:t>
      </w:r>
    </w:p>
    <w:p w:rsidR="00F57D50" w:rsidRPr="00C5189F" w:rsidRDefault="00F57D50" w:rsidP="00436662">
      <w:pPr>
        <w:numPr>
          <w:ilvl w:val="0"/>
          <w:numId w:val="111"/>
        </w:numPr>
        <w:spacing w:after="200" w:line="276" w:lineRule="auto"/>
        <w:jc w:val="both"/>
        <w:rPr>
          <w:rFonts w:eastAsia="Calibri"/>
          <w:sz w:val="28"/>
          <w:szCs w:val="28"/>
          <w:lang w:eastAsia="en-US"/>
        </w:rPr>
      </w:pPr>
      <w:r w:rsidRPr="00C5189F">
        <w:rPr>
          <w:rFonts w:eastAsia="Calibri"/>
          <w:sz w:val="28"/>
          <w:szCs w:val="28"/>
          <w:lang w:eastAsia="en-US"/>
        </w:rPr>
        <w:t>Кар…ера, фел…етон, ад…ютант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А19. В каком ряду в обоих словах на месте пропуска пишется буква У?</w:t>
      </w:r>
    </w:p>
    <w:p w:rsidR="00F57D50" w:rsidRPr="00C5189F" w:rsidRDefault="00F57D50" w:rsidP="00436662">
      <w:pPr>
        <w:numPr>
          <w:ilvl w:val="0"/>
          <w:numId w:val="110"/>
        </w:numPr>
        <w:spacing w:after="200" w:line="276" w:lineRule="auto"/>
        <w:jc w:val="both"/>
        <w:rPr>
          <w:rFonts w:eastAsia="Calibri"/>
          <w:sz w:val="28"/>
          <w:szCs w:val="28"/>
          <w:lang w:eastAsia="en-US"/>
        </w:rPr>
      </w:pPr>
      <w:r w:rsidRPr="00C5189F">
        <w:rPr>
          <w:rFonts w:eastAsia="Calibri"/>
          <w:sz w:val="28"/>
          <w:szCs w:val="28"/>
          <w:lang w:eastAsia="en-US"/>
        </w:rPr>
        <w:t>Лопоч…щий малыш, они услыш…т</w:t>
      </w:r>
    </w:p>
    <w:p w:rsidR="00F57D50" w:rsidRPr="00C5189F" w:rsidRDefault="00F57D50" w:rsidP="00436662">
      <w:pPr>
        <w:numPr>
          <w:ilvl w:val="0"/>
          <w:numId w:val="110"/>
        </w:numPr>
        <w:spacing w:after="200" w:line="276" w:lineRule="auto"/>
        <w:jc w:val="both"/>
        <w:rPr>
          <w:rFonts w:eastAsia="Calibri"/>
          <w:sz w:val="28"/>
          <w:szCs w:val="28"/>
          <w:lang w:eastAsia="en-US"/>
        </w:rPr>
      </w:pPr>
      <w:r w:rsidRPr="00C5189F">
        <w:rPr>
          <w:rFonts w:eastAsia="Calibri"/>
          <w:sz w:val="28"/>
          <w:szCs w:val="28"/>
          <w:lang w:eastAsia="en-US"/>
        </w:rPr>
        <w:t>Скач…щий всадник, канаты удерж…т</w:t>
      </w:r>
    </w:p>
    <w:p w:rsidR="00F57D50" w:rsidRPr="00C5189F" w:rsidRDefault="00F57D50" w:rsidP="00436662">
      <w:pPr>
        <w:numPr>
          <w:ilvl w:val="0"/>
          <w:numId w:val="110"/>
        </w:numPr>
        <w:spacing w:after="200" w:line="276" w:lineRule="auto"/>
        <w:jc w:val="both"/>
        <w:rPr>
          <w:rFonts w:eastAsia="Calibri"/>
          <w:sz w:val="28"/>
          <w:szCs w:val="28"/>
          <w:lang w:eastAsia="en-US"/>
        </w:rPr>
      </w:pPr>
      <w:r w:rsidRPr="00C5189F">
        <w:rPr>
          <w:rFonts w:eastAsia="Calibri"/>
          <w:sz w:val="28"/>
          <w:szCs w:val="28"/>
          <w:lang w:eastAsia="en-US"/>
        </w:rPr>
        <w:t>Тревож…щие известия, родники клокоч…т</w:t>
      </w:r>
    </w:p>
    <w:p w:rsidR="00F57D50" w:rsidRPr="00C5189F" w:rsidRDefault="00F57D50" w:rsidP="00436662">
      <w:pPr>
        <w:numPr>
          <w:ilvl w:val="0"/>
          <w:numId w:val="110"/>
        </w:numPr>
        <w:spacing w:after="200" w:line="276" w:lineRule="auto"/>
        <w:jc w:val="both"/>
        <w:rPr>
          <w:rFonts w:eastAsia="Calibri"/>
          <w:sz w:val="28"/>
          <w:szCs w:val="28"/>
          <w:lang w:eastAsia="en-US"/>
        </w:rPr>
      </w:pPr>
      <w:r w:rsidRPr="00C5189F">
        <w:rPr>
          <w:rFonts w:eastAsia="Calibri"/>
          <w:sz w:val="28"/>
          <w:szCs w:val="28"/>
          <w:lang w:eastAsia="en-US"/>
        </w:rPr>
        <w:t>Щебеч…щие птицы, грибники ищ…т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А20. В каком варианте ответа указаны все слова, где пропущена буква 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А. приветл…вый</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В. ноздр…ватый</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Б. обид…ться</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Г. благоустра…вать</w:t>
      </w:r>
    </w:p>
    <w:p w:rsidR="00F57D50" w:rsidRPr="00C5189F" w:rsidRDefault="00F57D50" w:rsidP="00436662">
      <w:pPr>
        <w:numPr>
          <w:ilvl w:val="0"/>
          <w:numId w:val="109"/>
        </w:numPr>
        <w:spacing w:after="200" w:line="276" w:lineRule="auto"/>
        <w:jc w:val="both"/>
        <w:rPr>
          <w:rFonts w:eastAsia="Calibri"/>
          <w:sz w:val="28"/>
          <w:szCs w:val="28"/>
          <w:lang w:eastAsia="en-US"/>
        </w:rPr>
      </w:pPr>
      <w:r w:rsidRPr="00C5189F">
        <w:rPr>
          <w:rFonts w:eastAsia="Calibri"/>
          <w:sz w:val="28"/>
          <w:szCs w:val="28"/>
          <w:lang w:eastAsia="en-US"/>
        </w:rPr>
        <w:t>А, Б, Г</w:t>
      </w:r>
    </w:p>
    <w:p w:rsidR="00F57D50" w:rsidRPr="00C5189F" w:rsidRDefault="00F57D50" w:rsidP="00436662">
      <w:pPr>
        <w:numPr>
          <w:ilvl w:val="0"/>
          <w:numId w:val="109"/>
        </w:numPr>
        <w:spacing w:after="200" w:line="276" w:lineRule="auto"/>
        <w:jc w:val="both"/>
        <w:rPr>
          <w:rFonts w:eastAsia="Calibri"/>
          <w:sz w:val="28"/>
          <w:szCs w:val="28"/>
          <w:lang w:eastAsia="en-US"/>
        </w:rPr>
      </w:pPr>
      <w:r w:rsidRPr="00C5189F">
        <w:rPr>
          <w:rFonts w:eastAsia="Calibri"/>
          <w:sz w:val="28"/>
          <w:szCs w:val="28"/>
          <w:lang w:eastAsia="en-US"/>
        </w:rPr>
        <w:t>А, Б, В</w:t>
      </w:r>
    </w:p>
    <w:p w:rsidR="00F57D50" w:rsidRPr="00C5189F" w:rsidRDefault="00F57D50" w:rsidP="00436662">
      <w:pPr>
        <w:numPr>
          <w:ilvl w:val="0"/>
          <w:numId w:val="109"/>
        </w:numPr>
        <w:spacing w:after="200" w:line="276" w:lineRule="auto"/>
        <w:jc w:val="both"/>
        <w:rPr>
          <w:rFonts w:eastAsia="Calibri"/>
          <w:sz w:val="28"/>
          <w:szCs w:val="28"/>
          <w:lang w:eastAsia="en-US"/>
        </w:rPr>
      </w:pPr>
      <w:r w:rsidRPr="00C5189F">
        <w:rPr>
          <w:rFonts w:eastAsia="Calibri"/>
          <w:sz w:val="28"/>
          <w:szCs w:val="28"/>
          <w:lang w:eastAsia="en-US"/>
        </w:rPr>
        <w:t>В, Г</w:t>
      </w:r>
    </w:p>
    <w:p w:rsidR="00F57D50" w:rsidRPr="00C5189F" w:rsidRDefault="00F57D50" w:rsidP="00436662">
      <w:pPr>
        <w:numPr>
          <w:ilvl w:val="0"/>
          <w:numId w:val="109"/>
        </w:numPr>
        <w:spacing w:after="200" w:line="276" w:lineRule="auto"/>
        <w:jc w:val="both"/>
        <w:rPr>
          <w:rFonts w:eastAsia="Calibri"/>
          <w:sz w:val="28"/>
          <w:szCs w:val="28"/>
          <w:lang w:eastAsia="en-US"/>
        </w:rPr>
      </w:pPr>
      <w:r w:rsidRPr="00C5189F">
        <w:rPr>
          <w:rFonts w:eastAsia="Calibri"/>
          <w:sz w:val="28"/>
          <w:szCs w:val="28"/>
          <w:lang w:eastAsia="en-US"/>
        </w:rPr>
        <w:t>А, Г</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А21. В каком предложении НЕ со словом пишется </w:t>
      </w:r>
      <w:r w:rsidRPr="00C5189F">
        <w:rPr>
          <w:rFonts w:eastAsia="Calibri"/>
          <w:b/>
          <w:bCs/>
          <w:sz w:val="28"/>
          <w:szCs w:val="28"/>
          <w:u w:val="single"/>
          <w:lang w:eastAsia="en-US"/>
        </w:rPr>
        <w:t>раздельно</w:t>
      </w:r>
      <w:r w:rsidRPr="00C5189F">
        <w:rPr>
          <w:rFonts w:eastAsia="Calibri"/>
          <w:b/>
          <w:bCs/>
          <w:sz w:val="28"/>
          <w:szCs w:val="28"/>
          <w:lang w:eastAsia="en-US"/>
        </w:rPr>
        <w:t>?</w:t>
      </w:r>
    </w:p>
    <w:p w:rsidR="00F57D50" w:rsidRPr="00C5189F" w:rsidRDefault="00F57D50" w:rsidP="00436662">
      <w:pPr>
        <w:numPr>
          <w:ilvl w:val="0"/>
          <w:numId w:val="108"/>
        </w:numPr>
        <w:spacing w:after="200" w:line="276" w:lineRule="auto"/>
        <w:jc w:val="both"/>
        <w:rPr>
          <w:rFonts w:eastAsia="Calibri"/>
          <w:sz w:val="28"/>
          <w:szCs w:val="28"/>
          <w:lang w:eastAsia="en-US"/>
        </w:rPr>
      </w:pPr>
      <w:r w:rsidRPr="00C5189F">
        <w:rPr>
          <w:rFonts w:eastAsia="Calibri"/>
          <w:sz w:val="28"/>
          <w:szCs w:val="28"/>
          <w:lang w:eastAsia="en-US"/>
        </w:rPr>
        <w:t>Ещё (не)видимое глазом солнце раскинуло по небу веер розовых лучей.</w:t>
      </w:r>
    </w:p>
    <w:p w:rsidR="00F57D50" w:rsidRPr="00C5189F" w:rsidRDefault="00F57D50" w:rsidP="00436662">
      <w:pPr>
        <w:numPr>
          <w:ilvl w:val="0"/>
          <w:numId w:val="108"/>
        </w:numPr>
        <w:spacing w:after="200" w:line="276" w:lineRule="auto"/>
        <w:jc w:val="both"/>
        <w:rPr>
          <w:rFonts w:eastAsia="Calibri"/>
          <w:sz w:val="28"/>
          <w:szCs w:val="28"/>
          <w:lang w:eastAsia="en-US"/>
        </w:rPr>
      </w:pPr>
      <w:r w:rsidRPr="00C5189F">
        <w:rPr>
          <w:rFonts w:eastAsia="Calibri"/>
          <w:sz w:val="28"/>
          <w:szCs w:val="28"/>
          <w:lang w:eastAsia="en-US"/>
        </w:rPr>
        <w:t>Желтоватая мгла, (не)похожая на пыль, поднималась на востоке.</w:t>
      </w:r>
    </w:p>
    <w:p w:rsidR="00F57D50" w:rsidRPr="00C5189F" w:rsidRDefault="00F57D50" w:rsidP="00436662">
      <w:pPr>
        <w:numPr>
          <w:ilvl w:val="0"/>
          <w:numId w:val="108"/>
        </w:numPr>
        <w:spacing w:after="200" w:line="276" w:lineRule="auto"/>
        <w:jc w:val="both"/>
        <w:rPr>
          <w:rFonts w:eastAsia="Calibri"/>
          <w:sz w:val="28"/>
          <w:szCs w:val="28"/>
          <w:lang w:eastAsia="en-US"/>
        </w:rPr>
      </w:pPr>
      <w:r w:rsidRPr="00C5189F">
        <w:rPr>
          <w:rFonts w:eastAsia="Calibri"/>
          <w:sz w:val="28"/>
          <w:szCs w:val="28"/>
          <w:lang w:eastAsia="en-US"/>
        </w:rPr>
        <w:t>Валентин шёл (не)спешным, но решительным шагом.</w:t>
      </w:r>
    </w:p>
    <w:p w:rsidR="00F57D50" w:rsidRPr="00C5189F" w:rsidRDefault="00F57D50" w:rsidP="00436662">
      <w:pPr>
        <w:numPr>
          <w:ilvl w:val="0"/>
          <w:numId w:val="108"/>
        </w:numPr>
        <w:spacing w:after="200" w:line="276" w:lineRule="auto"/>
        <w:jc w:val="both"/>
        <w:rPr>
          <w:rFonts w:eastAsia="Calibri"/>
          <w:sz w:val="28"/>
          <w:szCs w:val="28"/>
          <w:lang w:eastAsia="en-US"/>
        </w:rPr>
      </w:pPr>
      <w:r w:rsidRPr="00C5189F">
        <w:rPr>
          <w:rFonts w:eastAsia="Calibri"/>
          <w:sz w:val="28"/>
          <w:szCs w:val="28"/>
          <w:lang w:eastAsia="en-US"/>
        </w:rPr>
        <w:t>Наречия – (не)изменяемые слова.</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А22. В каком предложении оба выделенных слова пишутся слитно?</w:t>
      </w:r>
    </w:p>
    <w:p w:rsidR="00F57D50" w:rsidRPr="00C5189F" w:rsidRDefault="00F57D50" w:rsidP="00436662">
      <w:pPr>
        <w:numPr>
          <w:ilvl w:val="0"/>
          <w:numId w:val="107"/>
        </w:numPr>
        <w:spacing w:after="200" w:line="276" w:lineRule="auto"/>
        <w:jc w:val="both"/>
        <w:rPr>
          <w:rFonts w:eastAsia="Calibri"/>
          <w:sz w:val="28"/>
          <w:szCs w:val="28"/>
          <w:lang w:eastAsia="en-US"/>
        </w:rPr>
      </w:pPr>
      <w:r w:rsidRPr="00C5189F">
        <w:rPr>
          <w:rFonts w:eastAsia="Calibri"/>
          <w:sz w:val="28"/>
          <w:szCs w:val="28"/>
          <w:lang w:eastAsia="en-US"/>
        </w:rPr>
        <w:t>ЧТО(БЫ) воспитать щенка, необходимо много усилий, ЗА(ТО) сколько радости он вам доставит!</w:t>
      </w:r>
    </w:p>
    <w:p w:rsidR="00F57D50" w:rsidRPr="00C5189F" w:rsidRDefault="00F57D50" w:rsidP="00436662">
      <w:pPr>
        <w:numPr>
          <w:ilvl w:val="0"/>
          <w:numId w:val="107"/>
        </w:numPr>
        <w:spacing w:after="200" w:line="276" w:lineRule="auto"/>
        <w:jc w:val="both"/>
        <w:rPr>
          <w:rFonts w:eastAsia="Calibri"/>
          <w:sz w:val="28"/>
          <w:szCs w:val="28"/>
          <w:lang w:eastAsia="en-US"/>
        </w:rPr>
      </w:pPr>
      <w:r w:rsidRPr="00C5189F">
        <w:rPr>
          <w:rFonts w:eastAsia="Calibri"/>
          <w:sz w:val="28"/>
          <w:szCs w:val="28"/>
          <w:lang w:eastAsia="en-US"/>
        </w:rPr>
        <w:t>Младший сын ТАК(ЖЕ) любил книги, как и все в нашей семье. (ПО)ЭТОМУ у нас не возникало сомнения в том, что ему подарить в день рождения.</w:t>
      </w:r>
    </w:p>
    <w:p w:rsidR="00F57D50" w:rsidRPr="00C5189F" w:rsidRDefault="00F57D50" w:rsidP="00436662">
      <w:pPr>
        <w:numPr>
          <w:ilvl w:val="0"/>
          <w:numId w:val="107"/>
        </w:numPr>
        <w:spacing w:after="200" w:line="276" w:lineRule="auto"/>
        <w:jc w:val="both"/>
        <w:rPr>
          <w:rFonts w:eastAsia="Calibri"/>
          <w:sz w:val="28"/>
          <w:szCs w:val="28"/>
          <w:lang w:eastAsia="en-US"/>
        </w:rPr>
      </w:pPr>
      <w:r w:rsidRPr="00C5189F">
        <w:rPr>
          <w:rFonts w:eastAsia="Calibri"/>
          <w:sz w:val="28"/>
          <w:szCs w:val="28"/>
          <w:lang w:eastAsia="en-US"/>
        </w:rPr>
        <w:t>ЧТО(БЫ) рыба клевала ТАК(ЖЕ) хорошо, как вчера, я накопал свежих червей.</w:t>
      </w:r>
    </w:p>
    <w:p w:rsidR="00F57D50" w:rsidRPr="00C5189F" w:rsidRDefault="00F57D50" w:rsidP="00436662">
      <w:pPr>
        <w:numPr>
          <w:ilvl w:val="0"/>
          <w:numId w:val="107"/>
        </w:numPr>
        <w:spacing w:after="200" w:line="276" w:lineRule="auto"/>
        <w:jc w:val="both"/>
        <w:rPr>
          <w:rFonts w:eastAsia="Calibri"/>
          <w:sz w:val="28"/>
          <w:szCs w:val="28"/>
          <w:lang w:eastAsia="en-US"/>
        </w:rPr>
      </w:pPr>
      <w:r w:rsidRPr="00C5189F">
        <w:rPr>
          <w:rFonts w:eastAsia="Calibri"/>
          <w:sz w:val="28"/>
          <w:szCs w:val="28"/>
          <w:lang w:eastAsia="en-US"/>
        </w:rPr>
        <w:t>Я благодарю Вас, а ТАК(ЖЕ) Вашего секретаря ЗА(ТО), что мне дали возможность изучить этот проект.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А23.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 xml:space="preserve">Весёлое, беззаботное детство (1) всё равно (2) когда-нибудь кончится, а взрослая жизнь (3) конечно (4) потребует серьёзных решений и ответственных поступков.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 2,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3,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А24. Укажите предложение, в котором нужно поставить </w:t>
      </w:r>
      <w:r w:rsidRPr="00C5189F">
        <w:rPr>
          <w:rFonts w:eastAsia="Calibri"/>
          <w:b/>
          <w:bCs/>
          <w:sz w:val="28"/>
          <w:szCs w:val="28"/>
          <w:u w:val="single"/>
          <w:lang w:eastAsia="en-US"/>
        </w:rPr>
        <w:t>одну</w:t>
      </w:r>
      <w:r w:rsidRPr="00C5189F">
        <w:rPr>
          <w:rFonts w:eastAsia="Calibri"/>
          <w:b/>
          <w:bCs/>
          <w:sz w:val="28"/>
          <w:szCs w:val="28"/>
          <w:lang w:eastAsia="en-US"/>
        </w:rPr>
        <w:t xml:space="preserve"> запятую.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Художники и скульпторы изображали героев мифов и преданий в заученных положениях.</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В середине 50-х годов XX века появилась необходимость выращивать не только жемчужины в моллюсках но и самих моллюсков.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Ни одно из живых существ наземного мира не может сравниться по красоте и яркости с коралловыми полипами.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Поэзия окружающей природы и жизни привлекала молодого писателя гораздо сильнее поэзии памятников старины и древних руин.</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А25. Как объяснить постановку двоеточия в данном предложении?</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Но среди манящей глаз природы Крыма сердце Васильева тосковало по родным местам: по зелёным лугам, по разбитым просёлочным дорогам, по рыжим осенним перелескам.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Первая часть бессоюзного сложного предложения противопоставлена по содержанию второй части.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Обобщающее слово стоит перед однородными членами предложения.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Вторая часть бессоюзного сложного предложения поясняет, раскрывает содержание первой части.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Первая часть бессоюзного сложного предложения содержит условие того, о чём говорится во второй части.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А26.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lastRenderedPageBreak/>
        <w:t>Природа была важной частью той «живой правды жизни» (1) запечатлевать (2) которую (3) поставили своей целью (4) пейзажисты-передвижники.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2,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2,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both"/>
              <w:rPr>
                <w:rFonts w:eastAsia="Calibri"/>
                <w:i/>
                <w:iCs/>
                <w:sz w:val="28"/>
                <w:szCs w:val="28"/>
                <w:lang w:eastAsia="en-US"/>
              </w:rPr>
            </w:pPr>
            <w:r w:rsidRPr="00C5189F">
              <w:rPr>
                <w:rFonts w:eastAsia="Calibri"/>
                <w:i/>
                <w:iCs/>
                <w:sz w:val="28"/>
                <w:szCs w:val="28"/>
                <w:lang w:eastAsia="en-US"/>
              </w:rPr>
              <w:t xml:space="preserve">                   Радиатор автомобиля представляет собой замкнутую систему, в связи с чем зимой возникают трудности. При температуре ниже нуля обычная вода замерзает и перекрывает патрубки радиатора, из-за чего мотор перегревается, и, что ещё хуже, замёрзшая вода расширяется и может взорвать патрубки. Поэтому воду для радиатора смешивают с антифризом - содержащей сахар жидкостью, не позволяющей воде превратиться в лёд даже при минусовой температуре.</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В каком из приведенных ниже предложений </w:t>
      </w:r>
      <w:r w:rsidRPr="00C5189F">
        <w:rPr>
          <w:rFonts w:eastAsia="Calibri"/>
          <w:b/>
          <w:bCs/>
          <w:sz w:val="28"/>
          <w:szCs w:val="28"/>
          <w:u w:val="single"/>
          <w:lang w:eastAsia="en-US"/>
        </w:rPr>
        <w:t>верно</w:t>
      </w:r>
      <w:r w:rsidRPr="00C5189F">
        <w:rPr>
          <w:rFonts w:eastAsia="Calibri"/>
          <w:b/>
          <w:bCs/>
          <w:sz w:val="28"/>
          <w:szCs w:val="28"/>
          <w:lang w:eastAsia="en-US"/>
        </w:rPr>
        <w:t xml:space="preserve"> передана главная информация, содержащаяся в тексте?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Антифриз - это содержащая сахар жидкость, не позволяющая воде превратиться в лёд.</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Радиатор автомобиля - это замкнутая система, требующая использования воды, которая препятствует перегреву мотора и помогает сохранить целостность патрубков радиатора.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При температуре ниже нуля обычная вода замерзает и перекрывает патрубки радиатора, что может привести к неисправностям, поэтому зимой в радиаторе автомобиля вместо воды необходимо использовать антифриз.</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Чтобы предотвратить приводящее к перегреву мотора и разрыву патрубков замерзание воды в радиаторе автомобиля, при минусовой температуре её смешивают с антифризом - содержащей сахар жидкостью.</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69" w:type="dxa"/>
          </w:tcPr>
          <w:p w:rsidR="00F57D50" w:rsidRPr="00C5189F" w:rsidRDefault="00F57D50" w:rsidP="00FC258C">
            <w:pPr>
              <w:jc w:val="both"/>
              <w:rPr>
                <w:rFonts w:eastAsia="Calibri"/>
                <w:b/>
                <w:bCs/>
                <w:sz w:val="28"/>
                <w:szCs w:val="28"/>
                <w:lang w:eastAsia="en-US"/>
              </w:rPr>
            </w:pPr>
            <w:r w:rsidRPr="00C5189F">
              <w:rPr>
                <w:rFonts w:eastAsia="Calibri"/>
                <w:b/>
                <w:bCs/>
                <w:sz w:val="28"/>
                <w:szCs w:val="28"/>
                <w:lang w:eastAsia="en-US"/>
              </w:rPr>
              <w:t>К заданиям          А28, А29, А30;  В1, В2, В3, В4, В5, В6, В7, В8, В9, В10; С1</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(1) Житейские, бытовые наблюдения показывают, а научная психология подтверждает, что наиболее опасные, агрессивные, разрушительные люди - люди «комплексующие». (2) Слабаки. (З) Именно они, постоянно нуждаясь в компенсации своей недостаточности, плетут интриги, строят козни. (4) Большая сила, напротив, великодушна. (5) Я знал сверхсилача, который за всю свою долгую богатырскую жизнь никого не тронул пальцем, никому не желая зла. (6) Душевная сила и благородство идут рука об руку, и это объясняет, почему в наше время благородство стало снова востребованным, ценимым и настолько широко практикуемым, что подчас превращается чуть ли не в массовую профессию. (7) В армиях спасения умный риск и истинное благородство неразделимы. (8) Ремесло спасения естественным образом фильтрует людей по их душевным качествам. (9) В результате долго в спасателях задерживаются только сильные люди, способные защитить </w:t>
      </w:r>
      <w:r w:rsidRPr="00C5189F">
        <w:rPr>
          <w:rFonts w:eastAsia="Calibri"/>
          <w:sz w:val="28"/>
          <w:szCs w:val="28"/>
          <w:lang w:eastAsia="en-US"/>
        </w:rPr>
        <w:lastRenderedPageBreak/>
        <w:t>слабого, попавшего в беду. (10) Так, желающим попасть на работу в отряд «Центроспас» недостаточно иметь за плечами безукоризненное военное или спортивное прошлое и владеть необходимым набором специальностей. (11) «Добро» медкомиссии ещё не является залогом успеха. (12) Почти тысяча правильно выбранных ответов психологического тестирования тоже не гарантирует кандидату места в штате элитного подразделения. (13) Новичку необходимо доказать будущим коллегам в процессе стажировки, что на него в любой ситуации можно положиться, что он проявляет доброту и терпимость, необходимые в их ежедневных миссиях. (14) Чтобы справляться со своими обязанностями, человек должен обладать благородной душой, полной лучших качеств. (15) Но почему, даже обладая добродетельными качествами, человек совершает безнравственные поступки? (16) На подобный вопрос Конфуций ответил: «Все люди близки друг другу по своей природе, а расходятся между собой в ходе воспитания. (17) Человек может утрачивать благородные качества под влиянием дурного общения. (18) Поэтому, чтобы все члены общества выполняли свои гражданские обязанности и человеческие нормы, необходимо воспитывать человека в духе добродетели». (19) Воспитание культуры, избавление от дурных манер и наклонностей нацелено против надменности, высокомерия, своеволия, злобы, зависти, чувства собственной неполноценности, недисциплинированности, излишней подозрительности, вероломства, лицемерия, двуличия, коварства, подлости и корысти. (20) Только избавившись от дурных манер и наклонностей, очистив собственную душу, изгнав из нее всё плохое, можно рассчитывать на быстрый прогресс и достижение совершенства в мастерстве. (21) Никому из людей недалёких, корыстолюбивых, жестоких, хитрых и скрытных в силу душевной ущербности никогда ещё не удавалось добиться сколь-нибудь значительных успехов, а если и удавалось, то торжество их длилось недолго. (22) В конце концов всё кончалось плачевно как для них самих, так и для окружающих. (23) Благородный человек погибнет в окружении конкуренции и злобы? (24) Нет! (25) Именно он и победит. (26) Поскольку благородство зиждется на силе духа. (27) Чтобы побеждать в жизни, побеждать красиво и долговечно, прочно, основательно, надобно иметь высокую душу. (28) Хороший характер. (29) Самое надёжное в нашем мире - это благородство духа. (30) Не по рождению, не по крови, а по уму и чести. (По Б. Бим-Баду.)</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А28. Какое высказывание не соответствует содержанию текста?</w:t>
      </w:r>
    </w:p>
    <w:p w:rsidR="00F57D50" w:rsidRPr="00C5189F" w:rsidRDefault="00F57D50" w:rsidP="00436662">
      <w:pPr>
        <w:numPr>
          <w:ilvl w:val="0"/>
          <w:numId w:val="104"/>
        </w:numPr>
        <w:spacing w:after="200" w:line="276" w:lineRule="auto"/>
        <w:jc w:val="both"/>
        <w:rPr>
          <w:rFonts w:eastAsia="Calibri"/>
          <w:sz w:val="28"/>
          <w:szCs w:val="28"/>
          <w:lang w:eastAsia="en-US"/>
        </w:rPr>
      </w:pPr>
      <w:r w:rsidRPr="00C5189F">
        <w:rPr>
          <w:rFonts w:eastAsia="Calibri"/>
          <w:sz w:val="28"/>
          <w:szCs w:val="28"/>
          <w:lang w:eastAsia="en-US"/>
        </w:rPr>
        <w:t xml:space="preserve">Спасатели обладают благородной душой. </w:t>
      </w:r>
    </w:p>
    <w:p w:rsidR="00F57D50" w:rsidRPr="00C5189F" w:rsidRDefault="00F57D50" w:rsidP="00436662">
      <w:pPr>
        <w:numPr>
          <w:ilvl w:val="0"/>
          <w:numId w:val="104"/>
        </w:numPr>
        <w:spacing w:after="200" w:line="276" w:lineRule="auto"/>
        <w:jc w:val="both"/>
        <w:rPr>
          <w:rFonts w:eastAsia="Calibri"/>
          <w:sz w:val="28"/>
          <w:szCs w:val="28"/>
          <w:lang w:eastAsia="en-US"/>
        </w:rPr>
      </w:pPr>
      <w:r w:rsidRPr="00C5189F">
        <w:rPr>
          <w:rFonts w:eastAsia="Calibri"/>
          <w:sz w:val="28"/>
          <w:szCs w:val="28"/>
          <w:lang w:eastAsia="en-US"/>
        </w:rPr>
        <w:t>Главные качества спасателей – доброта и терпимость.</w:t>
      </w:r>
    </w:p>
    <w:p w:rsidR="00F57D50" w:rsidRPr="00C5189F" w:rsidRDefault="00F57D50" w:rsidP="00436662">
      <w:pPr>
        <w:numPr>
          <w:ilvl w:val="0"/>
          <w:numId w:val="104"/>
        </w:numPr>
        <w:spacing w:after="200" w:line="276" w:lineRule="auto"/>
        <w:jc w:val="both"/>
        <w:rPr>
          <w:rFonts w:eastAsia="Calibri"/>
          <w:sz w:val="28"/>
          <w:szCs w:val="28"/>
          <w:lang w:eastAsia="en-US"/>
        </w:rPr>
      </w:pPr>
      <w:r w:rsidRPr="00C5189F">
        <w:rPr>
          <w:rFonts w:eastAsia="Calibri"/>
          <w:sz w:val="28"/>
          <w:szCs w:val="28"/>
          <w:lang w:eastAsia="en-US"/>
        </w:rPr>
        <w:t>Все люди разные по своей природе и по воспитанности.</w:t>
      </w:r>
    </w:p>
    <w:p w:rsidR="00F57D50" w:rsidRPr="00C5189F" w:rsidRDefault="00F57D50" w:rsidP="00436662">
      <w:pPr>
        <w:numPr>
          <w:ilvl w:val="0"/>
          <w:numId w:val="104"/>
        </w:numPr>
        <w:spacing w:after="200" w:line="276" w:lineRule="auto"/>
        <w:jc w:val="both"/>
        <w:rPr>
          <w:rFonts w:eastAsia="Calibri"/>
          <w:sz w:val="28"/>
          <w:szCs w:val="28"/>
          <w:lang w:eastAsia="en-US"/>
        </w:rPr>
      </w:pPr>
      <w:r w:rsidRPr="00C5189F">
        <w:rPr>
          <w:rFonts w:eastAsia="Calibri"/>
          <w:sz w:val="28"/>
          <w:szCs w:val="28"/>
          <w:lang w:eastAsia="en-US"/>
        </w:rPr>
        <w:t>Человек может терять благородные качества под дурным влиянием.</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А29. Какое из приведенных утверждений является ошибочным?</w:t>
      </w:r>
    </w:p>
    <w:p w:rsidR="00F57D50" w:rsidRPr="00C5189F" w:rsidRDefault="00F57D50" w:rsidP="00436662">
      <w:pPr>
        <w:numPr>
          <w:ilvl w:val="0"/>
          <w:numId w:val="105"/>
        </w:numPr>
        <w:spacing w:after="200" w:line="276" w:lineRule="auto"/>
        <w:jc w:val="both"/>
        <w:rPr>
          <w:rFonts w:eastAsia="Calibri"/>
          <w:sz w:val="28"/>
          <w:szCs w:val="28"/>
          <w:lang w:eastAsia="en-US"/>
        </w:rPr>
      </w:pPr>
      <w:r w:rsidRPr="00C5189F">
        <w:rPr>
          <w:rFonts w:eastAsia="Calibri"/>
          <w:sz w:val="28"/>
          <w:szCs w:val="28"/>
          <w:lang w:eastAsia="en-US"/>
        </w:rPr>
        <w:lastRenderedPageBreak/>
        <w:t>В 4 предложении есть вводное слово.</w:t>
      </w:r>
    </w:p>
    <w:p w:rsidR="00F57D50" w:rsidRPr="00C5189F" w:rsidRDefault="00F57D50" w:rsidP="00436662">
      <w:pPr>
        <w:numPr>
          <w:ilvl w:val="0"/>
          <w:numId w:val="105"/>
        </w:numPr>
        <w:spacing w:after="200" w:line="276" w:lineRule="auto"/>
        <w:jc w:val="both"/>
        <w:rPr>
          <w:rFonts w:eastAsia="Calibri"/>
          <w:sz w:val="28"/>
          <w:szCs w:val="28"/>
          <w:lang w:eastAsia="en-US"/>
        </w:rPr>
      </w:pPr>
      <w:r w:rsidRPr="00C5189F">
        <w:rPr>
          <w:rFonts w:eastAsia="Calibri"/>
          <w:sz w:val="28"/>
          <w:szCs w:val="28"/>
          <w:lang w:eastAsia="en-US"/>
        </w:rPr>
        <w:t>Предложение 13 сложносочинённое.</w:t>
      </w:r>
    </w:p>
    <w:p w:rsidR="00F57D50" w:rsidRPr="00C5189F" w:rsidRDefault="00F57D50" w:rsidP="00436662">
      <w:pPr>
        <w:numPr>
          <w:ilvl w:val="0"/>
          <w:numId w:val="105"/>
        </w:numPr>
        <w:spacing w:after="200" w:line="276" w:lineRule="auto"/>
        <w:jc w:val="both"/>
        <w:rPr>
          <w:rFonts w:eastAsia="Calibri"/>
          <w:sz w:val="28"/>
          <w:szCs w:val="28"/>
          <w:lang w:eastAsia="en-US"/>
        </w:rPr>
      </w:pPr>
      <w:r w:rsidRPr="00C5189F">
        <w:rPr>
          <w:rFonts w:eastAsia="Calibri"/>
          <w:sz w:val="28"/>
          <w:szCs w:val="28"/>
          <w:lang w:eastAsia="en-US"/>
        </w:rPr>
        <w:t>Предложение 20 безличное, осложнённое деепричастными оборотами.</w:t>
      </w:r>
    </w:p>
    <w:p w:rsidR="00F57D50" w:rsidRPr="00C5189F" w:rsidRDefault="00F57D50" w:rsidP="00436662">
      <w:pPr>
        <w:numPr>
          <w:ilvl w:val="0"/>
          <w:numId w:val="105"/>
        </w:numPr>
        <w:spacing w:after="200" w:line="276" w:lineRule="auto"/>
        <w:jc w:val="both"/>
        <w:rPr>
          <w:rFonts w:eastAsia="Calibri"/>
          <w:sz w:val="28"/>
          <w:szCs w:val="28"/>
          <w:lang w:eastAsia="en-US"/>
        </w:rPr>
      </w:pPr>
      <w:r w:rsidRPr="00C5189F">
        <w:rPr>
          <w:rFonts w:eastAsia="Calibri"/>
          <w:sz w:val="28"/>
          <w:szCs w:val="28"/>
          <w:lang w:eastAsia="en-US"/>
        </w:rPr>
        <w:t>Предложение 17 простое, двусоставное.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А30. Укажите предложение, в котором используется фразеологизм.</w:t>
      </w:r>
    </w:p>
    <w:p w:rsidR="00F57D50" w:rsidRPr="00C5189F" w:rsidRDefault="00F57D50" w:rsidP="00436662">
      <w:pPr>
        <w:numPr>
          <w:ilvl w:val="0"/>
          <w:numId w:val="106"/>
        </w:numPr>
        <w:spacing w:after="200" w:line="276" w:lineRule="auto"/>
        <w:jc w:val="both"/>
        <w:rPr>
          <w:rFonts w:eastAsia="Calibri"/>
          <w:sz w:val="28"/>
          <w:szCs w:val="28"/>
          <w:lang w:eastAsia="en-US"/>
        </w:rPr>
      </w:pPr>
      <w:r w:rsidRPr="00C5189F">
        <w:rPr>
          <w:rFonts w:eastAsia="Calibri"/>
          <w:sz w:val="28"/>
          <w:szCs w:val="28"/>
          <w:lang w:eastAsia="en-US"/>
        </w:rPr>
        <w:t>1</w:t>
      </w:r>
    </w:p>
    <w:p w:rsidR="00F57D50" w:rsidRPr="00C5189F" w:rsidRDefault="00F57D50" w:rsidP="00436662">
      <w:pPr>
        <w:numPr>
          <w:ilvl w:val="0"/>
          <w:numId w:val="106"/>
        </w:numPr>
        <w:spacing w:after="200" w:line="276" w:lineRule="auto"/>
        <w:jc w:val="both"/>
        <w:rPr>
          <w:rFonts w:eastAsia="Calibri"/>
          <w:sz w:val="28"/>
          <w:szCs w:val="28"/>
          <w:lang w:eastAsia="en-US"/>
        </w:rPr>
      </w:pPr>
      <w:r w:rsidRPr="00C5189F">
        <w:rPr>
          <w:rFonts w:eastAsia="Calibri"/>
          <w:sz w:val="28"/>
          <w:szCs w:val="28"/>
          <w:lang w:eastAsia="en-US"/>
        </w:rPr>
        <w:t>6</w:t>
      </w:r>
    </w:p>
    <w:p w:rsidR="00F57D50" w:rsidRPr="00C5189F" w:rsidRDefault="00F57D50" w:rsidP="00436662">
      <w:pPr>
        <w:numPr>
          <w:ilvl w:val="0"/>
          <w:numId w:val="106"/>
        </w:numPr>
        <w:spacing w:after="200" w:line="276" w:lineRule="auto"/>
        <w:jc w:val="both"/>
        <w:rPr>
          <w:rFonts w:eastAsia="Calibri"/>
          <w:sz w:val="28"/>
          <w:szCs w:val="28"/>
          <w:lang w:eastAsia="en-US"/>
        </w:rPr>
      </w:pPr>
      <w:r w:rsidRPr="00C5189F">
        <w:rPr>
          <w:rFonts w:eastAsia="Calibri"/>
          <w:sz w:val="28"/>
          <w:szCs w:val="28"/>
          <w:lang w:eastAsia="en-US"/>
        </w:rPr>
        <w:t>18</w:t>
      </w:r>
    </w:p>
    <w:p w:rsidR="00F57D50" w:rsidRPr="00C5189F" w:rsidRDefault="00F57D50" w:rsidP="00436662">
      <w:pPr>
        <w:numPr>
          <w:ilvl w:val="0"/>
          <w:numId w:val="106"/>
        </w:numPr>
        <w:spacing w:after="200" w:line="276" w:lineRule="auto"/>
        <w:jc w:val="both"/>
        <w:rPr>
          <w:rFonts w:eastAsia="Calibri"/>
          <w:sz w:val="28"/>
          <w:szCs w:val="28"/>
          <w:lang w:eastAsia="en-US"/>
        </w:rPr>
      </w:pPr>
      <w:r w:rsidRPr="00C5189F">
        <w:rPr>
          <w:rFonts w:eastAsia="Calibri"/>
          <w:sz w:val="28"/>
          <w:szCs w:val="28"/>
          <w:lang w:eastAsia="en-US"/>
        </w:rPr>
        <w:t>23</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2</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запишите ваш ответ в бланке ответов № 1 справа от номера задания (В1 – В10).</w:t>
            </w:r>
          </w:p>
        </w:tc>
      </w:tr>
    </w:tbl>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В1 – В3 запишите словами.</w:t>
            </w:r>
          </w:p>
        </w:tc>
      </w:tr>
    </w:tbl>
    <w:p w:rsidR="00F57D50" w:rsidRPr="00C5189F" w:rsidRDefault="00F57D50" w:rsidP="00F57D50">
      <w:pPr>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w:t>
      </w:r>
      <w:r w:rsidRPr="00C5189F">
        <w:rPr>
          <w:rFonts w:eastAsia="Calibri"/>
          <w:sz w:val="28"/>
          <w:szCs w:val="28"/>
          <w:lang w:eastAsia="en-US"/>
        </w:rPr>
        <w:t>. Укажите способ образования слова БЛАГОРОДСТВО (предложение 6).</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В2</w:t>
      </w:r>
      <w:r w:rsidRPr="00C5189F">
        <w:rPr>
          <w:rFonts w:eastAsia="Calibri"/>
          <w:sz w:val="28"/>
          <w:szCs w:val="28"/>
          <w:lang w:eastAsia="en-US"/>
        </w:rPr>
        <w:t>. Из предложения 1 выпишите слово, которое образует превосходную степень прилагательного.</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В3</w:t>
      </w:r>
      <w:r w:rsidRPr="00C5189F">
        <w:rPr>
          <w:rFonts w:eastAsia="Calibri"/>
          <w:sz w:val="28"/>
          <w:szCs w:val="28"/>
          <w:lang w:eastAsia="en-US"/>
        </w:rPr>
        <w:t xml:space="preserve">. Из предложения 3 выпишите подчинительное словосочетание со связью ПРИМЫКАНИЕ. </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В4</w:t>
      </w:r>
      <w:r w:rsidRPr="00C5189F">
        <w:rPr>
          <w:rFonts w:eastAsia="Calibri"/>
          <w:sz w:val="28"/>
          <w:szCs w:val="28"/>
          <w:lang w:eastAsia="en-US"/>
        </w:rPr>
        <w:t>. Из предложения 11 выпишите слово, образованное способом сложения.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В5</w:t>
      </w:r>
      <w:r w:rsidRPr="00C5189F">
        <w:rPr>
          <w:rFonts w:eastAsia="Calibri"/>
          <w:sz w:val="28"/>
          <w:szCs w:val="28"/>
          <w:lang w:eastAsia="en-US"/>
        </w:rPr>
        <w:t>. Определите вид подчинительной связи в словосочетании БОГАТЫРСКУЮ ЖИЗНЬ (предложение 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3"/>
      </w:tblGrid>
      <w:tr w:rsidR="00F57D50" w:rsidRPr="00C5189F" w:rsidTr="00FC258C">
        <w:tc>
          <w:tcPr>
            <w:tcW w:w="946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В4 – В8 запишите цифрами.</w:t>
            </w:r>
          </w:p>
        </w:tc>
      </w:tr>
    </w:tbl>
    <w:p w:rsidR="00F57D50" w:rsidRPr="00C5189F" w:rsidRDefault="00F57D50" w:rsidP="00F57D50">
      <w:pPr>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В6</w:t>
      </w:r>
      <w:r w:rsidRPr="00C5189F">
        <w:rPr>
          <w:rFonts w:eastAsia="Calibri"/>
          <w:sz w:val="28"/>
          <w:szCs w:val="28"/>
          <w:lang w:eastAsia="en-US"/>
        </w:rPr>
        <w:t>. Среди предложений 1-5 найдите назывное.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В7</w:t>
      </w:r>
      <w:r w:rsidRPr="00C5189F">
        <w:rPr>
          <w:rFonts w:eastAsia="Calibri"/>
          <w:sz w:val="28"/>
          <w:szCs w:val="28"/>
          <w:lang w:eastAsia="en-US"/>
        </w:rPr>
        <w:t>. Среди предложений 20-26 найдите предложение с обособленным обстоятельством.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В8</w:t>
      </w:r>
      <w:r w:rsidRPr="00C5189F">
        <w:rPr>
          <w:rFonts w:eastAsia="Calibri"/>
          <w:sz w:val="28"/>
          <w:szCs w:val="28"/>
          <w:lang w:eastAsia="en-US"/>
        </w:rPr>
        <w:t>. Среди предложений 4-9 найдите сложное с сочинительной и подчинительной связью между частями.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В9</w:t>
      </w:r>
      <w:r w:rsidRPr="00C5189F">
        <w:rPr>
          <w:rFonts w:eastAsia="Calibri"/>
          <w:sz w:val="28"/>
          <w:szCs w:val="28"/>
          <w:lang w:eastAsia="en-US"/>
        </w:rPr>
        <w:t>. Среди предложений 10-16 найдите такое, которое содержит прямую речь.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В10</w:t>
      </w:r>
      <w:r w:rsidRPr="00C5189F">
        <w:rPr>
          <w:rFonts w:eastAsia="Calibri"/>
          <w:sz w:val="28"/>
          <w:szCs w:val="28"/>
          <w:lang w:eastAsia="en-US"/>
        </w:rPr>
        <w:t>. Среди предложений 21-30 найдите предложение, в котором сказуемое выражено именем существительным в именительном падеже. Напишите номер этого предложения.</w:t>
      </w:r>
    </w:p>
    <w:p w:rsidR="00F57D50" w:rsidRPr="00C5189F" w:rsidRDefault="00F57D50" w:rsidP="00F57D50">
      <w:pPr>
        <w:jc w:val="both"/>
        <w:rPr>
          <w:rFonts w:eastAsia="Calibri"/>
          <w:i/>
          <w:iCs/>
          <w:sz w:val="28"/>
          <w:szCs w:val="28"/>
          <w:lang w:eastAsia="en-US"/>
        </w:rPr>
      </w:pP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3</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При выполнении заданий этой части запишите ваш ответ в бланке ответов № 2. </w:t>
            </w:r>
          </w:p>
        </w:tc>
      </w:tr>
    </w:tbl>
    <w:p w:rsidR="00F57D50" w:rsidRPr="00C5189F" w:rsidRDefault="00F57D50" w:rsidP="00F57D50">
      <w:pPr>
        <w:autoSpaceDE w:val="0"/>
        <w:autoSpaceDN w:val="0"/>
        <w:adjustRightInd w:val="0"/>
        <w:jc w:val="both"/>
        <w:rPr>
          <w:rFonts w:eastAsia="Calibri"/>
          <w:sz w:val="28"/>
          <w:szCs w:val="28"/>
          <w:lang w:eastAsia="en-US"/>
        </w:rPr>
      </w:pPr>
      <w:r w:rsidRPr="00C5189F">
        <w:rPr>
          <w:rFonts w:eastAsia="Calibri"/>
          <w:sz w:val="28"/>
          <w:szCs w:val="28"/>
          <w:lang w:eastAsia="en-US"/>
        </w:rPr>
        <w:t>Формулировка задания:</w:t>
      </w:r>
    </w:p>
    <w:p w:rsidR="00F57D50" w:rsidRPr="00C5189F" w:rsidRDefault="00F57D50" w:rsidP="00F57D50">
      <w:pPr>
        <w:autoSpaceDE w:val="0"/>
        <w:autoSpaceDN w:val="0"/>
        <w:adjustRightInd w:val="0"/>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autoSpaceDE w:val="0"/>
              <w:autoSpaceDN w:val="0"/>
              <w:adjustRightInd w:val="0"/>
              <w:jc w:val="both"/>
              <w:rPr>
                <w:rFonts w:eastAsia="Calibri"/>
                <w:lang w:eastAsia="en-US"/>
              </w:rPr>
            </w:pPr>
            <w:r w:rsidRPr="00C5189F">
              <w:rPr>
                <w:rFonts w:eastAsia="Calibri"/>
                <w:b/>
                <w:bCs/>
                <w:lang w:eastAsia="en-US"/>
              </w:rPr>
              <w:t>С1</w:t>
            </w:r>
            <w:r w:rsidRPr="00C5189F">
              <w:rPr>
                <w:rFonts w:eastAsia="Calibri"/>
                <w:lang w:eastAsia="en-US"/>
              </w:rPr>
              <w:t xml:space="preserve">. </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Напишите сочинение по прочитанному тексту.</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и прокомментируйте одну из проблем, поставленных автором текста (избегайте чрезмерного цитирования).</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позицию автора (рассказчика). Напишите, согласны или не согласны вы с точкой зрения автора прочитанного текста. Объясните почему. Свой ответ аргументируйте, опираясь на читательский опыт, знания и жизненные наблюдения (учитываются первые два аргумента).</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Объём сочинения – не менее 150 слов.</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F57D50" w:rsidRPr="00C5189F" w:rsidRDefault="00F57D50" w:rsidP="00FC258C">
            <w:pPr>
              <w:autoSpaceDE w:val="0"/>
              <w:autoSpaceDN w:val="0"/>
              <w:adjustRightInd w:val="0"/>
              <w:jc w:val="both"/>
              <w:rPr>
                <w:rFonts w:eastAsia="Calibri"/>
                <w:sz w:val="28"/>
                <w:szCs w:val="28"/>
                <w:lang w:eastAsia="en-US"/>
              </w:rPr>
            </w:pPr>
            <w:r w:rsidRPr="00C5189F">
              <w:rPr>
                <w:rFonts w:eastAsia="Calibri"/>
                <w:lang w:eastAsia="en-US"/>
              </w:rPr>
              <w:t xml:space="preserve">Сочинение пишите аккуратно, разборчивым почерком. </w:t>
            </w:r>
          </w:p>
        </w:tc>
      </w:tr>
    </w:tbl>
    <w:p w:rsidR="00F57D50" w:rsidRPr="00C5189F" w:rsidRDefault="00F57D50" w:rsidP="00F57D50">
      <w:pPr>
        <w:jc w:val="center"/>
        <w:rPr>
          <w:rFonts w:eastAsia="Calibri"/>
          <w:sz w:val="28"/>
          <w:szCs w:val="28"/>
          <w:lang w:eastAsia="en-US"/>
        </w:rPr>
      </w:pPr>
    </w:p>
    <w:p w:rsidR="00FC258C" w:rsidRDefault="00FC258C" w:rsidP="00F57D50">
      <w:pPr>
        <w:jc w:val="center"/>
        <w:rPr>
          <w:rFonts w:eastAsia="Calibri"/>
          <w:sz w:val="28"/>
          <w:szCs w:val="28"/>
          <w:lang w:eastAsia="en-US"/>
        </w:rPr>
      </w:pP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Экзаменационная работа </w:t>
      </w: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по дисциплине </w:t>
      </w:r>
      <w:r w:rsidR="00FC258C">
        <w:rPr>
          <w:rFonts w:eastAsia="Calibri"/>
          <w:sz w:val="28"/>
          <w:szCs w:val="28"/>
          <w:lang w:eastAsia="en-US"/>
        </w:rPr>
        <w:t>«</w:t>
      </w:r>
      <w:r w:rsidRPr="00C5189F">
        <w:rPr>
          <w:rFonts w:eastAsia="Calibri"/>
          <w:sz w:val="28"/>
          <w:szCs w:val="28"/>
          <w:lang w:eastAsia="en-US"/>
        </w:rPr>
        <w:t>Русский язык</w:t>
      </w:r>
      <w:r w:rsidR="00FC258C">
        <w:rPr>
          <w:rFonts w:eastAsia="Calibri"/>
          <w:sz w:val="28"/>
          <w:szCs w:val="28"/>
          <w:lang w:eastAsia="en-US"/>
        </w:rPr>
        <w:t>»</w:t>
      </w:r>
    </w:p>
    <w:p w:rsidR="00F57D50" w:rsidRPr="00C5189F" w:rsidRDefault="00F57D50" w:rsidP="00F57D50">
      <w:pPr>
        <w:spacing w:after="200" w:line="276" w:lineRule="auto"/>
        <w:rPr>
          <w:rFonts w:eastAsia="Calibri"/>
          <w:b/>
          <w:bCs/>
          <w:sz w:val="28"/>
          <w:szCs w:val="28"/>
          <w:lang w:eastAsia="en-US"/>
        </w:rPr>
      </w:pPr>
    </w:p>
    <w:p w:rsidR="00F57D50" w:rsidRPr="00C5189F" w:rsidRDefault="00F57D50" w:rsidP="00F57D50">
      <w:pPr>
        <w:spacing w:after="200" w:line="276" w:lineRule="auto"/>
        <w:rPr>
          <w:rFonts w:eastAsia="Calibri"/>
          <w:b/>
          <w:bCs/>
          <w:sz w:val="28"/>
          <w:szCs w:val="28"/>
          <w:lang w:eastAsia="en-US"/>
        </w:rPr>
      </w:pPr>
      <w:r w:rsidRPr="00C5189F">
        <w:rPr>
          <w:rFonts w:eastAsia="Calibri"/>
          <w:b/>
          <w:bCs/>
          <w:sz w:val="28"/>
          <w:szCs w:val="28"/>
          <w:lang w:eastAsia="en-US"/>
        </w:rPr>
        <w:t>4 вариант</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1</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 </w:t>
            </w:r>
          </w:p>
        </w:tc>
      </w:tr>
    </w:tbl>
    <w:p w:rsidR="00F57D50" w:rsidRPr="00C5189F" w:rsidRDefault="00F57D50" w:rsidP="00F57D50">
      <w:pPr>
        <w:jc w:val="center"/>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 В каком слове гласных звуков больше, чем согласных?</w:t>
      </w:r>
    </w:p>
    <w:p w:rsidR="00F57D50" w:rsidRPr="00C5189F" w:rsidRDefault="00F57D50" w:rsidP="00436662">
      <w:pPr>
        <w:numPr>
          <w:ilvl w:val="0"/>
          <w:numId w:val="101"/>
        </w:numPr>
        <w:spacing w:after="200" w:line="276" w:lineRule="auto"/>
        <w:jc w:val="both"/>
        <w:rPr>
          <w:rFonts w:eastAsia="Calibri"/>
          <w:sz w:val="28"/>
          <w:szCs w:val="28"/>
          <w:lang w:eastAsia="en-US"/>
        </w:rPr>
      </w:pPr>
      <w:r w:rsidRPr="00C5189F">
        <w:rPr>
          <w:rFonts w:eastAsia="Calibri"/>
          <w:sz w:val="28"/>
          <w:szCs w:val="28"/>
          <w:lang w:eastAsia="en-US"/>
        </w:rPr>
        <w:t>география</w:t>
      </w:r>
    </w:p>
    <w:p w:rsidR="00F57D50" w:rsidRPr="00C5189F" w:rsidRDefault="00F57D50" w:rsidP="00436662">
      <w:pPr>
        <w:numPr>
          <w:ilvl w:val="0"/>
          <w:numId w:val="101"/>
        </w:numPr>
        <w:spacing w:after="200" w:line="276" w:lineRule="auto"/>
        <w:jc w:val="both"/>
        <w:rPr>
          <w:rFonts w:eastAsia="Calibri"/>
          <w:sz w:val="28"/>
          <w:szCs w:val="28"/>
          <w:lang w:eastAsia="en-US"/>
        </w:rPr>
      </w:pPr>
      <w:r w:rsidRPr="00C5189F">
        <w:rPr>
          <w:rFonts w:eastAsia="Calibri"/>
          <w:sz w:val="28"/>
          <w:szCs w:val="28"/>
          <w:lang w:eastAsia="en-US"/>
        </w:rPr>
        <w:t>затмение</w:t>
      </w:r>
    </w:p>
    <w:p w:rsidR="00F57D50" w:rsidRPr="00C5189F" w:rsidRDefault="00F57D50" w:rsidP="00436662">
      <w:pPr>
        <w:numPr>
          <w:ilvl w:val="0"/>
          <w:numId w:val="101"/>
        </w:numPr>
        <w:spacing w:after="200" w:line="276" w:lineRule="auto"/>
        <w:jc w:val="both"/>
        <w:rPr>
          <w:rFonts w:eastAsia="Calibri"/>
          <w:sz w:val="28"/>
          <w:szCs w:val="28"/>
          <w:lang w:eastAsia="en-US"/>
        </w:rPr>
      </w:pPr>
      <w:r w:rsidRPr="00C5189F">
        <w:rPr>
          <w:rFonts w:eastAsia="Calibri"/>
          <w:sz w:val="28"/>
          <w:szCs w:val="28"/>
          <w:lang w:eastAsia="en-US"/>
        </w:rPr>
        <w:t>лучшие</w:t>
      </w:r>
    </w:p>
    <w:p w:rsidR="00F57D50" w:rsidRPr="00C5189F" w:rsidRDefault="00F57D50" w:rsidP="00436662">
      <w:pPr>
        <w:numPr>
          <w:ilvl w:val="0"/>
          <w:numId w:val="101"/>
        </w:numPr>
        <w:spacing w:after="200" w:line="276" w:lineRule="auto"/>
        <w:jc w:val="both"/>
        <w:rPr>
          <w:rFonts w:eastAsia="Calibri"/>
          <w:sz w:val="28"/>
          <w:szCs w:val="28"/>
          <w:lang w:eastAsia="en-US"/>
        </w:rPr>
      </w:pPr>
      <w:r w:rsidRPr="00C5189F">
        <w:rPr>
          <w:rFonts w:eastAsia="Calibri"/>
          <w:sz w:val="28"/>
          <w:szCs w:val="28"/>
          <w:lang w:eastAsia="en-US"/>
        </w:rPr>
        <w:t>азалия</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 Какое слово образовано способом сложения?</w:t>
      </w:r>
    </w:p>
    <w:p w:rsidR="00F57D50" w:rsidRPr="00C5189F" w:rsidRDefault="00F57D50" w:rsidP="00436662">
      <w:pPr>
        <w:numPr>
          <w:ilvl w:val="0"/>
          <w:numId w:val="102"/>
        </w:numPr>
        <w:spacing w:after="200" w:line="276" w:lineRule="auto"/>
        <w:jc w:val="both"/>
        <w:rPr>
          <w:rFonts w:eastAsia="Calibri"/>
          <w:sz w:val="28"/>
          <w:szCs w:val="28"/>
          <w:lang w:eastAsia="en-US"/>
        </w:rPr>
      </w:pPr>
      <w:r w:rsidRPr="00C5189F">
        <w:rPr>
          <w:rFonts w:eastAsia="Calibri"/>
          <w:sz w:val="28"/>
          <w:szCs w:val="28"/>
          <w:lang w:eastAsia="en-US"/>
        </w:rPr>
        <w:t>примерка</w:t>
      </w:r>
    </w:p>
    <w:p w:rsidR="00F57D50" w:rsidRPr="00C5189F" w:rsidRDefault="00F57D50" w:rsidP="00436662">
      <w:pPr>
        <w:numPr>
          <w:ilvl w:val="0"/>
          <w:numId w:val="102"/>
        </w:numPr>
        <w:spacing w:after="200" w:line="276" w:lineRule="auto"/>
        <w:jc w:val="both"/>
        <w:rPr>
          <w:rFonts w:eastAsia="Calibri"/>
          <w:sz w:val="28"/>
          <w:szCs w:val="28"/>
          <w:lang w:eastAsia="en-US"/>
        </w:rPr>
      </w:pPr>
      <w:r w:rsidRPr="00C5189F">
        <w:rPr>
          <w:rFonts w:eastAsia="Calibri"/>
          <w:sz w:val="28"/>
          <w:szCs w:val="28"/>
          <w:lang w:eastAsia="en-US"/>
        </w:rPr>
        <w:t>переставить</w:t>
      </w:r>
    </w:p>
    <w:p w:rsidR="00F57D50" w:rsidRPr="00C5189F" w:rsidRDefault="00F57D50" w:rsidP="00436662">
      <w:pPr>
        <w:numPr>
          <w:ilvl w:val="0"/>
          <w:numId w:val="102"/>
        </w:numPr>
        <w:spacing w:after="200" w:line="276" w:lineRule="auto"/>
        <w:jc w:val="both"/>
        <w:rPr>
          <w:rFonts w:eastAsia="Calibri"/>
          <w:sz w:val="28"/>
          <w:szCs w:val="28"/>
          <w:lang w:eastAsia="en-US"/>
        </w:rPr>
      </w:pPr>
      <w:r w:rsidRPr="00C5189F">
        <w:rPr>
          <w:rFonts w:eastAsia="Calibri"/>
          <w:sz w:val="28"/>
          <w:szCs w:val="28"/>
          <w:lang w:eastAsia="en-US"/>
        </w:rPr>
        <w:t>разносолы</w:t>
      </w:r>
    </w:p>
    <w:p w:rsidR="00F57D50" w:rsidRPr="00C5189F" w:rsidRDefault="00F57D50" w:rsidP="00436662">
      <w:pPr>
        <w:numPr>
          <w:ilvl w:val="0"/>
          <w:numId w:val="102"/>
        </w:numPr>
        <w:spacing w:after="200" w:line="276" w:lineRule="auto"/>
        <w:jc w:val="both"/>
        <w:rPr>
          <w:rFonts w:eastAsia="Calibri"/>
          <w:sz w:val="28"/>
          <w:szCs w:val="28"/>
          <w:lang w:eastAsia="en-US"/>
        </w:rPr>
      </w:pPr>
      <w:r w:rsidRPr="00C5189F">
        <w:rPr>
          <w:rFonts w:eastAsia="Calibri"/>
          <w:sz w:val="28"/>
          <w:szCs w:val="28"/>
          <w:lang w:eastAsia="en-US"/>
        </w:rPr>
        <w:t>ответ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А3.  Какое слово соответствует данному значению?</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Проявляющий человеколюбие</w:t>
      </w:r>
    </w:p>
    <w:p w:rsidR="00F57D50" w:rsidRPr="00C5189F" w:rsidRDefault="00F57D50" w:rsidP="00436662">
      <w:pPr>
        <w:numPr>
          <w:ilvl w:val="0"/>
          <w:numId w:val="103"/>
        </w:numPr>
        <w:spacing w:after="200" w:line="276" w:lineRule="auto"/>
        <w:jc w:val="both"/>
        <w:rPr>
          <w:rFonts w:eastAsia="Calibri"/>
          <w:sz w:val="28"/>
          <w:szCs w:val="28"/>
          <w:lang w:eastAsia="en-US"/>
        </w:rPr>
      </w:pPr>
      <w:r w:rsidRPr="00C5189F">
        <w:rPr>
          <w:rFonts w:eastAsia="Calibri"/>
          <w:sz w:val="28"/>
          <w:szCs w:val="28"/>
          <w:lang w:eastAsia="en-US"/>
        </w:rPr>
        <w:t>милый</w:t>
      </w:r>
    </w:p>
    <w:p w:rsidR="00F57D50" w:rsidRPr="00C5189F" w:rsidRDefault="00F57D50" w:rsidP="00436662">
      <w:pPr>
        <w:numPr>
          <w:ilvl w:val="0"/>
          <w:numId w:val="103"/>
        </w:numPr>
        <w:spacing w:after="200" w:line="276" w:lineRule="auto"/>
        <w:jc w:val="both"/>
        <w:rPr>
          <w:rFonts w:eastAsia="Calibri"/>
          <w:sz w:val="28"/>
          <w:szCs w:val="28"/>
          <w:lang w:eastAsia="en-US"/>
        </w:rPr>
      </w:pPr>
      <w:r w:rsidRPr="00C5189F">
        <w:rPr>
          <w:rFonts w:eastAsia="Calibri"/>
          <w:sz w:val="28"/>
          <w:szCs w:val="28"/>
          <w:lang w:eastAsia="en-US"/>
        </w:rPr>
        <w:t>милосердный</w:t>
      </w:r>
    </w:p>
    <w:p w:rsidR="00F57D50" w:rsidRPr="00C5189F" w:rsidRDefault="00F57D50" w:rsidP="00436662">
      <w:pPr>
        <w:numPr>
          <w:ilvl w:val="0"/>
          <w:numId w:val="103"/>
        </w:numPr>
        <w:spacing w:after="200" w:line="276" w:lineRule="auto"/>
        <w:jc w:val="both"/>
        <w:rPr>
          <w:rFonts w:eastAsia="Calibri"/>
          <w:sz w:val="28"/>
          <w:szCs w:val="28"/>
          <w:lang w:eastAsia="en-US"/>
        </w:rPr>
      </w:pPr>
      <w:r w:rsidRPr="00C5189F">
        <w:rPr>
          <w:rFonts w:eastAsia="Calibri"/>
          <w:sz w:val="28"/>
          <w:szCs w:val="28"/>
          <w:lang w:eastAsia="en-US"/>
        </w:rPr>
        <w:t>милостивый</w:t>
      </w:r>
    </w:p>
    <w:p w:rsidR="00F57D50" w:rsidRPr="00C5189F" w:rsidRDefault="00F57D50" w:rsidP="00436662">
      <w:pPr>
        <w:numPr>
          <w:ilvl w:val="0"/>
          <w:numId w:val="103"/>
        </w:numPr>
        <w:spacing w:after="200" w:line="276" w:lineRule="auto"/>
        <w:jc w:val="both"/>
        <w:rPr>
          <w:rFonts w:eastAsia="Calibri"/>
          <w:sz w:val="28"/>
          <w:szCs w:val="28"/>
          <w:lang w:eastAsia="en-US"/>
        </w:rPr>
      </w:pPr>
      <w:r w:rsidRPr="00C5189F">
        <w:rPr>
          <w:rFonts w:eastAsia="Calibri"/>
          <w:sz w:val="28"/>
          <w:szCs w:val="28"/>
          <w:lang w:eastAsia="en-US"/>
        </w:rPr>
        <w:t>миловидный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А4. Укажите пример с ошибкой в образовании формы слова.</w:t>
      </w:r>
    </w:p>
    <w:p w:rsidR="00F57D50" w:rsidRPr="00C5189F" w:rsidRDefault="00F57D50" w:rsidP="00436662">
      <w:pPr>
        <w:numPr>
          <w:ilvl w:val="0"/>
          <w:numId w:val="127"/>
        </w:numPr>
        <w:spacing w:after="200" w:line="276" w:lineRule="auto"/>
        <w:jc w:val="both"/>
        <w:rPr>
          <w:rFonts w:eastAsia="Calibri"/>
          <w:sz w:val="28"/>
          <w:szCs w:val="28"/>
          <w:lang w:eastAsia="en-US"/>
        </w:rPr>
      </w:pPr>
      <w:r w:rsidRPr="00C5189F">
        <w:rPr>
          <w:rFonts w:eastAsia="Calibri"/>
          <w:sz w:val="28"/>
          <w:szCs w:val="28"/>
          <w:lang w:eastAsia="en-US"/>
        </w:rPr>
        <w:t>Мокла под дождём</w:t>
      </w:r>
    </w:p>
    <w:p w:rsidR="00F57D50" w:rsidRPr="00C5189F" w:rsidRDefault="00F57D50" w:rsidP="00436662">
      <w:pPr>
        <w:numPr>
          <w:ilvl w:val="0"/>
          <w:numId w:val="127"/>
        </w:numPr>
        <w:spacing w:after="200" w:line="276" w:lineRule="auto"/>
        <w:jc w:val="both"/>
        <w:rPr>
          <w:rFonts w:eastAsia="Calibri"/>
          <w:sz w:val="28"/>
          <w:szCs w:val="28"/>
          <w:lang w:eastAsia="en-US"/>
        </w:rPr>
      </w:pPr>
      <w:r w:rsidRPr="00C5189F">
        <w:rPr>
          <w:rFonts w:eastAsia="Calibri"/>
          <w:sz w:val="28"/>
          <w:szCs w:val="28"/>
          <w:lang w:eastAsia="en-US"/>
        </w:rPr>
        <w:t>Косвенных падежов</w:t>
      </w:r>
    </w:p>
    <w:p w:rsidR="00F57D50" w:rsidRPr="00C5189F" w:rsidRDefault="00F57D50" w:rsidP="00436662">
      <w:pPr>
        <w:numPr>
          <w:ilvl w:val="0"/>
          <w:numId w:val="127"/>
        </w:numPr>
        <w:spacing w:after="200" w:line="276" w:lineRule="auto"/>
        <w:jc w:val="both"/>
        <w:rPr>
          <w:rFonts w:eastAsia="Calibri"/>
          <w:sz w:val="28"/>
          <w:szCs w:val="28"/>
          <w:lang w:eastAsia="en-US"/>
        </w:rPr>
      </w:pPr>
      <w:r w:rsidRPr="00C5189F">
        <w:rPr>
          <w:rFonts w:eastAsia="Calibri"/>
          <w:sz w:val="28"/>
          <w:szCs w:val="28"/>
          <w:lang w:eastAsia="en-US"/>
        </w:rPr>
        <w:t>Чудеснейшим образом</w:t>
      </w:r>
    </w:p>
    <w:p w:rsidR="00F57D50" w:rsidRPr="00C5189F" w:rsidRDefault="00F57D50" w:rsidP="00436662">
      <w:pPr>
        <w:numPr>
          <w:ilvl w:val="0"/>
          <w:numId w:val="127"/>
        </w:numPr>
        <w:spacing w:after="200" w:line="276" w:lineRule="auto"/>
        <w:jc w:val="both"/>
        <w:rPr>
          <w:rFonts w:eastAsia="Calibri"/>
          <w:sz w:val="28"/>
          <w:szCs w:val="28"/>
          <w:lang w:eastAsia="en-US"/>
        </w:rPr>
      </w:pPr>
      <w:r w:rsidRPr="00C5189F">
        <w:rPr>
          <w:rFonts w:eastAsia="Calibri"/>
          <w:sz w:val="28"/>
          <w:szCs w:val="28"/>
          <w:lang w:eastAsia="en-US"/>
        </w:rPr>
        <w:t>Здоровые дёсны</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А5. Укажите словосочетание со связью УПРАВЛЕНИЕ. </w:t>
      </w:r>
    </w:p>
    <w:p w:rsidR="00F57D50" w:rsidRPr="00C5189F" w:rsidRDefault="00F57D50" w:rsidP="00436662">
      <w:pPr>
        <w:numPr>
          <w:ilvl w:val="0"/>
          <w:numId w:val="128"/>
        </w:numPr>
        <w:spacing w:after="200" w:line="276" w:lineRule="auto"/>
        <w:jc w:val="both"/>
        <w:rPr>
          <w:rFonts w:eastAsia="Calibri"/>
          <w:sz w:val="28"/>
          <w:szCs w:val="28"/>
          <w:lang w:eastAsia="en-US"/>
        </w:rPr>
      </w:pPr>
      <w:r w:rsidRPr="00C5189F">
        <w:rPr>
          <w:rFonts w:eastAsia="Calibri"/>
          <w:sz w:val="28"/>
          <w:szCs w:val="28"/>
          <w:lang w:eastAsia="en-US"/>
        </w:rPr>
        <w:t>Настойчивое требование</w:t>
      </w:r>
    </w:p>
    <w:p w:rsidR="00F57D50" w:rsidRPr="00C5189F" w:rsidRDefault="00F57D50" w:rsidP="00436662">
      <w:pPr>
        <w:numPr>
          <w:ilvl w:val="0"/>
          <w:numId w:val="128"/>
        </w:numPr>
        <w:spacing w:after="200" w:line="276" w:lineRule="auto"/>
        <w:jc w:val="both"/>
        <w:rPr>
          <w:rFonts w:eastAsia="Calibri"/>
          <w:sz w:val="28"/>
          <w:szCs w:val="28"/>
          <w:lang w:eastAsia="en-US"/>
        </w:rPr>
      </w:pPr>
      <w:r w:rsidRPr="00C5189F">
        <w:rPr>
          <w:rFonts w:eastAsia="Calibri"/>
          <w:sz w:val="28"/>
          <w:szCs w:val="28"/>
          <w:lang w:eastAsia="en-US"/>
        </w:rPr>
        <w:t>Плохая погода</w:t>
      </w:r>
    </w:p>
    <w:p w:rsidR="00F57D50" w:rsidRPr="00C5189F" w:rsidRDefault="00F57D50" w:rsidP="00436662">
      <w:pPr>
        <w:numPr>
          <w:ilvl w:val="0"/>
          <w:numId w:val="128"/>
        </w:numPr>
        <w:spacing w:after="200" w:line="276" w:lineRule="auto"/>
        <w:jc w:val="both"/>
        <w:rPr>
          <w:rFonts w:eastAsia="Calibri"/>
          <w:sz w:val="28"/>
          <w:szCs w:val="28"/>
          <w:lang w:eastAsia="en-US"/>
        </w:rPr>
      </w:pPr>
      <w:r w:rsidRPr="00C5189F">
        <w:rPr>
          <w:rFonts w:eastAsia="Calibri"/>
          <w:sz w:val="28"/>
          <w:szCs w:val="28"/>
          <w:lang w:eastAsia="en-US"/>
        </w:rPr>
        <w:t>Увидел море</w:t>
      </w:r>
    </w:p>
    <w:p w:rsidR="00F57D50" w:rsidRPr="00C5189F" w:rsidRDefault="00F57D50" w:rsidP="00436662">
      <w:pPr>
        <w:numPr>
          <w:ilvl w:val="0"/>
          <w:numId w:val="128"/>
        </w:numPr>
        <w:spacing w:after="200" w:line="276" w:lineRule="auto"/>
        <w:jc w:val="both"/>
        <w:rPr>
          <w:rFonts w:eastAsia="Calibri"/>
          <w:sz w:val="28"/>
          <w:szCs w:val="28"/>
          <w:lang w:eastAsia="en-US"/>
        </w:rPr>
      </w:pPr>
      <w:r w:rsidRPr="00C5189F">
        <w:rPr>
          <w:rFonts w:eastAsia="Calibri"/>
          <w:sz w:val="28"/>
          <w:szCs w:val="28"/>
          <w:lang w:eastAsia="en-US"/>
        </w:rPr>
        <w:t>Почти серьёзно</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А6. Какое предложение является односоставным?</w:t>
      </w:r>
    </w:p>
    <w:p w:rsidR="00F57D50" w:rsidRPr="00C5189F" w:rsidRDefault="00F57D50" w:rsidP="00436662">
      <w:pPr>
        <w:numPr>
          <w:ilvl w:val="0"/>
          <w:numId w:val="129"/>
        </w:numPr>
        <w:spacing w:after="200" w:line="276" w:lineRule="auto"/>
        <w:jc w:val="both"/>
        <w:rPr>
          <w:rFonts w:eastAsia="Calibri"/>
          <w:sz w:val="28"/>
          <w:szCs w:val="28"/>
          <w:lang w:eastAsia="en-US"/>
        </w:rPr>
      </w:pPr>
      <w:r w:rsidRPr="00C5189F">
        <w:rPr>
          <w:rFonts w:eastAsia="Calibri"/>
          <w:sz w:val="28"/>
          <w:szCs w:val="28"/>
          <w:lang w:eastAsia="en-US"/>
        </w:rPr>
        <w:t>Вот уже и проходит день.</w:t>
      </w:r>
    </w:p>
    <w:p w:rsidR="00F57D50" w:rsidRPr="00C5189F" w:rsidRDefault="00F57D50" w:rsidP="00436662">
      <w:pPr>
        <w:numPr>
          <w:ilvl w:val="0"/>
          <w:numId w:val="129"/>
        </w:numPr>
        <w:spacing w:after="200" w:line="276" w:lineRule="auto"/>
        <w:jc w:val="both"/>
        <w:rPr>
          <w:rFonts w:eastAsia="Calibri"/>
          <w:sz w:val="28"/>
          <w:szCs w:val="28"/>
          <w:lang w:eastAsia="en-US"/>
        </w:rPr>
      </w:pPr>
      <w:r w:rsidRPr="00C5189F">
        <w:rPr>
          <w:rFonts w:eastAsia="Calibri"/>
          <w:sz w:val="28"/>
          <w:szCs w:val="28"/>
          <w:lang w:eastAsia="en-US"/>
        </w:rPr>
        <w:t>Двое пошли под гору.</w:t>
      </w:r>
    </w:p>
    <w:p w:rsidR="00F57D50" w:rsidRPr="00C5189F" w:rsidRDefault="00F57D50" w:rsidP="00436662">
      <w:pPr>
        <w:numPr>
          <w:ilvl w:val="0"/>
          <w:numId w:val="129"/>
        </w:numPr>
        <w:spacing w:after="200" w:line="276" w:lineRule="auto"/>
        <w:jc w:val="both"/>
        <w:rPr>
          <w:rFonts w:eastAsia="Calibri"/>
          <w:sz w:val="28"/>
          <w:szCs w:val="28"/>
          <w:lang w:eastAsia="en-US"/>
        </w:rPr>
      </w:pPr>
      <w:r w:rsidRPr="00C5189F">
        <w:rPr>
          <w:rFonts w:eastAsia="Calibri"/>
          <w:sz w:val="28"/>
          <w:szCs w:val="28"/>
          <w:lang w:eastAsia="en-US"/>
        </w:rPr>
        <w:t>Спорить с ним невозможно.</w:t>
      </w:r>
    </w:p>
    <w:p w:rsidR="00F57D50" w:rsidRPr="00C5189F" w:rsidRDefault="00F57D50" w:rsidP="00436662">
      <w:pPr>
        <w:numPr>
          <w:ilvl w:val="0"/>
          <w:numId w:val="129"/>
        </w:numPr>
        <w:spacing w:after="200" w:line="276" w:lineRule="auto"/>
        <w:jc w:val="both"/>
        <w:rPr>
          <w:rFonts w:eastAsia="Calibri"/>
          <w:sz w:val="28"/>
          <w:szCs w:val="28"/>
          <w:lang w:eastAsia="en-US"/>
        </w:rPr>
      </w:pPr>
      <w:r w:rsidRPr="00C5189F">
        <w:rPr>
          <w:rFonts w:eastAsia="Calibri"/>
          <w:sz w:val="28"/>
          <w:szCs w:val="28"/>
          <w:lang w:eastAsia="en-US"/>
        </w:rPr>
        <w:t xml:space="preserve">Азовское море очень обмелело.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А7. Укажите грамматически правильное продолжение предложения.</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ab/>
        <w:t xml:space="preserve">Отогнав акул далеко в море, </w:t>
      </w:r>
    </w:p>
    <w:p w:rsidR="00F57D50" w:rsidRPr="00C5189F" w:rsidRDefault="00F57D50" w:rsidP="00436662">
      <w:pPr>
        <w:numPr>
          <w:ilvl w:val="0"/>
          <w:numId w:val="130"/>
        </w:numPr>
        <w:spacing w:after="200" w:line="276" w:lineRule="auto"/>
        <w:jc w:val="both"/>
        <w:rPr>
          <w:rFonts w:eastAsia="Calibri"/>
          <w:sz w:val="28"/>
          <w:szCs w:val="28"/>
          <w:lang w:eastAsia="en-US"/>
        </w:rPr>
      </w:pPr>
      <w:r w:rsidRPr="00C5189F">
        <w:rPr>
          <w:rFonts w:eastAsia="Calibri"/>
          <w:sz w:val="28"/>
          <w:szCs w:val="28"/>
          <w:lang w:eastAsia="en-US"/>
        </w:rPr>
        <w:t>спасателей уже ничто не волновало.</w:t>
      </w:r>
    </w:p>
    <w:p w:rsidR="00F57D50" w:rsidRPr="00C5189F" w:rsidRDefault="00F57D50" w:rsidP="00436662">
      <w:pPr>
        <w:numPr>
          <w:ilvl w:val="0"/>
          <w:numId w:val="130"/>
        </w:numPr>
        <w:spacing w:after="200" w:line="276" w:lineRule="auto"/>
        <w:jc w:val="both"/>
        <w:rPr>
          <w:rFonts w:eastAsia="Calibri"/>
          <w:sz w:val="28"/>
          <w:szCs w:val="28"/>
          <w:lang w:eastAsia="en-US"/>
        </w:rPr>
      </w:pPr>
      <w:r w:rsidRPr="00C5189F">
        <w:rPr>
          <w:rFonts w:eastAsia="Calibri"/>
          <w:sz w:val="28"/>
          <w:szCs w:val="28"/>
          <w:lang w:eastAsia="en-US"/>
        </w:rPr>
        <w:t xml:space="preserve">дельфины вместе с людьми встретили спасательное судно. </w:t>
      </w:r>
    </w:p>
    <w:p w:rsidR="00F57D50" w:rsidRPr="00C5189F" w:rsidRDefault="00F57D50" w:rsidP="00436662">
      <w:pPr>
        <w:numPr>
          <w:ilvl w:val="0"/>
          <w:numId w:val="130"/>
        </w:numPr>
        <w:spacing w:after="200" w:line="276" w:lineRule="auto"/>
        <w:jc w:val="both"/>
        <w:rPr>
          <w:rFonts w:eastAsia="Calibri"/>
          <w:sz w:val="28"/>
          <w:szCs w:val="28"/>
          <w:lang w:eastAsia="en-US"/>
        </w:rPr>
      </w:pPr>
      <w:r w:rsidRPr="00C5189F">
        <w:rPr>
          <w:rFonts w:eastAsia="Calibri"/>
          <w:sz w:val="28"/>
          <w:szCs w:val="28"/>
          <w:lang w:eastAsia="en-US"/>
        </w:rPr>
        <w:t>на рыбацких суднах воцарилось спокойствие.</w:t>
      </w:r>
    </w:p>
    <w:p w:rsidR="00F57D50" w:rsidRPr="00C5189F" w:rsidRDefault="00F57D50" w:rsidP="00436662">
      <w:pPr>
        <w:numPr>
          <w:ilvl w:val="0"/>
          <w:numId w:val="130"/>
        </w:numPr>
        <w:spacing w:after="200" w:line="276" w:lineRule="auto"/>
        <w:jc w:val="both"/>
        <w:rPr>
          <w:rFonts w:eastAsia="Calibri"/>
          <w:sz w:val="28"/>
          <w:szCs w:val="28"/>
          <w:lang w:eastAsia="en-US"/>
        </w:rPr>
      </w:pPr>
      <w:r w:rsidRPr="00C5189F">
        <w:rPr>
          <w:rFonts w:eastAsia="Calibri"/>
          <w:sz w:val="28"/>
          <w:szCs w:val="28"/>
          <w:lang w:eastAsia="en-US"/>
        </w:rPr>
        <w:t xml:space="preserve">жителей посёлка ожидала другая напасть.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А8. Укажите предложение с грамматической (синтаксической) ошибкой.</w:t>
      </w:r>
    </w:p>
    <w:p w:rsidR="00F57D50" w:rsidRPr="00C5189F" w:rsidRDefault="00F57D50" w:rsidP="00436662">
      <w:pPr>
        <w:numPr>
          <w:ilvl w:val="0"/>
          <w:numId w:val="131"/>
        </w:numPr>
        <w:spacing w:after="200" w:line="276" w:lineRule="auto"/>
        <w:jc w:val="both"/>
        <w:rPr>
          <w:rFonts w:eastAsia="Calibri"/>
          <w:sz w:val="28"/>
          <w:szCs w:val="28"/>
          <w:lang w:eastAsia="en-US"/>
        </w:rPr>
      </w:pPr>
      <w:r w:rsidRPr="00C5189F">
        <w:rPr>
          <w:rFonts w:eastAsia="Calibri"/>
          <w:sz w:val="28"/>
          <w:szCs w:val="28"/>
          <w:lang w:eastAsia="en-US"/>
        </w:rPr>
        <w:lastRenderedPageBreak/>
        <w:t xml:space="preserve">На предсказания метеорологов ориентируются как городская хозяйственная, так и медицинская службы. </w:t>
      </w:r>
    </w:p>
    <w:p w:rsidR="00F57D50" w:rsidRPr="00C5189F" w:rsidRDefault="00F57D50" w:rsidP="00436662">
      <w:pPr>
        <w:numPr>
          <w:ilvl w:val="0"/>
          <w:numId w:val="131"/>
        </w:numPr>
        <w:spacing w:after="200" w:line="276" w:lineRule="auto"/>
        <w:jc w:val="both"/>
        <w:rPr>
          <w:rFonts w:eastAsia="Calibri"/>
          <w:sz w:val="28"/>
          <w:szCs w:val="28"/>
          <w:lang w:eastAsia="en-US"/>
        </w:rPr>
      </w:pPr>
      <w:r w:rsidRPr="00C5189F">
        <w:rPr>
          <w:rFonts w:eastAsia="Calibri"/>
          <w:sz w:val="28"/>
          <w:szCs w:val="28"/>
          <w:lang w:eastAsia="en-US"/>
        </w:rPr>
        <w:t>Большинство книг, рассказывающих о жизни рептилий, издано в нашей стране.</w:t>
      </w:r>
    </w:p>
    <w:p w:rsidR="00F57D50" w:rsidRPr="00C5189F" w:rsidRDefault="00F57D50" w:rsidP="00436662">
      <w:pPr>
        <w:numPr>
          <w:ilvl w:val="0"/>
          <w:numId w:val="131"/>
        </w:numPr>
        <w:spacing w:after="200" w:line="276" w:lineRule="auto"/>
        <w:jc w:val="both"/>
        <w:rPr>
          <w:rFonts w:eastAsia="Calibri"/>
          <w:sz w:val="28"/>
          <w:szCs w:val="28"/>
          <w:lang w:eastAsia="en-US"/>
        </w:rPr>
      </w:pPr>
      <w:r w:rsidRPr="00C5189F">
        <w:rPr>
          <w:rFonts w:eastAsia="Calibri"/>
          <w:sz w:val="28"/>
          <w:szCs w:val="28"/>
          <w:lang w:eastAsia="en-US"/>
        </w:rPr>
        <w:t>Проблемы экологии и бизнеса были в центре внимания ведущего телепередачи «Деловой Москвы».</w:t>
      </w:r>
    </w:p>
    <w:p w:rsidR="00F57D50" w:rsidRPr="00C5189F" w:rsidRDefault="00F57D50" w:rsidP="00436662">
      <w:pPr>
        <w:numPr>
          <w:ilvl w:val="0"/>
          <w:numId w:val="131"/>
        </w:numPr>
        <w:spacing w:after="200" w:line="276" w:lineRule="auto"/>
        <w:jc w:val="both"/>
        <w:rPr>
          <w:rFonts w:eastAsia="Calibri"/>
          <w:sz w:val="28"/>
          <w:szCs w:val="28"/>
          <w:lang w:eastAsia="en-US"/>
        </w:rPr>
      </w:pPr>
      <w:r w:rsidRPr="00C5189F">
        <w:rPr>
          <w:rFonts w:eastAsia="Calibri"/>
          <w:sz w:val="28"/>
          <w:szCs w:val="28"/>
          <w:lang w:eastAsia="en-US"/>
        </w:rPr>
        <w:t xml:space="preserve">Те, кто не изучает иностранный язык, лишены возможности читать в подлиннике шедевры мировой литературы.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А9. В каком предложении придаточную часть сложноподчиненного предложения </w:t>
      </w:r>
      <w:r w:rsidRPr="00C5189F">
        <w:rPr>
          <w:rFonts w:eastAsia="Calibri"/>
          <w:b/>
          <w:bCs/>
          <w:sz w:val="28"/>
          <w:szCs w:val="28"/>
          <w:u w:val="single"/>
          <w:lang w:eastAsia="en-US"/>
        </w:rPr>
        <w:t>нельзя</w:t>
      </w:r>
      <w:r w:rsidRPr="00C5189F">
        <w:rPr>
          <w:rFonts w:eastAsia="Calibri"/>
          <w:b/>
          <w:bCs/>
          <w:sz w:val="28"/>
          <w:szCs w:val="28"/>
          <w:lang w:eastAsia="en-US"/>
        </w:rPr>
        <w:t xml:space="preserve"> заменить обособленным определением, выраженным причастным оборотом?</w:t>
      </w:r>
    </w:p>
    <w:p w:rsidR="00F57D50" w:rsidRPr="00C5189F" w:rsidRDefault="00F57D50" w:rsidP="00436662">
      <w:pPr>
        <w:numPr>
          <w:ilvl w:val="0"/>
          <w:numId w:val="132"/>
        </w:numPr>
        <w:spacing w:after="200" w:line="276" w:lineRule="auto"/>
        <w:jc w:val="both"/>
        <w:rPr>
          <w:rFonts w:eastAsia="Calibri"/>
          <w:sz w:val="28"/>
          <w:szCs w:val="28"/>
          <w:lang w:eastAsia="en-US"/>
        </w:rPr>
      </w:pPr>
      <w:r w:rsidRPr="00C5189F">
        <w:rPr>
          <w:rFonts w:eastAsia="Calibri"/>
          <w:sz w:val="28"/>
          <w:szCs w:val="28"/>
          <w:lang w:eastAsia="en-US"/>
        </w:rPr>
        <w:t>Усадьба стоит у самой кромки холма, который покрыт живописной вековой дубравой.</w:t>
      </w:r>
    </w:p>
    <w:p w:rsidR="00F57D50" w:rsidRPr="00C5189F" w:rsidRDefault="00F57D50" w:rsidP="00436662">
      <w:pPr>
        <w:numPr>
          <w:ilvl w:val="0"/>
          <w:numId w:val="132"/>
        </w:numPr>
        <w:spacing w:after="200" w:line="276" w:lineRule="auto"/>
        <w:jc w:val="both"/>
        <w:rPr>
          <w:rFonts w:eastAsia="Calibri"/>
          <w:sz w:val="28"/>
          <w:szCs w:val="28"/>
          <w:lang w:eastAsia="en-US"/>
        </w:rPr>
      </w:pPr>
      <w:r w:rsidRPr="00C5189F">
        <w:rPr>
          <w:rFonts w:eastAsia="Calibri"/>
          <w:sz w:val="28"/>
          <w:szCs w:val="28"/>
          <w:lang w:eastAsia="en-US"/>
        </w:rPr>
        <w:t xml:space="preserve">Это село возникло в более поздний период рядом с остатками древнего города, название которого оно закрепило за собой. </w:t>
      </w:r>
    </w:p>
    <w:p w:rsidR="00F57D50" w:rsidRPr="00C5189F" w:rsidRDefault="00F57D50" w:rsidP="00436662">
      <w:pPr>
        <w:numPr>
          <w:ilvl w:val="0"/>
          <w:numId w:val="132"/>
        </w:numPr>
        <w:spacing w:after="200" w:line="276" w:lineRule="auto"/>
        <w:jc w:val="both"/>
        <w:rPr>
          <w:rFonts w:eastAsia="Calibri"/>
          <w:sz w:val="28"/>
          <w:szCs w:val="28"/>
          <w:lang w:eastAsia="en-US"/>
        </w:rPr>
      </w:pPr>
      <w:r w:rsidRPr="00C5189F">
        <w:rPr>
          <w:rFonts w:eastAsia="Calibri"/>
          <w:sz w:val="28"/>
          <w:szCs w:val="28"/>
          <w:lang w:eastAsia="en-US"/>
        </w:rPr>
        <w:t xml:space="preserve">В конце </w:t>
      </w:r>
      <w:r w:rsidRPr="00C5189F">
        <w:rPr>
          <w:rFonts w:eastAsia="Calibri"/>
          <w:sz w:val="28"/>
          <w:szCs w:val="28"/>
          <w:lang w:val="en-US" w:eastAsia="en-US"/>
        </w:rPr>
        <w:t>XIX</w:t>
      </w:r>
      <w:r w:rsidRPr="00C5189F">
        <w:rPr>
          <w:rFonts w:eastAsia="Calibri"/>
          <w:sz w:val="28"/>
          <w:szCs w:val="28"/>
          <w:lang w:eastAsia="en-US"/>
        </w:rPr>
        <w:t xml:space="preserve"> века имение приобрёл курский купец первой гильдии Георгий Александрович Новосильцев, который был последним владельцем Лебяжьего.</w:t>
      </w:r>
    </w:p>
    <w:p w:rsidR="00F57D50" w:rsidRPr="00C5189F" w:rsidRDefault="00F57D50" w:rsidP="00436662">
      <w:pPr>
        <w:numPr>
          <w:ilvl w:val="0"/>
          <w:numId w:val="132"/>
        </w:numPr>
        <w:spacing w:after="200" w:line="276" w:lineRule="auto"/>
        <w:jc w:val="both"/>
        <w:rPr>
          <w:rFonts w:eastAsia="Calibri"/>
          <w:sz w:val="28"/>
          <w:szCs w:val="28"/>
          <w:lang w:eastAsia="en-US"/>
        </w:rPr>
      </w:pPr>
      <w:r w:rsidRPr="00C5189F">
        <w:rPr>
          <w:rFonts w:eastAsia="Calibri"/>
          <w:sz w:val="28"/>
          <w:szCs w:val="28"/>
          <w:lang w:eastAsia="en-US"/>
        </w:rPr>
        <w:t xml:space="preserve">Учебно-игрушечная мастерская в Сергиевом Посаде, которую организовало Московское земство в 1891 году, во многом обязана своим существованием С.Т. Морозову.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А10.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Через пару часов (1) когда стало уже совсем жарко (2) и толчея в порту замерла (3) мальчики выбрались за городскую черту (4) и поднялись на холм (5) с которого видна гавань.</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2, 3, 4, 5</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2, 5</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2,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1, 3, 5</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К заданиям А11, А12, А13, А14, А15</w:t>
            </w:r>
          </w:p>
        </w:tc>
      </w:tr>
    </w:tbl>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436662">
            <w:pPr>
              <w:numPr>
                <w:ilvl w:val="0"/>
                <w:numId w:val="147"/>
              </w:numPr>
              <w:spacing w:after="200" w:line="276" w:lineRule="auto"/>
              <w:jc w:val="both"/>
              <w:rPr>
                <w:rFonts w:eastAsia="Calibri"/>
                <w:sz w:val="28"/>
                <w:szCs w:val="28"/>
                <w:lang w:eastAsia="en-US"/>
              </w:rPr>
            </w:pPr>
            <w:r w:rsidRPr="00C5189F">
              <w:rPr>
                <w:rFonts w:eastAsia="Calibri"/>
                <w:sz w:val="28"/>
                <w:szCs w:val="28"/>
                <w:lang w:eastAsia="en-US"/>
              </w:rPr>
              <w:t xml:space="preserve">… (2) Это открытие произвело настоящую революцию в римской архитектуре. (3) Новые храмы теперь освещались естественным светом, льющимся сквозь прозрачные или мозаичные стёкла. (4) В Древнем Риме </w:t>
            </w:r>
            <w:r w:rsidRPr="00C5189F">
              <w:rPr>
                <w:rFonts w:eastAsia="Calibri"/>
                <w:sz w:val="28"/>
                <w:szCs w:val="28"/>
                <w:lang w:eastAsia="en-US"/>
              </w:rPr>
              <w:lastRenderedPageBreak/>
              <w:t>стекольщики служили даже в армии: учёные предполагают, что в солдатских казармах окна были застеклены. (5) А один специалист по сельскому хозяйству рекомендовал защищать растения весной от плохой погоды с помощью листового стекла. (6) …римляне додумались до теплицы!</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А11. Какое из приведенных ниже предложений должно быть </w:t>
      </w:r>
      <w:r w:rsidRPr="00C5189F">
        <w:rPr>
          <w:rFonts w:eastAsia="Calibri"/>
          <w:b/>
          <w:bCs/>
          <w:sz w:val="28"/>
          <w:szCs w:val="28"/>
          <w:u w:val="single"/>
          <w:lang w:eastAsia="en-US"/>
        </w:rPr>
        <w:t>первым</w:t>
      </w:r>
      <w:r w:rsidRPr="00C5189F">
        <w:rPr>
          <w:rFonts w:eastAsia="Calibri"/>
          <w:b/>
          <w:bCs/>
          <w:sz w:val="28"/>
          <w:szCs w:val="28"/>
          <w:lang w:eastAsia="en-US"/>
        </w:rPr>
        <w:t xml:space="preserve"> в этом тексте?</w:t>
      </w:r>
    </w:p>
    <w:p w:rsidR="00F57D50" w:rsidRPr="00C5189F" w:rsidRDefault="00F57D50" w:rsidP="00436662">
      <w:pPr>
        <w:numPr>
          <w:ilvl w:val="0"/>
          <w:numId w:val="133"/>
        </w:numPr>
        <w:spacing w:after="200" w:line="276" w:lineRule="auto"/>
        <w:jc w:val="both"/>
        <w:rPr>
          <w:rFonts w:eastAsia="Calibri"/>
          <w:sz w:val="28"/>
          <w:szCs w:val="28"/>
          <w:lang w:eastAsia="en-US"/>
        </w:rPr>
      </w:pPr>
      <w:r w:rsidRPr="00C5189F">
        <w:rPr>
          <w:rFonts w:eastAsia="Calibri"/>
          <w:sz w:val="28"/>
          <w:szCs w:val="28"/>
          <w:lang w:eastAsia="en-US"/>
        </w:rPr>
        <w:t xml:space="preserve">В </w:t>
      </w:r>
      <w:r w:rsidRPr="00C5189F">
        <w:rPr>
          <w:rFonts w:eastAsia="Calibri"/>
          <w:sz w:val="28"/>
          <w:szCs w:val="28"/>
          <w:lang w:val="en-US" w:eastAsia="en-US"/>
        </w:rPr>
        <w:t>I</w:t>
      </w:r>
      <w:r w:rsidRPr="00C5189F">
        <w:rPr>
          <w:rFonts w:eastAsia="Calibri"/>
          <w:sz w:val="28"/>
          <w:szCs w:val="28"/>
          <w:lang w:eastAsia="en-US"/>
        </w:rPr>
        <w:t xml:space="preserve"> веке до н. э. новые стеклодувные мастерские широко распространились даже в отдалённых римских провинциях.</w:t>
      </w:r>
    </w:p>
    <w:p w:rsidR="00F57D50" w:rsidRPr="00C5189F" w:rsidRDefault="00F57D50" w:rsidP="00436662">
      <w:pPr>
        <w:numPr>
          <w:ilvl w:val="0"/>
          <w:numId w:val="133"/>
        </w:numPr>
        <w:spacing w:after="200" w:line="276" w:lineRule="auto"/>
        <w:jc w:val="both"/>
        <w:rPr>
          <w:rFonts w:eastAsia="Calibri"/>
          <w:sz w:val="28"/>
          <w:szCs w:val="28"/>
          <w:lang w:eastAsia="en-US"/>
        </w:rPr>
      </w:pPr>
      <w:r w:rsidRPr="00C5189F">
        <w:rPr>
          <w:rFonts w:eastAsia="Calibri"/>
          <w:sz w:val="28"/>
          <w:szCs w:val="28"/>
          <w:lang w:eastAsia="en-US"/>
        </w:rPr>
        <w:t>Техника выдувания стекла позволила удешевить процесс изготовления бокалов.</w:t>
      </w:r>
    </w:p>
    <w:p w:rsidR="00F57D50" w:rsidRPr="00C5189F" w:rsidRDefault="00F57D50" w:rsidP="00436662">
      <w:pPr>
        <w:numPr>
          <w:ilvl w:val="0"/>
          <w:numId w:val="133"/>
        </w:numPr>
        <w:spacing w:after="200" w:line="276" w:lineRule="auto"/>
        <w:jc w:val="both"/>
        <w:rPr>
          <w:rFonts w:eastAsia="Calibri"/>
          <w:sz w:val="28"/>
          <w:szCs w:val="28"/>
          <w:lang w:eastAsia="en-US"/>
        </w:rPr>
      </w:pPr>
      <w:r w:rsidRPr="00C5189F">
        <w:rPr>
          <w:rFonts w:eastAsia="Calibri"/>
          <w:sz w:val="28"/>
          <w:szCs w:val="28"/>
          <w:lang w:eastAsia="en-US"/>
        </w:rPr>
        <w:t xml:space="preserve">Изобрели оконное стекло в Древнем Риме в </w:t>
      </w:r>
      <w:r w:rsidRPr="00C5189F">
        <w:rPr>
          <w:rFonts w:eastAsia="Calibri"/>
          <w:sz w:val="28"/>
          <w:szCs w:val="28"/>
          <w:lang w:val="en-US" w:eastAsia="en-US"/>
        </w:rPr>
        <w:t>I</w:t>
      </w:r>
      <w:r w:rsidRPr="00C5189F">
        <w:rPr>
          <w:rFonts w:eastAsia="Calibri"/>
          <w:sz w:val="28"/>
          <w:szCs w:val="28"/>
          <w:lang w:eastAsia="en-US"/>
        </w:rPr>
        <w:t xml:space="preserve"> веке до н. э.</w:t>
      </w:r>
    </w:p>
    <w:p w:rsidR="00F57D50" w:rsidRPr="00C5189F" w:rsidRDefault="00F57D50" w:rsidP="00436662">
      <w:pPr>
        <w:numPr>
          <w:ilvl w:val="0"/>
          <w:numId w:val="133"/>
        </w:numPr>
        <w:spacing w:after="200" w:line="276" w:lineRule="auto"/>
        <w:jc w:val="both"/>
        <w:rPr>
          <w:rFonts w:eastAsia="Calibri"/>
          <w:sz w:val="28"/>
          <w:szCs w:val="28"/>
          <w:lang w:eastAsia="en-US"/>
        </w:rPr>
      </w:pPr>
      <w:r w:rsidRPr="00C5189F">
        <w:rPr>
          <w:rFonts w:eastAsia="Calibri"/>
          <w:sz w:val="28"/>
          <w:szCs w:val="28"/>
          <w:lang w:eastAsia="en-US"/>
        </w:rPr>
        <w:t>Лучшие римские стеклодувы использовали кварцевый песок из Египта.</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А12. Какое из приведенных ниже слов или сочетаний слов должно быть на месте пропуска </w:t>
      </w:r>
      <w:r w:rsidRPr="00C5189F">
        <w:rPr>
          <w:rFonts w:eastAsia="Calibri"/>
          <w:b/>
          <w:bCs/>
          <w:sz w:val="28"/>
          <w:szCs w:val="28"/>
          <w:u w:val="single"/>
          <w:lang w:eastAsia="en-US"/>
        </w:rPr>
        <w:t>в шестом</w:t>
      </w:r>
      <w:r w:rsidRPr="00C5189F">
        <w:rPr>
          <w:rFonts w:eastAsia="Calibri"/>
          <w:b/>
          <w:bCs/>
          <w:sz w:val="28"/>
          <w:szCs w:val="28"/>
          <w:lang w:eastAsia="en-US"/>
        </w:rPr>
        <w:t xml:space="preserve"> предложении текста?</w:t>
      </w:r>
    </w:p>
    <w:p w:rsidR="00F57D50" w:rsidRPr="00C5189F" w:rsidRDefault="00F57D50" w:rsidP="00436662">
      <w:pPr>
        <w:numPr>
          <w:ilvl w:val="0"/>
          <w:numId w:val="134"/>
        </w:numPr>
        <w:spacing w:after="200" w:line="276" w:lineRule="auto"/>
        <w:jc w:val="both"/>
        <w:rPr>
          <w:rFonts w:eastAsia="Calibri"/>
          <w:sz w:val="28"/>
          <w:szCs w:val="28"/>
          <w:lang w:eastAsia="en-US"/>
        </w:rPr>
      </w:pPr>
      <w:r w:rsidRPr="00C5189F">
        <w:rPr>
          <w:rFonts w:eastAsia="Calibri"/>
          <w:sz w:val="28"/>
          <w:szCs w:val="28"/>
          <w:lang w:eastAsia="en-US"/>
        </w:rPr>
        <w:t>В отличие от него</w:t>
      </w:r>
    </w:p>
    <w:p w:rsidR="00F57D50" w:rsidRPr="00C5189F" w:rsidRDefault="00F57D50" w:rsidP="00436662">
      <w:pPr>
        <w:numPr>
          <w:ilvl w:val="0"/>
          <w:numId w:val="134"/>
        </w:numPr>
        <w:spacing w:after="200" w:line="276" w:lineRule="auto"/>
        <w:jc w:val="both"/>
        <w:rPr>
          <w:rFonts w:eastAsia="Calibri"/>
          <w:sz w:val="28"/>
          <w:szCs w:val="28"/>
          <w:lang w:eastAsia="en-US"/>
        </w:rPr>
      </w:pPr>
      <w:r w:rsidRPr="00C5189F">
        <w:rPr>
          <w:rFonts w:eastAsia="Calibri"/>
          <w:sz w:val="28"/>
          <w:szCs w:val="28"/>
          <w:lang w:eastAsia="en-US"/>
        </w:rPr>
        <w:t xml:space="preserve">Поэтому </w:t>
      </w:r>
    </w:p>
    <w:p w:rsidR="00F57D50" w:rsidRPr="00C5189F" w:rsidRDefault="00F57D50" w:rsidP="00436662">
      <w:pPr>
        <w:numPr>
          <w:ilvl w:val="0"/>
          <w:numId w:val="134"/>
        </w:numPr>
        <w:spacing w:after="200" w:line="276" w:lineRule="auto"/>
        <w:jc w:val="both"/>
        <w:rPr>
          <w:rFonts w:eastAsia="Calibri"/>
          <w:sz w:val="28"/>
          <w:szCs w:val="28"/>
          <w:lang w:eastAsia="en-US"/>
        </w:rPr>
      </w:pPr>
      <w:r w:rsidRPr="00C5189F">
        <w:rPr>
          <w:rFonts w:eastAsia="Calibri"/>
          <w:sz w:val="28"/>
          <w:szCs w:val="28"/>
          <w:lang w:eastAsia="en-US"/>
        </w:rPr>
        <w:t xml:space="preserve">И ещё </w:t>
      </w:r>
    </w:p>
    <w:p w:rsidR="00F57D50" w:rsidRPr="00C5189F" w:rsidRDefault="00F57D50" w:rsidP="00436662">
      <w:pPr>
        <w:numPr>
          <w:ilvl w:val="0"/>
          <w:numId w:val="134"/>
        </w:numPr>
        <w:spacing w:after="200" w:line="276" w:lineRule="auto"/>
        <w:jc w:val="both"/>
        <w:rPr>
          <w:rFonts w:eastAsia="Calibri"/>
          <w:sz w:val="28"/>
          <w:szCs w:val="28"/>
          <w:lang w:eastAsia="en-US"/>
        </w:rPr>
      </w:pPr>
      <w:r w:rsidRPr="00C5189F">
        <w:rPr>
          <w:rFonts w:eastAsia="Calibri"/>
          <w:sz w:val="28"/>
          <w:szCs w:val="28"/>
          <w:lang w:eastAsia="en-US"/>
        </w:rPr>
        <w:t xml:space="preserve">Следовательно,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А13. Укажите верную характеристику третьего (3) предложения текста.</w:t>
      </w:r>
    </w:p>
    <w:p w:rsidR="00F57D50" w:rsidRPr="00C5189F" w:rsidRDefault="00F57D50" w:rsidP="00436662">
      <w:pPr>
        <w:numPr>
          <w:ilvl w:val="0"/>
          <w:numId w:val="135"/>
        </w:numPr>
        <w:spacing w:after="200" w:line="276" w:lineRule="auto"/>
        <w:jc w:val="both"/>
        <w:rPr>
          <w:rFonts w:eastAsia="Calibri"/>
          <w:sz w:val="28"/>
          <w:szCs w:val="28"/>
          <w:lang w:eastAsia="en-US"/>
        </w:rPr>
      </w:pPr>
      <w:r w:rsidRPr="00C5189F">
        <w:rPr>
          <w:rFonts w:eastAsia="Calibri"/>
          <w:sz w:val="28"/>
          <w:szCs w:val="28"/>
          <w:lang w:eastAsia="en-US"/>
        </w:rPr>
        <w:t>сложноподчиненное</w:t>
      </w:r>
    </w:p>
    <w:p w:rsidR="00F57D50" w:rsidRPr="00C5189F" w:rsidRDefault="00F57D50" w:rsidP="00436662">
      <w:pPr>
        <w:numPr>
          <w:ilvl w:val="0"/>
          <w:numId w:val="135"/>
        </w:numPr>
        <w:spacing w:after="200" w:line="276" w:lineRule="auto"/>
        <w:jc w:val="both"/>
        <w:rPr>
          <w:rFonts w:eastAsia="Calibri"/>
          <w:sz w:val="28"/>
          <w:szCs w:val="28"/>
          <w:lang w:eastAsia="en-US"/>
        </w:rPr>
      </w:pPr>
      <w:r w:rsidRPr="00C5189F">
        <w:rPr>
          <w:rFonts w:eastAsia="Calibri"/>
          <w:sz w:val="28"/>
          <w:szCs w:val="28"/>
          <w:lang w:eastAsia="en-US"/>
        </w:rPr>
        <w:t>сложное бессоюзное</w:t>
      </w:r>
    </w:p>
    <w:p w:rsidR="00F57D50" w:rsidRPr="00C5189F" w:rsidRDefault="00F57D50" w:rsidP="00436662">
      <w:pPr>
        <w:numPr>
          <w:ilvl w:val="0"/>
          <w:numId w:val="135"/>
        </w:numPr>
        <w:spacing w:after="200" w:line="276" w:lineRule="auto"/>
        <w:jc w:val="both"/>
        <w:rPr>
          <w:rFonts w:eastAsia="Calibri"/>
          <w:sz w:val="28"/>
          <w:szCs w:val="28"/>
          <w:lang w:eastAsia="en-US"/>
        </w:rPr>
      </w:pPr>
      <w:r w:rsidRPr="00C5189F">
        <w:rPr>
          <w:rFonts w:eastAsia="Calibri"/>
          <w:sz w:val="28"/>
          <w:szCs w:val="28"/>
          <w:lang w:eastAsia="en-US"/>
        </w:rPr>
        <w:t>сложносочинённое</w:t>
      </w:r>
    </w:p>
    <w:p w:rsidR="00F57D50" w:rsidRPr="00C5189F" w:rsidRDefault="00F57D50" w:rsidP="00436662">
      <w:pPr>
        <w:numPr>
          <w:ilvl w:val="0"/>
          <w:numId w:val="135"/>
        </w:numPr>
        <w:spacing w:after="200" w:line="276" w:lineRule="auto"/>
        <w:jc w:val="both"/>
        <w:rPr>
          <w:rFonts w:eastAsia="Calibri"/>
          <w:sz w:val="28"/>
          <w:szCs w:val="28"/>
          <w:lang w:eastAsia="en-US"/>
        </w:rPr>
      </w:pPr>
      <w:r w:rsidRPr="00C5189F">
        <w:rPr>
          <w:rFonts w:eastAsia="Calibri"/>
          <w:sz w:val="28"/>
          <w:szCs w:val="28"/>
          <w:lang w:eastAsia="en-US"/>
        </w:rPr>
        <w:t xml:space="preserve">простое, осложнённое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А14. Укажите правильную морфологическую характеристику слова ЗАСТЕКЛЕНЫ (предложение 4).</w:t>
      </w:r>
    </w:p>
    <w:p w:rsidR="00F57D50" w:rsidRPr="00C5189F" w:rsidRDefault="00F57D50" w:rsidP="00436662">
      <w:pPr>
        <w:numPr>
          <w:ilvl w:val="0"/>
          <w:numId w:val="136"/>
        </w:numPr>
        <w:spacing w:after="200" w:line="276" w:lineRule="auto"/>
        <w:jc w:val="both"/>
        <w:rPr>
          <w:rFonts w:eastAsia="Calibri"/>
          <w:sz w:val="28"/>
          <w:szCs w:val="28"/>
          <w:lang w:eastAsia="en-US"/>
        </w:rPr>
      </w:pPr>
      <w:r w:rsidRPr="00C5189F">
        <w:rPr>
          <w:rFonts w:eastAsia="Calibri"/>
          <w:sz w:val="28"/>
          <w:szCs w:val="28"/>
          <w:lang w:eastAsia="en-US"/>
        </w:rPr>
        <w:t>прилагательное</w:t>
      </w:r>
    </w:p>
    <w:p w:rsidR="00F57D50" w:rsidRPr="00C5189F" w:rsidRDefault="00F57D50" w:rsidP="00436662">
      <w:pPr>
        <w:numPr>
          <w:ilvl w:val="0"/>
          <w:numId w:val="136"/>
        </w:numPr>
        <w:spacing w:after="200" w:line="276" w:lineRule="auto"/>
        <w:jc w:val="both"/>
        <w:rPr>
          <w:rFonts w:eastAsia="Calibri"/>
          <w:sz w:val="28"/>
          <w:szCs w:val="28"/>
          <w:lang w:eastAsia="en-US"/>
        </w:rPr>
      </w:pPr>
      <w:r w:rsidRPr="00C5189F">
        <w:rPr>
          <w:rFonts w:eastAsia="Calibri"/>
          <w:sz w:val="28"/>
          <w:szCs w:val="28"/>
          <w:lang w:eastAsia="en-US"/>
        </w:rPr>
        <w:t>страдательное причастие</w:t>
      </w:r>
    </w:p>
    <w:p w:rsidR="00F57D50" w:rsidRPr="00C5189F" w:rsidRDefault="00F57D50" w:rsidP="00436662">
      <w:pPr>
        <w:numPr>
          <w:ilvl w:val="0"/>
          <w:numId w:val="136"/>
        </w:numPr>
        <w:spacing w:after="200" w:line="276" w:lineRule="auto"/>
        <w:jc w:val="both"/>
        <w:rPr>
          <w:rFonts w:eastAsia="Calibri"/>
          <w:sz w:val="28"/>
          <w:szCs w:val="28"/>
          <w:lang w:eastAsia="en-US"/>
        </w:rPr>
      </w:pPr>
      <w:r w:rsidRPr="00C5189F">
        <w:rPr>
          <w:rFonts w:eastAsia="Calibri"/>
          <w:sz w:val="28"/>
          <w:szCs w:val="28"/>
          <w:lang w:eastAsia="en-US"/>
        </w:rPr>
        <w:t>деепричастие</w:t>
      </w:r>
    </w:p>
    <w:p w:rsidR="00F57D50" w:rsidRPr="00C5189F" w:rsidRDefault="00F57D50" w:rsidP="00436662">
      <w:pPr>
        <w:numPr>
          <w:ilvl w:val="0"/>
          <w:numId w:val="136"/>
        </w:numPr>
        <w:spacing w:after="200" w:line="276" w:lineRule="auto"/>
        <w:jc w:val="both"/>
        <w:rPr>
          <w:rFonts w:eastAsia="Calibri"/>
          <w:sz w:val="28"/>
          <w:szCs w:val="28"/>
          <w:lang w:eastAsia="en-US"/>
        </w:rPr>
      </w:pPr>
      <w:r w:rsidRPr="00C5189F">
        <w:rPr>
          <w:rFonts w:eastAsia="Calibri"/>
          <w:sz w:val="28"/>
          <w:szCs w:val="28"/>
          <w:lang w:eastAsia="en-US"/>
        </w:rPr>
        <w:t>действительное причастие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А15. Какое слово в третьем (3) предложении имеет значение «пропускающий сквозь себя свет»?</w:t>
      </w:r>
    </w:p>
    <w:p w:rsidR="00F57D50" w:rsidRPr="00C5189F" w:rsidRDefault="00F57D50" w:rsidP="00436662">
      <w:pPr>
        <w:numPr>
          <w:ilvl w:val="0"/>
          <w:numId w:val="137"/>
        </w:numPr>
        <w:spacing w:after="200" w:line="276" w:lineRule="auto"/>
        <w:jc w:val="both"/>
        <w:rPr>
          <w:rFonts w:eastAsia="Calibri"/>
          <w:sz w:val="28"/>
          <w:szCs w:val="28"/>
          <w:lang w:eastAsia="en-US"/>
        </w:rPr>
      </w:pPr>
      <w:r w:rsidRPr="00C5189F">
        <w:rPr>
          <w:rFonts w:eastAsia="Calibri"/>
          <w:sz w:val="28"/>
          <w:szCs w:val="28"/>
          <w:lang w:eastAsia="en-US"/>
        </w:rPr>
        <w:t>естественный</w:t>
      </w:r>
    </w:p>
    <w:p w:rsidR="00F57D50" w:rsidRPr="00C5189F" w:rsidRDefault="00F57D50" w:rsidP="00436662">
      <w:pPr>
        <w:numPr>
          <w:ilvl w:val="0"/>
          <w:numId w:val="137"/>
        </w:numPr>
        <w:spacing w:after="200" w:line="276" w:lineRule="auto"/>
        <w:jc w:val="both"/>
        <w:rPr>
          <w:rFonts w:eastAsia="Calibri"/>
          <w:sz w:val="28"/>
          <w:szCs w:val="28"/>
          <w:lang w:eastAsia="en-US"/>
        </w:rPr>
      </w:pPr>
      <w:r w:rsidRPr="00C5189F">
        <w:rPr>
          <w:rFonts w:eastAsia="Calibri"/>
          <w:sz w:val="28"/>
          <w:szCs w:val="28"/>
          <w:lang w:eastAsia="en-US"/>
        </w:rPr>
        <w:t>льющийся</w:t>
      </w:r>
    </w:p>
    <w:p w:rsidR="00F57D50" w:rsidRPr="00C5189F" w:rsidRDefault="00F57D50" w:rsidP="00436662">
      <w:pPr>
        <w:numPr>
          <w:ilvl w:val="0"/>
          <w:numId w:val="137"/>
        </w:numPr>
        <w:spacing w:after="200" w:line="276" w:lineRule="auto"/>
        <w:jc w:val="both"/>
        <w:rPr>
          <w:rFonts w:eastAsia="Calibri"/>
          <w:sz w:val="28"/>
          <w:szCs w:val="28"/>
          <w:lang w:eastAsia="en-US"/>
        </w:rPr>
      </w:pPr>
      <w:r w:rsidRPr="00C5189F">
        <w:rPr>
          <w:rFonts w:eastAsia="Calibri"/>
          <w:sz w:val="28"/>
          <w:szCs w:val="28"/>
          <w:lang w:eastAsia="en-US"/>
        </w:rPr>
        <w:t>прозрачный</w:t>
      </w:r>
    </w:p>
    <w:p w:rsidR="00F57D50" w:rsidRPr="00C5189F" w:rsidRDefault="00F57D50" w:rsidP="00436662">
      <w:pPr>
        <w:numPr>
          <w:ilvl w:val="0"/>
          <w:numId w:val="137"/>
        </w:numPr>
        <w:spacing w:after="200" w:line="276" w:lineRule="auto"/>
        <w:jc w:val="both"/>
        <w:rPr>
          <w:rFonts w:eastAsia="Calibri"/>
          <w:sz w:val="28"/>
          <w:szCs w:val="28"/>
          <w:lang w:eastAsia="en-US"/>
        </w:rPr>
      </w:pPr>
      <w:r w:rsidRPr="00C5189F">
        <w:rPr>
          <w:rFonts w:eastAsia="Calibri"/>
          <w:sz w:val="28"/>
          <w:szCs w:val="28"/>
          <w:lang w:eastAsia="en-US"/>
        </w:rPr>
        <w:t>мозаичный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А16. В каком ряду во всех словах на месте пропуска пишется НН?</w:t>
      </w:r>
    </w:p>
    <w:p w:rsidR="00F57D50" w:rsidRPr="00C5189F" w:rsidRDefault="00F57D50" w:rsidP="00436662">
      <w:pPr>
        <w:numPr>
          <w:ilvl w:val="0"/>
          <w:numId w:val="138"/>
        </w:numPr>
        <w:spacing w:after="200" w:line="276" w:lineRule="auto"/>
        <w:jc w:val="both"/>
        <w:rPr>
          <w:rFonts w:eastAsia="Calibri"/>
          <w:sz w:val="28"/>
          <w:szCs w:val="28"/>
          <w:lang w:eastAsia="en-US"/>
        </w:rPr>
      </w:pPr>
      <w:r w:rsidRPr="00C5189F">
        <w:rPr>
          <w:rFonts w:eastAsia="Calibri"/>
          <w:sz w:val="28"/>
          <w:szCs w:val="28"/>
          <w:lang w:eastAsia="en-US"/>
        </w:rPr>
        <w:t>клюкве…ый, особе…ый, жаре…ый в масле картофель</w:t>
      </w:r>
    </w:p>
    <w:p w:rsidR="00F57D50" w:rsidRPr="00C5189F" w:rsidRDefault="00F57D50" w:rsidP="00436662">
      <w:pPr>
        <w:numPr>
          <w:ilvl w:val="0"/>
          <w:numId w:val="138"/>
        </w:numPr>
        <w:spacing w:after="200" w:line="276" w:lineRule="auto"/>
        <w:jc w:val="both"/>
        <w:rPr>
          <w:rFonts w:eastAsia="Calibri"/>
          <w:sz w:val="28"/>
          <w:szCs w:val="28"/>
          <w:lang w:eastAsia="en-US"/>
        </w:rPr>
      </w:pPr>
      <w:r w:rsidRPr="00C5189F">
        <w:rPr>
          <w:rFonts w:eastAsia="Calibri"/>
          <w:sz w:val="28"/>
          <w:szCs w:val="28"/>
          <w:lang w:eastAsia="en-US"/>
        </w:rPr>
        <w:t>воробьи…ый, пусты…ый, воплощё…ой</w:t>
      </w:r>
    </w:p>
    <w:p w:rsidR="00F57D50" w:rsidRPr="00C5189F" w:rsidRDefault="00F57D50" w:rsidP="00436662">
      <w:pPr>
        <w:numPr>
          <w:ilvl w:val="0"/>
          <w:numId w:val="138"/>
        </w:numPr>
        <w:spacing w:after="200" w:line="276" w:lineRule="auto"/>
        <w:jc w:val="both"/>
        <w:rPr>
          <w:rFonts w:eastAsia="Calibri"/>
          <w:sz w:val="28"/>
          <w:szCs w:val="28"/>
          <w:lang w:eastAsia="en-US"/>
        </w:rPr>
      </w:pPr>
      <w:r w:rsidRPr="00C5189F">
        <w:rPr>
          <w:rFonts w:eastAsia="Calibri"/>
          <w:sz w:val="28"/>
          <w:szCs w:val="28"/>
          <w:lang w:eastAsia="en-US"/>
        </w:rPr>
        <w:t xml:space="preserve">ране…ый, описа…о, жаре…ый картофель </w:t>
      </w:r>
    </w:p>
    <w:p w:rsidR="00F57D50" w:rsidRPr="00C5189F" w:rsidRDefault="00F57D50" w:rsidP="00436662">
      <w:pPr>
        <w:numPr>
          <w:ilvl w:val="0"/>
          <w:numId w:val="138"/>
        </w:numPr>
        <w:spacing w:after="200" w:line="276" w:lineRule="auto"/>
        <w:jc w:val="both"/>
        <w:rPr>
          <w:rFonts w:eastAsia="Calibri"/>
          <w:sz w:val="28"/>
          <w:szCs w:val="28"/>
          <w:lang w:eastAsia="en-US"/>
        </w:rPr>
      </w:pPr>
      <w:r w:rsidRPr="00C5189F">
        <w:rPr>
          <w:rFonts w:eastAsia="Calibri"/>
          <w:sz w:val="28"/>
          <w:szCs w:val="28"/>
          <w:lang w:eastAsia="en-US"/>
        </w:rPr>
        <w:t>льви…ый, варё…ый, растеря…ый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А17. В каком ряду во всех словах пропущена безударная проверяемая гласная корня?</w:t>
      </w:r>
    </w:p>
    <w:p w:rsidR="00F57D50" w:rsidRPr="00C5189F" w:rsidRDefault="00F57D50" w:rsidP="00436662">
      <w:pPr>
        <w:numPr>
          <w:ilvl w:val="0"/>
          <w:numId w:val="139"/>
        </w:numPr>
        <w:spacing w:after="200" w:line="276" w:lineRule="auto"/>
        <w:jc w:val="both"/>
        <w:rPr>
          <w:rFonts w:eastAsia="Calibri"/>
          <w:sz w:val="28"/>
          <w:szCs w:val="28"/>
          <w:lang w:eastAsia="en-US"/>
        </w:rPr>
      </w:pPr>
      <w:r w:rsidRPr="00C5189F">
        <w:rPr>
          <w:rFonts w:eastAsia="Calibri"/>
          <w:sz w:val="28"/>
          <w:szCs w:val="28"/>
          <w:lang w:eastAsia="en-US"/>
        </w:rPr>
        <w:t>Экз…менатор, парад…ксальный, пол…скать (кошку)</w:t>
      </w:r>
    </w:p>
    <w:p w:rsidR="00F57D50" w:rsidRPr="00C5189F" w:rsidRDefault="00F57D50" w:rsidP="00436662">
      <w:pPr>
        <w:numPr>
          <w:ilvl w:val="0"/>
          <w:numId w:val="139"/>
        </w:numPr>
        <w:spacing w:after="200" w:line="276" w:lineRule="auto"/>
        <w:jc w:val="both"/>
        <w:rPr>
          <w:rFonts w:eastAsia="Calibri"/>
          <w:sz w:val="28"/>
          <w:szCs w:val="28"/>
          <w:lang w:eastAsia="en-US"/>
        </w:rPr>
      </w:pPr>
      <w:r w:rsidRPr="00C5189F">
        <w:rPr>
          <w:rFonts w:eastAsia="Calibri"/>
          <w:sz w:val="28"/>
          <w:szCs w:val="28"/>
          <w:lang w:eastAsia="en-US"/>
        </w:rPr>
        <w:t>Ав…нгард, утр…мбовать, возг…рание</w:t>
      </w:r>
    </w:p>
    <w:p w:rsidR="00F57D50" w:rsidRPr="00C5189F" w:rsidRDefault="00F57D50" w:rsidP="00436662">
      <w:pPr>
        <w:numPr>
          <w:ilvl w:val="0"/>
          <w:numId w:val="139"/>
        </w:numPr>
        <w:spacing w:after="200" w:line="276" w:lineRule="auto"/>
        <w:jc w:val="both"/>
        <w:rPr>
          <w:rFonts w:eastAsia="Calibri"/>
          <w:sz w:val="28"/>
          <w:szCs w:val="28"/>
          <w:lang w:eastAsia="en-US"/>
        </w:rPr>
      </w:pPr>
      <w:r w:rsidRPr="00C5189F">
        <w:rPr>
          <w:rFonts w:eastAsia="Calibri"/>
          <w:sz w:val="28"/>
          <w:szCs w:val="28"/>
          <w:lang w:eastAsia="en-US"/>
        </w:rPr>
        <w:t>Фил…рмония, рест…врировать, безотл…гательный</w:t>
      </w:r>
    </w:p>
    <w:p w:rsidR="00F57D50" w:rsidRPr="00C5189F" w:rsidRDefault="00F57D50" w:rsidP="00436662">
      <w:pPr>
        <w:numPr>
          <w:ilvl w:val="0"/>
          <w:numId w:val="139"/>
        </w:numPr>
        <w:spacing w:after="200" w:line="276" w:lineRule="auto"/>
        <w:jc w:val="both"/>
        <w:rPr>
          <w:rFonts w:eastAsia="Calibri"/>
          <w:sz w:val="28"/>
          <w:szCs w:val="28"/>
          <w:lang w:eastAsia="en-US"/>
        </w:rPr>
      </w:pPr>
      <w:r w:rsidRPr="00C5189F">
        <w:rPr>
          <w:rFonts w:eastAsia="Calibri"/>
          <w:sz w:val="28"/>
          <w:szCs w:val="28"/>
          <w:lang w:eastAsia="en-US"/>
        </w:rPr>
        <w:t>Ц…ремония, заг…релый, неприк…сновенность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А18. В каком ряду во всех словах пропущена одна и та же буква?</w:t>
      </w:r>
    </w:p>
    <w:p w:rsidR="00F57D50" w:rsidRPr="00C5189F" w:rsidRDefault="00F57D50" w:rsidP="00436662">
      <w:pPr>
        <w:numPr>
          <w:ilvl w:val="0"/>
          <w:numId w:val="140"/>
        </w:numPr>
        <w:spacing w:after="200" w:line="276" w:lineRule="auto"/>
        <w:jc w:val="both"/>
        <w:rPr>
          <w:rFonts w:eastAsia="Calibri"/>
          <w:sz w:val="28"/>
          <w:szCs w:val="28"/>
          <w:lang w:eastAsia="en-US"/>
        </w:rPr>
      </w:pPr>
      <w:r w:rsidRPr="00C5189F">
        <w:rPr>
          <w:rFonts w:eastAsia="Calibri"/>
          <w:sz w:val="28"/>
          <w:szCs w:val="28"/>
          <w:lang w:eastAsia="en-US"/>
        </w:rPr>
        <w:t>Под…двинуть, перен…ладить, об…злённый</w:t>
      </w:r>
    </w:p>
    <w:p w:rsidR="00F57D50" w:rsidRPr="00C5189F" w:rsidRDefault="00F57D50" w:rsidP="00436662">
      <w:pPr>
        <w:numPr>
          <w:ilvl w:val="0"/>
          <w:numId w:val="140"/>
        </w:numPr>
        <w:spacing w:after="200" w:line="276" w:lineRule="auto"/>
        <w:jc w:val="both"/>
        <w:rPr>
          <w:rFonts w:eastAsia="Calibri"/>
          <w:sz w:val="28"/>
          <w:szCs w:val="28"/>
          <w:lang w:eastAsia="en-US"/>
        </w:rPr>
      </w:pPr>
      <w:r w:rsidRPr="00C5189F">
        <w:rPr>
          <w:rFonts w:eastAsia="Calibri"/>
          <w:sz w:val="28"/>
          <w:szCs w:val="28"/>
          <w:lang w:eastAsia="en-US"/>
        </w:rPr>
        <w:t>Об…ездить, интерв…юировать, сер…ёзно</w:t>
      </w:r>
    </w:p>
    <w:p w:rsidR="00F57D50" w:rsidRPr="00C5189F" w:rsidRDefault="00F57D50" w:rsidP="00436662">
      <w:pPr>
        <w:numPr>
          <w:ilvl w:val="0"/>
          <w:numId w:val="140"/>
        </w:numPr>
        <w:spacing w:after="200" w:line="276" w:lineRule="auto"/>
        <w:jc w:val="both"/>
        <w:rPr>
          <w:rFonts w:eastAsia="Calibri"/>
          <w:sz w:val="28"/>
          <w:szCs w:val="28"/>
          <w:lang w:eastAsia="en-US"/>
        </w:rPr>
      </w:pPr>
      <w:r w:rsidRPr="00C5189F">
        <w:rPr>
          <w:rFonts w:eastAsia="Calibri"/>
          <w:sz w:val="28"/>
          <w:szCs w:val="28"/>
          <w:lang w:eastAsia="en-US"/>
        </w:rPr>
        <w:t>Пр…смирев, правопр…емник, пр…лежный</w:t>
      </w:r>
    </w:p>
    <w:p w:rsidR="00F57D50" w:rsidRPr="00C5189F" w:rsidRDefault="00F57D50" w:rsidP="00436662">
      <w:pPr>
        <w:numPr>
          <w:ilvl w:val="0"/>
          <w:numId w:val="140"/>
        </w:numPr>
        <w:spacing w:after="200" w:line="276" w:lineRule="auto"/>
        <w:jc w:val="both"/>
        <w:rPr>
          <w:rFonts w:eastAsia="Calibri"/>
          <w:sz w:val="28"/>
          <w:szCs w:val="28"/>
          <w:lang w:eastAsia="en-US"/>
        </w:rPr>
      </w:pPr>
      <w:r w:rsidRPr="00C5189F">
        <w:rPr>
          <w:rFonts w:eastAsia="Calibri"/>
          <w:sz w:val="28"/>
          <w:szCs w:val="28"/>
          <w:lang w:eastAsia="en-US"/>
        </w:rPr>
        <w:t>Бе…шовный, ра…щедрился, и…царапать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А19. В каком ряду в обоих словах на месте пропуска пишется буква И?</w:t>
      </w:r>
    </w:p>
    <w:p w:rsidR="00F57D50" w:rsidRPr="00C5189F" w:rsidRDefault="00F57D50" w:rsidP="00436662">
      <w:pPr>
        <w:numPr>
          <w:ilvl w:val="0"/>
          <w:numId w:val="141"/>
        </w:numPr>
        <w:spacing w:after="200" w:line="276" w:lineRule="auto"/>
        <w:jc w:val="both"/>
        <w:rPr>
          <w:rFonts w:eastAsia="Calibri"/>
          <w:sz w:val="28"/>
          <w:szCs w:val="28"/>
          <w:lang w:eastAsia="en-US"/>
        </w:rPr>
      </w:pPr>
      <w:r w:rsidRPr="00C5189F">
        <w:rPr>
          <w:rFonts w:eastAsia="Calibri"/>
          <w:sz w:val="28"/>
          <w:szCs w:val="28"/>
          <w:lang w:eastAsia="en-US"/>
        </w:rPr>
        <w:t>Выдел…шь главное, знач…мый для нас</w:t>
      </w:r>
    </w:p>
    <w:p w:rsidR="00F57D50" w:rsidRPr="00C5189F" w:rsidRDefault="00F57D50" w:rsidP="00436662">
      <w:pPr>
        <w:numPr>
          <w:ilvl w:val="0"/>
          <w:numId w:val="141"/>
        </w:numPr>
        <w:spacing w:after="200" w:line="276" w:lineRule="auto"/>
        <w:jc w:val="both"/>
        <w:rPr>
          <w:rFonts w:eastAsia="Calibri"/>
          <w:sz w:val="28"/>
          <w:szCs w:val="28"/>
          <w:lang w:eastAsia="en-US"/>
        </w:rPr>
      </w:pPr>
      <w:r w:rsidRPr="00C5189F">
        <w:rPr>
          <w:rFonts w:eastAsia="Calibri"/>
          <w:sz w:val="28"/>
          <w:szCs w:val="28"/>
          <w:lang w:eastAsia="en-US"/>
        </w:rPr>
        <w:t>Овца щипл…т траву, движ…мый чувством</w:t>
      </w:r>
    </w:p>
    <w:p w:rsidR="00F57D50" w:rsidRPr="00C5189F" w:rsidRDefault="00F57D50" w:rsidP="00436662">
      <w:pPr>
        <w:numPr>
          <w:ilvl w:val="0"/>
          <w:numId w:val="141"/>
        </w:numPr>
        <w:spacing w:after="200" w:line="276" w:lineRule="auto"/>
        <w:jc w:val="both"/>
        <w:rPr>
          <w:rFonts w:eastAsia="Calibri"/>
          <w:sz w:val="28"/>
          <w:szCs w:val="28"/>
          <w:lang w:eastAsia="en-US"/>
        </w:rPr>
      </w:pPr>
      <w:r w:rsidRPr="00C5189F">
        <w:rPr>
          <w:rFonts w:eastAsia="Calibri"/>
          <w:sz w:val="28"/>
          <w:szCs w:val="28"/>
          <w:lang w:eastAsia="en-US"/>
        </w:rPr>
        <w:t>Увид…шь друга, непромока…мый плащ</w:t>
      </w:r>
    </w:p>
    <w:p w:rsidR="00F57D50" w:rsidRPr="00C5189F" w:rsidRDefault="00F57D50" w:rsidP="00436662">
      <w:pPr>
        <w:numPr>
          <w:ilvl w:val="0"/>
          <w:numId w:val="141"/>
        </w:numPr>
        <w:spacing w:after="200" w:line="276" w:lineRule="auto"/>
        <w:jc w:val="both"/>
        <w:rPr>
          <w:rFonts w:eastAsia="Calibri"/>
          <w:sz w:val="28"/>
          <w:szCs w:val="28"/>
          <w:lang w:eastAsia="en-US"/>
        </w:rPr>
      </w:pPr>
      <w:r w:rsidRPr="00C5189F">
        <w:rPr>
          <w:rFonts w:eastAsia="Calibri"/>
          <w:sz w:val="28"/>
          <w:szCs w:val="28"/>
          <w:lang w:eastAsia="en-US"/>
        </w:rPr>
        <w:t>Погас…м свечи, неопису…мая радость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А20. В каком варианте ответа указаны все слова, где пропущена буква 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lastRenderedPageBreak/>
        <w:t>А. милост…вый</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В. выдёрг…вая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Б. фасол…вый</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Г. рул…вой</w:t>
      </w:r>
    </w:p>
    <w:p w:rsidR="00F57D50" w:rsidRPr="00C5189F" w:rsidRDefault="00F57D50" w:rsidP="00436662">
      <w:pPr>
        <w:numPr>
          <w:ilvl w:val="0"/>
          <w:numId w:val="142"/>
        </w:numPr>
        <w:spacing w:after="200" w:line="276" w:lineRule="auto"/>
        <w:jc w:val="both"/>
        <w:rPr>
          <w:rFonts w:eastAsia="Calibri"/>
          <w:sz w:val="28"/>
          <w:szCs w:val="28"/>
          <w:lang w:eastAsia="en-US"/>
        </w:rPr>
      </w:pPr>
      <w:r w:rsidRPr="00C5189F">
        <w:rPr>
          <w:rFonts w:eastAsia="Calibri"/>
          <w:sz w:val="28"/>
          <w:szCs w:val="28"/>
          <w:lang w:eastAsia="en-US"/>
        </w:rPr>
        <w:t>А, Б, В</w:t>
      </w:r>
    </w:p>
    <w:p w:rsidR="00F57D50" w:rsidRPr="00C5189F" w:rsidRDefault="00F57D50" w:rsidP="00436662">
      <w:pPr>
        <w:numPr>
          <w:ilvl w:val="0"/>
          <w:numId w:val="142"/>
        </w:numPr>
        <w:spacing w:after="200" w:line="276" w:lineRule="auto"/>
        <w:jc w:val="both"/>
        <w:rPr>
          <w:rFonts w:eastAsia="Calibri"/>
          <w:sz w:val="28"/>
          <w:szCs w:val="28"/>
          <w:lang w:eastAsia="en-US"/>
        </w:rPr>
      </w:pPr>
      <w:r w:rsidRPr="00C5189F">
        <w:rPr>
          <w:rFonts w:eastAsia="Calibri"/>
          <w:sz w:val="28"/>
          <w:szCs w:val="28"/>
          <w:lang w:eastAsia="en-US"/>
        </w:rPr>
        <w:t>Б, В, Г</w:t>
      </w:r>
    </w:p>
    <w:p w:rsidR="00F57D50" w:rsidRPr="00C5189F" w:rsidRDefault="00F57D50" w:rsidP="00436662">
      <w:pPr>
        <w:numPr>
          <w:ilvl w:val="0"/>
          <w:numId w:val="142"/>
        </w:numPr>
        <w:spacing w:after="200" w:line="276" w:lineRule="auto"/>
        <w:jc w:val="both"/>
        <w:rPr>
          <w:rFonts w:eastAsia="Calibri"/>
          <w:sz w:val="28"/>
          <w:szCs w:val="28"/>
          <w:lang w:eastAsia="en-US"/>
        </w:rPr>
      </w:pPr>
      <w:r w:rsidRPr="00C5189F">
        <w:rPr>
          <w:rFonts w:eastAsia="Calibri"/>
          <w:sz w:val="28"/>
          <w:szCs w:val="28"/>
          <w:lang w:eastAsia="en-US"/>
        </w:rPr>
        <w:t>А, Г</w:t>
      </w:r>
    </w:p>
    <w:p w:rsidR="00F57D50" w:rsidRPr="00C5189F" w:rsidRDefault="00F57D50" w:rsidP="00436662">
      <w:pPr>
        <w:numPr>
          <w:ilvl w:val="0"/>
          <w:numId w:val="142"/>
        </w:numPr>
        <w:spacing w:after="200" w:line="276" w:lineRule="auto"/>
        <w:jc w:val="both"/>
        <w:rPr>
          <w:rFonts w:eastAsia="Calibri"/>
          <w:sz w:val="28"/>
          <w:szCs w:val="28"/>
          <w:lang w:eastAsia="en-US"/>
        </w:rPr>
      </w:pPr>
      <w:r w:rsidRPr="00C5189F">
        <w:rPr>
          <w:rFonts w:eastAsia="Calibri"/>
          <w:sz w:val="28"/>
          <w:szCs w:val="28"/>
          <w:lang w:eastAsia="en-US"/>
        </w:rPr>
        <w:t>Б, Г</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А21. В каком предложении НЕ со словом пишется слитно?</w:t>
      </w:r>
    </w:p>
    <w:p w:rsidR="00F57D50" w:rsidRPr="00C5189F" w:rsidRDefault="00F57D50" w:rsidP="00436662">
      <w:pPr>
        <w:numPr>
          <w:ilvl w:val="0"/>
          <w:numId w:val="143"/>
        </w:numPr>
        <w:spacing w:after="200" w:line="276" w:lineRule="auto"/>
        <w:jc w:val="both"/>
        <w:rPr>
          <w:rFonts w:eastAsia="Calibri"/>
          <w:sz w:val="28"/>
          <w:szCs w:val="28"/>
          <w:lang w:eastAsia="en-US"/>
        </w:rPr>
      </w:pPr>
      <w:r w:rsidRPr="00C5189F">
        <w:rPr>
          <w:rFonts w:eastAsia="Calibri"/>
          <w:sz w:val="28"/>
          <w:szCs w:val="28"/>
          <w:lang w:eastAsia="en-US"/>
        </w:rPr>
        <w:t>Люди, (не)бывавшие на экваторе, не могут представить себе зимний тропический дождь.</w:t>
      </w:r>
    </w:p>
    <w:p w:rsidR="00F57D50" w:rsidRPr="00C5189F" w:rsidRDefault="00F57D50" w:rsidP="00436662">
      <w:pPr>
        <w:numPr>
          <w:ilvl w:val="0"/>
          <w:numId w:val="143"/>
        </w:numPr>
        <w:spacing w:after="200" w:line="276" w:lineRule="auto"/>
        <w:jc w:val="both"/>
        <w:rPr>
          <w:rFonts w:eastAsia="Calibri"/>
          <w:sz w:val="28"/>
          <w:szCs w:val="28"/>
          <w:lang w:eastAsia="en-US"/>
        </w:rPr>
      </w:pPr>
      <w:r w:rsidRPr="00C5189F">
        <w:rPr>
          <w:rFonts w:eastAsia="Calibri"/>
          <w:sz w:val="28"/>
          <w:szCs w:val="28"/>
          <w:lang w:eastAsia="en-US"/>
        </w:rPr>
        <w:t>Птиц гонит на юг (не)наступающий холод, а отсутствие корма.</w:t>
      </w:r>
    </w:p>
    <w:p w:rsidR="00F57D50" w:rsidRPr="00C5189F" w:rsidRDefault="00F57D50" w:rsidP="00436662">
      <w:pPr>
        <w:numPr>
          <w:ilvl w:val="0"/>
          <w:numId w:val="143"/>
        </w:numPr>
        <w:spacing w:after="200" w:line="276" w:lineRule="auto"/>
        <w:jc w:val="both"/>
        <w:rPr>
          <w:rFonts w:eastAsia="Calibri"/>
          <w:sz w:val="28"/>
          <w:szCs w:val="28"/>
          <w:lang w:eastAsia="en-US"/>
        </w:rPr>
      </w:pPr>
      <w:r w:rsidRPr="00C5189F">
        <w:rPr>
          <w:rFonts w:eastAsia="Calibri"/>
          <w:sz w:val="28"/>
          <w:szCs w:val="28"/>
          <w:lang w:eastAsia="en-US"/>
        </w:rPr>
        <w:t>В детстве Чехов был (не)истощим на выдумки.</w:t>
      </w:r>
    </w:p>
    <w:p w:rsidR="00F57D50" w:rsidRPr="00C5189F" w:rsidRDefault="00F57D50" w:rsidP="00436662">
      <w:pPr>
        <w:numPr>
          <w:ilvl w:val="0"/>
          <w:numId w:val="143"/>
        </w:numPr>
        <w:spacing w:after="200" w:line="276" w:lineRule="auto"/>
        <w:jc w:val="both"/>
        <w:rPr>
          <w:rFonts w:eastAsia="Calibri"/>
          <w:sz w:val="28"/>
          <w:szCs w:val="28"/>
          <w:lang w:eastAsia="en-US"/>
        </w:rPr>
      </w:pPr>
      <w:r w:rsidRPr="00C5189F">
        <w:rPr>
          <w:rFonts w:eastAsia="Calibri"/>
          <w:sz w:val="28"/>
          <w:szCs w:val="28"/>
          <w:lang w:eastAsia="en-US"/>
        </w:rPr>
        <w:t xml:space="preserve">Андрей вошёл в ещё (не)освещённый холл гостиницы.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А22. В каком предложении оба выделенных слова пишутся раздельно?</w:t>
      </w:r>
    </w:p>
    <w:p w:rsidR="00F57D50" w:rsidRPr="00C5189F" w:rsidRDefault="00F57D50" w:rsidP="00436662">
      <w:pPr>
        <w:numPr>
          <w:ilvl w:val="0"/>
          <w:numId w:val="144"/>
        </w:numPr>
        <w:spacing w:after="200" w:line="276" w:lineRule="auto"/>
        <w:jc w:val="both"/>
        <w:rPr>
          <w:rFonts w:eastAsia="Calibri"/>
          <w:sz w:val="28"/>
          <w:szCs w:val="28"/>
          <w:lang w:eastAsia="en-US"/>
        </w:rPr>
      </w:pPr>
      <w:r w:rsidRPr="00C5189F">
        <w:rPr>
          <w:rFonts w:eastAsia="Calibri"/>
          <w:sz w:val="28"/>
          <w:szCs w:val="28"/>
          <w:lang w:eastAsia="en-US"/>
        </w:rPr>
        <w:t>Рыжики можно собирать как осенью, так и (В)ТЕЧЕНИЕ всего лета: всё зависит (ОТ)ТОГО, какое лето.</w:t>
      </w:r>
    </w:p>
    <w:p w:rsidR="00F57D50" w:rsidRPr="00C5189F" w:rsidRDefault="00F57D50" w:rsidP="00436662">
      <w:pPr>
        <w:numPr>
          <w:ilvl w:val="0"/>
          <w:numId w:val="144"/>
        </w:numPr>
        <w:spacing w:after="200" w:line="276" w:lineRule="auto"/>
        <w:jc w:val="both"/>
        <w:rPr>
          <w:rFonts w:eastAsia="Calibri"/>
          <w:sz w:val="28"/>
          <w:szCs w:val="28"/>
          <w:lang w:eastAsia="en-US"/>
        </w:rPr>
      </w:pPr>
      <w:r w:rsidRPr="00C5189F">
        <w:rPr>
          <w:rFonts w:eastAsia="Calibri"/>
          <w:sz w:val="28"/>
          <w:szCs w:val="28"/>
          <w:lang w:eastAsia="en-US"/>
        </w:rPr>
        <w:t>(НА)КОНЕЦ мне удалось поймать (ТОТ)ЧАС, когда косые лучи солнца начинают пронизывать лес, словно золотые спицы.</w:t>
      </w:r>
    </w:p>
    <w:p w:rsidR="00F57D50" w:rsidRPr="00C5189F" w:rsidRDefault="00F57D50" w:rsidP="00436662">
      <w:pPr>
        <w:numPr>
          <w:ilvl w:val="0"/>
          <w:numId w:val="144"/>
        </w:numPr>
        <w:spacing w:after="200" w:line="276" w:lineRule="auto"/>
        <w:jc w:val="both"/>
        <w:rPr>
          <w:rFonts w:eastAsia="Calibri"/>
          <w:sz w:val="28"/>
          <w:szCs w:val="28"/>
          <w:lang w:eastAsia="en-US"/>
        </w:rPr>
      </w:pPr>
      <w:r w:rsidRPr="00C5189F">
        <w:rPr>
          <w:rFonts w:eastAsia="Calibri"/>
          <w:sz w:val="28"/>
          <w:szCs w:val="28"/>
          <w:lang w:eastAsia="en-US"/>
        </w:rPr>
        <w:t>Точно ТАК(ЖЕ), как детство человека кажется ему (В)ПОСЛЕДСТВИИ прекрасным, воспоминания о суровой заре человечества окрашены для нас в романтическую дымку.</w:t>
      </w:r>
    </w:p>
    <w:p w:rsidR="00F57D50" w:rsidRPr="00C5189F" w:rsidRDefault="00F57D50" w:rsidP="00436662">
      <w:pPr>
        <w:numPr>
          <w:ilvl w:val="0"/>
          <w:numId w:val="144"/>
        </w:numPr>
        <w:spacing w:after="200" w:line="276" w:lineRule="auto"/>
        <w:jc w:val="both"/>
        <w:rPr>
          <w:rFonts w:eastAsia="Calibri"/>
          <w:sz w:val="28"/>
          <w:szCs w:val="28"/>
          <w:lang w:eastAsia="en-US"/>
        </w:rPr>
      </w:pPr>
      <w:r w:rsidRPr="00C5189F">
        <w:rPr>
          <w:rFonts w:eastAsia="Calibri"/>
          <w:sz w:val="28"/>
          <w:szCs w:val="28"/>
          <w:lang w:eastAsia="en-US"/>
        </w:rPr>
        <w:t>Он владел языком ТАК(ЖЕ) легко, как люди владеют своим голосом, (ПО)ТОМУ что учился языку у простых людей.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А23. В каком варианте ответа правильно указаны все цифры, на месте которых в предложениях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 xml:space="preserve">Это музыкальное произведение (1) конечно (2) привлекает внимание слушателя. Но в его звучании (3) пожалуй (4) недостаёт собственного чувства исполнителя, его любви и страсти, тихой нежности и светлой грусти.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 2,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3,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А24. Укажите предложение, в котором нужно поставить </w:t>
      </w:r>
      <w:r w:rsidRPr="00C5189F">
        <w:rPr>
          <w:rFonts w:eastAsia="Calibri"/>
          <w:b/>
          <w:bCs/>
          <w:sz w:val="28"/>
          <w:szCs w:val="28"/>
          <w:u w:val="single"/>
          <w:lang w:eastAsia="en-US"/>
        </w:rPr>
        <w:t>одну</w:t>
      </w:r>
      <w:r w:rsidRPr="00C5189F">
        <w:rPr>
          <w:rFonts w:eastAsia="Calibri"/>
          <w:b/>
          <w:bCs/>
          <w:sz w:val="28"/>
          <w:szCs w:val="28"/>
          <w:lang w:eastAsia="en-US"/>
        </w:rPr>
        <w:t xml:space="preserve"> запятую. </w:t>
      </w:r>
    </w:p>
    <w:p w:rsidR="00F57D50" w:rsidRPr="00C5189F" w:rsidRDefault="00F57D50" w:rsidP="00436662">
      <w:pPr>
        <w:numPr>
          <w:ilvl w:val="0"/>
          <w:numId w:val="148"/>
        </w:numPr>
        <w:spacing w:after="200" w:line="276" w:lineRule="auto"/>
        <w:jc w:val="both"/>
        <w:rPr>
          <w:rFonts w:eastAsia="Calibri"/>
          <w:sz w:val="28"/>
          <w:szCs w:val="28"/>
          <w:lang w:eastAsia="en-US"/>
        </w:rPr>
      </w:pPr>
      <w:r w:rsidRPr="00C5189F">
        <w:rPr>
          <w:rFonts w:eastAsia="Calibri"/>
          <w:sz w:val="28"/>
          <w:szCs w:val="28"/>
          <w:lang w:eastAsia="en-US"/>
        </w:rPr>
        <w:lastRenderedPageBreak/>
        <w:t>По поведению некоторых животных люди могут определять приближение штормов и бурь или наступление безоблачной погоды.</w:t>
      </w:r>
    </w:p>
    <w:p w:rsidR="00F57D50" w:rsidRPr="00C5189F" w:rsidRDefault="00F57D50" w:rsidP="00436662">
      <w:pPr>
        <w:numPr>
          <w:ilvl w:val="0"/>
          <w:numId w:val="148"/>
        </w:numPr>
        <w:spacing w:after="200" w:line="276" w:lineRule="auto"/>
        <w:jc w:val="both"/>
        <w:rPr>
          <w:rFonts w:eastAsia="Calibri"/>
          <w:sz w:val="28"/>
          <w:szCs w:val="28"/>
          <w:lang w:eastAsia="en-US"/>
        </w:rPr>
      </w:pPr>
      <w:r w:rsidRPr="00C5189F">
        <w:rPr>
          <w:rFonts w:eastAsia="Calibri"/>
          <w:sz w:val="28"/>
          <w:szCs w:val="28"/>
          <w:lang w:eastAsia="en-US"/>
        </w:rPr>
        <w:t>В солнечный день сквозь прозрачную воду тёплых тропических морей хорошо видны заросли одиночных и колониальных коралловых полипов.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Легкокрылыми стрекозами можно любоваться около озёр или прудов.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4) На портрете художники стремятся не только верно запечатлеть внешний облик человека но и передать его внутренний мир.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А25. Как объяснить постановку двоеточия в данном предложении?</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Всё в этом необычном человеке привлекало взгляд: печальные и мудрые глаза, большой лоб, душевная сила, проявлявшаяся и в лице его, и в спокойных, сдержанных движениях.</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Первая часть бессоюзного сложного предложения противопоставлена по содержанию второй части.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Обобщающее слово стоит перед однородными членами предложения.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Вторая часть бессоюзного сложного предложения поясняет, раскрывает содержание первой части.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Первая часть бессоюзного сложного предложения содержит условие того, о чём говорится во второй части.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А26.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Для лечения самых разных болезней в медицине широко используется (1) пчелиный яд (2) потребность (3) в котором (4) постоянно растёт.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2,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3</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69" w:type="dxa"/>
          </w:tcPr>
          <w:p w:rsidR="00F57D50" w:rsidRPr="00C5189F" w:rsidRDefault="00F57D50" w:rsidP="00FC258C">
            <w:pPr>
              <w:jc w:val="both"/>
              <w:rPr>
                <w:rFonts w:eastAsia="Calibri"/>
                <w:sz w:val="28"/>
                <w:szCs w:val="28"/>
                <w:lang w:eastAsia="en-US"/>
              </w:rPr>
            </w:pPr>
            <w:r w:rsidRPr="00C5189F">
              <w:rPr>
                <w:rFonts w:eastAsia="Calibri"/>
                <w:i/>
                <w:iCs/>
                <w:sz w:val="28"/>
                <w:szCs w:val="28"/>
                <w:lang w:eastAsia="en-US"/>
              </w:rPr>
              <w:t>Верблюды, могут долго обходиться без пищи, и, что особенно важно, они несколько дней могут не пить, и учёные долго строили догадки о причинах их удивительной способности переносить жажду. Недоказанными оказались и предположение, что удерживает воду желудок животного - а пьёт верблюд много и быстро: за 10 минут он поглощает сразу 10 вёдер воды, и предположение, что выносить жажду позволяет верблюду накопленный в горбах жир, ведь, «сгорая», он даёт воду и таким образом предохраняет организм от обезвоживания. Оказалось, что феноменальная стойкость верблюда к жажде зависит от его способности за счёт воды терять до четверти массы своего тела, при этом в крови влага удерживается в значительно большем количестве, чем у других животных.</w:t>
            </w:r>
          </w:p>
        </w:tc>
      </w:tr>
    </w:tbl>
    <w:p w:rsidR="00F57D50" w:rsidRPr="00C5189F" w:rsidRDefault="00F57D50" w:rsidP="00F57D50">
      <w:pPr>
        <w:jc w:val="both"/>
        <w:rPr>
          <w:rFonts w:eastAsia="Calibri"/>
          <w:b/>
          <w:bCs/>
          <w:spacing w:val="1"/>
          <w:sz w:val="19"/>
          <w:szCs w:val="19"/>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В каком из приведенных ниже предложений верно передана </w:t>
      </w:r>
      <w:r w:rsidRPr="00C5189F">
        <w:rPr>
          <w:rFonts w:eastAsia="Calibri"/>
          <w:b/>
          <w:bCs/>
          <w:sz w:val="28"/>
          <w:szCs w:val="28"/>
          <w:u w:val="single"/>
          <w:lang w:eastAsia="en-US"/>
        </w:rPr>
        <w:t>главная</w:t>
      </w:r>
      <w:r w:rsidRPr="00C5189F">
        <w:rPr>
          <w:rFonts w:eastAsia="Calibri"/>
          <w:b/>
          <w:bCs/>
          <w:sz w:val="28"/>
          <w:szCs w:val="28"/>
          <w:lang w:eastAsia="en-US"/>
        </w:rPr>
        <w:t xml:space="preserve"> информация, содержащаяся в тексте?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lastRenderedPageBreak/>
        <w:t>1) Верблюды могут долго обходиться без пищи и без воды, и учёные выдвигали различные догадки о причинах этой удивительной способности, только одна из которых оказалась доказанной.</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Стойкость верблюдов к жажде обусловлена тем, что они за счёт воды способны терять до четверти массы своего тела, а влага в их крови при этом удерживается в значительно большем количестве, чем у других животных.</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Относительно стойкости верблюдов к жажде учёными были выдвинуты два предположения: воду удерживает желудок животного и выносить верблюду жажду позволяет накопленный в горбах жир.</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Пьёт верблюд много и быстро: за 10 минут он поглощает сразу 10 вёдер воды, и его умение долго обходиться без воды объясняется прежде всего способностью поглощать влагу в значительно большем количестве, в отличие от других животных.</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69" w:type="dxa"/>
          </w:tcPr>
          <w:p w:rsidR="00F57D50" w:rsidRPr="00C5189F" w:rsidRDefault="00F57D50" w:rsidP="00FC258C">
            <w:pPr>
              <w:jc w:val="both"/>
              <w:rPr>
                <w:rFonts w:eastAsia="Calibri"/>
                <w:b/>
                <w:bCs/>
                <w:sz w:val="28"/>
                <w:szCs w:val="28"/>
                <w:lang w:eastAsia="en-US"/>
              </w:rPr>
            </w:pPr>
            <w:r w:rsidRPr="00C5189F">
              <w:rPr>
                <w:rFonts w:eastAsia="Calibri"/>
                <w:b/>
                <w:bCs/>
                <w:sz w:val="28"/>
                <w:szCs w:val="28"/>
                <w:lang w:eastAsia="en-US"/>
              </w:rPr>
              <w:t xml:space="preserve">К заданиям          А28, А29, А30; В1, В2, В3, В4, В5, В6, В7, В8, В9, В10; С1  </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В последние несколько лет к обычным страхам родителей прибавился ещё один. (2) Всё чаще подростки пугают нас пристрастием к виртуальному общению. (З) Вот примеры жалоб. (4) «Детей не оттащишь от компьютера. (5) Сидят сутками. (6) Какие-то аськи, агенты, чаты, форумы... » (7) «Я не понимаю, какое может быть от этого удовольствие. (8) Но сын сидит у монитора, смеётся чему-то, а то и кулаком по столу бьёт. (9) Мне кажется, он сходит с ума - разговаривает сам с собой». (10) «Раньше играл в видеоигры, это отнимало много времени, уроки забросил, а теперь вообще из рук вон - будто его нет дома. (11) Целыми днями в Сети, говорит, у них там тусовка...»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(12)</w:t>
      </w:r>
      <w:r w:rsidRPr="00C5189F">
        <w:rPr>
          <w:rFonts w:eastAsia="Calibri"/>
          <w:sz w:val="28"/>
          <w:szCs w:val="28"/>
          <w:lang w:eastAsia="en-US"/>
        </w:rPr>
        <w:tab/>
        <w:t>Примерно так начинается разговор обеспокоенных родителей с педагогами и психологами.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(13)</w:t>
      </w:r>
      <w:r w:rsidRPr="00C5189F">
        <w:rPr>
          <w:rFonts w:eastAsia="Calibri"/>
          <w:sz w:val="28"/>
          <w:szCs w:val="28"/>
          <w:lang w:eastAsia="en-US"/>
        </w:rPr>
        <w:tab/>
        <w:t xml:space="preserve">Потом выясняются детали: вместе с увлечением компьютерными разговорами стала падать успеваемость, ребёнок всё время проводит дома, сидит и смотрит в экран. (14) Уроки подросток не делает, по дому не помогает, на улицу не ходит, спортом не занимается. (15) Вместо разговоров по телефону и прогулок допоздна всё чаще дети общаются друг с другом через Интернет. (16) Вообще-то и раньше мы подобные жалобы слышали, только зло исходило тогда не от компьютера, а от телефона или телевизора. (17) Теперешние «компьютерные» дети - потомки своих «телевизионных» родителей. (18) Как решалась эта проблема, когда сегодняшние родители были подростками? (19) Скорее всего, они из неё просто выросли... (20) Мне могут возразить, что не все же просиживали бесконечные часы у телеэкрана; кто-то уже в юности чётко знал, чем будет заниматься в жизни. (21) Многие рано стали ответственными, потому что у кого-то были младшие братья и сестры, на кого-то подействовал пример ответственных взрослых, а кто-то - неизвестно как и почему. (22) И хотя родители всерьёз опасались за их будущее, они стали вполне самостоятельными людьми, с разными профессиями и судьбами, у многих семьи... (23) К чему я всё это говорю? (24) К тому, что вот телевидение оказалось не опасным само по себе. (25) Как </w:t>
      </w:r>
      <w:r w:rsidRPr="00C5189F">
        <w:rPr>
          <w:rFonts w:eastAsia="Calibri"/>
          <w:sz w:val="28"/>
          <w:szCs w:val="28"/>
          <w:lang w:eastAsia="en-US"/>
        </w:rPr>
        <w:lastRenderedPageBreak/>
        <w:t>ни обидно кому-то сознавать собственную «отсталость», придётся смириться с тем, что Интернет стал частью нашей жизни и уже никуда не денется. (26) Умение ориентироваться в нём и использовать его возможности становится условием успешной жизни во многих смыслах. (27) Из неограниченного источника информации он превратился также в торговую сеть, способ общения, средство образования... (28) То ли ещё будет. (29) Нам стоит поучиться у детей. (30) Мне тоже в своё время пришлось пройти через период раздражения и недовольства. (31) А сейчас с помощью сына стала неплохо ориентироваться в виртуальном пространстве. (32) Бывает, тоже «не оттащишь»... (33) Времяпрепровождение в онлайне вполне допустимо для подростков. (34) Скорее всего, это невредное увлечение лежит в пределах возрастной нормы. (35) Хотя в отдельных случаях необходимо провести анализ ситуации. (36) Если виртуальное общение стало всепоглощающей страстью, подросток замкнулся или стал агрессивен, обеднел его словарный запас или есть другие волнующие вас симптомы, нельзя откладывать визит к специалисту. (37) Только важно учесть: борьбу надо будет вести не с компьютером, а с причинами, породившими зависимость. (По А. Ивановой.)</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А28. Какое высказывание </w:t>
      </w:r>
      <w:r w:rsidRPr="00C5189F">
        <w:rPr>
          <w:rFonts w:eastAsia="Calibri"/>
          <w:b/>
          <w:bCs/>
          <w:sz w:val="28"/>
          <w:szCs w:val="28"/>
          <w:u w:val="single"/>
          <w:lang w:eastAsia="en-US"/>
        </w:rPr>
        <w:t>соответствует</w:t>
      </w:r>
      <w:r w:rsidRPr="00C5189F">
        <w:rPr>
          <w:rFonts w:eastAsia="Calibri"/>
          <w:b/>
          <w:bCs/>
          <w:sz w:val="28"/>
          <w:szCs w:val="28"/>
          <w:lang w:eastAsia="en-US"/>
        </w:rPr>
        <w:t xml:space="preserve"> содержанию текста?</w:t>
      </w:r>
    </w:p>
    <w:p w:rsidR="00F57D50" w:rsidRPr="00C5189F" w:rsidRDefault="00F57D50" w:rsidP="00436662">
      <w:pPr>
        <w:numPr>
          <w:ilvl w:val="0"/>
          <w:numId w:val="149"/>
        </w:numPr>
        <w:spacing w:after="200" w:line="276" w:lineRule="auto"/>
        <w:jc w:val="both"/>
        <w:rPr>
          <w:rFonts w:eastAsia="Calibri"/>
          <w:sz w:val="28"/>
          <w:szCs w:val="28"/>
          <w:lang w:eastAsia="en-US"/>
        </w:rPr>
      </w:pPr>
      <w:r w:rsidRPr="00C5189F">
        <w:rPr>
          <w:rFonts w:eastAsia="Calibri"/>
          <w:sz w:val="28"/>
          <w:szCs w:val="28"/>
          <w:lang w:eastAsia="en-US"/>
        </w:rPr>
        <w:t>Родителей современных подростков более всего беспокоит то, что их дети целые дни проводят у телевизоров.</w:t>
      </w:r>
    </w:p>
    <w:p w:rsidR="00F57D50" w:rsidRPr="00C5189F" w:rsidRDefault="00F57D50" w:rsidP="00436662">
      <w:pPr>
        <w:numPr>
          <w:ilvl w:val="0"/>
          <w:numId w:val="149"/>
        </w:numPr>
        <w:spacing w:after="200" w:line="276" w:lineRule="auto"/>
        <w:jc w:val="both"/>
        <w:rPr>
          <w:rFonts w:eastAsia="Calibri"/>
          <w:sz w:val="28"/>
          <w:szCs w:val="28"/>
          <w:lang w:eastAsia="en-US"/>
        </w:rPr>
      </w:pPr>
      <w:r w:rsidRPr="00C5189F">
        <w:rPr>
          <w:rFonts w:eastAsia="Calibri"/>
          <w:sz w:val="28"/>
          <w:szCs w:val="28"/>
          <w:lang w:eastAsia="en-US"/>
        </w:rPr>
        <w:t>Родители современных подростков даже при большом желании не сумеют научиться ориентироваться в виртуальном пространстве.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Образованный человек не должен пользоваться Интернетом.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Современные подростки общаются сегодня не только по телефону, но и через Интернет.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А29. Какое из перечисленных утверждений является ошибочным?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В предложениях 18-19 представлено рассуждение.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8-е предложение текста содержит описательный фрагмент.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33-е предложение подтверждает суждение, высказанное в 29-м предложении текста.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В предложениях 26-27 содержится обоснование высказанного в предложении 25 суждения.</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А30. Укажите предложение, в котором используются синонимы.</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18</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30</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36</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2</w:t>
      </w:r>
    </w:p>
    <w:p w:rsidR="00F57D50" w:rsidRPr="00C5189F" w:rsidRDefault="00F57D50" w:rsidP="00F57D50">
      <w:pPr>
        <w:jc w:val="center"/>
        <w:rPr>
          <w:rFonts w:eastAsia="Calibri"/>
          <w:b/>
          <w:bCs/>
          <w:sz w:val="28"/>
          <w:szCs w:val="28"/>
          <w:u w:val="single"/>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6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запишите ваш ответ в бланке ответов № 1 справа от номера задания (В1 – В10).</w:t>
            </w:r>
          </w:p>
        </w:tc>
      </w:tr>
    </w:tbl>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lastRenderedPageBreak/>
              <w:t>Ответы к заданиям В1 – В3 запишите словами.</w:t>
            </w:r>
          </w:p>
        </w:tc>
      </w:tr>
    </w:tbl>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w:t>
      </w:r>
      <w:r w:rsidRPr="00C5189F">
        <w:rPr>
          <w:rFonts w:eastAsia="Calibri"/>
          <w:sz w:val="28"/>
          <w:szCs w:val="28"/>
          <w:lang w:eastAsia="en-US"/>
        </w:rPr>
        <w:t>. Укажите способ образования слова ЗАВИСИМОСТЬ  (предложение 37).</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В2</w:t>
      </w:r>
      <w:r w:rsidRPr="00C5189F">
        <w:rPr>
          <w:rFonts w:eastAsia="Calibri"/>
          <w:sz w:val="28"/>
          <w:szCs w:val="28"/>
          <w:lang w:eastAsia="en-US"/>
        </w:rPr>
        <w:t>. Назовите, какой частью речи является слово ТОЖЕ в предложении 30.</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В3</w:t>
      </w:r>
      <w:r w:rsidRPr="00C5189F">
        <w:rPr>
          <w:rFonts w:eastAsia="Calibri"/>
          <w:sz w:val="28"/>
          <w:szCs w:val="28"/>
          <w:lang w:eastAsia="en-US"/>
        </w:rPr>
        <w:t xml:space="preserve">. Из предложения 18 выпишите подчинительное словосочетание со связью СОГЛАСОВАНИЕ. </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В4</w:t>
      </w:r>
      <w:r w:rsidRPr="00C5189F">
        <w:rPr>
          <w:rFonts w:eastAsia="Calibri"/>
          <w:sz w:val="28"/>
          <w:szCs w:val="28"/>
          <w:lang w:eastAsia="en-US"/>
        </w:rPr>
        <w:t>. Из предложения 15 выпишите слово, образованное приставочно-суффиксальным способом.</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В5</w:t>
      </w:r>
      <w:r w:rsidRPr="00C5189F">
        <w:rPr>
          <w:rFonts w:eastAsia="Calibri"/>
          <w:sz w:val="28"/>
          <w:szCs w:val="28"/>
          <w:lang w:eastAsia="en-US"/>
        </w:rPr>
        <w:t>. Определите вид подчинительной связи в словосочетании ПРИМЕРЫ ЖАЛОБ (предложение 3).</w:t>
      </w:r>
    </w:p>
    <w:p w:rsidR="00F57D50" w:rsidRPr="00C5189F" w:rsidRDefault="00F57D50" w:rsidP="00F57D50">
      <w:pP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В4 – В8 запишите цифрами.</w:t>
            </w:r>
          </w:p>
        </w:tc>
      </w:tr>
    </w:tbl>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В6</w:t>
      </w:r>
      <w:r w:rsidRPr="00C5189F">
        <w:rPr>
          <w:rFonts w:eastAsia="Calibri"/>
          <w:sz w:val="28"/>
          <w:szCs w:val="28"/>
          <w:lang w:eastAsia="en-US"/>
        </w:rPr>
        <w:t>. Среди предложений 13-17 найдите простое, осложнённое однородными сказуемыми.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В7</w:t>
      </w:r>
      <w:r w:rsidRPr="00C5189F">
        <w:rPr>
          <w:rFonts w:eastAsia="Calibri"/>
          <w:sz w:val="28"/>
          <w:szCs w:val="28"/>
          <w:lang w:eastAsia="en-US"/>
        </w:rPr>
        <w:t>. Среди предложений 30-37 найдите предложение с обособленным определением.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В8</w:t>
      </w:r>
      <w:r w:rsidRPr="00C5189F">
        <w:rPr>
          <w:rFonts w:eastAsia="Calibri"/>
          <w:sz w:val="28"/>
          <w:szCs w:val="28"/>
          <w:lang w:eastAsia="en-US"/>
        </w:rPr>
        <w:t>. Среди предложений 26-36 найдите сложноподчинённое.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В9</w:t>
      </w:r>
      <w:r w:rsidRPr="00C5189F">
        <w:rPr>
          <w:rFonts w:eastAsia="Calibri"/>
          <w:sz w:val="28"/>
          <w:szCs w:val="28"/>
          <w:lang w:eastAsia="en-US"/>
        </w:rPr>
        <w:t>. Среди предложений 14-19 найдите такое, которое содержит вводное слово или словосочетание.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В10</w:t>
      </w:r>
      <w:r w:rsidRPr="00C5189F">
        <w:rPr>
          <w:rFonts w:eastAsia="Calibri"/>
          <w:sz w:val="28"/>
          <w:szCs w:val="28"/>
          <w:lang w:eastAsia="en-US"/>
        </w:rPr>
        <w:t>. Среди предложений 12-15 найдите предложение с бессоюзной связью. Напишите номер этого предложения.</w:t>
      </w:r>
    </w:p>
    <w:p w:rsidR="00F57D50" w:rsidRPr="00C5189F" w:rsidRDefault="00F57D50" w:rsidP="00F57D50">
      <w:pPr>
        <w:jc w:val="both"/>
        <w:rPr>
          <w:rFonts w:eastAsia="Calibri"/>
          <w:sz w:val="28"/>
          <w:szCs w:val="28"/>
          <w:lang w:eastAsia="en-US"/>
        </w:rPr>
      </w:pP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3</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При выполнении заданий этой части запишите ваш ответ в бланке ответов № 2. </w:t>
            </w:r>
          </w:p>
        </w:tc>
      </w:tr>
    </w:tbl>
    <w:p w:rsidR="00F57D50" w:rsidRPr="00C5189F" w:rsidRDefault="00F57D50" w:rsidP="00F57D50">
      <w:pPr>
        <w:autoSpaceDE w:val="0"/>
        <w:autoSpaceDN w:val="0"/>
        <w:adjustRightInd w:val="0"/>
        <w:jc w:val="both"/>
        <w:rPr>
          <w:rFonts w:eastAsia="Calibri"/>
          <w:sz w:val="28"/>
          <w:szCs w:val="28"/>
          <w:lang w:eastAsia="en-US"/>
        </w:rPr>
      </w:pPr>
    </w:p>
    <w:p w:rsidR="00F57D50" w:rsidRPr="00C5189F" w:rsidRDefault="00F57D50" w:rsidP="00F57D50">
      <w:pPr>
        <w:autoSpaceDE w:val="0"/>
        <w:autoSpaceDN w:val="0"/>
        <w:adjustRightInd w:val="0"/>
        <w:jc w:val="both"/>
        <w:rPr>
          <w:rFonts w:eastAsia="Calibri"/>
          <w:sz w:val="28"/>
          <w:szCs w:val="28"/>
          <w:lang w:eastAsia="en-US"/>
        </w:rPr>
      </w:pPr>
      <w:r w:rsidRPr="00C5189F">
        <w:rPr>
          <w:rFonts w:eastAsia="Calibri"/>
          <w:sz w:val="28"/>
          <w:szCs w:val="28"/>
          <w:lang w:eastAsia="en-US"/>
        </w:rPr>
        <w:t>Формулировка задания: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3"/>
      </w:tblGrid>
      <w:tr w:rsidR="00F57D50" w:rsidRPr="00C5189F" w:rsidTr="00FC258C">
        <w:tc>
          <w:tcPr>
            <w:tcW w:w="9463" w:type="dxa"/>
          </w:tcPr>
          <w:p w:rsidR="00F57D50" w:rsidRPr="00C5189F" w:rsidRDefault="00F57D50" w:rsidP="00FC258C">
            <w:pPr>
              <w:autoSpaceDE w:val="0"/>
              <w:autoSpaceDN w:val="0"/>
              <w:adjustRightInd w:val="0"/>
              <w:jc w:val="both"/>
              <w:rPr>
                <w:rFonts w:eastAsia="Calibri"/>
                <w:lang w:eastAsia="en-US"/>
              </w:rPr>
            </w:pPr>
            <w:r w:rsidRPr="00C5189F">
              <w:rPr>
                <w:rFonts w:eastAsia="Calibri"/>
                <w:b/>
                <w:bCs/>
                <w:lang w:eastAsia="en-US"/>
              </w:rPr>
              <w:t>С1</w:t>
            </w:r>
            <w:r w:rsidRPr="00C5189F">
              <w:rPr>
                <w:rFonts w:eastAsia="Calibri"/>
                <w:lang w:eastAsia="en-US"/>
              </w:rPr>
              <w:t xml:space="preserve">. </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Напишите сочинение по прочитанному тексту.</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и прокомментируйте одну из проблем, поставленных автором текста (избегайте чрезмерного цитирования).</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позицию автора (рассказчика). Напишите, согласны или не согласны вы с точкой зрения автора прочитанного текста. Объясните почему. Свой ответ аргументируйте, опираясь на читательский опыт, знания и жизненные наблюдения (учитываются первые два аргумента).</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Объём сочинения – не менее 150 слов.</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F57D50" w:rsidRPr="00C5189F" w:rsidRDefault="00F57D50" w:rsidP="00FC258C">
            <w:pPr>
              <w:autoSpaceDE w:val="0"/>
              <w:autoSpaceDN w:val="0"/>
              <w:adjustRightInd w:val="0"/>
              <w:jc w:val="both"/>
              <w:rPr>
                <w:rFonts w:eastAsia="Calibri"/>
                <w:sz w:val="28"/>
                <w:szCs w:val="28"/>
                <w:lang w:eastAsia="en-US"/>
              </w:rPr>
            </w:pPr>
            <w:r w:rsidRPr="00C5189F">
              <w:rPr>
                <w:rFonts w:eastAsia="Calibri"/>
                <w:lang w:eastAsia="en-US"/>
              </w:rPr>
              <w:t xml:space="preserve">Сочинение пишите аккуратно, разборчивым почерком. </w:t>
            </w:r>
          </w:p>
        </w:tc>
      </w:tr>
    </w:tbl>
    <w:p w:rsidR="00F57D50" w:rsidRPr="00C5189F" w:rsidRDefault="00F57D50" w:rsidP="00F57D50">
      <w:pPr>
        <w:jc w:val="center"/>
        <w:rPr>
          <w:rFonts w:eastAsia="Calibri"/>
          <w:b/>
          <w:bCs/>
          <w:sz w:val="28"/>
          <w:szCs w:val="28"/>
          <w:lang w:eastAsia="en-US"/>
        </w:rPr>
      </w:pPr>
    </w:p>
    <w:p w:rsidR="00057B16" w:rsidRDefault="00057B16" w:rsidP="00F57D50">
      <w:pPr>
        <w:jc w:val="center"/>
        <w:rPr>
          <w:rFonts w:eastAsia="Calibri"/>
          <w:b/>
          <w:bCs/>
          <w:sz w:val="28"/>
          <w:szCs w:val="28"/>
          <w:lang w:eastAsia="en-US"/>
        </w:rPr>
      </w:pPr>
    </w:p>
    <w:p w:rsidR="00057B16" w:rsidRDefault="00057B16" w:rsidP="00F57D50">
      <w:pPr>
        <w:jc w:val="center"/>
        <w:rPr>
          <w:rFonts w:eastAsia="Calibri"/>
          <w:b/>
          <w:bCs/>
          <w:sz w:val="28"/>
          <w:szCs w:val="28"/>
          <w:lang w:eastAsia="en-US"/>
        </w:rPr>
      </w:pPr>
    </w:p>
    <w:p w:rsidR="00057B16" w:rsidRDefault="00057B16" w:rsidP="00F57D50">
      <w:pPr>
        <w:jc w:val="center"/>
        <w:rPr>
          <w:rFonts w:eastAsia="Calibri"/>
          <w:b/>
          <w:bCs/>
          <w:sz w:val="28"/>
          <w:szCs w:val="28"/>
          <w:lang w:eastAsia="en-US"/>
        </w:rPr>
      </w:pPr>
    </w:p>
    <w:p w:rsidR="00057B16" w:rsidRDefault="00057B16" w:rsidP="00F57D50">
      <w:pPr>
        <w:jc w:val="center"/>
        <w:rPr>
          <w:rFonts w:eastAsia="Calibri"/>
          <w:b/>
          <w:bCs/>
          <w:sz w:val="28"/>
          <w:szCs w:val="28"/>
          <w:lang w:eastAsia="en-US"/>
        </w:rPr>
      </w:pPr>
    </w:p>
    <w:p w:rsidR="00057B16" w:rsidRDefault="00057B16" w:rsidP="00F57D50">
      <w:pPr>
        <w:jc w:val="center"/>
        <w:rPr>
          <w:rFonts w:eastAsia="Calibri"/>
          <w:b/>
          <w:bCs/>
          <w:sz w:val="28"/>
          <w:szCs w:val="28"/>
          <w:lang w:eastAsia="en-US"/>
        </w:rPr>
      </w:pPr>
    </w:p>
    <w:p w:rsidR="00057B16" w:rsidRDefault="00057B16" w:rsidP="00F57D50">
      <w:pPr>
        <w:jc w:val="center"/>
        <w:rPr>
          <w:rFonts w:eastAsia="Calibri"/>
          <w:b/>
          <w:bCs/>
          <w:sz w:val="28"/>
          <w:szCs w:val="28"/>
          <w:lang w:eastAsia="en-US"/>
        </w:rPr>
      </w:pPr>
    </w:p>
    <w:p w:rsidR="00057B16" w:rsidRDefault="00057B16" w:rsidP="00F57D50">
      <w:pPr>
        <w:jc w:val="center"/>
        <w:rPr>
          <w:rFonts w:eastAsia="Calibri"/>
          <w:b/>
          <w:bCs/>
          <w:sz w:val="28"/>
          <w:szCs w:val="28"/>
          <w:lang w:eastAsia="en-US"/>
        </w:rPr>
      </w:pPr>
    </w:p>
    <w:p w:rsidR="00F57D50" w:rsidRPr="00C5189F" w:rsidRDefault="00057B16" w:rsidP="00F57D50">
      <w:pPr>
        <w:jc w:val="center"/>
        <w:rPr>
          <w:rFonts w:eastAsia="Calibri"/>
          <w:b/>
          <w:bCs/>
          <w:sz w:val="28"/>
          <w:szCs w:val="28"/>
          <w:lang w:eastAsia="en-US"/>
        </w:rPr>
      </w:pPr>
      <w:r>
        <w:rPr>
          <w:rFonts w:eastAsia="Calibri"/>
          <w:b/>
          <w:bCs/>
          <w:sz w:val="28"/>
          <w:szCs w:val="28"/>
          <w:lang w:eastAsia="en-US"/>
        </w:rPr>
        <w:lastRenderedPageBreak/>
        <w:t xml:space="preserve">3.2. </w:t>
      </w:r>
      <w:r w:rsidR="00F57D50" w:rsidRPr="00C5189F">
        <w:rPr>
          <w:rFonts w:eastAsia="Calibri"/>
          <w:b/>
          <w:bCs/>
          <w:sz w:val="28"/>
          <w:szCs w:val="28"/>
          <w:lang w:eastAsia="en-US"/>
        </w:rPr>
        <w:t>Методические рекомендации к порядку проведения</w:t>
      </w:r>
    </w:p>
    <w:p w:rsidR="00F57D50" w:rsidRPr="00C5189F" w:rsidRDefault="00F57D50" w:rsidP="00F57D50">
      <w:pPr>
        <w:jc w:val="center"/>
        <w:rPr>
          <w:rFonts w:eastAsia="Calibri"/>
          <w:b/>
          <w:bCs/>
          <w:sz w:val="28"/>
          <w:szCs w:val="28"/>
          <w:lang w:eastAsia="en-US"/>
        </w:rPr>
      </w:pPr>
      <w:r w:rsidRPr="00C5189F">
        <w:rPr>
          <w:rFonts w:eastAsia="Calibri"/>
          <w:b/>
          <w:bCs/>
          <w:sz w:val="28"/>
          <w:szCs w:val="28"/>
          <w:lang w:eastAsia="en-US"/>
        </w:rPr>
        <w:t xml:space="preserve"> экзамена по русскому языку</w:t>
      </w:r>
    </w:p>
    <w:p w:rsidR="00F57D50" w:rsidRPr="00C5189F" w:rsidRDefault="00F57D50" w:rsidP="00F57D50">
      <w:pPr>
        <w:jc w:val="center"/>
        <w:rPr>
          <w:rFonts w:eastAsia="Calibri"/>
          <w:b/>
          <w:bCs/>
          <w:sz w:val="28"/>
          <w:szCs w:val="28"/>
          <w:lang w:eastAsia="en-US"/>
        </w:rPr>
      </w:pPr>
    </w:p>
    <w:p w:rsidR="00F57D50" w:rsidRPr="00C5189F" w:rsidRDefault="00F57D50" w:rsidP="00F57D50">
      <w:pPr>
        <w:jc w:val="both"/>
        <w:rPr>
          <w:rFonts w:eastAsia="Calibri"/>
          <w:sz w:val="28"/>
          <w:szCs w:val="28"/>
          <w:u w:val="single"/>
          <w:lang w:eastAsia="en-US"/>
        </w:rPr>
      </w:pPr>
      <w:r w:rsidRPr="00C5189F">
        <w:rPr>
          <w:rFonts w:eastAsia="Calibri"/>
          <w:sz w:val="28"/>
          <w:szCs w:val="28"/>
          <w:u w:val="single"/>
          <w:lang w:eastAsia="en-US"/>
        </w:rPr>
        <w:t>Структура экзаменационной работы</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Экзаменационная работа по русскому языку состоит из трех частей:</w:t>
      </w:r>
    </w:p>
    <w:p w:rsidR="00F57D50" w:rsidRPr="00C5189F" w:rsidRDefault="00F57D50" w:rsidP="00436662">
      <w:pPr>
        <w:numPr>
          <w:ilvl w:val="0"/>
          <w:numId w:val="65"/>
        </w:numPr>
        <w:spacing w:after="200" w:line="276" w:lineRule="auto"/>
        <w:jc w:val="both"/>
        <w:rPr>
          <w:rFonts w:eastAsia="Calibri"/>
          <w:sz w:val="28"/>
          <w:szCs w:val="28"/>
          <w:lang w:eastAsia="en-US"/>
        </w:rPr>
      </w:pPr>
      <w:r w:rsidRPr="00C5189F">
        <w:rPr>
          <w:rFonts w:eastAsia="Calibri"/>
          <w:sz w:val="28"/>
          <w:szCs w:val="28"/>
          <w:lang w:eastAsia="en-US"/>
        </w:rPr>
        <w:t>Часть 1 (А1 – А30) содержит задания с выбором ответа.</w:t>
      </w:r>
    </w:p>
    <w:p w:rsidR="00F57D50" w:rsidRPr="00C5189F" w:rsidRDefault="00F57D50" w:rsidP="00436662">
      <w:pPr>
        <w:numPr>
          <w:ilvl w:val="0"/>
          <w:numId w:val="65"/>
        </w:numPr>
        <w:spacing w:after="200" w:line="276" w:lineRule="auto"/>
        <w:jc w:val="both"/>
        <w:rPr>
          <w:rFonts w:eastAsia="Calibri"/>
          <w:sz w:val="28"/>
          <w:szCs w:val="28"/>
          <w:lang w:eastAsia="en-US"/>
        </w:rPr>
      </w:pPr>
      <w:r w:rsidRPr="00C5189F">
        <w:rPr>
          <w:rFonts w:eastAsia="Calibri"/>
          <w:sz w:val="28"/>
          <w:szCs w:val="28"/>
          <w:lang w:eastAsia="en-US"/>
        </w:rPr>
        <w:t>Часть 2 (В1 – В10) содержит задания с кратким ответом.</w:t>
      </w:r>
    </w:p>
    <w:p w:rsidR="00F57D50" w:rsidRPr="00C5189F" w:rsidRDefault="00F57D50" w:rsidP="00436662">
      <w:pPr>
        <w:numPr>
          <w:ilvl w:val="0"/>
          <w:numId w:val="65"/>
        </w:numPr>
        <w:spacing w:after="200" w:line="276" w:lineRule="auto"/>
        <w:jc w:val="both"/>
        <w:rPr>
          <w:rFonts w:eastAsia="Calibri"/>
          <w:sz w:val="28"/>
          <w:szCs w:val="28"/>
          <w:lang w:eastAsia="en-US"/>
        </w:rPr>
      </w:pPr>
      <w:r w:rsidRPr="00C5189F">
        <w:rPr>
          <w:rFonts w:eastAsia="Calibri"/>
          <w:sz w:val="28"/>
          <w:szCs w:val="28"/>
          <w:lang w:eastAsia="en-US"/>
        </w:rPr>
        <w:t>Часть 3 (С1) – это задание открытого типа с развернутым ответом (сочинение), проверяющее умение создавать собственное высказывание на основе прочитанного текста.</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u w:val="single"/>
          <w:lang w:eastAsia="en-US"/>
        </w:rPr>
      </w:pPr>
      <w:r w:rsidRPr="00C5189F">
        <w:rPr>
          <w:rFonts w:eastAsia="Calibri"/>
          <w:sz w:val="28"/>
          <w:szCs w:val="28"/>
          <w:u w:val="single"/>
          <w:lang w:eastAsia="en-US"/>
        </w:rPr>
        <w:t>Задания экзаменационной работы распределены по уровню сложности.</w:t>
      </w:r>
    </w:p>
    <w:p w:rsidR="00F57D50" w:rsidRPr="00C5189F" w:rsidRDefault="00F57D50" w:rsidP="00436662">
      <w:pPr>
        <w:numPr>
          <w:ilvl w:val="0"/>
          <w:numId w:val="66"/>
        </w:numPr>
        <w:spacing w:after="200" w:line="276" w:lineRule="auto"/>
        <w:jc w:val="both"/>
        <w:rPr>
          <w:rFonts w:eastAsia="Calibri"/>
          <w:sz w:val="28"/>
          <w:szCs w:val="28"/>
          <w:lang w:eastAsia="en-US"/>
        </w:rPr>
      </w:pPr>
      <w:r w:rsidRPr="00C5189F">
        <w:rPr>
          <w:rFonts w:eastAsia="Calibri"/>
          <w:sz w:val="28"/>
          <w:szCs w:val="28"/>
          <w:lang w:eastAsia="en-US"/>
        </w:rPr>
        <w:t>Первая часть работы (А1 – А30) проверяет усвоение выпускниками учебного материала на базовом уровне сложности.</w:t>
      </w:r>
    </w:p>
    <w:p w:rsidR="00F57D50" w:rsidRPr="00C5189F" w:rsidRDefault="00F57D50" w:rsidP="00436662">
      <w:pPr>
        <w:numPr>
          <w:ilvl w:val="0"/>
          <w:numId w:val="66"/>
        </w:numPr>
        <w:spacing w:after="200" w:line="276" w:lineRule="auto"/>
        <w:jc w:val="both"/>
        <w:rPr>
          <w:rFonts w:eastAsia="Calibri"/>
          <w:sz w:val="28"/>
          <w:szCs w:val="28"/>
          <w:lang w:eastAsia="en-US"/>
        </w:rPr>
      </w:pPr>
      <w:r w:rsidRPr="00C5189F">
        <w:rPr>
          <w:rFonts w:eastAsia="Calibri"/>
          <w:sz w:val="28"/>
          <w:szCs w:val="28"/>
          <w:lang w:eastAsia="en-US"/>
        </w:rPr>
        <w:t>Задания второй части работы (В1 – В10) относятся к повышенному уровню сложности.</w:t>
      </w:r>
    </w:p>
    <w:p w:rsidR="00F57D50" w:rsidRPr="00C5189F" w:rsidRDefault="00F57D50" w:rsidP="00436662">
      <w:pPr>
        <w:numPr>
          <w:ilvl w:val="0"/>
          <w:numId w:val="66"/>
        </w:numPr>
        <w:spacing w:after="200" w:line="276" w:lineRule="auto"/>
        <w:jc w:val="both"/>
        <w:rPr>
          <w:rFonts w:eastAsia="Calibri"/>
          <w:sz w:val="28"/>
          <w:szCs w:val="28"/>
          <w:lang w:eastAsia="en-US"/>
        </w:rPr>
      </w:pPr>
      <w:r w:rsidRPr="00C5189F">
        <w:rPr>
          <w:rFonts w:eastAsia="Calibri"/>
          <w:sz w:val="28"/>
          <w:szCs w:val="28"/>
          <w:lang w:eastAsia="en-US"/>
        </w:rPr>
        <w:t>Задание третьей части работы (С1) (сочинение) является заданием высокого уровня сложности (не является обязательным).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Варианты экзаменационного теста равноценны по трудности, одинаковы по структуре, параллельны по расположению заданий: под одним и тем же порядковым номером во всех вариантах работы находится задание, проверяющее один и тот же элемент содержания.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На выполнение экзаменационной работы отводится 3 часа (180 минут), которые лучше распределить так:</w:t>
      </w:r>
    </w:p>
    <w:p w:rsidR="00F57D50" w:rsidRPr="00C5189F" w:rsidRDefault="00F57D50" w:rsidP="00436662">
      <w:pPr>
        <w:numPr>
          <w:ilvl w:val="0"/>
          <w:numId w:val="67"/>
        </w:numPr>
        <w:spacing w:after="200" w:line="276" w:lineRule="auto"/>
        <w:jc w:val="both"/>
        <w:rPr>
          <w:rFonts w:eastAsia="Calibri"/>
          <w:sz w:val="28"/>
          <w:szCs w:val="28"/>
          <w:lang w:eastAsia="en-US"/>
        </w:rPr>
      </w:pPr>
      <w:r w:rsidRPr="00C5189F">
        <w:rPr>
          <w:rFonts w:eastAsia="Calibri"/>
          <w:sz w:val="28"/>
          <w:szCs w:val="28"/>
          <w:lang w:eastAsia="en-US"/>
        </w:rPr>
        <w:t xml:space="preserve">в первой части работы среднее время выполнения одного задания – 1-2 минуты. Ориентировочное время выполнения всей первой части работы – 60 минут; </w:t>
      </w:r>
    </w:p>
    <w:p w:rsidR="00F57D50" w:rsidRPr="00C5189F" w:rsidRDefault="00F57D50" w:rsidP="00436662">
      <w:pPr>
        <w:numPr>
          <w:ilvl w:val="0"/>
          <w:numId w:val="67"/>
        </w:numPr>
        <w:spacing w:after="200" w:line="276" w:lineRule="auto"/>
        <w:jc w:val="both"/>
        <w:rPr>
          <w:rFonts w:eastAsia="Calibri"/>
          <w:sz w:val="28"/>
          <w:szCs w:val="28"/>
          <w:lang w:eastAsia="en-US"/>
        </w:rPr>
      </w:pPr>
      <w:r w:rsidRPr="00C5189F">
        <w:rPr>
          <w:rFonts w:eastAsia="Calibri"/>
          <w:sz w:val="28"/>
          <w:szCs w:val="28"/>
          <w:lang w:eastAsia="en-US"/>
        </w:rPr>
        <w:t>на выполнение каждого задания второй части работы потребуется 3-5 минут. Ориентировочное время выполнения второй части работы – 40 минут;</w:t>
      </w:r>
    </w:p>
    <w:p w:rsidR="00F57D50" w:rsidRPr="00C5189F" w:rsidRDefault="00F57D50" w:rsidP="00436662">
      <w:pPr>
        <w:numPr>
          <w:ilvl w:val="0"/>
          <w:numId w:val="67"/>
        </w:numPr>
        <w:spacing w:after="200" w:line="276" w:lineRule="auto"/>
        <w:jc w:val="both"/>
        <w:rPr>
          <w:rFonts w:eastAsia="Calibri"/>
          <w:sz w:val="28"/>
          <w:szCs w:val="28"/>
          <w:lang w:eastAsia="en-US"/>
        </w:rPr>
      </w:pPr>
      <w:r w:rsidRPr="00C5189F">
        <w:rPr>
          <w:rFonts w:eastAsia="Calibri"/>
          <w:sz w:val="28"/>
          <w:szCs w:val="28"/>
          <w:lang w:eastAsia="en-US"/>
        </w:rPr>
        <w:t>на задание третьей части работы с развернутым ответом  потребуется 80 минут.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Выполнение экзаменационной работы по русскому языку потребует от выпускников следующих умений:</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t>анализировать, классифицировать языковые факты с целью обеспечения различных видов речевой деятельности;</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lastRenderedPageBreak/>
        <w:t>оценивать языковые факты с точки зрения нормативности;</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t>анализировать языковые единицы с точки зрения правильности, точности и уместности их употребления;</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t>использовать основные приемы информационной переработки текста;</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t>оценивать письменные высказывания с точки зрения языкового оформления, эффективности достижения поставленных коммуникативных задач; проводить лингвистический анализ текстов различных функциональных стилей и разновидностей языка;</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t>создавать собственное языковое высказывание в соответствии с поставленными задачами; осуществлять речевой самоконтроль.</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u w:val="single"/>
          <w:lang w:eastAsia="en-US"/>
        </w:rPr>
      </w:pPr>
      <w:r w:rsidRPr="00C5189F">
        <w:rPr>
          <w:rFonts w:eastAsia="Calibri"/>
          <w:sz w:val="28"/>
          <w:szCs w:val="28"/>
          <w:u w:val="single"/>
          <w:lang w:eastAsia="en-US"/>
        </w:rPr>
        <w:t>Критерии оценивания экзаменационной работы</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 xml:space="preserve">За верное выполнение каждого задания 1 части работы выпускник получает 1 балл. За верное выполнение каждого задания 2 части работы выпускник получает 2 балла. За неверный ответ или его отсутствие выставляется 0 баллов.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 xml:space="preserve">Максимальная сумма, которую может получить учащийся, правильно выполнивший задания 1 и 2 частей – 50 баллов.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50 до 38 баллов –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37 до 25 баллов –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Менее 25 баллов –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 xml:space="preserve">Максимальная сумма, которую может получить учащийся, правильно выполнивший задание третьей части работы, – 18 баллов.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Система оценивания этого задания позволяет проверить у экзаменуемого состояние ряда умений:</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анализировать проблему исходного текста;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формулировать позицию автора исходного текста;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излагать собственное мнение по поводу прочитанного;</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точно, логично, последовательно излагать мысли;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оформлять речевое высказывание в соответствии с нормами современного русского литературного языка.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7653"/>
        <w:gridCol w:w="1099"/>
      </w:tblGrid>
      <w:tr w:rsidR="00F57D50" w:rsidRPr="00C5189F" w:rsidTr="00FC258C">
        <w:tc>
          <w:tcPr>
            <w:tcW w:w="817"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w:t>
            </w:r>
          </w:p>
        </w:tc>
        <w:tc>
          <w:tcPr>
            <w:tcW w:w="7655"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Критерии оценивания ответа на задание С1</w:t>
            </w:r>
          </w:p>
        </w:tc>
        <w:tc>
          <w:tcPr>
            <w:tcW w:w="1099"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 xml:space="preserve">Баллы </w:t>
            </w:r>
          </w:p>
        </w:tc>
      </w:tr>
      <w:tr w:rsidR="00F57D50" w:rsidRPr="00C5189F" w:rsidTr="00FC258C">
        <w:tc>
          <w:tcPr>
            <w:tcW w:w="817"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1</w:t>
            </w:r>
          </w:p>
        </w:tc>
        <w:tc>
          <w:tcPr>
            <w:tcW w:w="7655"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Содержание сочинения</w:t>
            </w:r>
          </w:p>
        </w:tc>
        <w:tc>
          <w:tcPr>
            <w:tcW w:w="1099" w:type="dxa"/>
          </w:tcPr>
          <w:p w:rsidR="00F57D50" w:rsidRPr="00C5189F" w:rsidRDefault="00F57D50" w:rsidP="00FC258C">
            <w:pPr>
              <w:jc w:val="center"/>
              <w:rPr>
                <w:rFonts w:eastAsia="Calibri"/>
                <w:i/>
                <w:iCs/>
                <w:sz w:val="32"/>
                <w:szCs w:val="32"/>
                <w:lang w:eastAsia="en-US"/>
              </w:rPr>
            </w:pP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1</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Формулировка проблем исходного текста</w:t>
            </w:r>
          </w:p>
        </w:tc>
        <w:tc>
          <w:tcPr>
            <w:tcW w:w="1099" w:type="dxa"/>
          </w:tcPr>
          <w:p w:rsidR="00F57D50" w:rsidRPr="00C5189F" w:rsidRDefault="00F57D50" w:rsidP="00FC258C">
            <w:pPr>
              <w:jc w:val="both"/>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Экзаменуемый (в той или иной форме) верно сформулировал одну из проблем исходного текста.</w:t>
            </w:r>
          </w:p>
          <w:p w:rsidR="00F57D50" w:rsidRPr="00C5189F" w:rsidRDefault="00F57D50" w:rsidP="00FC258C">
            <w:pPr>
              <w:jc w:val="both"/>
              <w:rPr>
                <w:rFonts w:eastAsia="Calibri"/>
                <w:lang w:eastAsia="en-US"/>
              </w:rPr>
            </w:pPr>
            <w:r w:rsidRPr="00C5189F">
              <w:rPr>
                <w:rFonts w:eastAsia="Calibri"/>
                <w:lang w:eastAsia="en-US"/>
              </w:rPr>
              <w:t>Фактических ошибок, связанных с пониманием и формулировкой проблемы, нет.</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Экзаменуемый не смог верно сформулировать ни одну из проблем исходного текста.</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2</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Комментарий к сформулированной проблеме исходного </w:t>
            </w:r>
            <w:r w:rsidRPr="00C5189F">
              <w:rPr>
                <w:rFonts w:eastAsia="Calibri"/>
                <w:sz w:val="28"/>
                <w:szCs w:val="28"/>
                <w:lang w:eastAsia="en-US"/>
              </w:rPr>
              <w:lastRenderedPageBreak/>
              <w:t>текста</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 xml:space="preserve">Сформулированная экзаменуемым проблема прокомментирована с опорой на исходный текст. Фактических ошибок, связанных с пониманием проблемы исходного текста, в комментариях нет. </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Сформулированная экзаменуемым проблема исходного текста прокомментирована,</w:t>
            </w:r>
          </w:p>
          <w:p w:rsidR="00F57D50" w:rsidRPr="00C5189F" w:rsidRDefault="00F57D50" w:rsidP="00FC258C">
            <w:pPr>
              <w:jc w:val="both"/>
              <w:rPr>
                <w:rFonts w:eastAsia="Calibri"/>
                <w:lang w:eastAsia="en-US"/>
              </w:rPr>
            </w:pPr>
            <w:r w:rsidRPr="00C5189F">
              <w:rPr>
                <w:rFonts w:eastAsia="Calibri"/>
                <w:b/>
                <w:bCs/>
                <w:lang w:eastAsia="en-US"/>
              </w:rPr>
              <w:t xml:space="preserve">но </w:t>
            </w:r>
            <w:r w:rsidRPr="00C5189F">
              <w:rPr>
                <w:rFonts w:eastAsia="Calibri"/>
                <w:lang w:eastAsia="en-US"/>
              </w:rPr>
              <w:t xml:space="preserve">без опоры на исходный текст, </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в комментариях допущена 1 фактическая ошибка, связанная с пониманием исходного текста.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p w:rsidR="00F57D50" w:rsidRPr="00C5189F" w:rsidRDefault="00F57D50" w:rsidP="00FC258C">
            <w:pPr>
              <w:jc w:val="center"/>
              <w:rPr>
                <w:rFonts w:eastAsia="Calibri"/>
                <w:sz w:val="28"/>
                <w:szCs w:val="28"/>
                <w:lang w:eastAsia="en-US"/>
              </w:rPr>
            </w:pPr>
          </w:p>
        </w:tc>
      </w:tr>
      <w:tr w:rsidR="00F57D50" w:rsidRPr="00C5189F" w:rsidTr="00FC258C">
        <w:tc>
          <w:tcPr>
            <w:tcW w:w="817" w:type="dxa"/>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Сформулированная экзаменуемым проблема не прокомментирована,</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в комментариях допущено более 1 фактической ошибки, связанной с пониманием исходного текста,</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прокомментирована другая, не сформулированная экзаменуемым проблема,</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 xml:space="preserve">в качестве комментариев дан простой пересказ текста или его фрагмента, </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в качестве комментариев цитируется большой фрагмент исходного текста.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3</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Отражение позиции автора исходного текста</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Экзаменуемый верно сформулировал позицию автора (рассказчика) исходного текста по прокомментированной проблеме.</w:t>
            </w:r>
          </w:p>
          <w:p w:rsidR="00F57D50" w:rsidRPr="00C5189F" w:rsidRDefault="00F57D50" w:rsidP="00FC258C">
            <w:pPr>
              <w:jc w:val="both"/>
              <w:rPr>
                <w:rFonts w:eastAsia="Calibri"/>
                <w:lang w:eastAsia="en-US"/>
              </w:rPr>
            </w:pPr>
            <w:r w:rsidRPr="00C5189F">
              <w:rPr>
                <w:rFonts w:eastAsia="Calibri"/>
                <w:lang w:eastAsia="en-US"/>
              </w:rPr>
              <w:t>Фактических ошибок, связанных с пониманием позиции автора исходного текста, нет.</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Позиция автора исходного текста экзаменуемым сформулирована неверно.</w:t>
            </w:r>
          </w:p>
          <w:p w:rsidR="00F57D50" w:rsidRPr="00C5189F" w:rsidRDefault="00F57D50" w:rsidP="00FC258C">
            <w:pPr>
              <w:jc w:val="both"/>
              <w:rPr>
                <w:rFonts w:eastAsia="Calibri"/>
                <w:lang w:eastAsia="en-US"/>
              </w:rPr>
            </w:pPr>
            <w:r w:rsidRPr="00C5189F">
              <w:rPr>
                <w:rFonts w:eastAsia="Calibri"/>
                <w:lang w:eastAsia="en-US"/>
              </w:rPr>
              <w:t>Позиция автора исходного текста не сформулирована.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2</w:t>
            </w:r>
          </w:p>
        </w:tc>
        <w:tc>
          <w:tcPr>
            <w:tcW w:w="7655"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Речевое оформление сочинения</w:t>
            </w:r>
          </w:p>
        </w:tc>
        <w:tc>
          <w:tcPr>
            <w:tcW w:w="1099" w:type="dxa"/>
          </w:tcPr>
          <w:p w:rsidR="00F57D50" w:rsidRPr="00C5189F" w:rsidRDefault="00F57D50" w:rsidP="00FC258C">
            <w:pPr>
              <w:jc w:val="center"/>
              <w:rPr>
                <w:rFonts w:eastAsia="Calibri"/>
                <w:i/>
                <w:iCs/>
                <w:sz w:val="32"/>
                <w:szCs w:val="32"/>
                <w:lang w:eastAsia="en-US"/>
              </w:rPr>
            </w:pP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4</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Смысловая цельность, речевая связность и последовательность изложения</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Работа экзаменуемого характеризуется смысловой цельностью, речевой связностью и последовательностью изложения:</w:t>
            </w:r>
          </w:p>
          <w:p w:rsidR="00F57D50" w:rsidRPr="00C5189F" w:rsidRDefault="00F57D50" w:rsidP="00FC258C">
            <w:pPr>
              <w:jc w:val="both"/>
              <w:rPr>
                <w:rFonts w:eastAsia="Calibri"/>
                <w:lang w:eastAsia="en-US"/>
              </w:rPr>
            </w:pPr>
            <w:r w:rsidRPr="00C5189F">
              <w:rPr>
                <w:rFonts w:eastAsia="Calibri"/>
                <w:lang w:eastAsia="en-US"/>
              </w:rPr>
              <w:t>- логические ошибки отсутствуют, последовательность изложения не нарушена;</w:t>
            </w:r>
          </w:p>
          <w:p w:rsidR="00F57D50" w:rsidRPr="00C5189F" w:rsidRDefault="00F57D50" w:rsidP="00FC258C">
            <w:pPr>
              <w:jc w:val="both"/>
              <w:rPr>
                <w:rFonts w:eastAsia="Calibri"/>
                <w:lang w:eastAsia="en-US"/>
              </w:rPr>
            </w:pPr>
            <w:r w:rsidRPr="00C5189F">
              <w:rPr>
                <w:rFonts w:eastAsia="Calibri"/>
                <w:lang w:eastAsia="en-US"/>
              </w:rPr>
              <w:t>- в работе нет нарушения абзацного членения текста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Работа экзаменуемого характеризуется смысловой цельностью, связностью и последовательностью изложения,</w:t>
            </w:r>
          </w:p>
          <w:p w:rsidR="00F57D50" w:rsidRPr="00C5189F" w:rsidRDefault="00F57D50" w:rsidP="00FC258C">
            <w:pPr>
              <w:jc w:val="both"/>
              <w:rPr>
                <w:rFonts w:eastAsia="Calibri"/>
                <w:b/>
                <w:bCs/>
                <w:lang w:eastAsia="en-US"/>
              </w:rPr>
            </w:pPr>
            <w:r w:rsidRPr="00C5189F">
              <w:rPr>
                <w:rFonts w:eastAsia="Calibri"/>
                <w:b/>
                <w:bCs/>
                <w:lang w:eastAsia="en-US"/>
              </w:rPr>
              <w:t>но</w:t>
            </w:r>
          </w:p>
          <w:p w:rsidR="00F57D50" w:rsidRPr="00C5189F" w:rsidRDefault="00F57D50" w:rsidP="00FC258C">
            <w:pPr>
              <w:jc w:val="both"/>
              <w:rPr>
                <w:rFonts w:eastAsia="Calibri"/>
                <w:lang w:eastAsia="en-US"/>
              </w:rPr>
            </w:pPr>
            <w:r w:rsidRPr="00C5189F">
              <w:rPr>
                <w:rFonts w:eastAsia="Calibri"/>
                <w:lang w:eastAsia="en-US"/>
              </w:rPr>
              <w:t>допущено более 1 логической ошибки,</w:t>
            </w:r>
          </w:p>
          <w:p w:rsidR="00F57D50" w:rsidRPr="00C5189F" w:rsidRDefault="00F57D50" w:rsidP="00FC258C">
            <w:pPr>
              <w:jc w:val="both"/>
              <w:rPr>
                <w:rFonts w:eastAsia="Calibri"/>
                <w:b/>
                <w:bCs/>
                <w:lang w:eastAsia="en-US"/>
              </w:rPr>
            </w:pPr>
            <w:r w:rsidRPr="00C5189F">
              <w:rPr>
                <w:rFonts w:eastAsia="Calibri"/>
                <w:b/>
                <w:bCs/>
                <w:lang w:eastAsia="en-US"/>
              </w:rPr>
              <w:t xml:space="preserve">и/или </w:t>
            </w:r>
          </w:p>
          <w:p w:rsidR="00F57D50" w:rsidRPr="00C5189F" w:rsidRDefault="00F57D50" w:rsidP="00FC258C">
            <w:pPr>
              <w:jc w:val="both"/>
              <w:rPr>
                <w:rFonts w:eastAsia="Calibri"/>
                <w:lang w:eastAsia="en-US"/>
              </w:rPr>
            </w:pPr>
            <w:r w:rsidRPr="00C5189F">
              <w:rPr>
                <w:rFonts w:eastAsia="Calibri"/>
                <w:lang w:eastAsia="en-US"/>
              </w:rPr>
              <w:t>в работе имеется 1 нарушение абзацного членения текста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 xml:space="preserve">В работе экзаменуемого просматривается коммуникативный замысел, </w:t>
            </w:r>
          </w:p>
          <w:p w:rsidR="00F57D50" w:rsidRPr="00C5189F" w:rsidRDefault="00F57D50" w:rsidP="00FC258C">
            <w:pPr>
              <w:jc w:val="both"/>
              <w:rPr>
                <w:rFonts w:eastAsia="Calibri"/>
                <w:b/>
                <w:bCs/>
                <w:lang w:eastAsia="en-US"/>
              </w:rPr>
            </w:pPr>
            <w:r w:rsidRPr="00C5189F">
              <w:rPr>
                <w:rFonts w:eastAsia="Calibri"/>
                <w:b/>
                <w:bCs/>
                <w:lang w:eastAsia="en-US"/>
              </w:rPr>
              <w:t>но</w:t>
            </w:r>
          </w:p>
          <w:p w:rsidR="00F57D50" w:rsidRPr="00C5189F" w:rsidRDefault="00F57D50" w:rsidP="00FC258C">
            <w:pPr>
              <w:jc w:val="both"/>
              <w:rPr>
                <w:rFonts w:eastAsia="Calibri"/>
                <w:lang w:eastAsia="en-US"/>
              </w:rPr>
            </w:pPr>
            <w:r w:rsidRPr="00C5189F">
              <w:rPr>
                <w:rFonts w:eastAsia="Calibri"/>
                <w:lang w:eastAsia="en-US"/>
              </w:rPr>
              <w:t xml:space="preserve">допущено более 1 логической ошибки, </w:t>
            </w:r>
          </w:p>
          <w:p w:rsidR="00F57D50" w:rsidRPr="00C5189F" w:rsidRDefault="00F57D50" w:rsidP="00FC258C">
            <w:pPr>
              <w:jc w:val="both"/>
              <w:rPr>
                <w:rFonts w:eastAsia="Calibri"/>
                <w:b/>
                <w:bCs/>
                <w:lang w:eastAsia="en-US"/>
              </w:rPr>
            </w:pPr>
            <w:r w:rsidRPr="00C5189F">
              <w:rPr>
                <w:rFonts w:eastAsia="Calibri"/>
                <w:b/>
                <w:bCs/>
                <w:lang w:eastAsia="en-US"/>
              </w:rPr>
              <w:t xml:space="preserve">и/или </w:t>
            </w:r>
          </w:p>
          <w:p w:rsidR="00F57D50" w:rsidRPr="00C5189F" w:rsidRDefault="00F57D50" w:rsidP="00FC258C">
            <w:pPr>
              <w:jc w:val="both"/>
              <w:rPr>
                <w:rFonts w:eastAsia="Calibri"/>
                <w:lang w:eastAsia="en-US"/>
              </w:rPr>
            </w:pPr>
            <w:r w:rsidRPr="00C5189F">
              <w:rPr>
                <w:rFonts w:eastAsia="Calibri"/>
                <w:lang w:eastAsia="en-US"/>
              </w:rPr>
              <w:t>имеются 2 случая нарушения абзацного членения текста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5</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Точность и выразительность речи</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Работа экзаменуемого характеризуется точностью выражения мысли, разнообразием грамматического строя речи.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Работа экзаменуемого характеризуется точностью выражения мысли,</w:t>
            </w:r>
          </w:p>
          <w:p w:rsidR="00F57D50" w:rsidRPr="00C5189F" w:rsidRDefault="00F57D50" w:rsidP="00FC258C">
            <w:pPr>
              <w:jc w:val="both"/>
              <w:rPr>
                <w:rFonts w:eastAsia="Calibri"/>
                <w:b/>
                <w:bCs/>
                <w:lang w:eastAsia="en-US"/>
              </w:rPr>
            </w:pPr>
            <w:r w:rsidRPr="00C5189F">
              <w:rPr>
                <w:rFonts w:eastAsia="Calibri"/>
                <w:b/>
                <w:bCs/>
                <w:lang w:eastAsia="en-US"/>
              </w:rPr>
              <w:t>но</w:t>
            </w:r>
          </w:p>
          <w:p w:rsidR="00F57D50" w:rsidRPr="00C5189F" w:rsidRDefault="00F57D50" w:rsidP="00FC258C">
            <w:pPr>
              <w:jc w:val="both"/>
              <w:rPr>
                <w:rFonts w:eastAsia="Calibri"/>
                <w:lang w:eastAsia="en-US"/>
              </w:rPr>
            </w:pPr>
            <w:r w:rsidRPr="00C5189F">
              <w:rPr>
                <w:rFonts w:eastAsia="Calibri"/>
                <w:lang w:eastAsia="en-US"/>
              </w:rPr>
              <w:t xml:space="preserve">прослеживается однообразие грамматического строя речи, </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работа экзаменуемого характеризуется разнообразием грамматического строя речи,</w:t>
            </w:r>
          </w:p>
          <w:p w:rsidR="00F57D50" w:rsidRPr="00C5189F" w:rsidRDefault="00F57D50" w:rsidP="00FC258C">
            <w:pPr>
              <w:jc w:val="both"/>
              <w:rPr>
                <w:rFonts w:eastAsia="Calibri"/>
                <w:b/>
                <w:bCs/>
                <w:lang w:eastAsia="en-US"/>
              </w:rPr>
            </w:pPr>
            <w:r w:rsidRPr="00C5189F">
              <w:rPr>
                <w:rFonts w:eastAsia="Calibri"/>
                <w:b/>
                <w:bCs/>
                <w:lang w:eastAsia="en-US"/>
              </w:rPr>
              <w:t>но</w:t>
            </w:r>
          </w:p>
          <w:p w:rsidR="00F57D50" w:rsidRPr="00C5189F" w:rsidRDefault="00F57D50" w:rsidP="00FC258C">
            <w:pPr>
              <w:jc w:val="both"/>
              <w:rPr>
                <w:rFonts w:eastAsia="Calibri"/>
                <w:lang w:eastAsia="en-US"/>
              </w:rPr>
            </w:pPr>
            <w:r w:rsidRPr="00C5189F">
              <w:rPr>
                <w:rFonts w:eastAsia="Calibri"/>
                <w:lang w:eastAsia="en-US"/>
              </w:rPr>
              <w:t>есть нарушения точности выражения мысли</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Работа экзаменуемого отличатся бедностью словаря и однообразием грамматического строя речи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p w:rsidR="00F57D50" w:rsidRPr="00C5189F" w:rsidRDefault="00F57D50" w:rsidP="00FC258C">
            <w:pPr>
              <w:jc w:val="center"/>
              <w:rPr>
                <w:rFonts w:eastAsia="Calibri"/>
                <w:sz w:val="28"/>
                <w:szCs w:val="28"/>
                <w:lang w:eastAsia="en-US"/>
              </w:rPr>
            </w:pPr>
          </w:p>
        </w:tc>
      </w:tr>
      <w:tr w:rsidR="00F57D50" w:rsidRPr="00C5189F" w:rsidTr="00FC258C">
        <w:tc>
          <w:tcPr>
            <w:tcW w:w="817"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3</w:t>
            </w:r>
          </w:p>
        </w:tc>
        <w:tc>
          <w:tcPr>
            <w:tcW w:w="7655"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Грамотность</w:t>
            </w:r>
          </w:p>
        </w:tc>
        <w:tc>
          <w:tcPr>
            <w:tcW w:w="1099" w:type="dxa"/>
          </w:tcPr>
          <w:p w:rsidR="00F57D50" w:rsidRPr="00C5189F" w:rsidRDefault="00F57D50" w:rsidP="00FC258C">
            <w:pPr>
              <w:jc w:val="center"/>
              <w:rPr>
                <w:rFonts w:eastAsia="Calibri"/>
                <w:i/>
                <w:iCs/>
                <w:sz w:val="32"/>
                <w:szCs w:val="32"/>
                <w:lang w:eastAsia="en-US"/>
              </w:rPr>
            </w:pPr>
          </w:p>
        </w:tc>
      </w:tr>
      <w:tr w:rsidR="00F57D50" w:rsidRPr="00C5189F" w:rsidTr="00FC258C">
        <w:tc>
          <w:tcPr>
            <w:tcW w:w="817"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lastRenderedPageBreak/>
              <w:t>К 6</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Соблюдение орфографических норм</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Орфографических ошибок нет (или 1 негрубая ошибка)</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3</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не более 2-х ошибок</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Допущены 3 – 4 ошибки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более 4-х ошибок</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7</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Соблюдение пунктуационных норм</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Пунктуационных ошибок нет (или 1 негрубая ошибка)</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3</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Допущены 1 – 3 ошибки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 xml:space="preserve">Допущено 4 – 5 ошибок </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более 5-ти ошибок</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8</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Соблюдение языковых норм</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Грамматических ошибок нет</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Допущены 1 – 2 ошибки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более 2 ошибок</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9</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Соблюдение речевых норм</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не более 1 речевой ошибки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Допущены 2 – 3 ошибки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817" w:type="dxa"/>
            <w:vMerge/>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более 3 ошибок</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472" w:type="dxa"/>
            <w:gridSpan w:val="2"/>
          </w:tcPr>
          <w:p w:rsidR="00F57D50" w:rsidRPr="00C5189F" w:rsidRDefault="00F57D50" w:rsidP="00FC258C">
            <w:pPr>
              <w:jc w:val="both"/>
              <w:rPr>
                <w:rFonts w:eastAsia="Calibri"/>
                <w:i/>
                <w:iCs/>
                <w:sz w:val="32"/>
                <w:szCs w:val="32"/>
                <w:lang w:eastAsia="en-US"/>
              </w:rPr>
            </w:pPr>
            <w:r w:rsidRPr="00C5189F">
              <w:rPr>
                <w:rFonts w:eastAsia="Calibri"/>
                <w:i/>
                <w:iCs/>
                <w:sz w:val="32"/>
                <w:szCs w:val="32"/>
                <w:lang w:eastAsia="en-US"/>
              </w:rPr>
              <w:t>Максимальное количество баллов за всю письменную работу (К 1 – К 9)</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18</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Если сочинение представляет собой пересказанный или полностью переписанный исходный текст, без каких бы то ни было комментариев, то такая работа по всем аспектам проверки (К 1 – К 9) оценивается нулём баллов. Работа, написанная без опоры на прочитанный текст (не по данному тексту), не оценивается.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Максимальная сумма, которую может получить учащийся, правильно выполнивший задания 1, 2 и 3 частей – 68 баллов.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68 до 51 балла – «5»</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50 до 38 баллов –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37 до 25 баллов –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Менее 25 баллов – «2»</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lang w:eastAsia="en-US"/>
        </w:rPr>
      </w:pPr>
    </w:p>
    <w:p w:rsidR="00F57D50" w:rsidRPr="00C5189F" w:rsidRDefault="00F57D50" w:rsidP="00F57D50">
      <w:pPr>
        <w:rPr>
          <w:rFonts w:eastAsia="Calibri"/>
          <w:sz w:val="32"/>
          <w:szCs w:val="32"/>
          <w:lang w:eastAsia="en-US"/>
        </w:rPr>
      </w:pPr>
      <w:r w:rsidRPr="00C5189F">
        <w:rPr>
          <w:rFonts w:eastAsia="Calibri"/>
          <w:sz w:val="28"/>
          <w:szCs w:val="28"/>
          <w:lang w:eastAsia="en-US"/>
        </w:rPr>
        <w:br w:type="page"/>
      </w:r>
      <w:r w:rsidRPr="00C5189F">
        <w:rPr>
          <w:rFonts w:eastAsia="Calibri"/>
          <w:sz w:val="32"/>
          <w:szCs w:val="32"/>
          <w:lang w:eastAsia="en-US"/>
        </w:rPr>
        <w:lastRenderedPageBreak/>
        <w:t xml:space="preserve">Экзаменационная работа </w:t>
      </w:r>
    </w:p>
    <w:p w:rsidR="00F57D50" w:rsidRPr="00C5189F" w:rsidRDefault="00F57D50" w:rsidP="00F57D50">
      <w:pPr>
        <w:rPr>
          <w:rFonts w:eastAsia="Calibri"/>
          <w:sz w:val="32"/>
          <w:szCs w:val="32"/>
          <w:lang w:eastAsia="en-US"/>
        </w:rPr>
      </w:pPr>
      <w:r w:rsidRPr="00C5189F">
        <w:rPr>
          <w:rFonts w:eastAsia="Calibri"/>
          <w:sz w:val="32"/>
          <w:szCs w:val="32"/>
          <w:lang w:eastAsia="en-US"/>
        </w:rPr>
        <w:t xml:space="preserve">по дисциплине </w:t>
      </w:r>
      <w:r w:rsidR="00057B16">
        <w:rPr>
          <w:rFonts w:eastAsia="Calibri"/>
          <w:sz w:val="32"/>
          <w:szCs w:val="32"/>
          <w:lang w:eastAsia="en-US"/>
        </w:rPr>
        <w:t>«</w:t>
      </w:r>
      <w:r w:rsidRPr="00C5189F">
        <w:rPr>
          <w:rFonts w:eastAsia="Calibri"/>
          <w:sz w:val="32"/>
          <w:szCs w:val="32"/>
          <w:lang w:eastAsia="en-US"/>
        </w:rPr>
        <w:t xml:space="preserve"> Русский язык</w:t>
      </w:r>
      <w:r w:rsidR="00057B16">
        <w:rPr>
          <w:rFonts w:eastAsia="Calibri"/>
          <w:sz w:val="32"/>
          <w:szCs w:val="32"/>
          <w:lang w:eastAsia="en-US"/>
        </w:rPr>
        <w:t>»</w:t>
      </w:r>
    </w:p>
    <w:p w:rsidR="00F57D50" w:rsidRPr="00C5189F" w:rsidRDefault="00F57D50" w:rsidP="00F57D50">
      <w:pPr>
        <w:rPr>
          <w:rFonts w:eastAsia="Calibri"/>
          <w:sz w:val="32"/>
          <w:szCs w:val="32"/>
          <w:lang w:eastAsia="en-US"/>
        </w:rPr>
      </w:pPr>
      <w:r w:rsidRPr="00C5189F">
        <w:rPr>
          <w:rFonts w:eastAsia="Calibri"/>
          <w:sz w:val="32"/>
          <w:szCs w:val="32"/>
          <w:lang w:eastAsia="en-US"/>
        </w:rPr>
        <w:t>обучающе_______ группы  ________</w:t>
      </w:r>
    </w:p>
    <w:p w:rsidR="00F57D50" w:rsidRPr="00C5189F" w:rsidRDefault="00F57D50" w:rsidP="00F57D50">
      <w:pPr>
        <w:rPr>
          <w:rFonts w:eastAsia="Calibri"/>
          <w:sz w:val="32"/>
          <w:szCs w:val="32"/>
          <w:lang w:eastAsia="en-US"/>
        </w:rPr>
      </w:pPr>
      <w:r w:rsidRPr="00C5189F">
        <w:rPr>
          <w:rFonts w:eastAsia="Calibri"/>
          <w:sz w:val="32"/>
          <w:szCs w:val="32"/>
          <w:lang w:eastAsia="en-US"/>
        </w:rPr>
        <w:t>________________________________</w:t>
      </w:r>
    </w:p>
    <w:p w:rsidR="00F57D50" w:rsidRPr="00C5189F" w:rsidRDefault="00F57D50" w:rsidP="00F57D50">
      <w:pPr>
        <w:rPr>
          <w:rFonts w:eastAsia="Calibri"/>
          <w:sz w:val="32"/>
          <w:szCs w:val="32"/>
          <w:lang w:eastAsia="en-US"/>
        </w:rPr>
      </w:pPr>
      <w:r w:rsidRPr="00C5189F">
        <w:rPr>
          <w:rFonts w:eastAsia="Calibri"/>
          <w:sz w:val="32"/>
          <w:szCs w:val="32"/>
          <w:lang w:eastAsia="en-US"/>
        </w:rPr>
        <w:t>________________________________</w:t>
      </w:r>
    </w:p>
    <w:p w:rsidR="00F57D50" w:rsidRPr="00C5189F" w:rsidRDefault="00F57D50" w:rsidP="00F57D50">
      <w:pPr>
        <w:rPr>
          <w:rFonts w:eastAsia="Calibri"/>
          <w:sz w:val="32"/>
          <w:szCs w:val="32"/>
          <w:lang w:eastAsia="en-US"/>
        </w:rPr>
      </w:pPr>
      <w:r w:rsidRPr="00C5189F">
        <w:rPr>
          <w:rFonts w:eastAsia="Calibri"/>
          <w:sz w:val="32"/>
          <w:szCs w:val="32"/>
          <w:lang w:eastAsia="en-US"/>
        </w:rPr>
        <w:t xml:space="preserve">________________       вариант </w:t>
      </w:r>
    </w:p>
    <w:p w:rsidR="00F57D50" w:rsidRPr="00C5189F" w:rsidRDefault="00F57D50" w:rsidP="00F57D50">
      <w:pPr>
        <w:rPr>
          <w:rFonts w:eastAsia="Calibri"/>
          <w:sz w:val="32"/>
          <w:szCs w:val="32"/>
          <w:lang w:eastAsia="en-US"/>
        </w:rPr>
      </w:pPr>
    </w:p>
    <w:p w:rsidR="00F57D50" w:rsidRPr="00C5189F" w:rsidRDefault="00F57D50" w:rsidP="00F57D50">
      <w:pPr>
        <w:spacing w:line="360" w:lineRule="auto"/>
        <w:jc w:val="both"/>
        <w:rPr>
          <w:rFonts w:eastAsia="Calibri"/>
          <w:b/>
          <w:bCs/>
          <w:i/>
          <w:iCs/>
          <w:sz w:val="32"/>
          <w:szCs w:val="32"/>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1</w:t>
      </w:r>
      <w:r w:rsidRPr="00C5189F">
        <w:rPr>
          <w:rFonts w:eastAsia="Calibri"/>
          <w:b/>
          <w:bCs/>
          <w:i/>
          <w:iCs/>
          <w:sz w:val="32"/>
          <w:szCs w:val="3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F57D50" w:rsidRPr="00C5189F" w:rsidTr="00FC258C">
        <w:trPr>
          <w:trHeight w:val="90"/>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xml:space="preserve">Ответ </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Ответ</w:t>
            </w: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А16</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А17</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А3</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А18</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А4</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А19</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А5</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А20</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А6</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А21</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А7</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А22</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А8</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А23</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А9</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А24</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А10</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А25</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А11</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А26</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А12</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А27</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А13</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А28</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А14</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А29</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А15</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А30</w:t>
            </w:r>
          </w:p>
        </w:tc>
        <w:tc>
          <w:tcPr>
            <w:tcW w:w="2233" w:type="dxa"/>
          </w:tcPr>
          <w:p w:rsidR="00F57D50" w:rsidRPr="00C5189F" w:rsidRDefault="00F57D50" w:rsidP="00FC258C">
            <w:pPr>
              <w:jc w:val="right"/>
              <w:rPr>
                <w:rFonts w:eastAsia="Calibri"/>
                <w:sz w:val="28"/>
                <w:szCs w:val="28"/>
                <w:lang w:eastAsia="en-US"/>
              </w:rPr>
            </w:pPr>
          </w:p>
        </w:tc>
      </w:tr>
    </w:tbl>
    <w:p w:rsidR="00F57D50" w:rsidRPr="00C5189F" w:rsidRDefault="00F57D50" w:rsidP="00F57D50">
      <w:pPr>
        <w:jc w:val="right"/>
        <w:rPr>
          <w:rFonts w:eastAsia="Calibri"/>
          <w:sz w:val="28"/>
          <w:szCs w:val="28"/>
          <w:lang w:eastAsia="en-US"/>
        </w:rPr>
      </w:pPr>
    </w:p>
    <w:p w:rsidR="00F57D50" w:rsidRPr="00C5189F" w:rsidRDefault="00F57D50" w:rsidP="00F57D50">
      <w:pPr>
        <w:jc w:val="right"/>
        <w:rPr>
          <w:rFonts w:eastAsia="Calibri"/>
          <w:sz w:val="28"/>
          <w:szCs w:val="28"/>
          <w:lang w:eastAsia="en-US"/>
        </w:rPr>
      </w:pPr>
    </w:p>
    <w:p w:rsidR="00F57D50" w:rsidRPr="00C5189F" w:rsidRDefault="00F57D50" w:rsidP="00F57D50">
      <w:pPr>
        <w:jc w:val="right"/>
        <w:rPr>
          <w:rFonts w:eastAsia="Calibri"/>
          <w:sz w:val="28"/>
          <w:szCs w:val="28"/>
          <w:lang w:eastAsia="en-US"/>
        </w:rPr>
      </w:pPr>
    </w:p>
    <w:p w:rsidR="00F57D50" w:rsidRPr="00C5189F" w:rsidRDefault="00F57D50" w:rsidP="00F57D50">
      <w:pPr>
        <w:jc w:val="right"/>
        <w:rPr>
          <w:rFonts w:eastAsia="Calibri"/>
          <w:sz w:val="28"/>
          <w:szCs w:val="28"/>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2</w:t>
      </w:r>
      <w:r w:rsidRPr="00C5189F">
        <w:rPr>
          <w:rFonts w:eastAsia="Calibri"/>
          <w:b/>
          <w:bCs/>
          <w:i/>
          <w:iCs/>
          <w:sz w:val="32"/>
          <w:szCs w:val="32"/>
          <w:lang w:eastAsia="en-US"/>
        </w:rPr>
        <w:t>)</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В1 ___________________________________В6_________________________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В2 ___________________________________В7_________________________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В3 ___________________________________В8__________________________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В4 ___________________________________В9_________________________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В5___________________________________В10__________________________</w:t>
      </w:r>
    </w:p>
    <w:p w:rsidR="00F57D50" w:rsidRPr="00057B16" w:rsidRDefault="00F57D50" w:rsidP="00057B16">
      <w:pPr>
        <w:spacing w:after="200" w:line="276" w:lineRule="auto"/>
        <w:rPr>
          <w:rFonts w:eastAsia="Calibri"/>
          <w:b/>
          <w:bCs/>
          <w:i/>
          <w:iCs/>
          <w:sz w:val="32"/>
          <w:szCs w:val="32"/>
          <w:lang w:eastAsia="en-US"/>
        </w:rPr>
      </w:pPr>
      <w:r w:rsidRPr="00C5189F">
        <w:rPr>
          <w:rFonts w:eastAsia="Calibri"/>
          <w:b/>
          <w:bCs/>
          <w:i/>
          <w:iCs/>
          <w:sz w:val="32"/>
          <w:szCs w:val="32"/>
          <w:lang w:eastAsia="en-US"/>
        </w:rPr>
        <w:t>Бланк ответов № 2 (</w:t>
      </w:r>
      <w:r w:rsidRPr="00C5189F">
        <w:rPr>
          <w:rFonts w:eastAsia="Calibri"/>
          <w:b/>
          <w:bCs/>
          <w:i/>
          <w:iCs/>
          <w:sz w:val="32"/>
          <w:szCs w:val="32"/>
          <w:u w:val="single"/>
          <w:lang w:eastAsia="en-US"/>
        </w:rPr>
        <w:t>часть 3</w:t>
      </w:r>
      <w:r w:rsidRPr="00C5189F">
        <w:rPr>
          <w:rFonts w:eastAsia="Calibri"/>
          <w:b/>
          <w:bCs/>
          <w:i/>
          <w:iCs/>
          <w:sz w:val="32"/>
          <w:szCs w:val="32"/>
          <w:lang w:eastAsia="en-US"/>
        </w:rPr>
        <w:t>)</w:t>
      </w:r>
    </w:p>
    <w:p w:rsidR="00F57D50" w:rsidRPr="00C5189F" w:rsidRDefault="00F57D50" w:rsidP="00F57D50">
      <w:pPr>
        <w:jc w:val="both"/>
        <w:rPr>
          <w:rFonts w:eastAsia="Calibri"/>
          <w:sz w:val="28"/>
          <w:szCs w:val="28"/>
          <w:u w:val="single"/>
          <w:lang w:eastAsia="en-US"/>
        </w:rPr>
      </w:pPr>
      <w:r w:rsidRPr="00C5189F">
        <w:rPr>
          <w:rFonts w:eastAsia="Calibri"/>
          <w:sz w:val="28"/>
          <w:szCs w:val="28"/>
          <w:u w:val="single"/>
          <w:lang w:eastAsia="en-US"/>
        </w:rPr>
        <w:lastRenderedPageBreak/>
        <w:t xml:space="preserve">Критерии оценивания </w:t>
      </w:r>
    </w:p>
    <w:p w:rsidR="00F57D50" w:rsidRPr="00C5189F" w:rsidRDefault="00F57D50" w:rsidP="00F57D50">
      <w:pPr>
        <w:jc w:val="both"/>
        <w:rPr>
          <w:rFonts w:eastAsia="Calibri"/>
          <w:b/>
          <w:sz w:val="28"/>
          <w:szCs w:val="28"/>
          <w:lang w:eastAsia="en-US"/>
        </w:rPr>
      </w:pPr>
      <w:r w:rsidRPr="00C5189F">
        <w:rPr>
          <w:rFonts w:eastAsia="Calibri"/>
          <w:sz w:val="28"/>
          <w:szCs w:val="28"/>
          <w:u w:val="single"/>
          <w:lang w:eastAsia="en-US"/>
        </w:rPr>
        <w:t>экзаменационной работы:</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b/>
          <w:sz w:val="28"/>
          <w:szCs w:val="28"/>
          <w:lang w:eastAsia="en-US"/>
        </w:rPr>
        <w:t>Итог работы обучающегося:</w:t>
      </w:r>
    </w:p>
    <w:p w:rsidR="00F57D50" w:rsidRPr="00C5189F" w:rsidRDefault="00F57D50" w:rsidP="00F57D50">
      <w:pPr>
        <w:jc w:val="both"/>
        <w:rPr>
          <w:rFonts w:eastAsia="Calibri"/>
          <w:sz w:val="28"/>
          <w:szCs w:val="28"/>
          <w:lang w:eastAsia="en-US"/>
        </w:rPr>
      </w:pPr>
      <w:r w:rsidRPr="00C5189F">
        <w:rPr>
          <w:rFonts w:eastAsia="Calibri"/>
          <w:b/>
          <w:sz w:val="28"/>
          <w:szCs w:val="28"/>
          <w:lang w:eastAsia="en-US"/>
        </w:rPr>
        <w:tab/>
        <w:t>(количество баллов):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68 до 51 балла – «5»</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 xml:space="preserve">часть 1:      ________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50 до 38 баллов – «4»</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 xml:space="preserve">часть 2:      ________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37 до 25 баллов – «3»</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 xml:space="preserve">часть 3:      ________ </w:t>
      </w:r>
    </w:p>
    <w:p w:rsidR="00F57D50" w:rsidRPr="00C5189F" w:rsidRDefault="00F57D50" w:rsidP="00F57D50">
      <w:pPr>
        <w:spacing w:line="276" w:lineRule="auto"/>
        <w:jc w:val="both"/>
        <w:rPr>
          <w:rFonts w:eastAsia="Calibri"/>
          <w:sz w:val="28"/>
          <w:szCs w:val="28"/>
          <w:lang w:eastAsia="en-US"/>
        </w:rPr>
      </w:pPr>
      <w:r w:rsidRPr="00C5189F">
        <w:rPr>
          <w:rFonts w:eastAsia="Calibri"/>
          <w:sz w:val="28"/>
          <w:szCs w:val="28"/>
          <w:lang w:eastAsia="en-US"/>
        </w:rPr>
        <w:t>Менее 25 баллов – «2»</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b/>
          <w:sz w:val="28"/>
          <w:szCs w:val="28"/>
          <w:lang w:eastAsia="en-US"/>
        </w:rPr>
        <w:t>Итого</w:t>
      </w:r>
      <w:r w:rsidRPr="00C5189F">
        <w:rPr>
          <w:rFonts w:eastAsia="Calibri"/>
          <w:sz w:val="28"/>
          <w:szCs w:val="28"/>
          <w:lang w:eastAsia="en-US"/>
        </w:rPr>
        <w:t xml:space="preserve">: ___________  </w:t>
      </w:r>
    </w:p>
    <w:p w:rsidR="00F57D50" w:rsidRPr="00C5189F" w:rsidRDefault="00F57D50" w:rsidP="00F57D50">
      <w:pPr>
        <w:spacing w:line="360" w:lineRule="auto"/>
        <w:rPr>
          <w:rFonts w:eastAsia="Calibri"/>
          <w:sz w:val="32"/>
          <w:szCs w:val="32"/>
          <w:lang w:eastAsia="en-US"/>
        </w:rPr>
      </w:pPr>
      <w:r w:rsidRPr="00C5189F">
        <w:rPr>
          <w:rFonts w:eastAsia="Calibri"/>
          <w:b/>
          <w:sz w:val="32"/>
          <w:szCs w:val="32"/>
          <w:u w:val="single"/>
          <w:lang w:eastAsia="en-US"/>
        </w:rPr>
        <w:t>Оценка</w:t>
      </w:r>
      <w:r w:rsidRPr="00C5189F">
        <w:rPr>
          <w:rFonts w:eastAsia="Calibri"/>
          <w:sz w:val="32"/>
          <w:szCs w:val="32"/>
          <w:lang w:eastAsia="en-US"/>
        </w:rPr>
        <w:t>: __________________________</w:t>
      </w:r>
    </w:p>
    <w:p w:rsidR="00F57D50" w:rsidRPr="00C5189F" w:rsidRDefault="00F57D50" w:rsidP="00F57D50">
      <w:pPr>
        <w:rPr>
          <w:rFonts w:eastAsia="Calibri"/>
          <w:sz w:val="32"/>
          <w:szCs w:val="32"/>
          <w:lang w:eastAsia="en-US"/>
        </w:rPr>
      </w:pPr>
      <w:r w:rsidRPr="00C5189F">
        <w:rPr>
          <w:rFonts w:eastAsia="Calibri"/>
          <w:sz w:val="32"/>
          <w:szCs w:val="32"/>
          <w:lang w:eastAsia="en-US"/>
        </w:rPr>
        <w:t xml:space="preserve">Ответы на вопросы экзаменационной  работы </w:t>
      </w:r>
    </w:p>
    <w:p w:rsidR="00F57D50" w:rsidRPr="00C5189F" w:rsidRDefault="00F57D50" w:rsidP="00F57D50">
      <w:pPr>
        <w:rPr>
          <w:rFonts w:eastAsia="Calibri"/>
          <w:sz w:val="32"/>
          <w:szCs w:val="32"/>
          <w:lang w:eastAsia="en-US"/>
        </w:rPr>
      </w:pPr>
      <w:r w:rsidRPr="00C5189F">
        <w:rPr>
          <w:rFonts w:eastAsia="Calibri"/>
          <w:sz w:val="32"/>
          <w:szCs w:val="32"/>
          <w:lang w:eastAsia="en-US"/>
        </w:rPr>
        <w:t>по дисциплине ОДБ.01. Русский язык</w:t>
      </w:r>
    </w:p>
    <w:p w:rsidR="00F57D50" w:rsidRPr="00C5189F" w:rsidRDefault="00F57D50" w:rsidP="00F57D50">
      <w:pPr>
        <w:rPr>
          <w:rFonts w:eastAsia="Calibri"/>
          <w:b/>
          <w:bCs/>
          <w:sz w:val="32"/>
          <w:szCs w:val="32"/>
          <w:lang w:eastAsia="en-US"/>
        </w:rPr>
      </w:pPr>
      <w:r w:rsidRPr="00C5189F">
        <w:rPr>
          <w:rFonts w:eastAsia="Calibri"/>
          <w:b/>
          <w:bCs/>
          <w:sz w:val="32"/>
          <w:szCs w:val="32"/>
          <w:lang w:eastAsia="en-US"/>
        </w:rPr>
        <w:t xml:space="preserve">1  вариант </w:t>
      </w: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1</w:t>
      </w:r>
      <w:r w:rsidRPr="00C5189F">
        <w:rPr>
          <w:rFonts w:eastAsia="Calibri"/>
          <w:b/>
          <w:bCs/>
          <w:i/>
          <w:iCs/>
          <w:sz w:val="32"/>
          <w:szCs w:val="3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F57D50" w:rsidRPr="00C5189F" w:rsidTr="00FC258C">
        <w:trPr>
          <w:trHeight w:val="90"/>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xml:space="preserve">Ответ </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Ответ</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bl>
    <w:p w:rsidR="00F57D50" w:rsidRPr="00C5189F" w:rsidRDefault="00F57D50" w:rsidP="00F57D50">
      <w:pPr>
        <w:jc w:val="right"/>
        <w:rPr>
          <w:rFonts w:eastAsia="Calibri"/>
          <w:sz w:val="28"/>
          <w:szCs w:val="28"/>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2</w:t>
      </w:r>
      <w:r w:rsidRPr="00C5189F">
        <w:rPr>
          <w:rFonts w:eastAsia="Calibri"/>
          <w:b/>
          <w:bCs/>
          <w:i/>
          <w:iCs/>
          <w:sz w:val="32"/>
          <w:szCs w:val="32"/>
          <w:lang w:eastAsia="en-US"/>
        </w:rPr>
        <w:t>)</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В1 ___</w:t>
      </w:r>
      <w:r w:rsidRPr="00C5189F">
        <w:rPr>
          <w:rFonts w:eastAsia="Calibri"/>
          <w:sz w:val="32"/>
          <w:szCs w:val="32"/>
          <w:lang w:eastAsia="en-US"/>
        </w:rPr>
        <w:t>сложение_</w:t>
      </w:r>
      <w:r w:rsidRPr="00C5189F">
        <w:rPr>
          <w:rFonts w:eastAsia="Calibri"/>
          <w:b/>
          <w:bCs/>
          <w:sz w:val="28"/>
          <w:szCs w:val="28"/>
          <w:lang w:eastAsia="en-US"/>
        </w:rPr>
        <w:t>_____________В6</w:t>
      </w:r>
      <w:r w:rsidRPr="00C5189F">
        <w:rPr>
          <w:rFonts w:eastAsia="Calibri"/>
          <w:b/>
          <w:bCs/>
          <w:sz w:val="32"/>
          <w:szCs w:val="32"/>
          <w:lang w:eastAsia="en-US"/>
        </w:rPr>
        <w:t>______</w:t>
      </w:r>
      <w:r w:rsidRPr="00C5189F">
        <w:rPr>
          <w:rFonts w:eastAsia="Calibri"/>
          <w:sz w:val="32"/>
          <w:szCs w:val="32"/>
          <w:lang w:eastAsia="en-US"/>
        </w:rPr>
        <w:t>5_</w:t>
      </w:r>
      <w:r w:rsidRPr="00C5189F">
        <w:rPr>
          <w:rFonts w:eastAsia="Calibri"/>
          <w:b/>
          <w:bCs/>
          <w:sz w:val="32"/>
          <w:szCs w:val="32"/>
          <w:lang w:eastAsia="en-US"/>
        </w:rPr>
        <w:t>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 xml:space="preserve">В2 </w:t>
      </w:r>
      <w:r w:rsidRPr="00C5189F">
        <w:rPr>
          <w:rFonts w:eastAsia="Calibri"/>
          <w:sz w:val="32"/>
          <w:szCs w:val="32"/>
          <w:lang w:eastAsia="en-US"/>
        </w:rPr>
        <w:t>___исчерпаны</w:t>
      </w:r>
      <w:r w:rsidRPr="00C5189F">
        <w:rPr>
          <w:rFonts w:eastAsia="Calibri"/>
          <w:b/>
          <w:bCs/>
          <w:sz w:val="28"/>
          <w:szCs w:val="28"/>
          <w:lang w:eastAsia="en-US"/>
        </w:rPr>
        <w:t>_____________В7______</w:t>
      </w:r>
      <w:r w:rsidRPr="00C5189F">
        <w:rPr>
          <w:rFonts w:eastAsia="Calibri"/>
          <w:sz w:val="32"/>
          <w:szCs w:val="32"/>
          <w:lang w:eastAsia="en-US"/>
        </w:rPr>
        <w:t>12</w:t>
      </w:r>
      <w:r w:rsidRPr="00C5189F">
        <w:rPr>
          <w:rFonts w:eastAsia="Calibri"/>
          <w:b/>
          <w:bCs/>
          <w:sz w:val="28"/>
          <w:szCs w:val="28"/>
          <w:lang w:eastAsia="en-US"/>
        </w:rPr>
        <w:t>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В3 ___</w:t>
      </w:r>
      <w:r w:rsidRPr="00C5189F">
        <w:rPr>
          <w:rFonts w:eastAsia="Calibri"/>
          <w:sz w:val="32"/>
          <w:szCs w:val="32"/>
          <w:lang w:eastAsia="en-US"/>
        </w:rPr>
        <w:t>пределы нагрузок</w:t>
      </w:r>
      <w:r w:rsidRPr="00C5189F">
        <w:rPr>
          <w:rFonts w:eastAsia="Calibri"/>
          <w:b/>
          <w:bCs/>
          <w:sz w:val="28"/>
          <w:szCs w:val="28"/>
          <w:lang w:eastAsia="en-US"/>
        </w:rPr>
        <w:t>_______В8______</w:t>
      </w:r>
      <w:r w:rsidRPr="00C5189F">
        <w:rPr>
          <w:rFonts w:eastAsia="Calibri"/>
          <w:sz w:val="32"/>
          <w:szCs w:val="32"/>
          <w:lang w:eastAsia="en-US"/>
        </w:rPr>
        <w:t>4</w:t>
      </w:r>
      <w:r w:rsidRPr="00C5189F">
        <w:rPr>
          <w:rFonts w:eastAsia="Calibri"/>
          <w:b/>
          <w:bCs/>
          <w:sz w:val="28"/>
          <w:szCs w:val="28"/>
          <w:lang w:eastAsia="en-US"/>
        </w:rPr>
        <w:t>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В4 ___</w:t>
      </w:r>
      <w:r w:rsidRPr="00C5189F">
        <w:rPr>
          <w:rFonts w:eastAsia="Calibri"/>
          <w:sz w:val="32"/>
          <w:szCs w:val="32"/>
          <w:lang w:eastAsia="en-US"/>
        </w:rPr>
        <w:t>каждый</w:t>
      </w:r>
      <w:r w:rsidRPr="00C5189F">
        <w:rPr>
          <w:rFonts w:eastAsia="Calibri"/>
          <w:b/>
          <w:bCs/>
          <w:sz w:val="28"/>
          <w:szCs w:val="28"/>
          <w:lang w:eastAsia="en-US"/>
        </w:rPr>
        <w:t>_________________В9______</w:t>
      </w:r>
      <w:r w:rsidRPr="00C5189F">
        <w:rPr>
          <w:rFonts w:eastAsia="Calibri"/>
          <w:sz w:val="32"/>
          <w:szCs w:val="32"/>
          <w:lang w:eastAsia="en-US"/>
        </w:rPr>
        <w:t>3</w:t>
      </w:r>
      <w:r w:rsidRPr="00C5189F">
        <w:rPr>
          <w:rFonts w:eastAsia="Calibri"/>
          <w:b/>
          <w:bCs/>
          <w:sz w:val="28"/>
          <w:szCs w:val="28"/>
          <w:lang w:eastAsia="en-US"/>
        </w:rPr>
        <w:t>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lastRenderedPageBreak/>
        <w:t>В5___</w:t>
      </w:r>
      <w:r w:rsidRPr="00C5189F">
        <w:rPr>
          <w:rFonts w:eastAsia="Calibri"/>
          <w:sz w:val="32"/>
          <w:szCs w:val="32"/>
          <w:lang w:eastAsia="en-US"/>
        </w:rPr>
        <w:t>согласование</w:t>
      </w:r>
      <w:r w:rsidRPr="00C5189F">
        <w:rPr>
          <w:rFonts w:eastAsia="Calibri"/>
          <w:b/>
          <w:bCs/>
          <w:sz w:val="28"/>
          <w:szCs w:val="28"/>
          <w:lang w:eastAsia="en-US"/>
        </w:rPr>
        <w:t>____________В10______</w:t>
      </w:r>
      <w:r w:rsidRPr="00C5189F">
        <w:rPr>
          <w:rFonts w:eastAsia="Calibri"/>
          <w:sz w:val="32"/>
          <w:szCs w:val="32"/>
          <w:lang w:eastAsia="en-US"/>
        </w:rPr>
        <w:t>4_</w:t>
      </w:r>
      <w:r w:rsidRPr="00C5189F">
        <w:rPr>
          <w:rFonts w:eastAsia="Calibri"/>
          <w:b/>
          <w:bCs/>
          <w:sz w:val="28"/>
          <w:szCs w:val="28"/>
          <w:lang w:eastAsia="en-US"/>
        </w:rPr>
        <w:t>_______________________</w:t>
      </w:r>
    </w:p>
    <w:p w:rsidR="00F57D50" w:rsidRPr="00C5189F" w:rsidRDefault="00F57D50" w:rsidP="00F57D50">
      <w:pPr>
        <w:spacing w:after="200" w:line="276" w:lineRule="auto"/>
        <w:rPr>
          <w:rFonts w:eastAsia="Calibri"/>
          <w:b/>
          <w:bCs/>
          <w:i/>
          <w:iCs/>
          <w:sz w:val="32"/>
          <w:szCs w:val="32"/>
          <w:lang w:eastAsia="en-US"/>
        </w:rPr>
      </w:pPr>
    </w:p>
    <w:p w:rsidR="00F57D50" w:rsidRPr="00C5189F" w:rsidRDefault="00F57D50" w:rsidP="00F57D50">
      <w:pPr>
        <w:spacing w:after="200" w:line="276" w:lineRule="auto"/>
        <w:rPr>
          <w:rFonts w:eastAsia="Calibri"/>
          <w:b/>
          <w:bCs/>
          <w:i/>
          <w:iCs/>
          <w:sz w:val="32"/>
          <w:szCs w:val="32"/>
          <w:lang w:eastAsia="en-US"/>
        </w:rPr>
      </w:pPr>
      <w:r w:rsidRPr="00C5189F">
        <w:rPr>
          <w:rFonts w:eastAsia="Calibri"/>
          <w:b/>
          <w:bCs/>
          <w:i/>
          <w:iCs/>
          <w:sz w:val="32"/>
          <w:szCs w:val="32"/>
          <w:lang w:eastAsia="en-US"/>
        </w:rPr>
        <w:t>Бланк ответов № 2 (</w:t>
      </w:r>
      <w:r w:rsidRPr="00C5189F">
        <w:rPr>
          <w:rFonts w:eastAsia="Calibri"/>
          <w:b/>
          <w:bCs/>
          <w:i/>
          <w:iCs/>
          <w:sz w:val="32"/>
          <w:szCs w:val="32"/>
          <w:u w:val="single"/>
          <w:lang w:eastAsia="en-US"/>
        </w:rPr>
        <w:t>часть 3</w:t>
      </w:r>
      <w:r w:rsidRPr="00C5189F">
        <w:rPr>
          <w:rFonts w:eastAsia="Calibri"/>
          <w:b/>
          <w:bCs/>
          <w:i/>
          <w:iCs/>
          <w:sz w:val="32"/>
          <w:szCs w:val="32"/>
          <w:lang w:eastAsia="en-US"/>
        </w:rPr>
        <w:t>)</w:t>
      </w: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br w:type="page"/>
      </w:r>
      <w:r w:rsidRPr="00C5189F">
        <w:rPr>
          <w:rFonts w:eastAsia="Calibri"/>
          <w:sz w:val="28"/>
          <w:szCs w:val="28"/>
          <w:lang w:eastAsia="en-US"/>
        </w:rPr>
        <w:lastRenderedPageBreak/>
        <w:t>Ответы на вопросы экзаменационной  работы</w:t>
      </w:r>
    </w:p>
    <w:p w:rsidR="00F57D50" w:rsidRPr="00C5189F" w:rsidRDefault="00F57D50" w:rsidP="00057B16">
      <w:pPr>
        <w:jc w:val="center"/>
        <w:rPr>
          <w:rFonts w:eastAsia="Calibri"/>
          <w:sz w:val="32"/>
          <w:szCs w:val="32"/>
          <w:lang w:eastAsia="en-US"/>
        </w:rPr>
      </w:pPr>
      <w:r w:rsidRPr="00C5189F">
        <w:rPr>
          <w:rFonts w:eastAsia="Calibri"/>
          <w:sz w:val="28"/>
          <w:szCs w:val="28"/>
          <w:lang w:eastAsia="en-US"/>
        </w:rPr>
        <w:t xml:space="preserve">по дисциплине </w:t>
      </w:r>
      <w:r w:rsidR="00057B16">
        <w:rPr>
          <w:rFonts w:eastAsia="Calibri"/>
          <w:sz w:val="28"/>
          <w:szCs w:val="28"/>
          <w:lang w:eastAsia="en-US"/>
        </w:rPr>
        <w:t>«</w:t>
      </w:r>
      <w:r w:rsidRPr="00C5189F">
        <w:rPr>
          <w:rFonts w:eastAsia="Calibri"/>
          <w:sz w:val="28"/>
          <w:szCs w:val="28"/>
          <w:lang w:eastAsia="en-US"/>
        </w:rPr>
        <w:t xml:space="preserve"> Русский язык</w:t>
      </w:r>
      <w:r w:rsidR="00057B16">
        <w:rPr>
          <w:rFonts w:eastAsia="Calibri"/>
          <w:sz w:val="28"/>
          <w:szCs w:val="28"/>
          <w:lang w:eastAsia="en-US"/>
        </w:rPr>
        <w:t>»</w:t>
      </w:r>
    </w:p>
    <w:p w:rsidR="00F57D50" w:rsidRPr="00C5189F" w:rsidRDefault="00F57D50" w:rsidP="00F57D50">
      <w:pPr>
        <w:rPr>
          <w:rFonts w:eastAsia="Calibri"/>
          <w:b/>
          <w:bCs/>
          <w:sz w:val="32"/>
          <w:szCs w:val="32"/>
          <w:lang w:eastAsia="en-US"/>
        </w:rPr>
      </w:pPr>
      <w:r w:rsidRPr="00C5189F">
        <w:rPr>
          <w:rFonts w:eastAsia="Calibri"/>
          <w:b/>
          <w:bCs/>
          <w:sz w:val="32"/>
          <w:szCs w:val="32"/>
          <w:lang w:eastAsia="en-US"/>
        </w:rPr>
        <w:t xml:space="preserve">2  вариант </w:t>
      </w: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1</w:t>
      </w:r>
      <w:r w:rsidRPr="00C5189F">
        <w:rPr>
          <w:rFonts w:eastAsia="Calibri"/>
          <w:b/>
          <w:bCs/>
          <w:i/>
          <w:iCs/>
          <w:sz w:val="32"/>
          <w:szCs w:val="3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F57D50" w:rsidRPr="00C5189F" w:rsidTr="00FC258C">
        <w:trPr>
          <w:trHeight w:val="90"/>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xml:space="preserve">Ответ </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Ответ</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bl>
    <w:p w:rsidR="00F57D50" w:rsidRPr="00C5189F" w:rsidRDefault="00F57D50" w:rsidP="00F57D50">
      <w:pPr>
        <w:jc w:val="right"/>
        <w:rPr>
          <w:rFonts w:eastAsia="Calibri"/>
          <w:sz w:val="28"/>
          <w:szCs w:val="28"/>
          <w:lang w:eastAsia="en-US"/>
        </w:rPr>
      </w:pPr>
    </w:p>
    <w:p w:rsidR="00F57D50" w:rsidRPr="00C5189F" w:rsidRDefault="00F57D50" w:rsidP="00F57D50">
      <w:pPr>
        <w:jc w:val="right"/>
        <w:rPr>
          <w:rFonts w:eastAsia="Calibri"/>
          <w:sz w:val="28"/>
          <w:szCs w:val="28"/>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2</w:t>
      </w:r>
      <w:r w:rsidRPr="00C5189F">
        <w:rPr>
          <w:rFonts w:eastAsia="Calibri"/>
          <w:b/>
          <w:bCs/>
          <w:i/>
          <w:iCs/>
          <w:sz w:val="32"/>
          <w:szCs w:val="32"/>
          <w:lang w:eastAsia="en-US"/>
        </w:rPr>
        <w:t>)</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В1 ________</w:t>
      </w:r>
      <w:r w:rsidRPr="00C5189F">
        <w:rPr>
          <w:rFonts w:eastAsia="Calibri"/>
          <w:sz w:val="32"/>
          <w:szCs w:val="32"/>
          <w:lang w:eastAsia="en-US"/>
        </w:rPr>
        <w:t>суффиксальный_</w:t>
      </w:r>
      <w:r w:rsidRPr="00C5189F">
        <w:rPr>
          <w:rFonts w:eastAsia="Calibri"/>
          <w:b/>
          <w:bCs/>
          <w:sz w:val="28"/>
          <w:szCs w:val="28"/>
          <w:lang w:eastAsia="en-US"/>
        </w:rPr>
        <w:t>__________В6______</w:t>
      </w:r>
      <w:r w:rsidRPr="00C5189F">
        <w:rPr>
          <w:rFonts w:eastAsia="Calibri"/>
          <w:sz w:val="32"/>
          <w:szCs w:val="32"/>
          <w:lang w:eastAsia="en-US"/>
        </w:rPr>
        <w:t>10</w:t>
      </w:r>
      <w:r w:rsidRPr="00C5189F">
        <w:rPr>
          <w:rFonts w:eastAsia="Calibri"/>
          <w:b/>
          <w:bCs/>
          <w:sz w:val="28"/>
          <w:szCs w:val="28"/>
          <w:lang w:eastAsia="en-US"/>
        </w:rPr>
        <w:t>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В2 ________</w:t>
      </w:r>
      <w:r w:rsidRPr="00C5189F">
        <w:rPr>
          <w:rFonts w:eastAsia="Calibri"/>
          <w:sz w:val="32"/>
          <w:szCs w:val="32"/>
          <w:lang w:eastAsia="en-US"/>
        </w:rPr>
        <w:t>сразу</w:t>
      </w:r>
      <w:r w:rsidRPr="00C5189F">
        <w:rPr>
          <w:rFonts w:eastAsia="Calibri"/>
          <w:b/>
          <w:bCs/>
          <w:sz w:val="28"/>
          <w:szCs w:val="28"/>
          <w:lang w:eastAsia="en-US"/>
        </w:rPr>
        <w:t>______________________В7______</w:t>
      </w:r>
      <w:r w:rsidRPr="00C5189F">
        <w:rPr>
          <w:rFonts w:eastAsia="Calibri"/>
          <w:sz w:val="32"/>
          <w:szCs w:val="32"/>
          <w:lang w:eastAsia="en-US"/>
        </w:rPr>
        <w:t>1</w:t>
      </w:r>
      <w:r w:rsidRPr="00C5189F">
        <w:rPr>
          <w:rFonts w:eastAsia="Calibri"/>
          <w:b/>
          <w:bCs/>
          <w:sz w:val="28"/>
          <w:szCs w:val="28"/>
          <w:lang w:eastAsia="en-US"/>
        </w:rPr>
        <w:t>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В3 ________</w:t>
      </w:r>
      <w:r w:rsidRPr="00C5189F">
        <w:rPr>
          <w:rFonts w:eastAsia="Calibri"/>
          <w:sz w:val="32"/>
          <w:szCs w:val="32"/>
          <w:lang w:eastAsia="en-US"/>
        </w:rPr>
        <w:t>благодарным сердцам</w:t>
      </w:r>
      <w:r w:rsidRPr="00C5189F">
        <w:rPr>
          <w:rFonts w:eastAsia="Calibri"/>
          <w:b/>
          <w:bCs/>
          <w:sz w:val="28"/>
          <w:szCs w:val="28"/>
          <w:lang w:eastAsia="en-US"/>
        </w:rPr>
        <w:t xml:space="preserve">  ____В8______</w:t>
      </w:r>
      <w:r w:rsidRPr="00C5189F">
        <w:rPr>
          <w:rFonts w:eastAsia="Calibri"/>
          <w:sz w:val="32"/>
          <w:szCs w:val="32"/>
          <w:lang w:eastAsia="en-US"/>
        </w:rPr>
        <w:t>17</w:t>
      </w:r>
      <w:r w:rsidRPr="00C5189F">
        <w:rPr>
          <w:rFonts w:eastAsia="Calibri"/>
          <w:b/>
          <w:bCs/>
          <w:sz w:val="28"/>
          <w:szCs w:val="28"/>
          <w:lang w:eastAsia="en-US"/>
        </w:rPr>
        <w:t>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В4 ________</w:t>
      </w:r>
      <w:r w:rsidRPr="00C5189F">
        <w:rPr>
          <w:rFonts w:eastAsia="Calibri"/>
          <w:sz w:val="32"/>
          <w:szCs w:val="32"/>
          <w:lang w:eastAsia="en-US"/>
        </w:rPr>
        <w:t>излучения</w:t>
      </w:r>
      <w:r w:rsidRPr="00C5189F">
        <w:rPr>
          <w:rFonts w:eastAsia="Calibri"/>
          <w:b/>
          <w:bCs/>
          <w:sz w:val="28"/>
          <w:szCs w:val="28"/>
          <w:lang w:eastAsia="en-US"/>
        </w:rPr>
        <w:t xml:space="preserve"> ________________В9______</w:t>
      </w:r>
      <w:r w:rsidRPr="00C5189F">
        <w:rPr>
          <w:rFonts w:eastAsia="Calibri"/>
          <w:sz w:val="32"/>
          <w:szCs w:val="32"/>
          <w:lang w:eastAsia="en-US"/>
        </w:rPr>
        <w:t>2_</w:t>
      </w:r>
      <w:r w:rsidRPr="00C5189F">
        <w:rPr>
          <w:rFonts w:eastAsia="Calibri"/>
          <w:b/>
          <w:bCs/>
          <w:sz w:val="28"/>
          <w:szCs w:val="28"/>
          <w:lang w:eastAsia="en-US"/>
        </w:rPr>
        <w:t>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В5_________</w:t>
      </w:r>
      <w:r w:rsidRPr="00C5189F">
        <w:rPr>
          <w:rFonts w:eastAsia="Calibri"/>
          <w:sz w:val="32"/>
          <w:szCs w:val="32"/>
          <w:lang w:eastAsia="en-US"/>
        </w:rPr>
        <w:t>примыкание</w:t>
      </w:r>
      <w:r w:rsidRPr="00C5189F">
        <w:rPr>
          <w:rFonts w:eastAsia="Calibri"/>
          <w:b/>
          <w:bCs/>
          <w:sz w:val="28"/>
          <w:szCs w:val="28"/>
          <w:lang w:eastAsia="en-US"/>
        </w:rPr>
        <w:t>_____________В10_______</w:t>
      </w:r>
      <w:r w:rsidRPr="00C5189F">
        <w:rPr>
          <w:rFonts w:eastAsia="Calibri"/>
          <w:sz w:val="32"/>
          <w:szCs w:val="32"/>
          <w:lang w:eastAsia="en-US"/>
        </w:rPr>
        <w:t>23</w:t>
      </w:r>
      <w:r w:rsidRPr="00C5189F">
        <w:rPr>
          <w:rFonts w:eastAsia="Calibri"/>
          <w:b/>
          <w:bCs/>
          <w:sz w:val="28"/>
          <w:szCs w:val="28"/>
          <w:lang w:eastAsia="en-US"/>
        </w:rPr>
        <w:t>_________________</w:t>
      </w:r>
    </w:p>
    <w:p w:rsidR="00F57D50" w:rsidRPr="00C5189F" w:rsidRDefault="00F57D50" w:rsidP="00F57D50">
      <w:pPr>
        <w:spacing w:after="200" w:line="276" w:lineRule="auto"/>
        <w:rPr>
          <w:rFonts w:eastAsia="Calibri"/>
          <w:b/>
          <w:bCs/>
          <w:i/>
          <w:iCs/>
          <w:sz w:val="32"/>
          <w:szCs w:val="32"/>
          <w:lang w:eastAsia="en-US"/>
        </w:rPr>
      </w:pPr>
    </w:p>
    <w:p w:rsidR="00F57D50" w:rsidRPr="00C5189F" w:rsidRDefault="00F57D50" w:rsidP="00F57D50">
      <w:pPr>
        <w:spacing w:after="200" w:line="276" w:lineRule="auto"/>
        <w:rPr>
          <w:rFonts w:eastAsia="Calibri"/>
          <w:sz w:val="28"/>
          <w:szCs w:val="28"/>
          <w:lang w:eastAsia="en-US"/>
        </w:rPr>
      </w:pPr>
      <w:r w:rsidRPr="00C5189F">
        <w:rPr>
          <w:rFonts w:eastAsia="Calibri"/>
          <w:b/>
          <w:bCs/>
          <w:i/>
          <w:iCs/>
          <w:sz w:val="32"/>
          <w:szCs w:val="32"/>
          <w:lang w:eastAsia="en-US"/>
        </w:rPr>
        <w:t>Бланк ответов № 2 (</w:t>
      </w:r>
      <w:r w:rsidRPr="00C5189F">
        <w:rPr>
          <w:rFonts w:eastAsia="Calibri"/>
          <w:b/>
          <w:bCs/>
          <w:i/>
          <w:iCs/>
          <w:sz w:val="32"/>
          <w:szCs w:val="32"/>
          <w:u w:val="single"/>
          <w:lang w:eastAsia="en-US"/>
        </w:rPr>
        <w:t xml:space="preserve">часть 3) </w:t>
      </w:r>
      <w:r w:rsidRPr="00C5189F">
        <w:rPr>
          <w:rFonts w:eastAsia="Calibri"/>
          <w:sz w:val="28"/>
          <w:szCs w:val="28"/>
          <w:lang w:eastAsia="en-US"/>
        </w:rPr>
        <w:t>________________________________________________________________</w:t>
      </w:r>
    </w:p>
    <w:p w:rsidR="00F57D50" w:rsidRPr="00C5189F" w:rsidRDefault="00F57D50" w:rsidP="00F57D50">
      <w:pPr>
        <w:jc w:val="both"/>
        <w:rPr>
          <w:rFonts w:eastAsia="Calibri"/>
          <w:sz w:val="32"/>
          <w:szCs w:val="32"/>
          <w:lang w:eastAsia="en-US"/>
        </w:rPr>
      </w:pPr>
      <w:r w:rsidRPr="00C5189F">
        <w:rPr>
          <w:rFonts w:eastAsia="Calibri"/>
          <w:sz w:val="32"/>
          <w:szCs w:val="32"/>
          <w:lang w:eastAsia="en-US"/>
        </w:rPr>
        <w:t xml:space="preserve">Ответы на вопросы экзаменационной  работы </w:t>
      </w:r>
    </w:p>
    <w:p w:rsidR="00F57D50" w:rsidRPr="00C5189F" w:rsidRDefault="00F57D50" w:rsidP="00F57D50">
      <w:pPr>
        <w:rPr>
          <w:rFonts w:eastAsia="Calibri"/>
          <w:sz w:val="32"/>
          <w:szCs w:val="32"/>
          <w:lang w:eastAsia="en-US"/>
        </w:rPr>
      </w:pPr>
      <w:r w:rsidRPr="00C5189F">
        <w:rPr>
          <w:rFonts w:eastAsia="Calibri"/>
          <w:sz w:val="32"/>
          <w:szCs w:val="32"/>
          <w:lang w:eastAsia="en-US"/>
        </w:rPr>
        <w:lastRenderedPageBreak/>
        <w:t>по дисциплине ОДБ.01. Русский язык</w:t>
      </w:r>
    </w:p>
    <w:p w:rsidR="00F57D50" w:rsidRPr="00C5189F" w:rsidRDefault="00F57D50" w:rsidP="00F57D50">
      <w:pPr>
        <w:rPr>
          <w:rFonts w:eastAsia="Calibri"/>
          <w:b/>
          <w:bCs/>
          <w:sz w:val="32"/>
          <w:szCs w:val="32"/>
          <w:lang w:eastAsia="en-US"/>
        </w:rPr>
      </w:pPr>
      <w:r w:rsidRPr="00C5189F">
        <w:rPr>
          <w:rFonts w:eastAsia="Calibri"/>
          <w:b/>
          <w:bCs/>
          <w:sz w:val="32"/>
          <w:szCs w:val="32"/>
          <w:lang w:eastAsia="en-US"/>
        </w:rPr>
        <w:t xml:space="preserve">3  вариант </w:t>
      </w: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1</w:t>
      </w:r>
      <w:r w:rsidRPr="00C5189F">
        <w:rPr>
          <w:rFonts w:eastAsia="Calibri"/>
          <w:b/>
          <w:bCs/>
          <w:i/>
          <w:iCs/>
          <w:sz w:val="32"/>
          <w:szCs w:val="3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F57D50" w:rsidRPr="00C5189F" w:rsidTr="00FC258C">
        <w:trPr>
          <w:trHeight w:val="90"/>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xml:space="preserve">Ответ </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Ответ</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bl>
    <w:p w:rsidR="00F57D50" w:rsidRPr="00C5189F" w:rsidRDefault="00F57D50" w:rsidP="00F57D50">
      <w:pPr>
        <w:jc w:val="right"/>
        <w:rPr>
          <w:rFonts w:eastAsia="Calibri"/>
          <w:sz w:val="28"/>
          <w:szCs w:val="28"/>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2</w:t>
      </w:r>
      <w:r w:rsidRPr="00C5189F">
        <w:rPr>
          <w:rFonts w:eastAsia="Calibri"/>
          <w:b/>
          <w:bCs/>
          <w:i/>
          <w:iCs/>
          <w:sz w:val="32"/>
          <w:szCs w:val="32"/>
          <w:lang w:eastAsia="en-US"/>
        </w:rPr>
        <w:t>)</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В1 ______</w:t>
      </w:r>
      <w:r w:rsidRPr="00C5189F">
        <w:rPr>
          <w:rFonts w:eastAsia="Calibri"/>
          <w:sz w:val="32"/>
          <w:szCs w:val="32"/>
          <w:lang w:eastAsia="en-US"/>
        </w:rPr>
        <w:t>суффиксальный</w:t>
      </w:r>
      <w:r w:rsidRPr="00C5189F">
        <w:rPr>
          <w:rFonts w:eastAsia="Calibri"/>
          <w:b/>
          <w:bCs/>
          <w:sz w:val="28"/>
          <w:szCs w:val="28"/>
          <w:lang w:eastAsia="en-US"/>
        </w:rPr>
        <w:t>_____________В6________</w:t>
      </w:r>
      <w:r w:rsidRPr="00C5189F">
        <w:rPr>
          <w:rFonts w:eastAsia="Calibri"/>
          <w:sz w:val="32"/>
          <w:szCs w:val="32"/>
          <w:lang w:eastAsia="en-US"/>
        </w:rPr>
        <w:t>2</w:t>
      </w:r>
      <w:r w:rsidRPr="00C5189F">
        <w:rPr>
          <w:rFonts w:eastAsia="Calibri"/>
          <w:b/>
          <w:bCs/>
          <w:sz w:val="32"/>
          <w:szCs w:val="32"/>
          <w:lang w:eastAsia="en-US"/>
        </w:rPr>
        <w:t>_</w:t>
      </w:r>
      <w:r w:rsidRPr="00C5189F">
        <w:rPr>
          <w:rFonts w:eastAsia="Calibri"/>
          <w:b/>
          <w:bCs/>
          <w:sz w:val="28"/>
          <w:szCs w:val="28"/>
          <w:lang w:eastAsia="en-US"/>
        </w:rPr>
        <w:t>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В2 ______</w:t>
      </w:r>
      <w:r w:rsidRPr="00C5189F">
        <w:rPr>
          <w:rFonts w:eastAsia="Calibri"/>
          <w:sz w:val="32"/>
          <w:szCs w:val="32"/>
          <w:lang w:eastAsia="en-US"/>
        </w:rPr>
        <w:t>наиболее</w:t>
      </w:r>
      <w:r w:rsidRPr="00C5189F">
        <w:rPr>
          <w:rFonts w:eastAsia="Calibri"/>
          <w:b/>
          <w:bCs/>
          <w:sz w:val="28"/>
          <w:szCs w:val="28"/>
          <w:lang w:eastAsia="en-US"/>
        </w:rPr>
        <w:t>____________________В7_______</w:t>
      </w:r>
      <w:r w:rsidRPr="00C5189F">
        <w:rPr>
          <w:rFonts w:eastAsia="Calibri"/>
          <w:sz w:val="32"/>
          <w:szCs w:val="32"/>
          <w:lang w:eastAsia="en-US"/>
        </w:rPr>
        <w:t>20</w:t>
      </w:r>
      <w:r w:rsidRPr="00C5189F">
        <w:rPr>
          <w:rFonts w:eastAsia="Calibri"/>
          <w:b/>
          <w:bCs/>
          <w:sz w:val="28"/>
          <w:szCs w:val="28"/>
          <w:lang w:eastAsia="en-US"/>
        </w:rPr>
        <w:t>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В3 ______</w:t>
      </w:r>
      <w:r w:rsidRPr="00C5189F">
        <w:rPr>
          <w:rFonts w:eastAsia="Calibri"/>
          <w:sz w:val="32"/>
          <w:szCs w:val="32"/>
          <w:lang w:eastAsia="en-US"/>
        </w:rPr>
        <w:t>постоянно нуждаясь</w:t>
      </w:r>
      <w:r w:rsidRPr="00C5189F">
        <w:rPr>
          <w:rFonts w:eastAsia="Calibri"/>
          <w:b/>
          <w:bCs/>
          <w:sz w:val="28"/>
          <w:szCs w:val="28"/>
          <w:lang w:eastAsia="en-US"/>
        </w:rPr>
        <w:t>________В8________</w:t>
      </w:r>
      <w:r w:rsidRPr="00C5189F">
        <w:rPr>
          <w:rFonts w:eastAsia="Calibri"/>
          <w:sz w:val="32"/>
          <w:szCs w:val="32"/>
          <w:lang w:eastAsia="en-US"/>
        </w:rPr>
        <w:t>6</w:t>
      </w:r>
      <w:r w:rsidRPr="00C5189F">
        <w:rPr>
          <w:rFonts w:eastAsia="Calibri"/>
          <w:b/>
          <w:bCs/>
          <w:sz w:val="28"/>
          <w:szCs w:val="28"/>
          <w:lang w:eastAsia="en-US"/>
        </w:rPr>
        <w:t>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В4 ______</w:t>
      </w:r>
      <w:r w:rsidRPr="00C5189F">
        <w:rPr>
          <w:rFonts w:eastAsia="Calibri"/>
          <w:sz w:val="32"/>
          <w:szCs w:val="32"/>
          <w:lang w:eastAsia="en-US"/>
        </w:rPr>
        <w:t>медкомиссии</w:t>
      </w:r>
      <w:r w:rsidRPr="00C5189F">
        <w:rPr>
          <w:rFonts w:eastAsia="Calibri"/>
          <w:b/>
          <w:bCs/>
          <w:sz w:val="28"/>
          <w:szCs w:val="28"/>
          <w:lang w:eastAsia="en-US"/>
        </w:rPr>
        <w:t xml:space="preserve"> _______________В9________</w:t>
      </w:r>
      <w:r w:rsidRPr="00C5189F">
        <w:rPr>
          <w:rFonts w:eastAsia="Calibri"/>
          <w:sz w:val="32"/>
          <w:szCs w:val="32"/>
          <w:lang w:eastAsia="en-US"/>
        </w:rPr>
        <w:t>16</w:t>
      </w:r>
      <w:r w:rsidRPr="00C5189F">
        <w:rPr>
          <w:rFonts w:eastAsia="Calibri"/>
          <w:b/>
          <w:bCs/>
          <w:sz w:val="28"/>
          <w:szCs w:val="28"/>
          <w:lang w:eastAsia="en-US"/>
        </w:rPr>
        <w:t>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В5_______</w:t>
      </w:r>
      <w:r w:rsidRPr="00C5189F">
        <w:rPr>
          <w:rFonts w:eastAsia="Calibri"/>
          <w:sz w:val="32"/>
          <w:szCs w:val="32"/>
          <w:lang w:eastAsia="en-US"/>
        </w:rPr>
        <w:t xml:space="preserve">согласование </w:t>
      </w:r>
      <w:r w:rsidRPr="00C5189F">
        <w:rPr>
          <w:rFonts w:eastAsia="Calibri"/>
          <w:b/>
          <w:bCs/>
          <w:sz w:val="28"/>
          <w:szCs w:val="28"/>
          <w:lang w:eastAsia="en-US"/>
        </w:rPr>
        <w:t>______________В10________</w:t>
      </w:r>
      <w:r w:rsidRPr="00C5189F">
        <w:rPr>
          <w:rFonts w:eastAsia="Calibri"/>
          <w:sz w:val="32"/>
          <w:szCs w:val="32"/>
          <w:lang w:eastAsia="en-US"/>
        </w:rPr>
        <w:t>29</w:t>
      </w:r>
      <w:r w:rsidRPr="00C5189F">
        <w:rPr>
          <w:rFonts w:eastAsia="Calibri"/>
          <w:b/>
          <w:bCs/>
          <w:sz w:val="28"/>
          <w:szCs w:val="28"/>
          <w:lang w:eastAsia="en-US"/>
        </w:rPr>
        <w:t>________________</w:t>
      </w:r>
    </w:p>
    <w:p w:rsidR="00F57D50" w:rsidRPr="00C5189F" w:rsidRDefault="00F57D50" w:rsidP="00F57D50">
      <w:pPr>
        <w:spacing w:after="200" w:line="276" w:lineRule="auto"/>
        <w:rPr>
          <w:rFonts w:eastAsia="Calibri"/>
          <w:b/>
          <w:bCs/>
          <w:i/>
          <w:iCs/>
          <w:sz w:val="32"/>
          <w:szCs w:val="32"/>
          <w:lang w:eastAsia="en-US"/>
        </w:rPr>
      </w:pPr>
    </w:p>
    <w:p w:rsidR="00F57D50" w:rsidRPr="00C5189F" w:rsidRDefault="00F57D50" w:rsidP="00F57D50">
      <w:pPr>
        <w:spacing w:after="200" w:line="276" w:lineRule="auto"/>
        <w:rPr>
          <w:rFonts w:eastAsia="Calibri"/>
          <w:b/>
          <w:bCs/>
          <w:i/>
          <w:iCs/>
          <w:sz w:val="32"/>
          <w:szCs w:val="32"/>
          <w:lang w:eastAsia="en-US"/>
        </w:rPr>
      </w:pPr>
      <w:r w:rsidRPr="00C5189F">
        <w:rPr>
          <w:rFonts w:eastAsia="Calibri"/>
          <w:b/>
          <w:bCs/>
          <w:i/>
          <w:iCs/>
          <w:sz w:val="32"/>
          <w:szCs w:val="32"/>
          <w:lang w:eastAsia="en-US"/>
        </w:rPr>
        <w:t>Бланк ответов № 2 (</w:t>
      </w:r>
      <w:r w:rsidRPr="00C5189F">
        <w:rPr>
          <w:rFonts w:eastAsia="Calibri"/>
          <w:b/>
          <w:bCs/>
          <w:i/>
          <w:iCs/>
          <w:sz w:val="32"/>
          <w:szCs w:val="32"/>
          <w:u w:val="single"/>
          <w:lang w:eastAsia="en-US"/>
        </w:rPr>
        <w:t>часть 3</w:t>
      </w:r>
      <w:r w:rsidRPr="00C5189F">
        <w:rPr>
          <w:rFonts w:eastAsia="Calibri"/>
          <w:b/>
          <w:bCs/>
          <w:i/>
          <w:iCs/>
          <w:sz w:val="32"/>
          <w:szCs w:val="32"/>
          <w:lang w:eastAsia="en-US"/>
        </w:rPr>
        <w:t>) _________________________________________________________</w:t>
      </w:r>
    </w:p>
    <w:p w:rsidR="00F57D50" w:rsidRPr="00C5189F" w:rsidRDefault="00F57D50" w:rsidP="00F57D50">
      <w:pPr>
        <w:rPr>
          <w:rFonts w:eastAsia="Calibri"/>
          <w:sz w:val="32"/>
          <w:szCs w:val="32"/>
          <w:lang w:eastAsia="en-US"/>
        </w:rPr>
      </w:pPr>
      <w:r w:rsidRPr="00C5189F">
        <w:rPr>
          <w:rFonts w:eastAsia="Calibri"/>
          <w:sz w:val="32"/>
          <w:szCs w:val="32"/>
          <w:lang w:eastAsia="en-US"/>
        </w:rPr>
        <w:t xml:space="preserve">Ответы на вопросы экзаменационной  работы </w:t>
      </w:r>
    </w:p>
    <w:p w:rsidR="00F57D50" w:rsidRPr="00C5189F" w:rsidRDefault="00F57D50" w:rsidP="00F57D50">
      <w:pPr>
        <w:rPr>
          <w:rFonts w:eastAsia="Calibri"/>
          <w:sz w:val="32"/>
          <w:szCs w:val="32"/>
          <w:lang w:eastAsia="en-US"/>
        </w:rPr>
      </w:pPr>
      <w:r w:rsidRPr="00C5189F">
        <w:rPr>
          <w:rFonts w:eastAsia="Calibri"/>
          <w:sz w:val="32"/>
          <w:szCs w:val="32"/>
          <w:lang w:eastAsia="en-US"/>
        </w:rPr>
        <w:t xml:space="preserve">по дисциплине «Русский язык» </w:t>
      </w:r>
    </w:p>
    <w:p w:rsidR="00F57D50" w:rsidRPr="00C5189F" w:rsidRDefault="00F57D50" w:rsidP="00F57D50">
      <w:pPr>
        <w:rPr>
          <w:rFonts w:eastAsia="Calibri"/>
          <w:b/>
          <w:bCs/>
          <w:sz w:val="32"/>
          <w:szCs w:val="32"/>
          <w:lang w:eastAsia="en-US"/>
        </w:rPr>
      </w:pPr>
      <w:r w:rsidRPr="00C5189F">
        <w:rPr>
          <w:rFonts w:eastAsia="Calibri"/>
          <w:b/>
          <w:bCs/>
          <w:sz w:val="32"/>
          <w:szCs w:val="32"/>
          <w:lang w:eastAsia="en-US"/>
        </w:rPr>
        <w:t xml:space="preserve">4  вариант </w:t>
      </w: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lastRenderedPageBreak/>
        <w:t>Бланк ответов № 1 (</w:t>
      </w:r>
      <w:r w:rsidRPr="00C5189F">
        <w:rPr>
          <w:rFonts w:eastAsia="Calibri"/>
          <w:b/>
          <w:bCs/>
          <w:i/>
          <w:iCs/>
          <w:sz w:val="32"/>
          <w:szCs w:val="32"/>
          <w:u w:val="single"/>
          <w:lang w:eastAsia="en-US"/>
        </w:rPr>
        <w:t>часть 1</w:t>
      </w:r>
      <w:r w:rsidRPr="00C5189F">
        <w:rPr>
          <w:rFonts w:eastAsia="Calibri"/>
          <w:b/>
          <w:bCs/>
          <w:i/>
          <w:iCs/>
          <w:sz w:val="32"/>
          <w:szCs w:val="3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F57D50" w:rsidRPr="00C5189F" w:rsidTr="00FC258C">
        <w:trPr>
          <w:trHeight w:val="90"/>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xml:space="preserve">Ответ </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Ответ</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bl>
    <w:p w:rsidR="00F57D50" w:rsidRPr="00C5189F" w:rsidRDefault="00F57D50" w:rsidP="00F57D50">
      <w:pPr>
        <w:jc w:val="right"/>
        <w:rPr>
          <w:rFonts w:eastAsia="Calibri"/>
          <w:sz w:val="28"/>
          <w:szCs w:val="28"/>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2</w:t>
      </w:r>
      <w:r w:rsidRPr="00C5189F">
        <w:rPr>
          <w:rFonts w:eastAsia="Calibri"/>
          <w:b/>
          <w:bCs/>
          <w:i/>
          <w:iCs/>
          <w:sz w:val="32"/>
          <w:szCs w:val="32"/>
          <w:lang w:eastAsia="en-US"/>
        </w:rPr>
        <w:t>)</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В1 ____</w:t>
      </w:r>
      <w:r w:rsidRPr="00C5189F">
        <w:rPr>
          <w:rFonts w:eastAsia="Calibri"/>
          <w:sz w:val="32"/>
          <w:szCs w:val="32"/>
          <w:lang w:eastAsia="en-US"/>
        </w:rPr>
        <w:t>суффиксальный</w:t>
      </w:r>
      <w:r w:rsidRPr="00C5189F">
        <w:rPr>
          <w:rFonts w:eastAsia="Calibri"/>
          <w:b/>
          <w:bCs/>
          <w:sz w:val="28"/>
          <w:szCs w:val="28"/>
          <w:lang w:eastAsia="en-US"/>
        </w:rPr>
        <w:t>_______________В6________</w:t>
      </w:r>
      <w:r w:rsidRPr="00C5189F">
        <w:rPr>
          <w:rFonts w:eastAsia="Calibri"/>
          <w:sz w:val="32"/>
          <w:szCs w:val="32"/>
          <w:lang w:eastAsia="en-US"/>
        </w:rPr>
        <w:t>14_</w:t>
      </w:r>
      <w:r w:rsidRPr="00C5189F">
        <w:rPr>
          <w:rFonts w:eastAsia="Calibri"/>
          <w:b/>
          <w:bCs/>
          <w:sz w:val="28"/>
          <w:szCs w:val="28"/>
          <w:lang w:eastAsia="en-US"/>
        </w:rPr>
        <w:t>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В2 ____</w:t>
      </w:r>
      <w:r w:rsidRPr="00C5189F">
        <w:rPr>
          <w:rFonts w:eastAsia="Calibri"/>
          <w:sz w:val="32"/>
          <w:szCs w:val="32"/>
          <w:lang w:eastAsia="en-US"/>
        </w:rPr>
        <w:t>союз</w:t>
      </w:r>
      <w:r w:rsidRPr="00C5189F">
        <w:rPr>
          <w:rFonts w:eastAsia="Calibri"/>
          <w:b/>
          <w:bCs/>
          <w:sz w:val="28"/>
          <w:szCs w:val="28"/>
          <w:lang w:eastAsia="en-US"/>
        </w:rPr>
        <w:t>__________________________В7_______</w:t>
      </w:r>
      <w:r w:rsidRPr="00C5189F">
        <w:rPr>
          <w:rFonts w:eastAsia="Calibri"/>
          <w:sz w:val="32"/>
          <w:szCs w:val="32"/>
          <w:lang w:eastAsia="en-US"/>
        </w:rPr>
        <w:t>37</w:t>
      </w:r>
      <w:r w:rsidRPr="00C5189F">
        <w:rPr>
          <w:rFonts w:eastAsia="Calibri"/>
          <w:b/>
          <w:bCs/>
          <w:sz w:val="28"/>
          <w:szCs w:val="28"/>
          <w:lang w:eastAsia="en-US"/>
        </w:rPr>
        <w:t>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В3 ____</w:t>
      </w:r>
      <w:r w:rsidRPr="00C5189F">
        <w:rPr>
          <w:rFonts w:eastAsia="Calibri"/>
          <w:sz w:val="32"/>
          <w:szCs w:val="32"/>
          <w:lang w:eastAsia="en-US"/>
        </w:rPr>
        <w:t>сегодняшние родители</w:t>
      </w:r>
      <w:r w:rsidRPr="00C5189F">
        <w:rPr>
          <w:rFonts w:eastAsia="Calibri"/>
          <w:b/>
          <w:bCs/>
          <w:sz w:val="28"/>
          <w:szCs w:val="28"/>
          <w:lang w:eastAsia="en-US"/>
        </w:rPr>
        <w:t>________В8________</w:t>
      </w:r>
      <w:r w:rsidRPr="00C5189F">
        <w:rPr>
          <w:rFonts w:eastAsia="Calibri"/>
          <w:sz w:val="32"/>
          <w:szCs w:val="32"/>
          <w:lang w:eastAsia="en-US"/>
        </w:rPr>
        <w:t>36</w:t>
      </w:r>
      <w:r w:rsidRPr="00C5189F">
        <w:rPr>
          <w:rFonts w:eastAsia="Calibri"/>
          <w:b/>
          <w:bCs/>
          <w:sz w:val="28"/>
          <w:szCs w:val="28"/>
          <w:lang w:eastAsia="en-US"/>
        </w:rPr>
        <w:t>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В4 ____</w:t>
      </w:r>
      <w:r w:rsidRPr="00C5189F">
        <w:rPr>
          <w:rFonts w:eastAsia="Calibri"/>
          <w:sz w:val="32"/>
          <w:szCs w:val="32"/>
          <w:lang w:eastAsia="en-US"/>
        </w:rPr>
        <w:t>допоздна</w:t>
      </w:r>
      <w:r w:rsidRPr="00C5189F">
        <w:rPr>
          <w:rFonts w:eastAsia="Calibri"/>
          <w:b/>
          <w:bCs/>
          <w:sz w:val="28"/>
          <w:szCs w:val="28"/>
          <w:lang w:eastAsia="en-US"/>
        </w:rPr>
        <w:t>_______________________В9________</w:t>
      </w:r>
      <w:r w:rsidRPr="00C5189F">
        <w:rPr>
          <w:rFonts w:eastAsia="Calibri"/>
          <w:sz w:val="32"/>
          <w:szCs w:val="32"/>
          <w:lang w:eastAsia="en-US"/>
        </w:rPr>
        <w:t>19</w:t>
      </w:r>
      <w:r w:rsidRPr="00C5189F">
        <w:rPr>
          <w:rFonts w:eastAsia="Calibri"/>
          <w:b/>
          <w:bCs/>
          <w:sz w:val="28"/>
          <w:szCs w:val="28"/>
          <w:lang w:eastAsia="en-US"/>
        </w:rPr>
        <w:t>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В5____</w:t>
      </w:r>
      <w:r w:rsidRPr="00C5189F">
        <w:rPr>
          <w:rFonts w:eastAsia="Calibri"/>
          <w:sz w:val="32"/>
          <w:szCs w:val="32"/>
          <w:lang w:eastAsia="en-US"/>
        </w:rPr>
        <w:t>управление_</w:t>
      </w:r>
      <w:r w:rsidRPr="00C5189F">
        <w:rPr>
          <w:rFonts w:eastAsia="Calibri"/>
          <w:b/>
          <w:bCs/>
          <w:sz w:val="28"/>
          <w:szCs w:val="28"/>
          <w:lang w:eastAsia="en-US"/>
        </w:rPr>
        <w:t>___________________В10________</w:t>
      </w:r>
      <w:r w:rsidRPr="00C5189F">
        <w:rPr>
          <w:rFonts w:eastAsia="Calibri"/>
          <w:sz w:val="32"/>
          <w:szCs w:val="32"/>
          <w:lang w:eastAsia="en-US"/>
        </w:rPr>
        <w:t>13</w:t>
      </w:r>
      <w:r w:rsidRPr="00C5189F">
        <w:rPr>
          <w:rFonts w:eastAsia="Calibri"/>
          <w:b/>
          <w:bCs/>
          <w:sz w:val="28"/>
          <w:szCs w:val="28"/>
          <w:lang w:eastAsia="en-US"/>
        </w:rPr>
        <w:t>_______________</w:t>
      </w:r>
    </w:p>
    <w:p w:rsidR="00F57D50" w:rsidRPr="00C5189F" w:rsidRDefault="00F57D50" w:rsidP="00F57D50">
      <w:pPr>
        <w:spacing w:line="360" w:lineRule="auto"/>
        <w:jc w:val="both"/>
        <w:rPr>
          <w:rFonts w:eastAsia="Calibri"/>
          <w:b/>
          <w:bCs/>
          <w:sz w:val="28"/>
          <w:szCs w:val="28"/>
          <w:lang w:eastAsia="en-US"/>
        </w:rPr>
      </w:pPr>
    </w:p>
    <w:p w:rsidR="00F57D50" w:rsidRPr="00C5189F" w:rsidRDefault="00F57D50" w:rsidP="00F57D50">
      <w:pPr>
        <w:spacing w:after="200" w:line="276" w:lineRule="auto"/>
        <w:rPr>
          <w:rFonts w:eastAsia="Calibri"/>
          <w:sz w:val="28"/>
          <w:szCs w:val="28"/>
          <w:lang w:eastAsia="en-US"/>
        </w:rPr>
      </w:pPr>
      <w:r w:rsidRPr="00C5189F">
        <w:rPr>
          <w:rFonts w:eastAsia="Calibri"/>
          <w:b/>
          <w:bCs/>
          <w:i/>
          <w:iCs/>
          <w:sz w:val="32"/>
          <w:szCs w:val="32"/>
          <w:lang w:eastAsia="en-US"/>
        </w:rPr>
        <w:t>Бланк ответов № 2 (</w:t>
      </w:r>
      <w:r w:rsidRPr="00C5189F">
        <w:rPr>
          <w:rFonts w:eastAsia="Calibri"/>
          <w:b/>
          <w:bCs/>
          <w:i/>
          <w:iCs/>
          <w:sz w:val="32"/>
          <w:szCs w:val="32"/>
          <w:u w:val="single"/>
          <w:lang w:eastAsia="en-US"/>
        </w:rPr>
        <w:t>часть 3</w:t>
      </w:r>
      <w:r w:rsidRPr="00C5189F">
        <w:rPr>
          <w:rFonts w:eastAsia="Calibri"/>
          <w:b/>
          <w:bCs/>
          <w:i/>
          <w:iCs/>
          <w:sz w:val="32"/>
          <w:szCs w:val="32"/>
          <w:lang w:eastAsia="en-US"/>
        </w:rPr>
        <w:t>) _________________________________________________________</w:t>
      </w:r>
    </w:p>
    <w:p w:rsidR="00057B16" w:rsidRDefault="00057B16" w:rsidP="00F57D50">
      <w:pPr>
        <w:pStyle w:val="a7"/>
        <w:spacing w:before="0" w:beforeAutospacing="0" w:after="0" w:afterAutospacing="0"/>
        <w:jc w:val="center"/>
        <w:rPr>
          <w:b/>
          <w:sz w:val="36"/>
          <w:szCs w:val="36"/>
          <w:u w:val="single"/>
        </w:rPr>
      </w:pPr>
    </w:p>
    <w:p w:rsidR="00057B16" w:rsidRDefault="00057B16" w:rsidP="00F57D50">
      <w:pPr>
        <w:pStyle w:val="a7"/>
        <w:spacing w:before="0" w:beforeAutospacing="0" w:after="0" w:afterAutospacing="0"/>
        <w:jc w:val="center"/>
        <w:rPr>
          <w:b/>
          <w:sz w:val="36"/>
          <w:szCs w:val="36"/>
          <w:u w:val="single"/>
        </w:rPr>
      </w:pPr>
    </w:p>
    <w:p w:rsidR="00057B16" w:rsidRDefault="00057B16" w:rsidP="00F57D50">
      <w:pPr>
        <w:pStyle w:val="a7"/>
        <w:spacing w:before="0" w:beforeAutospacing="0" w:after="0" w:afterAutospacing="0"/>
        <w:jc w:val="center"/>
        <w:rPr>
          <w:b/>
          <w:sz w:val="36"/>
          <w:szCs w:val="36"/>
          <w:u w:val="single"/>
        </w:rPr>
      </w:pPr>
    </w:p>
    <w:p w:rsidR="00057B16" w:rsidRDefault="00057B16" w:rsidP="00F57D50">
      <w:pPr>
        <w:pStyle w:val="a7"/>
        <w:spacing w:before="0" w:beforeAutospacing="0" w:after="0" w:afterAutospacing="0"/>
        <w:jc w:val="center"/>
        <w:rPr>
          <w:b/>
          <w:sz w:val="36"/>
          <w:szCs w:val="36"/>
          <w:u w:val="single"/>
        </w:rPr>
      </w:pPr>
    </w:p>
    <w:p w:rsidR="00057B16" w:rsidRDefault="00057B16" w:rsidP="00F57D50">
      <w:pPr>
        <w:pStyle w:val="a7"/>
        <w:spacing w:before="0" w:beforeAutospacing="0" w:after="0" w:afterAutospacing="0"/>
        <w:jc w:val="center"/>
        <w:rPr>
          <w:b/>
          <w:sz w:val="36"/>
          <w:szCs w:val="36"/>
          <w:u w:val="single"/>
        </w:rPr>
      </w:pPr>
    </w:p>
    <w:p w:rsidR="00F57D50" w:rsidRPr="00C5189F" w:rsidRDefault="00F57D50" w:rsidP="00F57D50">
      <w:pPr>
        <w:pStyle w:val="a7"/>
        <w:spacing w:before="0" w:beforeAutospacing="0" w:after="0" w:afterAutospacing="0"/>
        <w:jc w:val="center"/>
        <w:rPr>
          <w:b/>
          <w:sz w:val="36"/>
          <w:szCs w:val="36"/>
          <w:u w:val="single"/>
        </w:rPr>
      </w:pPr>
      <w:r w:rsidRPr="00C5189F">
        <w:rPr>
          <w:b/>
          <w:sz w:val="36"/>
          <w:szCs w:val="36"/>
          <w:u w:val="single"/>
        </w:rPr>
        <w:lastRenderedPageBreak/>
        <w:t>Комплект экзаменационных заданий №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p>
    <w:p w:rsidR="00F57D50" w:rsidRPr="00C5189F" w:rsidRDefault="00F57D50" w:rsidP="00F57D50">
      <w:pPr>
        <w:jc w:val="center"/>
        <w:rPr>
          <w:rFonts w:eastAsia="Calibri"/>
          <w:sz w:val="28"/>
          <w:szCs w:val="28"/>
          <w:lang w:eastAsia="en-US"/>
        </w:rPr>
      </w:pP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Экзаменационная работа </w:t>
      </w: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по дисциплине </w:t>
      </w:r>
      <w:r w:rsidR="00057B16">
        <w:rPr>
          <w:rFonts w:eastAsia="Calibri"/>
          <w:sz w:val="28"/>
          <w:szCs w:val="28"/>
          <w:lang w:eastAsia="en-US"/>
        </w:rPr>
        <w:t>«</w:t>
      </w:r>
      <w:r w:rsidRPr="00C5189F">
        <w:rPr>
          <w:rFonts w:eastAsia="Calibri"/>
          <w:sz w:val="28"/>
          <w:szCs w:val="28"/>
          <w:lang w:eastAsia="en-US"/>
        </w:rPr>
        <w:t xml:space="preserve"> Русский язык</w:t>
      </w:r>
      <w:r w:rsidR="00057B16">
        <w:rPr>
          <w:rFonts w:eastAsia="Calibri"/>
          <w:sz w:val="28"/>
          <w:szCs w:val="28"/>
          <w:lang w:eastAsia="en-US"/>
        </w:rPr>
        <w:t>»</w:t>
      </w:r>
    </w:p>
    <w:p w:rsidR="00F57D50" w:rsidRPr="00C5189F" w:rsidRDefault="00F57D50" w:rsidP="00F57D50">
      <w:pPr>
        <w:rPr>
          <w:rFonts w:eastAsia="Calibri"/>
          <w:b/>
          <w:bCs/>
          <w:sz w:val="28"/>
          <w:szCs w:val="28"/>
          <w:lang w:eastAsia="en-US"/>
        </w:rPr>
      </w:pPr>
      <w:r w:rsidRPr="00C5189F">
        <w:rPr>
          <w:rFonts w:eastAsia="Calibri"/>
          <w:b/>
          <w:bCs/>
          <w:sz w:val="28"/>
          <w:szCs w:val="28"/>
          <w:lang w:eastAsia="en-US"/>
        </w:rPr>
        <w:t>1 вариант</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1</w:t>
      </w:r>
    </w:p>
    <w:p w:rsidR="00F57D50" w:rsidRPr="00C5189F" w:rsidRDefault="00F57D50" w:rsidP="00F57D50">
      <w:pPr>
        <w:jc w:val="cente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F57D50" w:rsidRPr="00C5189F" w:rsidRDefault="00F57D50" w:rsidP="00F57D50">
      <w:pPr>
        <w:jc w:val="center"/>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 В каком слове звуков больше, чем букв?</w:t>
      </w:r>
    </w:p>
    <w:p w:rsidR="00F57D50" w:rsidRPr="00C5189F" w:rsidRDefault="00F57D50" w:rsidP="00436662">
      <w:pPr>
        <w:numPr>
          <w:ilvl w:val="0"/>
          <w:numId w:val="150"/>
        </w:numPr>
        <w:spacing w:after="200" w:line="276" w:lineRule="auto"/>
        <w:jc w:val="both"/>
        <w:rPr>
          <w:rFonts w:eastAsia="Calibri"/>
          <w:sz w:val="28"/>
          <w:szCs w:val="28"/>
          <w:lang w:eastAsia="en-US"/>
        </w:rPr>
      </w:pPr>
      <w:r w:rsidRPr="00C5189F">
        <w:rPr>
          <w:rFonts w:eastAsia="Calibri"/>
          <w:sz w:val="28"/>
          <w:szCs w:val="28"/>
          <w:lang w:eastAsia="en-US"/>
        </w:rPr>
        <w:t>ясень</w:t>
      </w:r>
    </w:p>
    <w:p w:rsidR="00F57D50" w:rsidRPr="00C5189F" w:rsidRDefault="00F57D50" w:rsidP="00436662">
      <w:pPr>
        <w:numPr>
          <w:ilvl w:val="0"/>
          <w:numId w:val="150"/>
        </w:numPr>
        <w:spacing w:after="200" w:line="276" w:lineRule="auto"/>
        <w:jc w:val="both"/>
        <w:rPr>
          <w:rFonts w:eastAsia="Calibri"/>
          <w:sz w:val="28"/>
          <w:szCs w:val="28"/>
          <w:lang w:eastAsia="en-US"/>
        </w:rPr>
      </w:pPr>
      <w:r w:rsidRPr="00C5189F">
        <w:rPr>
          <w:rFonts w:eastAsia="Calibri"/>
          <w:sz w:val="28"/>
          <w:szCs w:val="28"/>
          <w:lang w:eastAsia="en-US"/>
        </w:rPr>
        <w:t>юрта</w:t>
      </w:r>
    </w:p>
    <w:p w:rsidR="00F57D50" w:rsidRPr="00C5189F" w:rsidRDefault="00F57D50" w:rsidP="00436662">
      <w:pPr>
        <w:numPr>
          <w:ilvl w:val="0"/>
          <w:numId w:val="150"/>
        </w:numPr>
        <w:spacing w:after="200" w:line="276" w:lineRule="auto"/>
        <w:jc w:val="both"/>
        <w:rPr>
          <w:rFonts w:eastAsia="Calibri"/>
          <w:sz w:val="28"/>
          <w:szCs w:val="28"/>
          <w:lang w:eastAsia="en-US"/>
        </w:rPr>
      </w:pPr>
      <w:r w:rsidRPr="00C5189F">
        <w:rPr>
          <w:rFonts w:eastAsia="Calibri"/>
          <w:sz w:val="28"/>
          <w:szCs w:val="28"/>
          <w:lang w:eastAsia="en-US"/>
        </w:rPr>
        <w:t xml:space="preserve">лень </w:t>
      </w:r>
    </w:p>
    <w:p w:rsidR="00F57D50" w:rsidRPr="00C5189F" w:rsidRDefault="00F57D50" w:rsidP="00436662">
      <w:pPr>
        <w:numPr>
          <w:ilvl w:val="0"/>
          <w:numId w:val="150"/>
        </w:numPr>
        <w:spacing w:after="200" w:line="276" w:lineRule="auto"/>
        <w:jc w:val="both"/>
        <w:rPr>
          <w:rFonts w:eastAsia="Calibri"/>
          <w:sz w:val="28"/>
          <w:szCs w:val="28"/>
          <w:lang w:eastAsia="en-US"/>
        </w:rPr>
      </w:pPr>
      <w:r w:rsidRPr="00C5189F">
        <w:rPr>
          <w:rFonts w:eastAsia="Calibri"/>
          <w:sz w:val="28"/>
          <w:szCs w:val="28"/>
          <w:lang w:eastAsia="en-US"/>
        </w:rPr>
        <w:t>костный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 Какое слово образовано приставочным способом?</w:t>
      </w:r>
    </w:p>
    <w:p w:rsidR="00F57D50" w:rsidRPr="00C5189F" w:rsidRDefault="00F57D50" w:rsidP="00436662">
      <w:pPr>
        <w:numPr>
          <w:ilvl w:val="0"/>
          <w:numId w:val="151"/>
        </w:numPr>
        <w:spacing w:after="200" w:line="276" w:lineRule="auto"/>
        <w:jc w:val="both"/>
        <w:rPr>
          <w:rFonts w:eastAsia="Calibri"/>
          <w:sz w:val="28"/>
          <w:szCs w:val="28"/>
          <w:lang w:eastAsia="en-US"/>
        </w:rPr>
      </w:pPr>
      <w:r w:rsidRPr="00C5189F">
        <w:rPr>
          <w:rFonts w:eastAsia="Calibri"/>
          <w:sz w:val="28"/>
          <w:szCs w:val="28"/>
          <w:lang w:eastAsia="en-US"/>
        </w:rPr>
        <w:t>междугородний</w:t>
      </w:r>
    </w:p>
    <w:p w:rsidR="00F57D50" w:rsidRPr="00C5189F" w:rsidRDefault="00F57D50" w:rsidP="00436662">
      <w:pPr>
        <w:numPr>
          <w:ilvl w:val="0"/>
          <w:numId w:val="151"/>
        </w:numPr>
        <w:spacing w:after="200" w:line="276" w:lineRule="auto"/>
        <w:jc w:val="both"/>
        <w:rPr>
          <w:rFonts w:eastAsia="Calibri"/>
          <w:sz w:val="28"/>
          <w:szCs w:val="28"/>
          <w:lang w:eastAsia="en-US"/>
        </w:rPr>
      </w:pPr>
      <w:r w:rsidRPr="00C5189F">
        <w:rPr>
          <w:rFonts w:eastAsia="Calibri"/>
          <w:sz w:val="28"/>
          <w:szCs w:val="28"/>
          <w:lang w:eastAsia="en-US"/>
        </w:rPr>
        <w:t>письмо</w:t>
      </w:r>
    </w:p>
    <w:p w:rsidR="00F57D50" w:rsidRPr="00C5189F" w:rsidRDefault="00F57D50" w:rsidP="00436662">
      <w:pPr>
        <w:numPr>
          <w:ilvl w:val="0"/>
          <w:numId w:val="151"/>
        </w:numPr>
        <w:spacing w:after="200" w:line="276" w:lineRule="auto"/>
        <w:jc w:val="both"/>
        <w:rPr>
          <w:rFonts w:eastAsia="Calibri"/>
          <w:sz w:val="28"/>
          <w:szCs w:val="28"/>
          <w:lang w:eastAsia="en-US"/>
        </w:rPr>
      </w:pPr>
      <w:r w:rsidRPr="00C5189F">
        <w:rPr>
          <w:rFonts w:eastAsia="Calibri"/>
          <w:sz w:val="28"/>
          <w:szCs w:val="28"/>
          <w:lang w:eastAsia="en-US"/>
        </w:rPr>
        <w:t>переставить</w:t>
      </w:r>
    </w:p>
    <w:p w:rsidR="00F57D50" w:rsidRPr="00C5189F" w:rsidRDefault="00F57D50" w:rsidP="00436662">
      <w:pPr>
        <w:numPr>
          <w:ilvl w:val="0"/>
          <w:numId w:val="151"/>
        </w:numPr>
        <w:spacing w:after="200" w:line="276" w:lineRule="auto"/>
        <w:jc w:val="both"/>
        <w:rPr>
          <w:rFonts w:eastAsia="Calibri"/>
          <w:sz w:val="28"/>
          <w:szCs w:val="28"/>
          <w:lang w:eastAsia="en-US"/>
        </w:rPr>
      </w:pPr>
      <w:r w:rsidRPr="00C5189F">
        <w:rPr>
          <w:rFonts w:eastAsia="Calibri"/>
          <w:sz w:val="28"/>
          <w:szCs w:val="28"/>
          <w:lang w:eastAsia="en-US"/>
        </w:rPr>
        <w:t xml:space="preserve">послеоктябрьский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 Какое из слов является синонимом данному?</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 xml:space="preserve">Изысканный  </w:t>
      </w:r>
    </w:p>
    <w:p w:rsidR="00F57D50" w:rsidRPr="00C5189F" w:rsidRDefault="00F57D50" w:rsidP="00436662">
      <w:pPr>
        <w:numPr>
          <w:ilvl w:val="0"/>
          <w:numId w:val="152"/>
        </w:numPr>
        <w:spacing w:after="200" w:line="276" w:lineRule="auto"/>
        <w:jc w:val="both"/>
        <w:rPr>
          <w:rFonts w:eastAsia="Calibri"/>
          <w:sz w:val="28"/>
          <w:szCs w:val="28"/>
          <w:lang w:eastAsia="en-US"/>
        </w:rPr>
      </w:pPr>
      <w:r w:rsidRPr="00C5189F">
        <w:rPr>
          <w:rFonts w:eastAsia="Calibri"/>
          <w:sz w:val="28"/>
          <w:szCs w:val="28"/>
          <w:lang w:eastAsia="en-US"/>
        </w:rPr>
        <w:t>красивый</w:t>
      </w:r>
    </w:p>
    <w:p w:rsidR="00F57D50" w:rsidRPr="00C5189F" w:rsidRDefault="00F57D50" w:rsidP="00436662">
      <w:pPr>
        <w:numPr>
          <w:ilvl w:val="0"/>
          <w:numId w:val="152"/>
        </w:numPr>
        <w:spacing w:after="200" w:line="276" w:lineRule="auto"/>
        <w:jc w:val="both"/>
        <w:rPr>
          <w:rFonts w:eastAsia="Calibri"/>
          <w:sz w:val="28"/>
          <w:szCs w:val="28"/>
          <w:lang w:eastAsia="en-US"/>
        </w:rPr>
      </w:pPr>
      <w:r w:rsidRPr="00C5189F">
        <w:rPr>
          <w:rFonts w:eastAsia="Calibri"/>
          <w:sz w:val="28"/>
          <w:szCs w:val="28"/>
          <w:lang w:eastAsia="en-US"/>
        </w:rPr>
        <w:t>редкий</w:t>
      </w:r>
    </w:p>
    <w:p w:rsidR="00F57D50" w:rsidRPr="00C5189F" w:rsidRDefault="00F57D50" w:rsidP="00436662">
      <w:pPr>
        <w:numPr>
          <w:ilvl w:val="0"/>
          <w:numId w:val="152"/>
        </w:numPr>
        <w:spacing w:after="200" w:line="276" w:lineRule="auto"/>
        <w:jc w:val="both"/>
        <w:rPr>
          <w:rFonts w:eastAsia="Calibri"/>
          <w:sz w:val="28"/>
          <w:szCs w:val="28"/>
          <w:lang w:eastAsia="en-US"/>
        </w:rPr>
      </w:pPr>
      <w:r w:rsidRPr="00C5189F">
        <w:rPr>
          <w:rFonts w:eastAsia="Calibri"/>
          <w:sz w:val="28"/>
          <w:szCs w:val="28"/>
          <w:lang w:eastAsia="en-US"/>
        </w:rPr>
        <w:t>утончённый</w:t>
      </w:r>
    </w:p>
    <w:p w:rsidR="00F57D50" w:rsidRPr="00C5189F" w:rsidRDefault="00F57D50" w:rsidP="00436662">
      <w:pPr>
        <w:numPr>
          <w:ilvl w:val="0"/>
          <w:numId w:val="152"/>
        </w:numPr>
        <w:spacing w:after="200" w:line="276" w:lineRule="auto"/>
        <w:jc w:val="both"/>
        <w:rPr>
          <w:rFonts w:eastAsia="Calibri"/>
          <w:sz w:val="28"/>
          <w:szCs w:val="28"/>
          <w:lang w:eastAsia="en-US"/>
        </w:rPr>
      </w:pPr>
      <w:r w:rsidRPr="00C5189F">
        <w:rPr>
          <w:rFonts w:eastAsia="Calibri"/>
          <w:sz w:val="28"/>
          <w:szCs w:val="28"/>
          <w:lang w:eastAsia="en-US"/>
        </w:rPr>
        <w:t>сказочный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А4. Укажите пример с ошибкой в образовании формы слова.</w:t>
      </w:r>
    </w:p>
    <w:p w:rsidR="00F57D50" w:rsidRPr="00C5189F" w:rsidRDefault="00F57D50" w:rsidP="00436662">
      <w:pPr>
        <w:numPr>
          <w:ilvl w:val="0"/>
          <w:numId w:val="153"/>
        </w:numPr>
        <w:spacing w:after="200" w:line="276" w:lineRule="auto"/>
        <w:jc w:val="both"/>
        <w:rPr>
          <w:rFonts w:eastAsia="Calibri"/>
          <w:sz w:val="28"/>
          <w:szCs w:val="28"/>
          <w:lang w:eastAsia="en-US"/>
        </w:rPr>
      </w:pPr>
      <w:r w:rsidRPr="00C5189F">
        <w:rPr>
          <w:rFonts w:eastAsia="Calibri"/>
          <w:sz w:val="28"/>
          <w:szCs w:val="28"/>
          <w:lang w:eastAsia="en-US"/>
        </w:rPr>
        <w:t xml:space="preserve">Старые пропуска </w:t>
      </w:r>
    </w:p>
    <w:p w:rsidR="00F57D50" w:rsidRPr="00C5189F" w:rsidRDefault="00F57D50" w:rsidP="00436662">
      <w:pPr>
        <w:numPr>
          <w:ilvl w:val="0"/>
          <w:numId w:val="153"/>
        </w:numPr>
        <w:spacing w:after="200" w:line="276" w:lineRule="auto"/>
        <w:jc w:val="both"/>
        <w:rPr>
          <w:rFonts w:eastAsia="Calibri"/>
          <w:sz w:val="28"/>
          <w:szCs w:val="28"/>
          <w:lang w:eastAsia="en-US"/>
        </w:rPr>
      </w:pPr>
      <w:r w:rsidRPr="00C5189F">
        <w:rPr>
          <w:rFonts w:eastAsia="Calibri"/>
          <w:sz w:val="28"/>
          <w:szCs w:val="28"/>
          <w:lang w:eastAsia="en-US"/>
        </w:rPr>
        <w:t>Свыше четырёх тысяч метров</w:t>
      </w:r>
    </w:p>
    <w:p w:rsidR="00F57D50" w:rsidRPr="00C5189F" w:rsidRDefault="00F57D50" w:rsidP="00436662">
      <w:pPr>
        <w:numPr>
          <w:ilvl w:val="0"/>
          <w:numId w:val="153"/>
        </w:numPr>
        <w:spacing w:after="200" w:line="276" w:lineRule="auto"/>
        <w:jc w:val="both"/>
        <w:rPr>
          <w:rFonts w:eastAsia="Calibri"/>
          <w:sz w:val="28"/>
          <w:szCs w:val="28"/>
          <w:lang w:eastAsia="en-US"/>
        </w:rPr>
      </w:pPr>
      <w:r w:rsidRPr="00C5189F">
        <w:rPr>
          <w:rFonts w:eastAsia="Calibri"/>
          <w:sz w:val="28"/>
          <w:szCs w:val="28"/>
          <w:lang w:eastAsia="en-US"/>
        </w:rPr>
        <w:t>Совсем озяб</w:t>
      </w:r>
    </w:p>
    <w:p w:rsidR="00F57D50" w:rsidRPr="00C5189F" w:rsidRDefault="00F57D50" w:rsidP="00436662">
      <w:pPr>
        <w:numPr>
          <w:ilvl w:val="0"/>
          <w:numId w:val="153"/>
        </w:numPr>
        <w:spacing w:after="200" w:line="276" w:lineRule="auto"/>
        <w:jc w:val="both"/>
        <w:rPr>
          <w:rFonts w:eastAsia="Calibri"/>
          <w:sz w:val="28"/>
          <w:szCs w:val="28"/>
          <w:lang w:eastAsia="en-US"/>
        </w:rPr>
      </w:pPr>
      <w:r w:rsidRPr="00C5189F">
        <w:rPr>
          <w:rFonts w:eastAsia="Calibri"/>
          <w:sz w:val="28"/>
          <w:szCs w:val="28"/>
          <w:lang w:eastAsia="en-US"/>
        </w:rPr>
        <w:t xml:space="preserve">Несколько огурец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 xml:space="preserve">А5. Укажите словосочетание со связью СОГЛАСОВАНИЕ. </w:t>
      </w:r>
    </w:p>
    <w:p w:rsidR="00F57D50" w:rsidRPr="00C5189F" w:rsidRDefault="00F57D50" w:rsidP="00436662">
      <w:pPr>
        <w:numPr>
          <w:ilvl w:val="0"/>
          <w:numId w:val="200"/>
        </w:numPr>
        <w:spacing w:after="200" w:line="276" w:lineRule="auto"/>
        <w:jc w:val="both"/>
        <w:rPr>
          <w:rFonts w:eastAsia="Calibri"/>
          <w:sz w:val="28"/>
          <w:szCs w:val="28"/>
          <w:lang w:eastAsia="en-US"/>
        </w:rPr>
      </w:pPr>
      <w:r w:rsidRPr="00C5189F">
        <w:rPr>
          <w:rFonts w:eastAsia="Calibri"/>
          <w:sz w:val="28"/>
          <w:szCs w:val="28"/>
          <w:lang w:eastAsia="en-US"/>
        </w:rPr>
        <w:t>Цвет вишни</w:t>
      </w:r>
    </w:p>
    <w:p w:rsidR="00F57D50" w:rsidRPr="00C5189F" w:rsidRDefault="00F57D50" w:rsidP="00436662">
      <w:pPr>
        <w:numPr>
          <w:ilvl w:val="0"/>
          <w:numId w:val="200"/>
        </w:numPr>
        <w:spacing w:after="200" w:line="276" w:lineRule="auto"/>
        <w:jc w:val="both"/>
        <w:rPr>
          <w:rFonts w:eastAsia="Calibri"/>
          <w:sz w:val="28"/>
          <w:szCs w:val="28"/>
          <w:lang w:eastAsia="en-US"/>
        </w:rPr>
      </w:pPr>
      <w:r w:rsidRPr="00C5189F">
        <w:rPr>
          <w:rFonts w:eastAsia="Calibri"/>
          <w:sz w:val="28"/>
          <w:szCs w:val="28"/>
          <w:lang w:eastAsia="en-US"/>
        </w:rPr>
        <w:t>Весёлый разговор</w:t>
      </w:r>
    </w:p>
    <w:p w:rsidR="00F57D50" w:rsidRPr="00C5189F" w:rsidRDefault="00F57D50" w:rsidP="00436662">
      <w:pPr>
        <w:numPr>
          <w:ilvl w:val="0"/>
          <w:numId w:val="200"/>
        </w:numPr>
        <w:spacing w:after="200" w:line="276" w:lineRule="auto"/>
        <w:jc w:val="both"/>
        <w:rPr>
          <w:rFonts w:eastAsia="Calibri"/>
          <w:sz w:val="28"/>
          <w:szCs w:val="28"/>
          <w:lang w:eastAsia="en-US"/>
        </w:rPr>
      </w:pPr>
      <w:r w:rsidRPr="00C5189F">
        <w:rPr>
          <w:rFonts w:eastAsia="Calibri"/>
          <w:sz w:val="28"/>
          <w:szCs w:val="28"/>
          <w:lang w:eastAsia="en-US"/>
        </w:rPr>
        <w:t>Слепо верить</w:t>
      </w:r>
    </w:p>
    <w:p w:rsidR="00F57D50" w:rsidRPr="00C5189F" w:rsidRDefault="00F57D50" w:rsidP="00436662">
      <w:pPr>
        <w:numPr>
          <w:ilvl w:val="0"/>
          <w:numId w:val="200"/>
        </w:numPr>
        <w:spacing w:after="200" w:line="276" w:lineRule="auto"/>
        <w:jc w:val="both"/>
        <w:rPr>
          <w:rFonts w:eastAsia="Calibri"/>
          <w:sz w:val="28"/>
          <w:szCs w:val="28"/>
          <w:lang w:eastAsia="en-US"/>
        </w:rPr>
      </w:pPr>
      <w:r w:rsidRPr="00C5189F">
        <w:rPr>
          <w:rFonts w:eastAsia="Calibri"/>
          <w:sz w:val="28"/>
          <w:szCs w:val="28"/>
          <w:lang w:eastAsia="en-US"/>
        </w:rPr>
        <w:t>Говорить громко</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А6. Какое предложение является односоставным?</w:t>
      </w:r>
    </w:p>
    <w:p w:rsidR="00F57D50" w:rsidRPr="00C5189F" w:rsidRDefault="00F57D50" w:rsidP="00436662">
      <w:pPr>
        <w:numPr>
          <w:ilvl w:val="0"/>
          <w:numId w:val="176"/>
        </w:numPr>
        <w:spacing w:after="200" w:line="276" w:lineRule="auto"/>
        <w:jc w:val="both"/>
        <w:rPr>
          <w:rFonts w:eastAsia="Calibri"/>
          <w:sz w:val="28"/>
          <w:szCs w:val="28"/>
          <w:lang w:eastAsia="en-US"/>
        </w:rPr>
      </w:pPr>
      <w:r w:rsidRPr="00C5189F">
        <w:rPr>
          <w:rFonts w:eastAsia="Calibri"/>
          <w:sz w:val="28"/>
          <w:szCs w:val="28"/>
          <w:lang w:eastAsia="en-US"/>
        </w:rPr>
        <w:t>Слава решил вернуться домой.</w:t>
      </w:r>
    </w:p>
    <w:p w:rsidR="00F57D50" w:rsidRPr="00C5189F" w:rsidRDefault="00F57D50" w:rsidP="00436662">
      <w:pPr>
        <w:numPr>
          <w:ilvl w:val="0"/>
          <w:numId w:val="176"/>
        </w:numPr>
        <w:spacing w:after="200" w:line="276" w:lineRule="auto"/>
        <w:jc w:val="both"/>
        <w:rPr>
          <w:rFonts w:eastAsia="Calibri"/>
          <w:sz w:val="28"/>
          <w:szCs w:val="28"/>
          <w:lang w:eastAsia="en-US"/>
        </w:rPr>
      </w:pPr>
      <w:r w:rsidRPr="00C5189F">
        <w:rPr>
          <w:rFonts w:eastAsia="Calibri"/>
          <w:sz w:val="28"/>
          <w:szCs w:val="28"/>
          <w:lang w:eastAsia="en-US"/>
        </w:rPr>
        <w:t xml:space="preserve">Они ушли на два часа раньше. </w:t>
      </w:r>
    </w:p>
    <w:p w:rsidR="00F57D50" w:rsidRPr="00C5189F" w:rsidRDefault="00F57D50" w:rsidP="00436662">
      <w:pPr>
        <w:numPr>
          <w:ilvl w:val="0"/>
          <w:numId w:val="176"/>
        </w:numPr>
        <w:spacing w:after="200" w:line="276" w:lineRule="auto"/>
        <w:jc w:val="both"/>
        <w:rPr>
          <w:rFonts w:eastAsia="Calibri"/>
          <w:sz w:val="28"/>
          <w:szCs w:val="28"/>
          <w:lang w:eastAsia="en-US"/>
        </w:rPr>
      </w:pPr>
      <w:r w:rsidRPr="00C5189F">
        <w:rPr>
          <w:rFonts w:eastAsia="Calibri"/>
          <w:sz w:val="28"/>
          <w:szCs w:val="28"/>
          <w:lang w:eastAsia="en-US"/>
        </w:rPr>
        <w:t>Вот и лето!</w:t>
      </w:r>
    </w:p>
    <w:p w:rsidR="00F57D50" w:rsidRPr="00C5189F" w:rsidRDefault="00F57D50" w:rsidP="00436662">
      <w:pPr>
        <w:numPr>
          <w:ilvl w:val="0"/>
          <w:numId w:val="176"/>
        </w:numPr>
        <w:spacing w:after="200" w:line="276" w:lineRule="auto"/>
        <w:jc w:val="both"/>
        <w:rPr>
          <w:rFonts w:eastAsia="Calibri"/>
          <w:sz w:val="28"/>
          <w:szCs w:val="28"/>
          <w:lang w:eastAsia="en-US"/>
        </w:rPr>
      </w:pPr>
      <w:r w:rsidRPr="00C5189F">
        <w:rPr>
          <w:rFonts w:eastAsia="Calibri"/>
          <w:sz w:val="28"/>
          <w:szCs w:val="28"/>
          <w:lang w:eastAsia="en-US"/>
        </w:rPr>
        <w:t xml:space="preserve">К нему всегда тянутся дети и старики.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А7. Укажите грамматически правильное продолжение предложения.</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 xml:space="preserve">Расположившись на земляной насыпи, </w:t>
      </w:r>
    </w:p>
    <w:p w:rsidR="00F57D50" w:rsidRPr="00C5189F" w:rsidRDefault="00F57D50" w:rsidP="00436662">
      <w:pPr>
        <w:numPr>
          <w:ilvl w:val="0"/>
          <w:numId w:val="154"/>
        </w:numPr>
        <w:spacing w:after="200" w:line="276" w:lineRule="auto"/>
        <w:jc w:val="both"/>
        <w:rPr>
          <w:rFonts w:eastAsia="Calibri"/>
          <w:sz w:val="28"/>
          <w:szCs w:val="28"/>
          <w:lang w:eastAsia="en-US"/>
        </w:rPr>
      </w:pPr>
      <w:r w:rsidRPr="00C5189F">
        <w:rPr>
          <w:rFonts w:eastAsia="Calibri"/>
          <w:sz w:val="28"/>
          <w:szCs w:val="28"/>
          <w:lang w:eastAsia="en-US"/>
        </w:rPr>
        <w:t>зрителям был виден весь стадион.</w:t>
      </w:r>
    </w:p>
    <w:p w:rsidR="00F57D50" w:rsidRPr="00C5189F" w:rsidRDefault="00F57D50" w:rsidP="00436662">
      <w:pPr>
        <w:numPr>
          <w:ilvl w:val="0"/>
          <w:numId w:val="154"/>
        </w:numPr>
        <w:spacing w:after="200" w:line="276" w:lineRule="auto"/>
        <w:jc w:val="both"/>
        <w:rPr>
          <w:rFonts w:eastAsia="Calibri"/>
          <w:sz w:val="28"/>
          <w:szCs w:val="28"/>
          <w:lang w:eastAsia="en-US"/>
        </w:rPr>
      </w:pPr>
      <w:r w:rsidRPr="00C5189F">
        <w:rPr>
          <w:rFonts w:eastAsia="Calibri"/>
          <w:sz w:val="28"/>
          <w:szCs w:val="28"/>
          <w:lang w:eastAsia="en-US"/>
        </w:rPr>
        <w:t>игра сопровождалась одобрительными криками зрителей.</w:t>
      </w:r>
    </w:p>
    <w:p w:rsidR="00F57D50" w:rsidRPr="00C5189F" w:rsidRDefault="00F57D50" w:rsidP="00436662">
      <w:pPr>
        <w:numPr>
          <w:ilvl w:val="0"/>
          <w:numId w:val="154"/>
        </w:numPr>
        <w:spacing w:after="200" w:line="276" w:lineRule="auto"/>
        <w:jc w:val="both"/>
        <w:rPr>
          <w:rFonts w:eastAsia="Calibri"/>
          <w:sz w:val="28"/>
          <w:szCs w:val="28"/>
          <w:lang w:eastAsia="en-US"/>
        </w:rPr>
      </w:pPr>
      <w:r w:rsidRPr="00C5189F">
        <w:rPr>
          <w:rFonts w:eastAsia="Calibri"/>
          <w:sz w:val="28"/>
          <w:szCs w:val="28"/>
          <w:lang w:eastAsia="en-US"/>
        </w:rPr>
        <w:t>у зрителей был прекрасный обзор всего поля.</w:t>
      </w:r>
    </w:p>
    <w:p w:rsidR="00F57D50" w:rsidRPr="00C5189F" w:rsidRDefault="00F57D50" w:rsidP="00436662">
      <w:pPr>
        <w:numPr>
          <w:ilvl w:val="0"/>
          <w:numId w:val="154"/>
        </w:numPr>
        <w:spacing w:after="200" w:line="276" w:lineRule="auto"/>
        <w:jc w:val="both"/>
        <w:rPr>
          <w:rFonts w:eastAsia="Calibri"/>
          <w:sz w:val="28"/>
          <w:szCs w:val="28"/>
          <w:lang w:eastAsia="en-US"/>
        </w:rPr>
      </w:pPr>
      <w:r w:rsidRPr="00C5189F">
        <w:rPr>
          <w:rFonts w:eastAsia="Calibri"/>
          <w:sz w:val="28"/>
          <w:szCs w:val="28"/>
          <w:lang w:eastAsia="en-US"/>
        </w:rPr>
        <w:t>можно было наблюдать за ходом соревнований.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А8. Укажите предложение с грамматической ошибкой.</w:t>
      </w:r>
    </w:p>
    <w:p w:rsidR="00F57D50" w:rsidRPr="00C5189F" w:rsidRDefault="00F57D50" w:rsidP="00436662">
      <w:pPr>
        <w:numPr>
          <w:ilvl w:val="0"/>
          <w:numId w:val="155"/>
        </w:numPr>
        <w:spacing w:after="200" w:line="276" w:lineRule="auto"/>
        <w:jc w:val="both"/>
        <w:rPr>
          <w:rFonts w:eastAsia="Calibri"/>
          <w:sz w:val="28"/>
          <w:szCs w:val="28"/>
          <w:lang w:eastAsia="en-US"/>
        </w:rPr>
      </w:pPr>
      <w:r w:rsidRPr="00C5189F">
        <w:rPr>
          <w:rFonts w:eastAsia="Calibri"/>
          <w:sz w:val="28"/>
          <w:szCs w:val="28"/>
          <w:lang w:eastAsia="en-US"/>
        </w:rPr>
        <w:t xml:space="preserve">По завершению эксперимента учёные опубликуют аналитический отчёт. </w:t>
      </w:r>
    </w:p>
    <w:p w:rsidR="00F57D50" w:rsidRPr="00C5189F" w:rsidRDefault="00F57D50" w:rsidP="00436662">
      <w:pPr>
        <w:numPr>
          <w:ilvl w:val="0"/>
          <w:numId w:val="155"/>
        </w:numPr>
        <w:spacing w:after="200" w:line="276" w:lineRule="auto"/>
        <w:jc w:val="both"/>
        <w:rPr>
          <w:rFonts w:eastAsia="Calibri"/>
          <w:sz w:val="28"/>
          <w:szCs w:val="28"/>
          <w:lang w:eastAsia="en-US"/>
        </w:rPr>
      </w:pPr>
      <w:r w:rsidRPr="00C5189F">
        <w:rPr>
          <w:rFonts w:eastAsia="Calibri"/>
          <w:sz w:val="28"/>
          <w:szCs w:val="28"/>
          <w:lang w:eastAsia="en-US"/>
        </w:rPr>
        <w:t>Многие из тех, кто знал Чехова, вспоминали о его лютой ненависти к самовозвеличиванию и чванству.</w:t>
      </w:r>
    </w:p>
    <w:p w:rsidR="00F57D50" w:rsidRPr="00C5189F" w:rsidRDefault="00F57D50" w:rsidP="00436662">
      <w:pPr>
        <w:numPr>
          <w:ilvl w:val="0"/>
          <w:numId w:val="155"/>
        </w:numPr>
        <w:spacing w:after="200" w:line="276" w:lineRule="auto"/>
        <w:jc w:val="both"/>
        <w:rPr>
          <w:rFonts w:eastAsia="Calibri"/>
          <w:sz w:val="28"/>
          <w:szCs w:val="28"/>
          <w:lang w:eastAsia="en-US"/>
        </w:rPr>
      </w:pPr>
      <w:r w:rsidRPr="00C5189F">
        <w:rPr>
          <w:rFonts w:eastAsia="Calibri"/>
          <w:sz w:val="28"/>
          <w:szCs w:val="28"/>
          <w:lang w:eastAsia="en-US"/>
        </w:rPr>
        <w:t>Одним из российских обычаев, ценившимся многими старыми москвичами, было устное рассказывание.</w:t>
      </w:r>
    </w:p>
    <w:p w:rsidR="00F57D50" w:rsidRPr="00C5189F" w:rsidRDefault="00F57D50" w:rsidP="00436662">
      <w:pPr>
        <w:numPr>
          <w:ilvl w:val="0"/>
          <w:numId w:val="155"/>
        </w:numPr>
        <w:spacing w:after="200" w:line="276" w:lineRule="auto"/>
        <w:jc w:val="both"/>
        <w:rPr>
          <w:rFonts w:eastAsia="Calibri"/>
          <w:sz w:val="28"/>
          <w:szCs w:val="28"/>
          <w:lang w:eastAsia="en-US"/>
        </w:rPr>
      </w:pPr>
      <w:r w:rsidRPr="00C5189F">
        <w:rPr>
          <w:rFonts w:eastAsia="Calibri"/>
          <w:sz w:val="28"/>
          <w:szCs w:val="28"/>
          <w:lang w:eastAsia="en-US"/>
        </w:rPr>
        <w:t>О великой силе любви Орфея и Эвридики рассказывается в книге «Мифы Древней Эллады», составленной А.И. Немировским.</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А9. В каком предложении придаточную часть сложноподчиненного предложения </w:t>
      </w:r>
      <w:r w:rsidRPr="00C5189F">
        <w:rPr>
          <w:rFonts w:eastAsia="Calibri"/>
          <w:b/>
          <w:bCs/>
          <w:sz w:val="28"/>
          <w:szCs w:val="28"/>
          <w:u w:val="single"/>
          <w:lang w:eastAsia="en-US"/>
        </w:rPr>
        <w:t>нельзя</w:t>
      </w:r>
      <w:r w:rsidRPr="00C5189F">
        <w:rPr>
          <w:rFonts w:eastAsia="Calibri"/>
          <w:b/>
          <w:bCs/>
          <w:sz w:val="28"/>
          <w:szCs w:val="28"/>
          <w:lang w:eastAsia="en-US"/>
        </w:rPr>
        <w:t xml:space="preserve"> заменить обособленным определением, выраженным причастным оборотом?</w:t>
      </w:r>
    </w:p>
    <w:p w:rsidR="00F57D50" w:rsidRPr="00C5189F" w:rsidRDefault="00F57D50" w:rsidP="00436662">
      <w:pPr>
        <w:numPr>
          <w:ilvl w:val="0"/>
          <w:numId w:val="156"/>
        </w:numPr>
        <w:spacing w:after="200" w:line="276" w:lineRule="auto"/>
        <w:jc w:val="both"/>
        <w:rPr>
          <w:rFonts w:eastAsia="Calibri"/>
          <w:sz w:val="28"/>
          <w:szCs w:val="28"/>
          <w:lang w:eastAsia="en-US"/>
        </w:rPr>
      </w:pPr>
      <w:r w:rsidRPr="00C5189F">
        <w:rPr>
          <w:rFonts w:eastAsia="Calibri"/>
          <w:sz w:val="28"/>
          <w:szCs w:val="28"/>
          <w:lang w:eastAsia="en-US"/>
        </w:rPr>
        <w:t>Княжна Марья посмотрела на Ростова своим лучистым взглядом, который заставлял забывать некрасивость её лица.</w:t>
      </w:r>
    </w:p>
    <w:p w:rsidR="00F57D50" w:rsidRPr="00C5189F" w:rsidRDefault="00F57D50" w:rsidP="00436662">
      <w:pPr>
        <w:numPr>
          <w:ilvl w:val="0"/>
          <w:numId w:val="156"/>
        </w:numPr>
        <w:spacing w:after="200" w:line="276" w:lineRule="auto"/>
        <w:jc w:val="both"/>
        <w:rPr>
          <w:rFonts w:eastAsia="Calibri"/>
          <w:sz w:val="28"/>
          <w:szCs w:val="28"/>
          <w:lang w:eastAsia="en-US"/>
        </w:rPr>
      </w:pPr>
      <w:r w:rsidRPr="00C5189F">
        <w:rPr>
          <w:rFonts w:eastAsia="Calibri"/>
          <w:sz w:val="28"/>
          <w:szCs w:val="28"/>
          <w:lang w:eastAsia="en-US"/>
        </w:rPr>
        <w:lastRenderedPageBreak/>
        <w:t>Эпоха реакции, которая наступила в России вслед за восстанием декабристов, породила людей, подобных Печорину.</w:t>
      </w:r>
    </w:p>
    <w:p w:rsidR="00F57D50" w:rsidRPr="00C5189F" w:rsidRDefault="00F57D50" w:rsidP="00436662">
      <w:pPr>
        <w:numPr>
          <w:ilvl w:val="0"/>
          <w:numId w:val="156"/>
        </w:numPr>
        <w:spacing w:after="200" w:line="276" w:lineRule="auto"/>
        <w:jc w:val="both"/>
        <w:rPr>
          <w:rFonts w:eastAsia="Calibri"/>
          <w:sz w:val="28"/>
          <w:szCs w:val="28"/>
          <w:lang w:eastAsia="en-US"/>
        </w:rPr>
      </w:pPr>
      <w:r w:rsidRPr="00C5189F">
        <w:rPr>
          <w:rFonts w:eastAsia="Calibri"/>
          <w:sz w:val="28"/>
          <w:szCs w:val="28"/>
          <w:lang w:eastAsia="en-US"/>
        </w:rPr>
        <w:t>Войска Первой русской армии, при которой находился государь, были расположены в укреплённом лагере у Дриссы.</w:t>
      </w:r>
    </w:p>
    <w:p w:rsidR="00F57D50" w:rsidRPr="00C5189F" w:rsidRDefault="00F57D50" w:rsidP="00436662">
      <w:pPr>
        <w:numPr>
          <w:ilvl w:val="0"/>
          <w:numId w:val="156"/>
        </w:numPr>
        <w:spacing w:after="200" w:line="276" w:lineRule="auto"/>
        <w:jc w:val="both"/>
        <w:rPr>
          <w:rFonts w:eastAsia="Calibri"/>
          <w:sz w:val="28"/>
          <w:szCs w:val="28"/>
          <w:lang w:eastAsia="en-US"/>
        </w:rPr>
      </w:pPr>
      <w:r w:rsidRPr="00C5189F">
        <w:rPr>
          <w:rFonts w:eastAsia="Calibri"/>
          <w:sz w:val="28"/>
          <w:szCs w:val="28"/>
          <w:lang w:eastAsia="en-US"/>
        </w:rPr>
        <w:t>Среди присутствующих Маргарита сразу узнала Азазелло, который стоял у спинки кровати.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А10.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И.Е. Репин признавался (1) что (2) пока он работает над портретом (3) в его душе живёт влюблённость в того человека (4) чей портрет он пишет.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2,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2,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1, 2, 3, 4</w:t>
      </w:r>
    </w:p>
    <w:p w:rsidR="00F57D50" w:rsidRPr="00C5189F" w:rsidRDefault="00F57D50" w:rsidP="00F57D50">
      <w:pPr>
        <w:jc w:val="both"/>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К заданиям А11, А12, А13, А14, А15</w:t>
            </w:r>
          </w:p>
        </w:tc>
      </w:tr>
    </w:tbl>
    <w:p w:rsidR="00F57D50" w:rsidRPr="00C5189F" w:rsidRDefault="00F57D50" w:rsidP="00F57D50">
      <w:pPr>
        <w:jc w:val="both"/>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436662">
            <w:pPr>
              <w:numPr>
                <w:ilvl w:val="0"/>
                <w:numId w:val="157"/>
              </w:numPr>
              <w:spacing w:after="200" w:line="276" w:lineRule="auto"/>
              <w:jc w:val="both"/>
              <w:rPr>
                <w:rFonts w:eastAsia="Calibri"/>
                <w:sz w:val="28"/>
                <w:szCs w:val="28"/>
                <w:lang w:eastAsia="en-US"/>
              </w:rPr>
            </w:pPr>
            <w:r w:rsidRPr="00C5189F">
              <w:rPr>
                <w:rFonts w:eastAsia="Calibri"/>
                <w:sz w:val="28"/>
                <w:szCs w:val="28"/>
                <w:lang w:eastAsia="en-US"/>
              </w:rPr>
              <w:t xml:space="preserve">… (2) Если температура хотя бы чуть-чуть выше абсолютного нуля, на поверхности стыка атомы металла постепенно перемещаются из одной детали в другую. (3) Такая диффузия в конце концов приводит к холодной сварке. (4) На Земле этому процессу мешает плёнка окиси, возникающая под действием кислорода воздуха и паров воды. (5) В космическом вакууме окисная плёнка не образуется. (6) … приходится принимать специальные меры, чтобы не «схватились» контактирующие детали, которые не нужно сваривать.  </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А11. Какое из приведенных ниже предложений должно быть </w:t>
      </w:r>
      <w:r w:rsidRPr="00C5189F">
        <w:rPr>
          <w:rFonts w:eastAsia="Calibri"/>
          <w:b/>
          <w:bCs/>
          <w:sz w:val="28"/>
          <w:szCs w:val="28"/>
          <w:u w:val="single"/>
          <w:lang w:eastAsia="en-US"/>
        </w:rPr>
        <w:t>первым</w:t>
      </w:r>
      <w:r w:rsidRPr="00C5189F">
        <w:rPr>
          <w:rFonts w:eastAsia="Calibri"/>
          <w:b/>
          <w:bCs/>
          <w:sz w:val="28"/>
          <w:szCs w:val="28"/>
          <w:lang w:eastAsia="en-US"/>
        </w:rPr>
        <w:t xml:space="preserve"> в этом тексте?</w:t>
      </w:r>
    </w:p>
    <w:p w:rsidR="00F57D50" w:rsidRPr="00C5189F" w:rsidRDefault="00F57D50" w:rsidP="00436662">
      <w:pPr>
        <w:numPr>
          <w:ilvl w:val="0"/>
          <w:numId w:val="158"/>
        </w:numPr>
        <w:spacing w:after="200" w:line="276" w:lineRule="auto"/>
        <w:jc w:val="both"/>
        <w:rPr>
          <w:rFonts w:eastAsia="Calibri"/>
          <w:sz w:val="28"/>
          <w:szCs w:val="28"/>
          <w:lang w:eastAsia="en-US"/>
        </w:rPr>
      </w:pPr>
      <w:r w:rsidRPr="00C5189F">
        <w:rPr>
          <w:rFonts w:eastAsia="Calibri"/>
          <w:sz w:val="28"/>
          <w:szCs w:val="28"/>
          <w:lang w:eastAsia="en-US"/>
        </w:rPr>
        <w:t xml:space="preserve">С увеличением размеров космических конструкций возрастают проблемы их технического обслуживания на Земле. </w:t>
      </w:r>
    </w:p>
    <w:p w:rsidR="00F57D50" w:rsidRPr="00C5189F" w:rsidRDefault="00F57D50" w:rsidP="00436662">
      <w:pPr>
        <w:numPr>
          <w:ilvl w:val="0"/>
          <w:numId w:val="158"/>
        </w:numPr>
        <w:spacing w:after="200" w:line="276" w:lineRule="auto"/>
        <w:jc w:val="both"/>
        <w:rPr>
          <w:rFonts w:eastAsia="Calibri"/>
          <w:sz w:val="28"/>
          <w:szCs w:val="28"/>
          <w:lang w:eastAsia="en-US"/>
        </w:rPr>
      </w:pPr>
      <w:r w:rsidRPr="00C5189F">
        <w:rPr>
          <w:rFonts w:eastAsia="Calibri"/>
          <w:sz w:val="28"/>
          <w:szCs w:val="28"/>
          <w:lang w:eastAsia="en-US"/>
        </w:rPr>
        <w:t>Прочно соединить детали в космическом вакууме несложно.</w:t>
      </w:r>
    </w:p>
    <w:p w:rsidR="00F57D50" w:rsidRPr="00C5189F" w:rsidRDefault="00F57D50" w:rsidP="00436662">
      <w:pPr>
        <w:numPr>
          <w:ilvl w:val="0"/>
          <w:numId w:val="158"/>
        </w:numPr>
        <w:spacing w:after="200" w:line="276" w:lineRule="auto"/>
        <w:jc w:val="both"/>
        <w:rPr>
          <w:rFonts w:eastAsia="Calibri"/>
          <w:sz w:val="28"/>
          <w:szCs w:val="28"/>
          <w:lang w:eastAsia="en-US"/>
        </w:rPr>
      </w:pPr>
      <w:r w:rsidRPr="00C5189F">
        <w:rPr>
          <w:rFonts w:eastAsia="Calibri"/>
          <w:sz w:val="28"/>
          <w:szCs w:val="28"/>
          <w:lang w:eastAsia="en-US"/>
        </w:rPr>
        <w:t>Освещённая Солнцем поверхность на околоземной орбите нагревается до 150</w:t>
      </w:r>
      <w:r w:rsidRPr="00C5189F">
        <w:rPr>
          <w:rFonts w:eastAsia="Calibri"/>
          <w:sz w:val="28"/>
          <w:szCs w:val="28"/>
          <w:vertAlign w:val="superscript"/>
          <w:lang w:eastAsia="en-US"/>
        </w:rPr>
        <w:t>о</w:t>
      </w:r>
      <w:r w:rsidRPr="00C5189F">
        <w:rPr>
          <w:rFonts w:eastAsia="Calibri"/>
          <w:sz w:val="28"/>
          <w:szCs w:val="28"/>
          <w:lang w:eastAsia="en-US"/>
        </w:rPr>
        <w:t xml:space="preserve">С. </w:t>
      </w:r>
    </w:p>
    <w:p w:rsidR="00F57D50" w:rsidRPr="00C5189F" w:rsidRDefault="00F57D50" w:rsidP="00436662">
      <w:pPr>
        <w:numPr>
          <w:ilvl w:val="0"/>
          <w:numId w:val="158"/>
        </w:numPr>
        <w:spacing w:after="200" w:line="276" w:lineRule="auto"/>
        <w:jc w:val="both"/>
        <w:rPr>
          <w:rFonts w:eastAsia="Calibri"/>
          <w:sz w:val="28"/>
          <w:szCs w:val="28"/>
          <w:lang w:eastAsia="en-US"/>
        </w:rPr>
      </w:pPr>
      <w:r w:rsidRPr="00C5189F">
        <w:rPr>
          <w:rFonts w:eastAsia="Calibri"/>
          <w:sz w:val="28"/>
          <w:szCs w:val="28"/>
          <w:lang w:eastAsia="en-US"/>
        </w:rPr>
        <w:t xml:space="preserve">В условиях невесомости легче производить очистку металла.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А12. Какое из приведенных ниже слов или сочетаний слов должно быть на месте пропуска </w:t>
      </w:r>
      <w:r w:rsidRPr="00C5189F">
        <w:rPr>
          <w:rFonts w:eastAsia="Calibri"/>
          <w:b/>
          <w:bCs/>
          <w:sz w:val="28"/>
          <w:szCs w:val="28"/>
          <w:u w:val="single"/>
          <w:lang w:eastAsia="en-US"/>
        </w:rPr>
        <w:t>в шестом</w:t>
      </w:r>
      <w:r w:rsidRPr="00C5189F">
        <w:rPr>
          <w:rFonts w:eastAsia="Calibri"/>
          <w:b/>
          <w:bCs/>
          <w:sz w:val="28"/>
          <w:szCs w:val="28"/>
          <w:lang w:eastAsia="en-US"/>
        </w:rPr>
        <w:t xml:space="preserve"> предложении текста?</w:t>
      </w:r>
    </w:p>
    <w:p w:rsidR="00F57D50" w:rsidRPr="00C5189F" w:rsidRDefault="00F57D50" w:rsidP="00436662">
      <w:pPr>
        <w:numPr>
          <w:ilvl w:val="0"/>
          <w:numId w:val="159"/>
        </w:numPr>
        <w:spacing w:after="200" w:line="276" w:lineRule="auto"/>
        <w:jc w:val="both"/>
        <w:rPr>
          <w:rFonts w:eastAsia="Calibri"/>
          <w:sz w:val="28"/>
          <w:szCs w:val="28"/>
          <w:lang w:eastAsia="en-US"/>
        </w:rPr>
      </w:pPr>
      <w:r w:rsidRPr="00C5189F">
        <w:rPr>
          <w:rFonts w:eastAsia="Calibri"/>
          <w:sz w:val="28"/>
          <w:szCs w:val="28"/>
          <w:lang w:eastAsia="en-US"/>
        </w:rPr>
        <w:t xml:space="preserve">Поэтому </w:t>
      </w:r>
    </w:p>
    <w:p w:rsidR="00F57D50" w:rsidRPr="00C5189F" w:rsidRDefault="00F57D50" w:rsidP="00436662">
      <w:pPr>
        <w:numPr>
          <w:ilvl w:val="0"/>
          <w:numId w:val="159"/>
        </w:numPr>
        <w:spacing w:after="200" w:line="276" w:lineRule="auto"/>
        <w:jc w:val="both"/>
        <w:rPr>
          <w:rFonts w:eastAsia="Calibri"/>
          <w:sz w:val="28"/>
          <w:szCs w:val="28"/>
          <w:lang w:eastAsia="en-US"/>
        </w:rPr>
      </w:pPr>
      <w:r w:rsidRPr="00C5189F">
        <w:rPr>
          <w:rFonts w:eastAsia="Calibri"/>
          <w:sz w:val="28"/>
          <w:szCs w:val="28"/>
          <w:lang w:eastAsia="en-US"/>
        </w:rPr>
        <w:lastRenderedPageBreak/>
        <w:t xml:space="preserve">Несмотря на это, </w:t>
      </w:r>
    </w:p>
    <w:p w:rsidR="00F57D50" w:rsidRPr="00C5189F" w:rsidRDefault="00F57D50" w:rsidP="00436662">
      <w:pPr>
        <w:numPr>
          <w:ilvl w:val="0"/>
          <w:numId w:val="159"/>
        </w:numPr>
        <w:spacing w:after="200" w:line="276" w:lineRule="auto"/>
        <w:jc w:val="both"/>
        <w:rPr>
          <w:rFonts w:eastAsia="Calibri"/>
          <w:sz w:val="28"/>
          <w:szCs w:val="28"/>
          <w:lang w:eastAsia="en-US"/>
        </w:rPr>
      </w:pPr>
      <w:r w:rsidRPr="00C5189F">
        <w:rPr>
          <w:rFonts w:eastAsia="Calibri"/>
          <w:sz w:val="28"/>
          <w:szCs w:val="28"/>
          <w:lang w:eastAsia="en-US"/>
        </w:rPr>
        <w:t xml:space="preserve">Потому что </w:t>
      </w:r>
    </w:p>
    <w:p w:rsidR="00F57D50" w:rsidRPr="00C5189F" w:rsidRDefault="00F57D50" w:rsidP="00436662">
      <w:pPr>
        <w:numPr>
          <w:ilvl w:val="0"/>
          <w:numId w:val="159"/>
        </w:numPr>
        <w:spacing w:after="200" w:line="276" w:lineRule="auto"/>
        <w:jc w:val="both"/>
        <w:rPr>
          <w:rFonts w:eastAsia="Calibri"/>
          <w:sz w:val="28"/>
          <w:szCs w:val="28"/>
          <w:lang w:eastAsia="en-US"/>
        </w:rPr>
      </w:pPr>
      <w:r w:rsidRPr="00C5189F">
        <w:rPr>
          <w:rFonts w:eastAsia="Calibri"/>
          <w:sz w:val="28"/>
          <w:szCs w:val="28"/>
          <w:lang w:eastAsia="en-US"/>
        </w:rPr>
        <w:t xml:space="preserve">Ведь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А13. Укажите верную характеристику второго (2) предложения текста.</w:t>
      </w:r>
    </w:p>
    <w:p w:rsidR="00F57D50" w:rsidRPr="00C5189F" w:rsidRDefault="00F57D50" w:rsidP="00436662">
      <w:pPr>
        <w:numPr>
          <w:ilvl w:val="0"/>
          <w:numId w:val="160"/>
        </w:numPr>
        <w:spacing w:after="200" w:line="276" w:lineRule="auto"/>
        <w:jc w:val="both"/>
        <w:rPr>
          <w:rFonts w:eastAsia="Calibri"/>
          <w:sz w:val="28"/>
          <w:szCs w:val="28"/>
          <w:lang w:eastAsia="en-US"/>
        </w:rPr>
      </w:pPr>
      <w:r w:rsidRPr="00C5189F">
        <w:rPr>
          <w:rFonts w:eastAsia="Calibri"/>
          <w:sz w:val="28"/>
          <w:szCs w:val="28"/>
          <w:lang w:eastAsia="en-US"/>
        </w:rPr>
        <w:t>бессоюзное сложное</w:t>
      </w:r>
    </w:p>
    <w:p w:rsidR="00F57D50" w:rsidRPr="00C5189F" w:rsidRDefault="00F57D50" w:rsidP="00436662">
      <w:pPr>
        <w:numPr>
          <w:ilvl w:val="0"/>
          <w:numId w:val="160"/>
        </w:numPr>
        <w:spacing w:after="200" w:line="276" w:lineRule="auto"/>
        <w:jc w:val="both"/>
        <w:rPr>
          <w:rFonts w:eastAsia="Calibri"/>
          <w:sz w:val="28"/>
          <w:szCs w:val="28"/>
          <w:lang w:eastAsia="en-US"/>
        </w:rPr>
      </w:pPr>
      <w:r w:rsidRPr="00C5189F">
        <w:rPr>
          <w:rFonts w:eastAsia="Calibri"/>
          <w:sz w:val="28"/>
          <w:szCs w:val="28"/>
          <w:lang w:eastAsia="en-US"/>
        </w:rPr>
        <w:t xml:space="preserve">сложносочинённое </w:t>
      </w:r>
    </w:p>
    <w:p w:rsidR="00F57D50" w:rsidRPr="00C5189F" w:rsidRDefault="00F57D50" w:rsidP="00436662">
      <w:pPr>
        <w:numPr>
          <w:ilvl w:val="0"/>
          <w:numId w:val="160"/>
        </w:numPr>
        <w:spacing w:after="200" w:line="276" w:lineRule="auto"/>
        <w:jc w:val="both"/>
        <w:rPr>
          <w:rFonts w:eastAsia="Calibri"/>
          <w:sz w:val="28"/>
          <w:szCs w:val="28"/>
          <w:lang w:eastAsia="en-US"/>
        </w:rPr>
      </w:pPr>
      <w:r w:rsidRPr="00C5189F">
        <w:rPr>
          <w:rFonts w:eastAsia="Calibri"/>
          <w:sz w:val="28"/>
          <w:szCs w:val="28"/>
          <w:lang w:eastAsia="en-US"/>
        </w:rPr>
        <w:t>простое</w:t>
      </w:r>
    </w:p>
    <w:p w:rsidR="00F57D50" w:rsidRPr="00C5189F" w:rsidRDefault="00F57D50" w:rsidP="00436662">
      <w:pPr>
        <w:numPr>
          <w:ilvl w:val="0"/>
          <w:numId w:val="160"/>
        </w:numPr>
        <w:spacing w:after="200" w:line="276" w:lineRule="auto"/>
        <w:jc w:val="both"/>
        <w:rPr>
          <w:rFonts w:eastAsia="Calibri"/>
          <w:sz w:val="28"/>
          <w:szCs w:val="28"/>
          <w:lang w:eastAsia="en-US"/>
        </w:rPr>
      </w:pPr>
      <w:r w:rsidRPr="00C5189F">
        <w:rPr>
          <w:rFonts w:eastAsia="Calibri"/>
          <w:sz w:val="28"/>
          <w:szCs w:val="28"/>
          <w:lang w:eastAsia="en-US"/>
        </w:rPr>
        <w:t xml:space="preserve">сложноподчинённое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А14. Укажите предложение, в котором есть причастие.</w:t>
      </w:r>
    </w:p>
    <w:p w:rsidR="00F57D50" w:rsidRPr="00C5189F" w:rsidRDefault="00F57D50" w:rsidP="00436662">
      <w:pPr>
        <w:numPr>
          <w:ilvl w:val="0"/>
          <w:numId w:val="161"/>
        </w:numPr>
        <w:spacing w:after="200" w:line="276" w:lineRule="auto"/>
        <w:jc w:val="both"/>
        <w:rPr>
          <w:rFonts w:eastAsia="Calibri"/>
          <w:sz w:val="28"/>
          <w:szCs w:val="28"/>
          <w:lang w:eastAsia="en-US"/>
        </w:rPr>
      </w:pPr>
      <w:r w:rsidRPr="00C5189F">
        <w:rPr>
          <w:rFonts w:eastAsia="Calibri"/>
          <w:sz w:val="28"/>
          <w:szCs w:val="28"/>
          <w:lang w:eastAsia="en-US"/>
        </w:rPr>
        <w:t>5</w:t>
      </w:r>
    </w:p>
    <w:p w:rsidR="00F57D50" w:rsidRPr="00C5189F" w:rsidRDefault="00F57D50" w:rsidP="00436662">
      <w:pPr>
        <w:numPr>
          <w:ilvl w:val="0"/>
          <w:numId w:val="161"/>
        </w:numPr>
        <w:spacing w:after="200" w:line="276" w:lineRule="auto"/>
        <w:jc w:val="both"/>
        <w:rPr>
          <w:rFonts w:eastAsia="Calibri"/>
          <w:sz w:val="28"/>
          <w:szCs w:val="28"/>
          <w:lang w:eastAsia="en-US"/>
        </w:rPr>
      </w:pPr>
      <w:r w:rsidRPr="00C5189F">
        <w:rPr>
          <w:rFonts w:eastAsia="Calibri"/>
          <w:sz w:val="28"/>
          <w:szCs w:val="28"/>
          <w:lang w:eastAsia="en-US"/>
        </w:rPr>
        <w:t>2</w:t>
      </w:r>
    </w:p>
    <w:p w:rsidR="00F57D50" w:rsidRPr="00C5189F" w:rsidRDefault="00F57D50" w:rsidP="00436662">
      <w:pPr>
        <w:numPr>
          <w:ilvl w:val="0"/>
          <w:numId w:val="161"/>
        </w:numPr>
        <w:spacing w:after="200" w:line="276" w:lineRule="auto"/>
        <w:jc w:val="both"/>
        <w:rPr>
          <w:rFonts w:eastAsia="Calibri"/>
          <w:sz w:val="28"/>
          <w:szCs w:val="28"/>
          <w:lang w:eastAsia="en-US"/>
        </w:rPr>
      </w:pPr>
      <w:r w:rsidRPr="00C5189F">
        <w:rPr>
          <w:rFonts w:eastAsia="Calibri"/>
          <w:sz w:val="28"/>
          <w:szCs w:val="28"/>
          <w:lang w:eastAsia="en-US"/>
        </w:rPr>
        <w:t>3</w:t>
      </w:r>
    </w:p>
    <w:p w:rsidR="00F57D50" w:rsidRPr="00C5189F" w:rsidRDefault="00F57D50" w:rsidP="00436662">
      <w:pPr>
        <w:numPr>
          <w:ilvl w:val="0"/>
          <w:numId w:val="161"/>
        </w:numPr>
        <w:spacing w:after="200" w:line="276" w:lineRule="auto"/>
        <w:jc w:val="both"/>
        <w:rPr>
          <w:rFonts w:eastAsia="Calibri"/>
          <w:sz w:val="28"/>
          <w:szCs w:val="28"/>
          <w:lang w:eastAsia="en-US"/>
        </w:rPr>
      </w:pPr>
      <w:r w:rsidRPr="00C5189F">
        <w:rPr>
          <w:rFonts w:eastAsia="Calibri"/>
          <w:sz w:val="28"/>
          <w:szCs w:val="28"/>
          <w:lang w:eastAsia="en-US"/>
        </w:rPr>
        <w:t>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А15. Укажите значение слова ХОЛОДНОЙ в предложении 3.</w:t>
      </w:r>
    </w:p>
    <w:p w:rsidR="00F57D50" w:rsidRPr="00C5189F" w:rsidRDefault="00F57D50" w:rsidP="00436662">
      <w:pPr>
        <w:numPr>
          <w:ilvl w:val="0"/>
          <w:numId w:val="162"/>
        </w:numPr>
        <w:spacing w:after="200" w:line="276" w:lineRule="auto"/>
        <w:jc w:val="both"/>
        <w:rPr>
          <w:rFonts w:eastAsia="Calibri"/>
          <w:sz w:val="28"/>
          <w:szCs w:val="28"/>
          <w:lang w:eastAsia="en-US"/>
        </w:rPr>
      </w:pPr>
      <w:r w:rsidRPr="00C5189F">
        <w:rPr>
          <w:rFonts w:eastAsia="Calibri"/>
          <w:sz w:val="28"/>
          <w:szCs w:val="28"/>
          <w:lang w:eastAsia="en-US"/>
        </w:rPr>
        <w:t>Негреющей, не излучающей тепла</w:t>
      </w:r>
    </w:p>
    <w:p w:rsidR="00F57D50" w:rsidRPr="00C5189F" w:rsidRDefault="00F57D50" w:rsidP="00436662">
      <w:pPr>
        <w:numPr>
          <w:ilvl w:val="0"/>
          <w:numId w:val="162"/>
        </w:numPr>
        <w:spacing w:after="200" w:line="276" w:lineRule="auto"/>
        <w:jc w:val="both"/>
        <w:rPr>
          <w:rFonts w:eastAsia="Calibri"/>
          <w:sz w:val="28"/>
          <w:szCs w:val="28"/>
          <w:lang w:eastAsia="en-US"/>
        </w:rPr>
      </w:pPr>
      <w:r w:rsidRPr="00C5189F">
        <w:rPr>
          <w:rFonts w:eastAsia="Calibri"/>
          <w:sz w:val="28"/>
          <w:szCs w:val="28"/>
          <w:lang w:eastAsia="en-US"/>
        </w:rPr>
        <w:t>Имеющий низкую температуру</w:t>
      </w:r>
    </w:p>
    <w:p w:rsidR="00F57D50" w:rsidRPr="00C5189F" w:rsidRDefault="00F57D50" w:rsidP="00436662">
      <w:pPr>
        <w:numPr>
          <w:ilvl w:val="0"/>
          <w:numId w:val="162"/>
        </w:numPr>
        <w:spacing w:after="200" w:line="276" w:lineRule="auto"/>
        <w:jc w:val="both"/>
        <w:rPr>
          <w:rFonts w:eastAsia="Calibri"/>
          <w:sz w:val="28"/>
          <w:szCs w:val="28"/>
          <w:lang w:eastAsia="en-US"/>
        </w:rPr>
      </w:pPr>
      <w:r w:rsidRPr="00C5189F">
        <w:rPr>
          <w:rFonts w:eastAsia="Calibri"/>
          <w:sz w:val="28"/>
          <w:szCs w:val="28"/>
          <w:lang w:eastAsia="en-US"/>
        </w:rPr>
        <w:t>Проходящей при низкой температуре</w:t>
      </w:r>
    </w:p>
    <w:p w:rsidR="00F57D50" w:rsidRPr="00C5189F" w:rsidRDefault="00F57D50" w:rsidP="00436662">
      <w:pPr>
        <w:numPr>
          <w:ilvl w:val="0"/>
          <w:numId w:val="162"/>
        </w:numPr>
        <w:spacing w:after="200" w:line="276" w:lineRule="auto"/>
        <w:jc w:val="both"/>
        <w:rPr>
          <w:rFonts w:eastAsia="Calibri"/>
          <w:sz w:val="28"/>
          <w:szCs w:val="28"/>
          <w:lang w:eastAsia="en-US"/>
        </w:rPr>
      </w:pPr>
      <w:r w:rsidRPr="00C5189F">
        <w:rPr>
          <w:rFonts w:eastAsia="Calibri"/>
          <w:sz w:val="28"/>
          <w:szCs w:val="28"/>
          <w:lang w:eastAsia="en-US"/>
        </w:rPr>
        <w:t>Плохо сохраняющей тепло</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А16. В каком ряду во всех словах пропущена одна буква Н?</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клюкве…ый, особе…ый, жаре…ый в масле картофель</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воробьи…ый, пусты…ый, воплощё…ой</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3) ране…ый, описа…о, жаре…ый картофель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льви…ый, варё…ый, растеря…ый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А17. В каком ряду во всех словах пропущена безударная проверяемая гласная корня?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Сх…матический, к…мпонент, предл…гается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Обн…влённый, сост…вление, проб…раться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Сист…матизация, ф…рмулировка, ум…лчать</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Обог…щение, сл…гаемое, д…льнейшая</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А18. В каком ряду во всех словах пропущена одна и та же буква?</w:t>
      </w:r>
    </w:p>
    <w:p w:rsidR="00F57D50" w:rsidRPr="00C5189F" w:rsidRDefault="00F57D50" w:rsidP="00436662">
      <w:pPr>
        <w:numPr>
          <w:ilvl w:val="0"/>
          <w:numId w:val="163"/>
        </w:numPr>
        <w:spacing w:after="200" w:line="276" w:lineRule="auto"/>
        <w:jc w:val="both"/>
        <w:rPr>
          <w:rFonts w:eastAsia="Calibri"/>
          <w:sz w:val="28"/>
          <w:szCs w:val="28"/>
          <w:lang w:eastAsia="en-US"/>
        </w:rPr>
      </w:pPr>
      <w:r w:rsidRPr="00C5189F">
        <w:rPr>
          <w:rFonts w:eastAsia="Calibri"/>
          <w:sz w:val="28"/>
          <w:szCs w:val="28"/>
          <w:lang w:eastAsia="en-US"/>
        </w:rPr>
        <w:t>Чре…мерный, и…подтишка, не…говорчивый</w:t>
      </w:r>
    </w:p>
    <w:p w:rsidR="00F57D50" w:rsidRPr="00C5189F" w:rsidRDefault="00F57D50" w:rsidP="00436662">
      <w:pPr>
        <w:numPr>
          <w:ilvl w:val="0"/>
          <w:numId w:val="163"/>
        </w:numPr>
        <w:spacing w:after="200" w:line="276" w:lineRule="auto"/>
        <w:jc w:val="both"/>
        <w:rPr>
          <w:rFonts w:eastAsia="Calibri"/>
          <w:sz w:val="28"/>
          <w:szCs w:val="28"/>
          <w:lang w:eastAsia="en-US"/>
        </w:rPr>
      </w:pPr>
      <w:r w:rsidRPr="00C5189F">
        <w:rPr>
          <w:rFonts w:eastAsia="Calibri"/>
          <w:sz w:val="28"/>
          <w:szCs w:val="28"/>
          <w:lang w:eastAsia="en-US"/>
        </w:rPr>
        <w:t xml:space="preserve">Пр…градить, пр…страстный, пр…следовать </w:t>
      </w:r>
    </w:p>
    <w:p w:rsidR="00F57D50" w:rsidRPr="00C5189F" w:rsidRDefault="00F57D50" w:rsidP="00436662">
      <w:pPr>
        <w:numPr>
          <w:ilvl w:val="0"/>
          <w:numId w:val="163"/>
        </w:numPr>
        <w:spacing w:after="200" w:line="276" w:lineRule="auto"/>
        <w:jc w:val="both"/>
        <w:rPr>
          <w:rFonts w:eastAsia="Calibri"/>
          <w:sz w:val="28"/>
          <w:szCs w:val="28"/>
          <w:lang w:eastAsia="en-US"/>
        </w:rPr>
      </w:pPr>
      <w:r w:rsidRPr="00C5189F">
        <w:rPr>
          <w:rFonts w:eastAsia="Calibri"/>
          <w:sz w:val="28"/>
          <w:szCs w:val="28"/>
          <w:lang w:eastAsia="en-US"/>
        </w:rPr>
        <w:lastRenderedPageBreak/>
        <w:t>Не…правданный, п…становка, под…зрение</w:t>
      </w:r>
    </w:p>
    <w:p w:rsidR="00F57D50" w:rsidRPr="00C5189F" w:rsidRDefault="00F57D50" w:rsidP="00436662">
      <w:pPr>
        <w:numPr>
          <w:ilvl w:val="0"/>
          <w:numId w:val="163"/>
        </w:numPr>
        <w:spacing w:after="200" w:line="276" w:lineRule="auto"/>
        <w:jc w:val="both"/>
        <w:rPr>
          <w:rFonts w:eastAsia="Calibri"/>
          <w:sz w:val="28"/>
          <w:szCs w:val="28"/>
          <w:lang w:eastAsia="en-US"/>
        </w:rPr>
      </w:pPr>
      <w:r w:rsidRPr="00C5189F">
        <w:rPr>
          <w:rFonts w:eastAsia="Calibri"/>
          <w:sz w:val="28"/>
          <w:szCs w:val="28"/>
          <w:lang w:eastAsia="en-US"/>
        </w:rPr>
        <w:t>Об…явление, раз…ехаться, сер…ёзный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А19. В каком ряду в обоих словах на месте пропуска пишется буква 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Выдел…шь главное, знач…мый для нас</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Овца щипл…т траву, движ…мый чувством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Увид…шь друга, непромока…мый плащ</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Погас…м свечи, неопису…мая радость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А20. В каком варианте ответа указаны все слова, где пропущена буква 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r>
      <w:r w:rsidRPr="00C5189F">
        <w:rPr>
          <w:rFonts w:eastAsia="Calibri"/>
          <w:b/>
          <w:bCs/>
          <w:sz w:val="28"/>
          <w:szCs w:val="28"/>
          <w:lang w:eastAsia="en-US"/>
        </w:rPr>
        <w:t>А.</w:t>
      </w:r>
      <w:r w:rsidRPr="00C5189F">
        <w:rPr>
          <w:rFonts w:eastAsia="Calibri"/>
          <w:sz w:val="28"/>
          <w:szCs w:val="28"/>
          <w:lang w:eastAsia="en-US"/>
        </w:rPr>
        <w:t>успока…ваться</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b/>
          <w:bCs/>
          <w:sz w:val="28"/>
          <w:szCs w:val="28"/>
          <w:lang w:eastAsia="en-US"/>
        </w:rPr>
        <w:t>В.</w:t>
      </w:r>
      <w:r w:rsidRPr="00C5189F">
        <w:rPr>
          <w:rFonts w:eastAsia="Calibri"/>
          <w:sz w:val="28"/>
          <w:szCs w:val="28"/>
          <w:lang w:eastAsia="en-US"/>
        </w:rPr>
        <w:t>скле…вающий</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r>
      <w:r w:rsidRPr="00C5189F">
        <w:rPr>
          <w:rFonts w:eastAsia="Calibri"/>
          <w:b/>
          <w:bCs/>
          <w:sz w:val="28"/>
          <w:szCs w:val="28"/>
          <w:lang w:eastAsia="en-US"/>
        </w:rPr>
        <w:t>Б.</w:t>
      </w:r>
      <w:r w:rsidRPr="00C5189F">
        <w:rPr>
          <w:rFonts w:eastAsia="Calibri"/>
          <w:sz w:val="28"/>
          <w:szCs w:val="28"/>
          <w:lang w:eastAsia="en-US"/>
        </w:rPr>
        <w:t>отрасл…вой</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b/>
          <w:bCs/>
          <w:sz w:val="28"/>
          <w:szCs w:val="28"/>
          <w:lang w:eastAsia="en-US"/>
        </w:rPr>
        <w:t>Г.</w:t>
      </w:r>
      <w:r w:rsidRPr="00C5189F">
        <w:rPr>
          <w:rFonts w:eastAsia="Calibri"/>
          <w:sz w:val="28"/>
          <w:szCs w:val="28"/>
          <w:lang w:eastAsia="en-US"/>
        </w:rPr>
        <w:t xml:space="preserve"> ткан…вый</w:t>
      </w:r>
    </w:p>
    <w:p w:rsidR="00F57D50" w:rsidRPr="00C5189F" w:rsidRDefault="00F57D50" w:rsidP="00436662">
      <w:pPr>
        <w:numPr>
          <w:ilvl w:val="0"/>
          <w:numId w:val="164"/>
        </w:numPr>
        <w:spacing w:after="200" w:line="276" w:lineRule="auto"/>
        <w:jc w:val="both"/>
        <w:rPr>
          <w:rFonts w:eastAsia="Calibri"/>
          <w:sz w:val="28"/>
          <w:szCs w:val="28"/>
          <w:lang w:eastAsia="en-US"/>
        </w:rPr>
      </w:pPr>
      <w:r w:rsidRPr="00C5189F">
        <w:rPr>
          <w:rFonts w:eastAsia="Calibri"/>
          <w:sz w:val="28"/>
          <w:szCs w:val="28"/>
          <w:lang w:eastAsia="en-US"/>
        </w:rPr>
        <w:t>А, Б, Г</w:t>
      </w:r>
    </w:p>
    <w:p w:rsidR="00F57D50" w:rsidRPr="00C5189F" w:rsidRDefault="00F57D50" w:rsidP="00436662">
      <w:pPr>
        <w:numPr>
          <w:ilvl w:val="0"/>
          <w:numId w:val="164"/>
        </w:numPr>
        <w:spacing w:after="200" w:line="276" w:lineRule="auto"/>
        <w:jc w:val="both"/>
        <w:rPr>
          <w:rFonts w:eastAsia="Calibri"/>
          <w:sz w:val="28"/>
          <w:szCs w:val="28"/>
          <w:lang w:eastAsia="en-US"/>
        </w:rPr>
      </w:pPr>
      <w:r w:rsidRPr="00C5189F">
        <w:rPr>
          <w:rFonts w:eastAsia="Calibri"/>
          <w:sz w:val="28"/>
          <w:szCs w:val="28"/>
          <w:lang w:eastAsia="en-US"/>
        </w:rPr>
        <w:t>А, Б, В</w:t>
      </w:r>
    </w:p>
    <w:p w:rsidR="00F57D50" w:rsidRPr="00C5189F" w:rsidRDefault="00F57D50" w:rsidP="00436662">
      <w:pPr>
        <w:numPr>
          <w:ilvl w:val="0"/>
          <w:numId w:val="164"/>
        </w:numPr>
        <w:spacing w:after="200" w:line="276" w:lineRule="auto"/>
        <w:jc w:val="both"/>
        <w:rPr>
          <w:rFonts w:eastAsia="Calibri"/>
          <w:sz w:val="28"/>
          <w:szCs w:val="28"/>
          <w:lang w:eastAsia="en-US"/>
        </w:rPr>
      </w:pPr>
      <w:r w:rsidRPr="00C5189F">
        <w:rPr>
          <w:rFonts w:eastAsia="Calibri"/>
          <w:sz w:val="28"/>
          <w:szCs w:val="28"/>
          <w:lang w:eastAsia="en-US"/>
        </w:rPr>
        <w:t>В, Г</w:t>
      </w:r>
    </w:p>
    <w:p w:rsidR="00F57D50" w:rsidRPr="00C5189F" w:rsidRDefault="00F57D50" w:rsidP="00436662">
      <w:pPr>
        <w:numPr>
          <w:ilvl w:val="0"/>
          <w:numId w:val="164"/>
        </w:numPr>
        <w:spacing w:after="200" w:line="276" w:lineRule="auto"/>
        <w:jc w:val="both"/>
        <w:rPr>
          <w:rFonts w:eastAsia="Calibri"/>
          <w:sz w:val="28"/>
          <w:szCs w:val="28"/>
          <w:lang w:eastAsia="en-US"/>
        </w:rPr>
      </w:pPr>
      <w:r w:rsidRPr="00C5189F">
        <w:rPr>
          <w:rFonts w:eastAsia="Calibri"/>
          <w:sz w:val="28"/>
          <w:szCs w:val="28"/>
          <w:lang w:eastAsia="en-US"/>
        </w:rPr>
        <w:t>А, В</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А21. В каком предложении НЕ со словом пишется </w:t>
      </w:r>
      <w:r w:rsidRPr="00C5189F">
        <w:rPr>
          <w:rFonts w:eastAsia="Calibri"/>
          <w:b/>
          <w:bCs/>
          <w:sz w:val="28"/>
          <w:szCs w:val="28"/>
          <w:u w:val="single"/>
          <w:lang w:eastAsia="en-US"/>
        </w:rPr>
        <w:t>раздельно</w:t>
      </w:r>
      <w:r w:rsidRPr="00C5189F">
        <w:rPr>
          <w:rFonts w:eastAsia="Calibri"/>
          <w:b/>
          <w:bCs/>
          <w:sz w:val="28"/>
          <w:szCs w:val="28"/>
          <w:lang w:eastAsia="en-US"/>
        </w:rPr>
        <w:t>?</w:t>
      </w:r>
    </w:p>
    <w:p w:rsidR="00F57D50" w:rsidRPr="00C5189F" w:rsidRDefault="00F57D50" w:rsidP="00436662">
      <w:pPr>
        <w:numPr>
          <w:ilvl w:val="0"/>
          <w:numId w:val="165"/>
        </w:numPr>
        <w:spacing w:after="200" w:line="276" w:lineRule="auto"/>
        <w:jc w:val="both"/>
        <w:rPr>
          <w:rFonts w:eastAsia="Calibri"/>
          <w:sz w:val="28"/>
          <w:szCs w:val="28"/>
          <w:lang w:eastAsia="en-US"/>
        </w:rPr>
      </w:pPr>
      <w:r w:rsidRPr="00C5189F">
        <w:rPr>
          <w:rFonts w:eastAsia="Calibri"/>
          <w:sz w:val="28"/>
          <w:szCs w:val="28"/>
          <w:lang w:eastAsia="en-US"/>
        </w:rPr>
        <w:t>Последствия случившегося в театре происшествия были для всех (не)ожиданны.</w:t>
      </w:r>
    </w:p>
    <w:p w:rsidR="00F57D50" w:rsidRPr="00C5189F" w:rsidRDefault="00F57D50" w:rsidP="00436662">
      <w:pPr>
        <w:numPr>
          <w:ilvl w:val="0"/>
          <w:numId w:val="165"/>
        </w:numPr>
        <w:spacing w:after="200" w:line="276" w:lineRule="auto"/>
        <w:jc w:val="both"/>
        <w:rPr>
          <w:rFonts w:eastAsia="Calibri"/>
          <w:sz w:val="28"/>
          <w:szCs w:val="28"/>
          <w:lang w:eastAsia="en-US"/>
        </w:rPr>
      </w:pPr>
      <w:r w:rsidRPr="00C5189F">
        <w:rPr>
          <w:rFonts w:eastAsia="Calibri"/>
          <w:sz w:val="28"/>
          <w:szCs w:val="28"/>
          <w:lang w:eastAsia="en-US"/>
        </w:rPr>
        <w:t>Слышалась музыка, легкая, плавная, с картавым иноязычным текстом, который был мне (не)понятен и потому сам воспринимался как музыка.</w:t>
      </w:r>
    </w:p>
    <w:p w:rsidR="00F57D50" w:rsidRPr="00C5189F" w:rsidRDefault="00F57D50" w:rsidP="00436662">
      <w:pPr>
        <w:numPr>
          <w:ilvl w:val="0"/>
          <w:numId w:val="165"/>
        </w:numPr>
        <w:spacing w:after="200" w:line="276" w:lineRule="auto"/>
        <w:jc w:val="both"/>
        <w:rPr>
          <w:rFonts w:eastAsia="Calibri"/>
          <w:sz w:val="28"/>
          <w:szCs w:val="28"/>
          <w:lang w:eastAsia="en-US"/>
        </w:rPr>
      </w:pPr>
      <w:r w:rsidRPr="00C5189F">
        <w:rPr>
          <w:rFonts w:eastAsia="Calibri"/>
          <w:sz w:val="28"/>
          <w:szCs w:val="28"/>
          <w:lang w:eastAsia="en-US"/>
        </w:rPr>
        <w:t>Степан Сергеевич (не)сразу понял, откуда доносятся звуки.</w:t>
      </w:r>
    </w:p>
    <w:p w:rsidR="00F57D50" w:rsidRPr="00C5189F" w:rsidRDefault="00F57D50" w:rsidP="00436662">
      <w:pPr>
        <w:numPr>
          <w:ilvl w:val="0"/>
          <w:numId w:val="165"/>
        </w:numPr>
        <w:spacing w:after="200" w:line="276" w:lineRule="auto"/>
        <w:jc w:val="both"/>
        <w:rPr>
          <w:rFonts w:eastAsia="Calibri"/>
          <w:sz w:val="28"/>
          <w:szCs w:val="28"/>
          <w:lang w:eastAsia="en-US"/>
        </w:rPr>
      </w:pPr>
      <w:r w:rsidRPr="00C5189F">
        <w:rPr>
          <w:rFonts w:eastAsia="Calibri"/>
          <w:sz w:val="28"/>
          <w:szCs w:val="28"/>
          <w:lang w:eastAsia="en-US"/>
        </w:rPr>
        <w:t xml:space="preserve">Законы языка существуют и изменяются (не)зависимо от нашей воли.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А22. В каком предложении оба выделенных слова пишутся </w:t>
      </w:r>
      <w:r w:rsidRPr="00C5189F">
        <w:rPr>
          <w:rFonts w:eastAsia="Calibri"/>
          <w:b/>
          <w:bCs/>
          <w:sz w:val="28"/>
          <w:szCs w:val="28"/>
          <w:u w:val="single"/>
          <w:lang w:eastAsia="en-US"/>
        </w:rPr>
        <w:t>слитно</w:t>
      </w:r>
      <w:r w:rsidRPr="00C5189F">
        <w:rPr>
          <w:rFonts w:eastAsia="Calibri"/>
          <w:b/>
          <w:bCs/>
          <w:sz w:val="28"/>
          <w:szCs w:val="28"/>
          <w:lang w:eastAsia="en-US"/>
        </w:rPr>
        <w:t>?</w:t>
      </w:r>
    </w:p>
    <w:p w:rsidR="00F57D50" w:rsidRPr="00C5189F" w:rsidRDefault="00F57D50" w:rsidP="00436662">
      <w:pPr>
        <w:numPr>
          <w:ilvl w:val="0"/>
          <w:numId w:val="166"/>
        </w:numPr>
        <w:spacing w:after="200" w:line="276" w:lineRule="auto"/>
        <w:jc w:val="both"/>
        <w:rPr>
          <w:rFonts w:eastAsia="Calibri"/>
          <w:sz w:val="28"/>
          <w:szCs w:val="28"/>
          <w:lang w:eastAsia="en-US"/>
        </w:rPr>
      </w:pPr>
      <w:r w:rsidRPr="00C5189F">
        <w:rPr>
          <w:rFonts w:eastAsia="Calibri"/>
          <w:sz w:val="28"/>
          <w:szCs w:val="28"/>
          <w:lang w:eastAsia="en-US"/>
        </w:rPr>
        <w:t xml:space="preserve">В ответ на веские доводы доктор согласился быть моим секундантом; я дал ему ТАК(ЖЕ) несколько наставлений (НА)СЧЁТ условий поединка. </w:t>
      </w:r>
    </w:p>
    <w:p w:rsidR="00F57D50" w:rsidRPr="00C5189F" w:rsidRDefault="00F57D50" w:rsidP="00436662">
      <w:pPr>
        <w:numPr>
          <w:ilvl w:val="0"/>
          <w:numId w:val="166"/>
        </w:numPr>
        <w:spacing w:after="200" w:line="276" w:lineRule="auto"/>
        <w:jc w:val="both"/>
        <w:rPr>
          <w:rFonts w:eastAsia="Calibri"/>
          <w:sz w:val="28"/>
          <w:szCs w:val="28"/>
          <w:lang w:eastAsia="en-US"/>
        </w:rPr>
      </w:pPr>
      <w:r w:rsidRPr="00C5189F">
        <w:rPr>
          <w:rFonts w:eastAsia="Calibri"/>
          <w:sz w:val="28"/>
          <w:szCs w:val="28"/>
          <w:lang w:eastAsia="en-US"/>
        </w:rPr>
        <w:t>Нет возможности рассмотреть на картине фигуру блудного сына, лица почти не видно, но (В)СЛЕД за ним мы мысленно падаем на колени и ТАК(ЖЕ) переживаем встречу с отцом, как и вернувшийся сын.</w:t>
      </w:r>
    </w:p>
    <w:p w:rsidR="00F57D50" w:rsidRPr="00C5189F" w:rsidRDefault="00F57D50" w:rsidP="00436662">
      <w:pPr>
        <w:numPr>
          <w:ilvl w:val="0"/>
          <w:numId w:val="166"/>
        </w:numPr>
        <w:spacing w:after="200" w:line="276" w:lineRule="auto"/>
        <w:jc w:val="both"/>
        <w:rPr>
          <w:rFonts w:eastAsia="Calibri"/>
          <w:sz w:val="28"/>
          <w:szCs w:val="28"/>
          <w:lang w:eastAsia="en-US"/>
        </w:rPr>
      </w:pPr>
      <w:r w:rsidRPr="00C5189F">
        <w:rPr>
          <w:rFonts w:eastAsia="Calibri"/>
          <w:sz w:val="28"/>
          <w:szCs w:val="28"/>
          <w:lang w:eastAsia="en-US"/>
        </w:rPr>
        <w:t>(В)СЛЕДСТВИЕ того что работа электрических потенциальных сил не зависит от формы пути единичного заряда, на каждом из параллельно соединённых проводников возникает одно и ТО(ЖЕ) напряжение.</w:t>
      </w:r>
    </w:p>
    <w:p w:rsidR="00F57D50" w:rsidRPr="00C5189F" w:rsidRDefault="00F57D50" w:rsidP="00436662">
      <w:pPr>
        <w:numPr>
          <w:ilvl w:val="0"/>
          <w:numId w:val="166"/>
        </w:numPr>
        <w:spacing w:after="200" w:line="276" w:lineRule="auto"/>
        <w:jc w:val="both"/>
        <w:rPr>
          <w:rFonts w:eastAsia="Calibri"/>
          <w:sz w:val="28"/>
          <w:szCs w:val="28"/>
          <w:lang w:eastAsia="en-US"/>
        </w:rPr>
      </w:pPr>
      <w:r w:rsidRPr="00C5189F">
        <w:rPr>
          <w:rFonts w:eastAsia="Calibri"/>
          <w:sz w:val="28"/>
          <w:szCs w:val="28"/>
          <w:lang w:eastAsia="en-US"/>
        </w:rPr>
        <w:lastRenderedPageBreak/>
        <w:t>(В)ТЕЧЕНИЕ суток М.В. Ломоносов наблюдал прохождение Венеры по солнечному диску и (В)ПОСЛЕДСТВИИ опубликовал свои выводы в специальной работе.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А23.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32"/>
          <w:szCs w:val="32"/>
          <w:lang w:eastAsia="en-US"/>
        </w:rPr>
      </w:pPr>
      <w:r w:rsidRPr="00C5189F">
        <w:rPr>
          <w:rFonts w:eastAsia="Calibri"/>
          <w:i/>
          <w:iCs/>
          <w:sz w:val="32"/>
          <w:szCs w:val="32"/>
          <w:lang w:eastAsia="en-US"/>
        </w:rPr>
        <w:tab/>
        <w:t>Воробей (1) неожиданно взлетев(2) исчез в светлой зелени сада(3) прозрачно скользившей(4) на предвечернем небе.</w:t>
      </w:r>
    </w:p>
    <w:p w:rsidR="00F57D50" w:rsidRPr="00C5189F" w:rsidRDefault="00F57D50" w:rsidP="00436662">
      <w:pPr>
        <w:numPr>
          <w:ilvl w:val="0"/>
          <w:numId w:val="167"/>
        </w:numPr>
        <w:spacing w:after="200" w:line="276" w:lineRule="auto"/>
        <w:jc w:val="both"/>
        <w:rPr>
          <w:rFonts w:eastAsia="Calibri"/>
          <w:sz w:val="28"/>
          <w:szCs w:val="28"/>
          <w:lang w:eastAsia="en-US"/>
        </w:rPr>
      </w:pPr>
      <w:r w:rsidRPr="00C5189F">
        <w:rPr>
          <w:rFonts w:eastAsia="Calibri"/>
          <w:sz w:val="28"/>
          <w:szCs w:val="28"/>
          <w:lang w:eastAsia="en-US"/>
        </w:rPr>
        <w:t>1, 3</w:t>
      </w:r>
    </w:p>
    <w:p w:rsidR="00F57D50" w:rsidRPr="00C5189F" w:rsidRDefault="00F57D50" w:rsidP="00436662">
      <w:pPr>
        <w:numPr>
          <w:ilvl w:val="0"/>
          <w:numId w:val="167"/>
        </w:numPr>
        <w:spacing w:after="200" w:line="276" w:lineRule="auto"/>
        <w:jc w:val="both"/>
        <w:rPr>
          <w:rFonts w:eastAsia="Calibri"/>
          <w:sz w:val="28"/>
          <w:szCs w:val="28"/>
          <w:lang w:eastAsia="en-US"/>
        </w:rPr>
      </w:pPr>
      <w:r w:rsidRPr="00C5189F">
        <w:rPr>
          <w:rFonts w:eastAsia="Calibri"/>
          <w:sz w:val="28"/>
          <w:szCs w:val="28"/>
          <w:lang w:eastAsia="en-US"/>
        </w:rPr>
        <w:t>2, 3, 4</w:t>
      </w:r>
    </w:p>
    <w:p w:rsidR="00F57D50" w:rsidRPr="00C5189F" w:rsidRDefault="00F57D50" w:rsidP="00436662">
      <w:pPr>
        <w:numPr>
          <w:ilvl w:val="0"/>
          <w:numId w:val="167"/>
        </w:numPr>
        <w:spacing w:after="200" w:line="276" w:lineRule="auto"/>
        <w:jc w:val="both"/>
        <w:rPr>
          <w:rFonts w:eastAsia="Calibri"/>
          <w:sz w:val="28"/>
          <w:szCs w:val="28"/>
          <w:lang w:eastAsia="en-US"/>
        </w:rPr>
      </w:pPr>
      <w:r w:rsidRPr="00C5189F">
        <w:rPr>
          <w:rFonts w:eastAsia="Calibri"/>
          <w:sz w:val="28"/>
          <w:szCs w:val="28"/>
          <w:lang w:eastAsia="en-US"/>
        </w:rPr>
        <w:t>1, 2, 3</w:t>
      </w:r>
    </w:p>
    <w:p w:rsidR="00F57D50" w:rsidRPr="00C5189F" w:rsidRDefault="00F57D50" w:rsidP="00436662">
      <w:pPr>
        <w:numPr>
          <w:ilvl w:val="0"/>
          <w:numId w:val="167"/>
        </w:numPr>
        <w:spacing w:after="200" w:line="276" w:lineRule="auto"/>
        <w:jc w:val="both"/>
        <w:rPr>
          <w:rFonts w:eastAsia="Calibri"/>
          <w:sz w:val="28"/>
          <w:szCs w:val="28"/>
          <w:lang w:eastAsia="en-US"/>
        </w:rPr>
      </w:pPr>
      <w:r w:rsidRPr="00C5189F">
        <w:rPr>
          <w:rFonts w:eastAsia="Calibri"/>
          <w:sz w:val="28"/>
          <w:szCs w:val="28"/>
          <w:lang w:eastAsia="en-US"/>
        </w:rPr>
        <w:t>2, 4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А24. Укажите предложение, в котором нужно поставить </w:t>
      </w:r>
      <w:r w:rsidRPr="00C5189F">
        <w:rPr>
          <w:rFonts w:eastAsia="Calibri"/>
          <w:b/>
          <w:bCs/>
          <w:sz w:val="28"/>
          <w:szCs w:val="28"/>
          <w:u w:val="single"/>
          <w:lang w:eastAsia="en-US"/>
        </w:rPr>
        <w:t>одну</w:t>
      </w:r>
      <w:r w:rsidRPr="00C5189F">
        <w:rPr>
          <w:rFonts w:eastAsia="Calibri"/>
          <w:b/>
          <w:bCs/>
          <w:sz w:val="28"/>
          <w:szCs w:val="28"/>
          <w:lang w:eastAsia="en-US"/>
        </w:rPr>
        <w:t xml:space="preserve"> запятую.</w:t>
      </w:r>
    </w:p>
    <w:p w:rsidR="00F57D50" w:rsidRPr="00C5189F" w:rsidRDefault="00F57D50" w:rsidP="00436662">
      <w:pPr>
        <w:numPr>
          <w:ilvl w:val="0"/>
          <w:numId w:val="238"/>
        </w:numPr>
        <w:spacing w:after="200" w:line="276" w:lineRule="auto"/>
        <w:jc w:val="both"/>
        <w:rPr>
          <w:rFonts w:eastAsia="Calibri"/>
          <w:sz w:val="28"/>
          <w:szCs w:val="28"/>
          <w:lang w:eastAsia="en-US"/>
        </w:rPr>
      </w:pPr>
      <w:r w:rsidRPr="00C5189F">
        <w:rPr>
          <w:rFonts w:eastAsia="Calibri"/>
          <w:sz w:val="28"/>
          <w:szCs w:val="28"/>
          <w:lang w:eastAsia="en-US"/>
        </w:rPr>
        <w:t>Художники и скульпторы изображали героев мифов и преданий в заученных положениях.</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В середине 50-х годов XX века появилась необходимость выращивать не только жемчужины в моллюсках но и самих моллюсков.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Ни одно из живых существ наземного мира не может сравниться по красоте и яркости с коралловыми полипами.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Поэзия окружающей природы и жизни привлекала молодого писателя гораздо сильнее поэзии памятников старины и древних руин.</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А25. Как объяснить постановку двоеточия в данном предложении?</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ab/>
        <w:t>Всё в этом необычном человеке привлекало взгляд: печальные и мудрые глаза, большой лоб, душевная сила, проявлявшаяся и в лице его, и в спокойных, сдержанных движениях.</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Первая часть бессоюзного сложного предложения противопоставлена по содержанию второй части.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Обобщающее слово стоит перед однородными членами предложения.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Вторая часть бессоюзного сложного предложения поясняет, раскрывает содержание первой части.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Первая часть бессоюзного сложного предложения содержит условие того, о чём говорится во второй части.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А26.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Тренер распределил участников соревнований в команды (1) каждая (2) из которых (3) включала пять человек (4) и ещё раз напомнил правила игры.</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2,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А27. Прочитайте текст.</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both"/>
              <w:rPr>
                <w:rFonts w:eastAsia="Calibri"/>
                <w:i/>
                <w:iCs/>
                <w:sz w:val="28"/>
                <w:szCs w:val="28"/>
                <w:lang w:eastAsia="en-US"/>
              </w:rPr>
            </w:pPr>
            <w:r w:rsidRPr="00C5189F">
              <w:rPr>
                <w:rFonts w:eastAsia="Calibri"/>
                <w:i/>
                <w:iCs/>
                <w:sz w:val="28"/>
                <w:szCs w:val="28"/>
                <w:lang w:eastAsia="en-US"/>
              </w:rPr>
              <w:t>В городах существует особый микроклимат. Здесь очень много искусственных твёрдых поверхностей: асфальта, бетона, кирпича, стекла, которые не могут впитывать атмосферную влагу, поэтому все выпадающие осадки удаляются через стоки, что приводит к иссушению не только самой поверхности, но и воздуха города. Сухость городской атмосферы подтверждается тем, что в больших городах обычным явлением считается низкая (абсолютная и относительная) влажность и очень редко бывают туманы.</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В каком из приведенных ниже предложений </w:t>
      </w:r>
      <w:r w:rsidRPr="00C5189F">
        <w:rPr>
          <w:rFonts w:eastAsia="Calibri"/>
          <w:b/>
          <w:bCs/>
          <w:sz w:val="28"/>
          <w:szCs w:val="28"/>
          <w:u w:val="single"/>
          <w:lang w:eastAsia="en-US"/>
        </w:rPr>
        <w:t>верно</w:t>
      </w:r>
      <w:r w:rsidRPr="00C5189F">
        <w:rPr>
          <w:rFonts w:eastAsia="Calibri"/>
          <w:b/>
          <w:bCs/>
          <w:sz w:val="28"/>
          <w:szCs w:val="28"/>
          <w:lang w:eastAsia="en-US"/>
        </w:rPr>
        <w:t xml:space="preserve"> передана </w:t>
      </w:r>
      <w:r w:rsidRPr="00C5189F">
        <w:rPr>
          <w:rFonts w:eastAsia="Calibri"/>
          <w:b/>
          <w:bCs/>
          <w:sz w:val="28"/>
          <w:szCs w:val="28"/>
          <w:u w:val="single"/>
          <w:lang w:eastAsia="en-US"/>
        </w:rPr>
        <w:t>главная</w:t>
      </w:r>
      <w:r w:rsidRPr="00C5189F">
        <w:rPr>
          <w:rFonts w:eastAsia="Calibri"/>
          <w:b/>
          <w:bCs/>
          <w:sz w:val="28"/>
          <w:szCs w:val="28"/>
          <w:lang w:eastAsia="en-US"/>
        </w:rPr>
        <w:t xml:space="preserve"> информация, содержащаяся в тексте?</w:t>
      </w:r>
    </w:p>
    <w:p w:rsidR="00F57D50" w:rsidRPr="00C5189F" w:rsidRDefault="00F57D50" w:rsidP="00436662">
      <w:pPr>
        <w:numPr>
          <w:ilvl w:val="0"/>
          <w:numId w:val="168"/>
        </w:numPr>
        <w:spacing w:after="200" w:line="276" w:lineRule="auto"/>
        <w:jc w:val="both"/>
        <w:rPr>
          <w:rFonts w:eastAsia="Calibri"/>
          <w:sz w:val="28"/>
          <w:szCs w:val="28"/>
          <w:lang w:eastAsia="en-US"/>
        </w:rPr>
      </w:pPr>
      <w:r w:rsidRPr="00C5189F">
        <w:rPr>
          <w:rFonts w:eastAsia="Calibri"/>
          <w:sz w:val="28"/>
          <w:szCs w:val="28"/>
          <w:lang w:eastAsia="en-US"/>
        </w:rPr>
        <w:t>Искусственные твёрдые поверхности: асфальт, бетон, кирпич, стекло – не могут впитывать атмосферную влагу, поэтому все выпадающие осадки удаляются через стоки.</w:t>
      </w:r>
    </w:p>
    <w:p w:rsidR="00F57D50" w:rsidRPr="00C5189F" w:rsidRDefault="00F57D50" w:rsidP="00436662">
      <w:pPr>
        <w:numPr>
          <w:ilvl w:val="0"/>
          <w:numId w:val="168"/>
        </w:numPr>
        <w:spacing w:after="200" w:line="276" w:lineRule="auto"/>
        <w:jc w:val="both"/>
        <w:rPr>
          <w:rFonts w:eastAsia="Calibri"/>
          <w:sz w:val="28"/>
          <w:szCs w:val="28"/>
          <w:lang w:eastAsia="en-US"/>
        </w:rPr>
      </w:pPr>
      <w:r w:rsidRPr="00C5189F">
        <w:rPr>
          <w:rFonts w:eastAsia="Calibri"/>
          <w:sz w:val="28"/>
          <w:szCs w:val="28"/>
          <w:lang w:eastAsia="en-US"/>
        </w:rPr>
        <w:t xml:space="preserve">Сухость городской атмосферы, подтверждаемая низкой влажностью и редкими туманами, обусловлена неспособностью городских искусственных твёрдых поверхностей впитывать атмосферные осадки. </w:t>
      </w:r>
    </w:p>
    <w:p w:rsidR="00F57D50" w:rsidRPr="00C5189F" w:rsidRDefault="00F57D50" w:rsidP="00436662">
      <w:pPr>
        <w:numPr>
          <w:ilvl w:val="0"/>
          <w:numId w:val="168"/>
        </w:numPr>
        <w:spacing w:after="200" w:line="276" w:lineRule="auto"/>
        <w:jc w:val="both"/>
        <w:rPr>
          <w:rFonts w:eastAsia="Calibri"/>
          <w:sz w:val="28"/>
          <w:szCs w:val="28"/>
          <w:lang w:eastAsia="en-US"/>
        </w:rPr>
      </w:pPr>
      <w:r w:rsidRPr="00C5189F">
        <w:rPr>
          <w:rFonts w:eastAsia="Calibri"/>
          <w:sz w:val="28"/>
          <w:szCs w:val="28"/>
          <w:lang w:eastAsia="en-US"/>
        </w:rPr>
        <w:t>В городах существует особый климат, так как все выпадающие осадки удаляются через стоки, что приводит к иссушению искусственных твёрдых поверхностей.</w:t>
      </w:r>
    </w:p>
    <w:p w:rsidR="00F57D50" w:rsidRPr="00C5189F" w:rsidRDefault="00F57D50" w:rsidP="00436662">
      <w:pPr>
        <w:numPr>
          <w:ilvl w:val="0"/>
          <w:numId w:val="168"/>
        </w:numPr>
        <w:spacing w:after="200" w:line="276" w:lineRule="auto"/>
        <w:jc w:val="both"/>
        <w:rPr>
          <w:rFonts w:eastAsia="Calibri"/>
          <w:sz w:val="28"/>
          <w:szCs w:val="28"/>
          <w:lang w:eastAsia="en-US"/>
        </w:rPr>
      </w:pPr>
      <w:r w:rsidRPr="00C5189F">
        <w:rPr>
          <w:rFonts w:eastAsia="Calibri"/>
          <w:sz w:val="28"/>
          <w:szCs w:val="28"/>
          <w:lang w:eastAsia="en-US"/>
        </w:rPr>
        <w:t>Город состоит из искусственных твёрдых поверхностей: асфальт, бетон, кирпич, стекло, чем объясняется отсутствие туманов в больших городах.</w:t>
      </w:r>
    </w:p>
    <w:p w:rsidR="00F57D50" w:rsidRPr="00C5189F" w:rsidRDefault="00F57D50" w:rsidP="00F57D50">
      <w:pPr>
        <w:jc w:val="both"/>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both"/>
              <w:rPr>
                <w:rFonts w:eastAsia="Calibri"/>
                <w:b/>
                <w:bCs/>
                <w:sz w:val="28"/>
                <w:szCs w:val="28"/>
                <w:lang w:eastAsia="en-US"/>
              </w:rPr>
            </w:pPr>
            <w:r w:rsidRPr="00C5189F">
              <w:rPr>
                <w:rFonts w:eastAsia="Calibri"/>
                <w:b/>
                <w:bCs/>
                <w:sz w:val="28"/>
                <w:szCs w:val="28"/>
                <w:lang w:eastAsia="en-US"/>
              </w:rPr>
              <w:t xml:space="preserve">К заданиям          А28, А29, А30;  В1, В2, В3, В4, В5, В6, В7, В8, В9, В10; С1 </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(1)Надобно сказать, что у нас на Руси если не угнались ещё кой в чём другом за иностранцами, то далеко перегнали их в умении общаться.  (2)Пересчитать нельзя всех оттенков и тонкостей нашего общения. (3)Француз или немец век не смекнёт и не поймёт всех его особенностей и различий; он почти тем же голосом и тем же языком станет говорить и с миллионщиком, и с мелким табачным торгашом, хотя, конечно, в душе поподличает в меру перед первым. (4)У нас не то: у нас есть такие мудрецы, которые с помещиком, имеющим двести душ, будут говорить совсем иначе, нежели с тем, у которого их триста, будут говорить опять не так, как с тем, у которого их пятьсот, а с тем, у которого их пятьсот, опять не так, как с тем, у которого их восемьсот, - словом, хоть восходи до миллиона, всё найдутся оттенки. (5)Положим, например, существует канцелярия, не здесь, а в тридевятом государстве, а в канцелярии, положим, существует правитель канцелярии. </w:t>
      </w:r>
      <w:r w:rsidRPr="00C5189F">
        <w:rPr>
          <w:rFonts w:eastAsia="Calibri"/>
          <w:sz w:val="28"/>
          <w:szCs w:val="28"/>
          <w:lang w:eastAsia="en-US"/>
        </w:rPr>
        <w:lastRenderedPageBreak/>
        <w:t>(6)Прошу посмотреть на него, когда он сидит среди своих подчинённых, - да просто от страха и слова не выговоришь! гордость и благородство, и уж чего не выражает лицо его? просто бери кисть, да и рисуй: Прометей решительный Прометей!  (7)Высматривает орлом, выступает плавно, мерно. (8)Тот же самый орёл, как только вышел из комнаты и приблизился к кабинету своего начальника, куропаткой такой спешит с бумагами под мышкой, что мочи нет. (9)В обществе и на вечеринке, будь все небольшого чина, Прометей так и останется Прометеем, а чуть немного повыше его, с Прометеем сделается такое превращение, какого и Овидий не выдумает: муха, меньше даже мухи, уничтожился в песчинку.</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 (10) «Да это не Иван Петрович, - говоришь, глядя на него. – Иван Петрович выше ростом, а этот и низенький, и худенький; тот говорит громко, басит и никогда не смеётся, а этот чёрт знает что: пищит птицей и всё смеётся». (11)Подходишь ближе, глядишь – точно Иван Петрович! (12) «Эхе-хе!» - думаешь себе…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(По Н.В. Гоголю)</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А28. Какое высказывание не соответствует содержанию текста?</w:t>
      </w:r>
    </w:p>
    <w:p w:rsidR="00F57D50" w:rsidRPr="00C5189F" w:rsidRDefault="00F57D50" w:rsidP="00436662">
      <w:pPr>
        <w:numPr>
          <w:ilvl w:val="0"/>
          <w:numId w:val="169"/>
        </w:numPr>
        <w:spacing w:after="200" w:line="276" w:lineRule="auto"/>
        <w:jc w:val="both"/>
        <w:rPr>
          <w:rFonts w:eastAsia="Calibri"/>
          <w:sz w:val="28"/>
          <w:szCs w:val="28"/>
          <w:lang w:eastAsia="en-US"/>
        </w:rPr>
      </w:pPr>
      <w:r w:rsidRPr="00C5189F">
        <w:rPr>
          <w:rFonts w:eastAsia="Calibri"/>
          <w:sz w:val="28"/>
          <w:szCs w:val="28"/>
          <w:lang w:eastAsia="en-US"/>
        </w:rPr>
        <w:t>Чинопочитание преображает человека внешне.</w:t>
      </w:r>
    </w:p>
    <w:p w:rsidR="00F57D50" w:rsidRPr="00C5189F" w:rsidRDefault="00F57D50" w:rsidP="00436662">
      <w:pPr>
        <w:numPr>
          <w:ilvl w:val="0"/>
          <w:numId w:val="169"/>
        </w:numPr>
        <w:spacing w:after="200" w:line="276" w:lineRule="auto"/>
        <w:jc w:val="both"/>
        <w:rPr>
          <w:rFonts w:eastAsia="Calibri"/>
          <w:sz w:val="28"/>
          <w:szCs w:val="28"/>
          <w:lang w:eastAsia="en-US"/>
        </w:rPr>
      </w:pPr>
      <w:r w:rsidRPr="00C5189F">
        <w:rPr>
          <w:rFonts w:eastAsia="Calibri"/>
          <w:sz w:val="28"/>
          <w:szCs w:val="28"/>
          <w:lang w:eastAsia="en-US"/>
        </w:rPr>
        <w:t>На Руси обращение к человеку зависело от его социального положения.</w:t>
      </w:r>
    </w:p>
    <w:p w:rsidR="00F57D50" w:rsidRPr="00C5189F" w:rsidRDefault="00F57D50" w:rsidP="00436662">
      <w:pPr>
        <w:numPr>
          <w:ilvl w:val="0"/>
          <w:numId w:val="169"/>
        </w:numPr>
        <w:spacing w:after="200" w:line="276" w:lineRule="auto"/>
        <w:jc w:val="both"/>
        <w:rPr>
          <w:rFonts w:eastAsia="Calibri"/>
          <w:sz w:val="28"/>
          <w:szCs w:val="28"/>
          <w:lang w:eastAsia="en-US"/>
        </w:rPr>
      </w:pPr>
      <w:r w:rsidRPr="00C5189F">
        <w:rPr>
          <w:rFonts w:eastAsia="Calibri"/>
          <w:sz w:val="28"/>
          <w:szCs w:val="28"/>
          <w:lang w:eastAsia="en-US"/>
        </w:rPr>
        <w:t>Преклонение перед чинами переносилось из канцелярий и ведомств в повседневную жизнь.</w:t>
      </w:r>
    </w:p>
    <w:p w:rsidR="00F57D50" w:rsidRPr="00C5189F" w:rsidRDefault="00F57D50" w:rsidP="00436662">
      <w:pPr>
        <w:numPr>
          <w:ilvl w:val="0"/>
          <w:numId w:val="169"/>
        </w:numPr>
        <w:spacing w:after="200" w:line="276" w:lineRule="auto"/>
        <w:jc w:val="both"/>
        <w:rPr>
          <w:rFonts w:eastAsia="Calibri"/>
          <w:sz w:val="28"/>
          <w:szCs w:val="28"/>
          <w:lang w:eastAsia="en-US"/>
        </w:rPr>
      </w:pPr>
      <w:r w:rsidRPr="00C5189F">
        <w:rPr>
          <w:rFonts w:eastAsia="Calibri"/>
          <w:sz w:val="28"/>
          <w:szCs w:val="28"/>
          <w:lang w:eastAsia="en-US"/>
        </w:rPr>
        <w:t>Иностранцы строят своё общение с русскими людьми в зависимости от финансового положения последних.</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А29. Какое из приведенных утверждений является ошибочным?</w:t>
      </w:r>
    </w:p>
    <w:p w:rsidR="00F57D50" w:rsidRPr="00C5189F" w:rsidRDefault="00F57D50" w:rsidP="00436662">
      <w:pPr>
        <w:numPr>
          <w:ilvl w:val="0"/>
          <w:numId w:val="170"/>
        </w:numPr>
        <w:spacing w:after="200" w:line="276" w:lineRule="auto"/>
        <w:jc w:val="both"/>
        <w:rPr>
          <w:rFonts w:eastAsia="Calibri"/>
          <w:sz w:val="28"/>
          <w:szCs w:val="28"/>
          <w:lang w:eastAsia="en-US"/>
        </w:rPr>
      </w:pPr>
      <w:r w:rsidRPr="00C5189F">
        <w:rPr>
          <w:rFonts w:eastAsia="Calibri"/>
          <w:sz w:val="28"/>
          <w:szCs w:val="28"/>
          <w:lang w:eastAsia="en-US"/>
        </w:rPr>
        <w:t>В предложениях 1-2 представлено рассуждение.</w:t>
      </w:r>
    </w:p>
    <w:p w:rsidR="00F57D50" w:rsidRPr="00C5189F" w:rsidRDefault="00F57D50" w:rsidP="00436662">
      <w:pPr>
        <w:numPr>
          <w:ilvl w:val="0"/>
          <w:numId w:val="170"/>
        </w:numPr>
        <w:spacing w:after="200" w:line="276" w:lineRule="auto"/>
        <w:jc w:val="both"/>
        <w:rPr>
          <w:rFonts w:eastAsia="Calibri"/>
          <w:sz w:val="28"/>
          <w:szCs w:val="28"/>
          <w:lang w:eastAsia="en-US"/>
        </w:rPr>
      </w:pPr>
      <w:r w:rsidRPr="00C5189F">
        <w:rPr>
          <w:rFonts w:eastAsia="Calibri"/>
          <w:sz w:val="28"/>
          <w:szCs w:val="28"/>
          <w:lang w:eastAsia="en-US"/>
        </w:rPr>
        <w:t xml:space="preserve">Предложение 7 подтверждает содержание предложения 6. </w:t>
      </w:r>
    </w:p>
    <w:p w:rsidR="00F57D50" w:rsidRPr="00C5189F" w:rsidRDefault="00F57D50" w:rsidP="00436662">
      <w:pPr>
        <w:numPr>
          <w:ilvl w:val="0"/>
          <w:numId w:val="170"/>
        </w:numPr>
        <w:spacing w:after="200" w:line="276" w:lineRule="auto"/>
        <w:jc w:val="both"/>
        <w:rPr>
          <w:rFonts w:eastAsia="Calibri"/>
          <w:sz w:val="28"/>
          <w:szCs w:val="28"/>
          <w:lang w:eastAsia="en-US"/>
        </w:rPr>
      </w:pPr>
      <w:r w:rsidRPr="00C5189F">
        <w:rPr>
          <w:rFonts w:eastAsia="Calibri"/>
          <w:sz w:val="28"/>
          <w:szCs w:val="28"/>
          <w:lang w:eastAsia="en-US"/>
        </w:rPr>
        <w:t>В предложении 8 представлено повествование.</w:t>
      </w:r>
    </w:p>
    <w:p w:rsidR="00F57D50" w:rsidRPr="00C5189F" w:rsidRDefault="00F57D50" w:rsidP="00436662">
      <w:pPr>
        <w:numPr>
          <w:ilvl w:val="0"/>
          <w:numId w:val="170"/>
        </w:numPr>
        <w:spacing w:after="200" w:line="276" w:lineRule="auto"/>
        <w:jc w:val="both"/>
        <w:rPr>
          <w:rFonts w:eastAsia="Calibri"/>
          <w:sz w:val="28"/>
          <w:szCs w:val="28"/>
          <w:lang w:eastAsia="en-US"/>
        </w:rPr>
      </w:pPr>
      <w:r w:rsidRPr="00C5189F">
        <w:rPr>
          <w:rFonts w:eastAsia="Calibri"/>
          <w:sz w:val="28"/>
          <w:szCs w:val="28"/>
          <w:lang w:eastAsia="en-US"/>
        </w:rPr>
        <w:t xml:space="preserve">В предложении 10 содержится элемент описания.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А30. Укажите предложение, в котором используются контекстуальные антонимы.</w:t>
      </w:r>
    </w:p>
    <w:p w:rsidR="00F57D50" w:rsidRPr="00C5189F" w:rsidRDefault="00F57D50" w:rsidP="00436662">
      <w:pPr>
        <w:numPr>
          <w:ilvl w:val="0"/>
          <w:numId w:val="171"/>
        </w:numPr>
        <w:spacing w:after="200" w:line="276" w:lineRule="auto"/>
        <w:jc w:val="both"/>
        <w:rPr>
          <w:rFonts w:eastAsia="Calibri"/>
          <w:sz w:val="28"/>
          <w:szCs w:val="28"/>
          <w:lang w:eastAsia="en-US"/>
        </w:rPr>
      </w:pPr>
      <w:r w:rsidRPr="00C5189F">
        <w:rPr>
          <w:rFonts w:eastAsia="Calibri"/>
          <w:sz w:val="28"/>
          <w:szCs w:val="28"/>
          <w:lang w:eastAsia="en-US"/>
        </w:rPr>
        <w:t>6</w:t>
      </w:r>
    </w:p>
    <w:p w:rsidR="00F57D50" w:rsidRPr="00C5189F" w:rsidRDefault="00F57D50" w:rsidP="00436662">
      <w:pPr>
        <w:numPr>
          <w:ilvl w:val="0"/>
          <w:numId w:val="171"/>
        </w:numPr>
        <w:spacing w:after="200" w:line="276" w:lineRule="auto"/>
        <w:jc w:val="both"/>
        <w:rPr>
          <w:rFonts w:eastAsia="Calibri"/>
          <w:sz w:val="28"/>
          <w:szCs w:val="28"/>
          <w:lang w:eastAsia="en-US"/>
        </w:rPr>
      </w:pPr>
      <w:r w:rsidRPr="00C5189F">
        <w:rPr>
          <w:rFonts w:eastAsia="Calibri"/>
          <w:sz w:val="28"/>
          <w:szCs w:val="28"/>
          <w:lang w:eastAsia="en-US"/>
        </w:rPr>
        <w:t>7</w:t>
      </w:r>
    </w:p>
    <w:p w:rsidR="00F57D50" w:rsidRPr="00C5189F" w:rsidRDefault="00F57D50" w:rsidP="00436662">
      <w:pPr>
        <w:numPr>
          <w:ilvl w:val="0"/>
          <w:numId w:val="171"/>
        </w:numPr>
        <w:spacing w:after="200" w:line="276" w:lineRule="auto"/>
        <w:jc w:val="both"/>
        <w:rPr>
          <w:rFonts w:eastAsia="Calibri"/>
          <w:sz w:val="28"/>
          <w:szCs w:val="28"/>
          <w:lang w:eastAsia="en-US"/>
        </w:rPr>
      </w:pPr>
      <w:r w:rsidRPr="00C5189F">
        <w:rPr>
          <w:rFonts w:eastAsia="Calibri"/>
          <w:sz w:val="28"/>
          <w:szCs w:val="28"/>
          <w:lang w:eastAsia="en-US"/>
        </w:rPr>
        <w:t>8</w:t>
      </w:r>
    </w:p>
    <w:p w:rsidR="00F57D50" w:rsidRPr="00C5189F" w:rsidRDefault="00F57D50" w:rsidP="00436662">
      <w:pPr>
        <w:numPr>
          <w:ilvl w:val="0"/>
          <w:numId w:val="171"/>
        </w:numPr>
        <w:spacing w:after="200" w:line="276" w:lineRule="auto"/>
        <w:jc w:val="both"/>
        <w:rPr>
          <w:rFonts w:eastAsia="Calibri"/>
          <w:sz w:val="28"/>
          <w:szCs w:val="28"/>
          <w:lang w:eastAsia="en-US"/>
        </w:rPr>
      </w:pPr>
      <w:r w:rsidRPr="00C5189F">
        <w:rPr>
          <w:rFonts w:eastAsia="Calibri"/>
          <w:sz w:val="28"/>
          <w:szCs w:val="28"/>
          <w:lang w:eastAsia="en-US"/>
        </w:rPr>
        <w:t>4</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lastRenderedPageBreak/>
        <w:t>Часть 2</w:t>
      </w:r>
    </w:p>
    <w:p w:rsidR="00F57D50" w:rsidRPr="00C5189F" w:rsidRDefault="00F57D50" w:rsidP="00F57D50">
      <w:pPr>
        <w:jc w:val="cente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77"/>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запишите ваш ответ в бланке ответов № 1 справа от номера задания (В1 – В10).</w:t>
            </w:r>
          </w:p>
        </w:tc>
      </w:tr>
    </w:tbl>
    <w:p w:rsidR="00F57D50" w:rsidRPr="00C5189F" w:rsidRDefault="00F57D50" w:rsidP="00F57D50">
      <w:pPr>
        <w:jc w:val="cente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В1 – В5 запишите словами.</w:t>
            </w:r>
          </w:p>
        </w:tc>
      </w:tr>
    </w:tbl>
    <w:p w:rsidR="00F57D50" w:rsidRPr="00C5189F" w:rsidRDefault="00F57D50" w:rsidP="00F57D50">
      <w:pPr>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w:t>
      </w:r>
      <w:r w:rsidRPr="00C5189F">
        <w:rPr>
          <w:rFonts w:eastAsia="Calibri"/>
          <w:sz w:val="28"/>
          <w:szCs w:val="28"/>
          <w:lang w:eastAsia="en-US"/>
        </w:rPr>
        <w:t>. Из предложения 7 выпишите слово, образованное приставочным способом.</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В2</w:t>
      </w:r>
      <w:r w:rsidRPr="00C5189F">
        <w:rPr>
          <w:rFonts w:eastAsia="Calibri"/>
          <w:sz w:val="28"/>
          <w:szCs w:val="28"/>
          <w:lang w:eastAsia="en-US"/>
        </w:rPr>
        <w:t>. Из предложения 7 выпишите все наречия.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В3</w:t>
      </w:r>
      <w:r w:rsidRPr="00C5189F">
        <w:rPr>
          <w:rFonts w:eastAsia="Calibri"/>
          <w:sz w:val="28"/>
          <w:szCs w:val="28"/>
          <w:lang w:eastAsia="en-US"/>
        </w:rPr>
        <w:t xml:space="preserve">. Из предложения 2 выпишите подчинительное словосочетание со связью УПРАВЛЕНИЕ. </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В4</w:t>
      </w:r>
      <w:r w:rsidRPr="00C5189F">
        <w:rPr>
          <w:rFonts w:eastAsia="Calibri"/>
          <w:sz w:val="28"/>
          <w:szCs w:val="28"/>
          <w:lang w:eastAsia="en-US"/>
        </w:rPr>
        <w:t>. Из предложения 3 выпишите вводное слово.</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В5</w:t>
      </w:r>
      <w:r w:rsidRPr="00C5189F">
        <w:rPr>
          <w:rFonts w:eastAsia="Calibri"/>
          <w:sz w:val="28"/>
          <w:szCs w:val="28"/>
          <w:lang w:eastAsia="en-US"/>
        </w:rPr>
        <w:t>. Определите вид подчинительной связи в словосочетании ПОДХОДИШЬ БЛИЖЕ (предложение 11).</w:t>
      </w:r>
    </w:p>
    <w:p w:rsidR="00F57D50" w:rsidRPr="00C5189F" w:rsidRDefault="00F57D50" w:rsidP="00F57D50">
      <w:pP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В6 – В10 запишите цифрами.</w:t>
            </w:r>
          </w:p>
        </w:tc>
      </w:tr>
    </w:tbl>
    <w:p w:rsidR="00F57D50" w:rsidRPr="00C5189F" w:rsidRDefault="00F57D50" w:rsidP="00F57D50">
      <w:pPr>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В6</w:t>
      </w:r>
      <w:r w:rsidRPr="00C5189F">
        <w:rPr>
          <w:rFonts w:eastAsia="Calibri"/>
          <w:sz w:val="28"/>
          <w:szCs w:val="28"/>
          <w:lang w:eastAsia="en-US"/>
        </w:rPr>
        <w:t>. Среди предложений 1-4 найдите простое безличное предложение.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В7</w:t>
      </w:r>
      <w:r w:rsidRPr="00C5189F">
        <w:rPr>
          <w:rFonts w:eastAsia="Calibri"/>
          <w:sz w:val="28"/>
          <w:szCs w:val="28"/>
          <w:lang w:eastAsia="en-US"/>
        </w:rPr>
        <w:t>. Среди предложений 1-4 найдите сложное предложение, в состав которого входят односоставные неопределённо-личные.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В8</w:t>
      </w:r>
      <w:r w:rsidRPr="00C5189F">
        <w:rPr>
          <w:rFonts w:eastAsia="Calibri"/>
          <w:sz w:val="28"/>
          <w:szCs w:val="28"/>
          <w:lang w:eastAsia="en-US"/>
        </w:rPr>
        <w:t>. Среди предложений 2-6 найдите сложное предложение, в котором есть только придаточное уступительное.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В9</w:t>
      </w:r>
      <w:r w:rsidRPr="00C5189F">
        <w:rPr>
          <w:rFonts w:eastAsia="Calibri"/>
          <w:sz w:val="28"/>
          <w:szCs w:val="28"/>
          <w:lang w:eastAsia="en-US"/>
        </w:rPr>
        <w:t>. Среди предложений 1-7 найдите такое, которое соединяется с предыдущим при помощи однокоренного слова.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В10</w:t>
      </w:r>
      <w:r w:rsidRPr="00C5189F">
        <w:rPr>
          <w:rFonts w:eastAsia="Calibri"/>
          <w:sz w:val="28"/>
          <w:szCs w:val="28"/>
          <w:lang w:eastAsia="en-US"/>
        </w:rPr>
        <w:t>. Среди предложений 5-8 найдите предложение с вводными словами. Напишите номер этого предложения.</w:t>
      </w:r>
    </w:p>
    <w:p w:rsidR="00F57D50" w:rsidRPr="00C5189F" w:rsidRDefault="00F57D50" w:rsidP="00F57D50">
      <w:pPr>
        <w:jc w:val="both"/>
        <w:rPr>
          <w:rFonts w:eastAsia="Calibri"/>
          <w:sz w:val="28"/>
          <w:szCs w:val="28"/>
          <w:lang w:eastAsia="en-US"/>
        </w:rPr>
      </w:pP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3</w:t>
      </w:r>
    </w:p>
    <w:p w:rsidR="00F57D50" w:rsidRPr="00C5189F" w:rsidRDefault="00F57D50" w:rsidP="00F57D50">
      <w:pPr>
        <w:jc w:val="cente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77"/>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При выполнении заданий этой части запишите ваш ответ в бланке ответов № 2. </w:t>
            </w:r>
          </w:p>
        </w:tc>
      </w:tr>
    </w:tbl>
    <w:p w:rsidR="00F57D50" w:rsidRPr="00C5189F" w:rsidRDefault="00F57D50" w:rsidP="00F57D50">
      <w:pPr>
        <w:autoSpaceDE w:val="0"/>
        <w:autoSpaceDN w:val="0"/>
        <w:adjustRightInd w:val="0"/>
        <w:jc w:val="both"/>
        <w:rPr>
          <w:rFonts w:eastAsia="Calibri"/>
          <w:sz w:val="28"/>
          <w:szCs w:val="28"/>
          <w:lang w:eastAsia="en-US"/>
        </w:rPr>
      </w:pPr>
    </w:p>
    <w:p w:rsidR="00F57D50" w:rsidRPr="00C5189F" w:rsidRDefault="00F57D50" w:rsidP="00F57D50">
      <w:pPr>
        <w:autoSpaceDE w:val="0"/>
        <w:autoSpaceDN w:val="0"/>
        <w:adjustRightInd w:val="0"/>
        <w:jc w:val="both"/>
        <w:rPr>
          <w:rFonts w:eastAsia="Calibri"/>
          <w:sz w:val="28"/>
          <w:szCs w:val="28"/>
          <w:lang w:eastAsia="en-US"/>
        </w:rPr>
      </w:pPr>
      <w:r w:rsidRPr="00C5189F">
        <w:rPr>
          <w:rFonts w:eastAsia="Calibri"/>
          <w:sz w:val="28"/>
          <w:szCs w:val="28"/>
          <w:lang w:eastAsia="en-US"/>
        </w:rPr>
        <w:t>Формулировка задания:</w:t>
      </w:r>
    </w:p>
    <w:p w:rsidR="00F57D50" w:rsidRPr="00C5189F" w:rsidRDefault="00F57D50" w:rsidP="00F57D50">
      <w:pPr>
        <w:autoSpaceDE w:val="0"/>
        <w:autoSpaceDN w:val="0"/>
        <w:adjustRightInd w:val="0"/>
        <w:jc w:val="both"/>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677"/>
      </w:tblGrid>
      <w:tr w:rsidR="00F57D50" w:rsidRPr="00C5189F" w:rsidTr="00FC258C">
        <w:tc>
          <w:tcPr>
            <w:tcW w:w="9889" w:type="dxa"/>
          </w:tcPr>
          <w:p w:rsidR="00F57D50" w:rsidRPr="00C5189F" w:rsidRDefault="00F57D50" w:rsidP="00FC258C">
            <w:pPr>
              <w:autoSpaceDE w:val="0"/>
              <w:autoSpaceDN w:val="0"/>
              <w:adjustRightInd w:val="0"/>
              <w:jc w:val="both"/>
              <w:rPr>
                <w:rFonts w:eastAsia="Calibri"/>
                <w:lang w:eastAsia="en-US"/>
              </w:rPr>
            </w:pPr>
            <w:r w:rsidRPr="00C5189F">
              <w:rPr>
                <w:rFonts w:eastAsia="Calibri"/>
                <w:b/>
                <w:bCs/>
                <w:lang w:eastAsia="en-US"/>
              </w:rPr>
              <w:t>С1</w:t>
            </w:r>
            <w:r w:rsidRPr="00C5189F">
              <w:rPr>
                <w:rFonts w:eastAsia="Calibri"/>
                <w:lang w:eastAsia="en-US"/>
              </w:rPr>
              <w:t xml:space="preserve">. </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Напишите сочинение по прочитанному тексту.</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и прокомментируйте одну из проблем, поставленных автором текста (избегайте чрезмерного цитирования).</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позицию автора (рассказчика). Напишите, согласны или не согласны вы с точкой зрения автора прочитанного текста. Объясните почему. Свой ответ аргументируйте, опираясь на читательский опыт, знания и жизненные наблюдения (учитываются первые два аргумента).</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Объём сочинения – не менее 150 слов.</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 xml:space="preserve">Работа, написанная без опоры на прочитанный текст (не по данному тексту), не оценивается. Если сочинение </w:t>
            </w:r>
            <w:r w:rsidRPr="00C5189F">
              <w:rPr>
                <w:rFonts w:eastAsia="Calibri"/>
                <w:lang w:eastAsia="en-US"/>
              </w:rPr>
              <w:lastRenderedPageBreak/>
              <w:t>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F57D50" w:rsidRPr="00C5189F" w:rsidRDefault="00F57D50" w:rsidP="00FC258C">
            <w:pPr>
              <w:autoSpaceDE w:val="0"/>
              <w:autoSpaceDN w:val="0"/>
              <w:adjustRightInd w:val="0"/>
              <w:jc w:val="both"/>
              <w:rPr>
                <w:rFonts w:eastAsia="Calibri"/>
                <w:sz w:val="28"/>
                <w:szCs w:val="28"/>
                <w:lang w:eastAsia="en-US"/>
              </w:rPr>
            </w:pPr>
            <w:r w:rsidRPr="00C5189F">
              <w:rPr>
                <w:rFonts w:eastAsia="Calibri"/>
                <w:lang w:eastAsia="en-US"/>
              </w:rPr>
              <w:t xml:space="preserve">Сочинение пишите аккуратно, разборчивым почерком. </w:t>
            </w:r>
          </w:p>
        </w:tc>
      </w:tr>
    </w:tbl>
    <w:p w:rsidR="00F57D50" w:rsidRPr="00C5189F" w:rsidRDefault="00F57D50" w:rsidP="00F57D50">
      <w:pPr>
        <w:autoSpaceDE w:val="0"/>
        <w:autoSpaceDN w:val="0"/>
        <w:adjustRightInd w:val="0"/>
        <w:jc w:val="both"/>
        <w:rPr>
          <w:rFonts w:eastAsia="Calibri"/>
          <w:sz w:val="28"/>
          <w:szCs w:val="28"/>
          <w:lang w:eastAsia="en-US"/>
        </w:rPr>
      </w:pP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Экзаменационная работа </w:t>
      </w: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по дисциплине </w:t>
      </w:r>
      <w:r w:rsidR="00057B16">
        <w:rPr>
          <w:rFonts w:eastAsia="Calibri"/>
          <w:sz w:val="28"/>
          <w:szCs w:val="28"/>
          <w:lang w:eastAsia="en-US"/>
        </w:rPr>
        <w:t>«</w:t>
      </w:r>
      <w:r w:rsidRPr="00C5189F">
        <w:rPr>
          <w:rFonts w:eastAsia="Calibri"/>
          <w:sz w:val="28"/>
          <w:szCs w:val="28"/>
          <w:lang w:eastAsia="en-US"/>
        </w:rPr>
        <w:t>Русский язык</w:t>
      </w:r>
      <w:r w:rsidR="00057B16">
        <w:rPr>
          <w:rFonts w:eastAsia="Calibri"/>
          <w:sz w:val="28"/>
          <w:szCs w:val="28"/>
          <w:lang w:eastAsia="en-US"/>
        </w:rPr>
        <w:t>»</w:t>
      </w:r>
    </w:p>
    <w:p w:rsidR="00F57D50" w:rsidRPr="00C5189F" w:rsidRDefault="00F57D50" w:rsidP="00F57D50">
      <w:pPr>
        <w:autoSpaceDE w:val="0"/>
        <w:autoSpaceDN w:val="0"/>
        <w:adjustRightInd w:val="0"/>
        <w:jc w:val="both"/>
        <w:rPr>
          <w:rFonts w:eastAsia="Calibri"/>
          <w:sz w:val="28"/>
          <w:szCs w:val="28"/>
          <w:lang w:eastAsia="en-US"/>
        </w:rPr>
      </w:pPr>
    </w:p>
    <w:p w:rsidR="00F57D50" w:rsidRPr="00C5189F" w:rsidRDefault="00F57D50" w:rsidP="00F57D50">
      <w:pPr>
        <w:autoSpaceDE w:val="0"/>
        <w:autoSpaceDN w:val="0"/>
        <w:adjustRightInd w:val="0"/>
        <w:jc w:val="both"/>
        <w:rPr>
          <w:rFonts w:eastAsia="Calibri"/>
          <w:b/>
          <w:bCs/>
          <w:sz w:val="28"/>
          <w:szCs w:val="28"/>
          <w:lang w:eastAsia="en-US"/>
        </w:rPr>
      </w:pPr>
      <w:r w:rsidRPr="00C5189F">
        <w:rPr>
          <w:rFonts w:eastAsia="Calibri"/>
          <w:b/>
          <w:bCs/>
          <w:sz w:val="28"/>
          <w:szCs w:val="28"/>
          <w:lang w:eastAsia="en-US"/>
        </w:rPr>
        <w:t>2 вариант</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1</w:t>
      </w:r>
    </w:p>
    <w:p w:rsidR="00F57D50" w:rsidRPr="00C5189F" w:rsidRDefault="00F57D50" w:rsidP="00F57D50">
      <w:pPr>
        <w:jc w:val="center"/>
        <w:rPr>
          <w:rFonts w:eastAsia="Calibri"/>
          <w:sz w:val="28"/>
          <w:szCs w:val="28"/>
          <w:lang w:eastAsia="en-U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71"/>
      </w:tblGrid>
      <w:tr w:rsidR="00F57D50" w:rsidRPr="00C5189F" w:rsidTr="00FC258C">
        <w:tc>
          <w:tcPr>
            <w:tcW w:w="9571"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F57D50" w:rsidRPr="00C5189F" w:rsidRDefault="00F57D50" w:rsidP="00F57D50">
      <w:pPr>
        <w:jc w:val="center"/>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 В каком слове звуков столько же, сколько и букв?</w:t>
      </w:r>
    </w:p>
    <w:p w:rsidR="00F57D50" w:rsidRPr="00C5189F" w:rsidRDefault="00F57D50" w:rsidP="00436662">
      <w:pPr>
        <w:numPr>
          <w:ilvl w:val="0"/>
          <w:numId w:val="172"/>
        </w:numPr>
        <w:spacing w:after="200" w:line="276" w:lineRule="auto"/>
        <w:jc w:val="both"/>
        <w:rPr>
          <w:rFonts w:eastAsia="Calibri"/>
          <w:sz w:val="28"/>
          <w:szCs w:val="28"/>
          <w:lang w:eastAsia="en-US"/>
        </w:rPr>
      </w:pPr>
      <w:r w:rsidRPr="00C5189F">
        <w:rPr>
          <w:rFonts w:eastAsia="Calibri"/>
          <w:sz w:val="28"/>
          <w:szCs w:val="28"/>
          <w:lang w:eastAsia="en-US"/>
        </w:rPr>
        <w:t>медь</w:t>
      </w:r>
    </w:p>
    <w:p w:rsidR="00F57D50" w:rsidRPr="00C5189F" w:rsidRDefault="00F57D50" w:rsidP="00436662">
      <w:pPr>
        <w:numPr>
          <w:ilvl w:val="0"/>
          <w:numId w:val="172"/>
        </w:numPr>
        <w:spacing w:after="200" w:line="276" w:lineRule="auto"/>
        <w:jc w:val="both"/>
        <w:rPr>
          <w:rFonts w:eastAsia="Calibri"/>
          <w:sz w:val="28"/>
          <w:szCs w:val="28"/>
          <w:lang w:eastAsia="en-US"/>
        </w:rPr>
      </w:pPr>
      <w:r w:rsidRPr="00C5189F">
        <w:rPr>
          <w:rFonts w:eastAsia="Calibri"/>
          <w:sz w:val="28"/>
          <w:szCs w:val="28"/>
          <w:lang w:eastAsia="en-US"/>
        </w:rPr>
        <w:t>ешьте</w:t>
      </w:r>
    </w:p>
    <w:p w:rsidR="00F57D50" w:rsidRPr="00C5189F" w:rsidRDefault="00F57D50" w:rsidP="00436662">
      <w:pPr>
        <w:numPr>
          <w:ilvl w:val="0"/>
          <w:numId w:val="172"/>
        </w:numPr>
        <w:spacing w:after="200" w:line="276" w:lineRule="auto"/>
        <w:jc w:val="both"/>
        <w:rPr>
          <w:rFonts w:eastAsia="Calibri"/>
          <w:sz w:val="28"/>
          <w:szCs w:val="28"/>
          <w:lang w:eastAsia="en-US"/>
        </w:rPr>
      </w:pPr>
      <w:r w:rsidRPr="00C5189F">
        <w:rPr>
          <w:rFonts w:eastAsia="Calibri"/>
          <w:sz w:val="28"/>
          <w:szCs w:val="28"/>
          <w:lang w:eastAsia="en-US"/>
        </w:rPr>
        <w:t>съесть</w:t>
      </w:r>
    </w:p>
    <w:p w:rsidR="00F57D50" w:rsidRPr="00C5189F" w:rsidRDefault="00F57D50" w:rsidP="00436662">
      <w:pPr>
        <w:numPr>
          <w:ilvl w:val="0"/>
          <w:numId w:val="172"/>
        </w:numPr>
        <w:spacing w:after="200" w:line="276" w:lineRule="auto"/>
        <w:jc w:val="both"/>
        <w:rPr>
          <w:rFonts w:eastAsia="Calibri"/>
          <w:sz w:val="28"/>
          <w:szCs w:val="28"/>
          <w:lang w:eastAsia="en-US"/>
        </w:rPr>
      </w:pPr>
      <w:r w:rsidRPr="00C5189F">
        <w:rPr>
          <w:rFonts w:eastAsia="Calibri"/>
          <w:sz w:val="28"/>
          <w:szCs w:val="28"/>
          <w:lang w:eastAsia="en-US"/>
        </w:rPr>
        <w:t>трое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 Какое слово образовано суффиксальным способом?</w:t>
      </w:r>
    </w:p>
    <w:p w:rsidR="00F57D50" w:rsidRPr="00C5189F" w:rsidRDefault="00F57D50" w:rsidP="00436662">
      <w:pPr>
        <w:numPr>
          <w:ilvl w:val="0"/>
          <w:numId w:val="173"/>
        </w:numPr>
        <w:spacing w:after="200" w:line="276" w:lineRule="auto"/>
        <w:jc w:val="both"/>
        <w:rPr>
          <w:rFonts w:eastAsia="Calibri"/>
          <w:sz w:val="28"/>
          <w:szCs w:val="28"/>
          <w:lang w:eastAsia="en-US"/>
        </w:rPr>
      </w:pPr>
      <w:r w:rsidRPr="00C5189F">
        <w:rPr>
          <w:rFonts w:eastAsia="Calibri"/>
          <w:sz w:val="28"/>
          <w:szCs w:val="28"/>
          <w:lang w:eastAsia="en-US"/>
        </w:rPr>
        <w:t>огородник</w:t>
      </w:r>
    </w:p>
    <w:p w:rsidR="00F57D50" w:rsidRPr="00C5189F" w:rsidRDefault="00F57D50" w:rsidP="00436662">
      <w:pPr>
        <w:numPr>
          <w:ilvl w:val="0"/>
          <w:numId w:val="173"/>
        </w:numPr>
        <w:spacing w:after="200" w:line="276" w:lineRule="auto"/>
        <w:jc w:val="both"/>
        <w:rPr>
          <w:rFonts w:eastAsia="Calibri"/>
          <w:sz w:val="28"/>
          <w:szCs w:val="28"/>
          <w:lang w:eastAsia="en-US"/>
        </w:rPr>
      </w:pPr>
      <w:r w:rsidRPr="00C5189F">
        <w:rPr>
          <w:rFonts w:eastAsia="Calibri"/>
          <w:sz w:val="28"/>
          <w:szCs w:val="28"/>
          <w:lang w:eastAsia="en-US"/>
        </w:rPr>
        <w:t>понапрасну</w:t>
      </w:r>
    </w:p>
    <w:p w:rsidR="00F57D50" w:rsidRPr="00C5189F" w:rsidRDefault="00F57D50" w:rsidP="00436662">
      <w:pPr>
        <w:numPr>
          <w:ilvl w:val="0"/>
          <w:numId w:val="173"/>
        </w:numPr>
        <w:spacing w:after="200" w:line="276" w:lineRule="auto"/>
        <w:jc w:val="both"/>
        <w:rPr>
          <w:rFonts w:eastAsia="Calibri"/>
          <w:sz w:val="28"/>
          <w:szCs w:val="28"/>
          <w:lang w:eastAsia="en-US"/>
        </w:rPr>
      </w:pPr>
      <w:r w:rsidRPr="00C5189F">
        <w:rPr>
          <w:rFonts w:eastAsia="Calibri"/>
          <w:sz w:val="28"/>
          <w:szCs w:val="28"/>
          <w:lang w:eastAsia="en-US"/>
        </w:rPr>
        <w:t>кубометр</w:t>
      </w:r>
    </w:p>
    <w:p w:rsidR="00F57D50" w:rsidRPr="00C5189F" w:rsidRDefault="00F57D50" w:rsidP="00436662">
      <w:pPr>
        <w:numPr>
          <w:ilvl w:val="0"/>
          <w:numId w:val="173"/>
        </w:numPr>
        <w:spacing w:after="200" w:line="276" w:lineRule="auto"/>
        <w:jc w:val="both"/>
        <w:rPr>
          <w:rFonts w:eastAsia="Calibri"/>
          <w:sz w:val="28"/>
          <w:szCs w:val="28"/>
          <w:lang w:eastAsia="en-US"/>
        </w:rPr>
      </w:pPr>
      <w:r w:rsidRPr="00C5189F">
        <w:rPr>
          <w:rFonts w:eastAsia="Calibri"/>
          <w:sz w:val="28"/>
          <w:szCs w:val="28"/>
          <w:lang w:eastAsia="en-US"/>
        </w:rPr>
        <w:t>напольный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  Какое слово лишнее в ряду синонимов?</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 xml:space="preserve">Лицемерный  </w:t>
      </w:r>
    </w:p>
    <w:p w:rsidR="00F57D50" w:rsidRPr="00C5189F" w:rsidRDefault="00F57D50" w:rsidP="00436662">
      <w:pPr>
        <w:numPr>
          <w:ilvl w:val="0"/>
          <w:numId w:val="174"/>
        </w:numPr>
        <w:spacing w:after="200" w:line="276" w:lineRule="auto"/>
        <w:jc w:val="both"/>
        <w:rPr>
          <w:rFonts w:eastAsia="Calibri"/>
          <w:sz w:val="28"/>
          <w:szCs w:val="28"/>
          <w:lang w:eastAsia="en-US"/>
        </w:rPr>
      </w:pPr>
      <w:r w:rsidRPr="00C5189F">
        <w:rPr>
          <w:rFonts w:eastAsia="Calibri"/>
          <w:sz w:val="28"/>
          <w:szCs w:val="28"/>
          <w:lang w:eastAsia="en-US"/>
        </w:rPr>
        <w:t>неискренний</w:t>
      </w:r>
    </w:p>
    <w:p w:rsidR="00F57D50" w:rsidRPr="00C5189F" w:rsidRDefault="00F57D50" w:rsidP="00436662">
      <w:pPr>
        <w:numPr>
          <w:ilvl w:val="0"/>
          <w:numId w:val="174"/>
        </w:numPr>
        <w:spacing w:after="200" w:line="276" w:lineRule="auto"/>
        <w:jc w:val="both"/>
        <w:rPr>
          <w:rFonts w:eastAsia="Calibri"/>
          <w:sz w:val="28"/>
          <w:szCs w:val="28"/>
          <w:lang w:eastAsia="en-US"/>
        </w:rPr>
      </w:pPr>
      <w:r w:rsidRPr="00C5189F">
        <w:rPr>
          <w:rFonts w:eastAsia="Calibri"/>
          <w:sz w:val="28"/>
          <w:szCs w:val="28"/>
          <w:lang w:eastAsia="en-US"/>
        </w:rPr>
        <w:t>лживый</w:t>
      </w:r>
    </w:p>
    <w:p w:rsidR="00F57D50" w:rsidRPr="00C5189F" w:rsidRDefault="00F57D50" w:rsidP="00436662">
      <w:pPr>
        <w:numPr>
          <w:ilvl w:val="0"/>
          <w:numId w:val="174"/>
        </w:numPr>
        <w:spacing w:after="200" w:line="276" w:lineRule="auto"/>
        <w:jc w:val="both"/>
        <w:rPr>
          <w:rFonts w:eastAsia="Calibri"/>
          <w:sz w:val="28"/>
          <w:szCs w:val="28"/>
          <w:lang w:eastAsia="en-US"/>
        </w:rPr>
      </w:pPr>
      <w:r w:rsidRPr="00C5189F">
        <w:rPr>
          <w:rFonts w:eastAsia="Calibri"/>
          <w:sz w:val="28"/>
          <w:szCs w:val="28"/>
          <w:lang w:eastAsia="en-US"/>
        </w:rPr>
        <w:t>фальшивый</w:t>
      </w:r>
    </w:p>
    <w:p w:rsidR="00F57D50" w:rsidRPr="00C5189F" w:rsidRDefault="00F57D50" w:rsidP="00436662">
      <w:pPr>
        <w:numPr>
          <w:ilvl w:val="0"/>
          <w:numId w:val="174"/>
        </w:numPr>
        <w:spacing w:after="200" w:line="276" w:lineRule="auto"/>
        <w:jc w:val="both"/>
        <w:rPr>
          <w:rFonts w:eastAsia="Calibri"/>
          <w:sz w:val="28"/>
          <w:szCs w:val="28"/>
          <w:lang w:eastAsia="en-US"/>
        </w:rPr>
      </w:pPr>
      <w:r w:rsidRPr="00C5189F">
        <w:rPr>
          <w:rFonts w:eastAsia="Calibri"/>
          <w:sz w:val="28"/>
          <w:szCs w:val="28"/>
          <w:lang w:eastAsia="en-US"/>
        </w:rPr>
        <w:t>льстивый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А4. Укажите пример с ошибкой в образовании формы слова.</w:t>
      </w:r>
    </w:p>
    <w:p w:rsidR="00F57D50" w:rsidRPr="00C5189F" w:rsidRDefault="00F57D50" w:rsidP="00436662">
      <w:pPr>
        <w:numPr>
          <w:ilvl w:val="0"/>
          <w:numId w:val="175"/>
        </w:numPr>
        <w:spacing w:after="200" w:line="276" w:lineRule="auto"/>
        <w:jc w:val="both"/>
        <w:rPr>
          <w:rFonts w:eastAsia="Calibri"/>
          <w:sz w:val="28"/>
          <w:szCs w:val="28"/>
          <w:lang w:eastAsia="en-US"/>
        </w:rPr>
      </w:pPr>
      <w:r w:rsidRPr="00C5189F">
        <w:rPr>
          <w:rFonts w:eastAsia="Calibri"/>
          <w:sz w:val="28"/>
          <w:szCs w:val="28"/>
          <w:lang w:eastAsia="en-US"/>
        </w:rPr>
        <w:t>Прочитая рассказ</w:t>
      </w:r>
    </w:p>
    <w:p w:rsidR="00F57D50" w:rsidRPr="00C5189F" w:rsidRDefault="00F57D50" w:rsidP="00436662">
      <w:pPr>
        <w:numPr>
          <w:ilvl w:val="0"/>
          <w:numId w:val="175"/>
        </w:numPr>
        <w:spacing w:after="200" w:line="276" w:lineRule="auto"/>
        <w:jc w:val="both"/>
        <w:rPr>
          <w:rFonts w:eastAsia="Calibri"/>
          <w:sz w:val="28"/>
          <w:szCs w:val="28"/>
          <w:lang w:eastAsia="en-US"/>
        </w:rPr>
      </w:pPr>
      <w:r w:rsidRPr="00C5189F">
        <w:rPr>
          <w:rFonts w:eastAsia="Calibri"/>
          <w:sz w:val="28"/>
          <w:szCs w:val="28"/>
          <w:lang w:eastAsia="en-US"/>
        </w:rPr>
        <w:t>Менее значительный</w:t>
      </w:r>
    </w:p>
    <w:p w:rsidR="00F57D50" w:rsidRPr="00C5189F" w:rsidRDefault="00F57D50" w:rsidP="00436662">
      <w:pPr>
        <w:numPr>
          <w:ilvl w:val="0"/>
          <w:numId w:val="175"/>
        </w:numPr>
        <w:spacing w:after="200" w:line="276" w:lineRule="auto"/>
        <w:jc w:val="both"/>
        <w:rPr>
          <w:rFonts w:eastAsia="Calibri"/>
          <w:sz w:val="28"/>
          <w:szCs w:val="28"/>
          <w:lang w:eastAsia="en-US"/>
        </w:rPr>
      </w:pPr>
      <w:r w:rsidRPr="00C5189F">
        <w:rPr>
          <w:rFonts w:eastAsia="Calibri"/>
          <w:sz w:val="28"/>
          <w:szCs w:val="28"/>
          <w:lang w:eastAsia="en-US"/>
        </w:rPr>
        <w:t>В две тысячи тринадцатом году</w:t>
      </w:r>
    </w:p>
    <w:p w:rsidR="00F57D50" w:rsidRPr="00C5189F" w:rsidRDefault="00F57D50" w:rsidP="00436662">
      <w:pPr>
        <w:numPr>
          <w:ilvl w:val="0"/>
          <w:numId w:val="175"/>
        </w:numPr>
        <w:spacing w:after="200" w:line="276" w:lineRule="auto"/>
        <w:jc w:val="both"/>
        <w:rPr>
          <w:rFonts w:eastAsia="Calibri"/>
          <w:sz w:val="28"/>
          <w:szCs w:val="28"/>
          <w:lang w:eastAsia="en-US"/>
        </w:rPr>
      </w:pPr>
      <w:r w:rsidRPr="00C5189F">
        <w:rPr>
          <w:rFonts w:eastAsia="Calibri"/>
          <w:sz w:val="28"/>
          <w:szCs w:val="28"/>
          <w:lang w:eastAsia="en-US"/>
        </w:rPr>
        <w:lastRenderedPageBreak/>
        <w:t xml:space="preserve">Поезжай домой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А5. Укажите словосочетание со связью УПРАВЛЕНИЕ.</w:t>
      </w:r>
    </w:p>
    <w:p w:rsidR="00F57D50" w:rsidRPr="00C5189F" w:rsidRDefault="00F57D50" w:rsidP="00436662">
      <w:pPr>
        <w:numPr>
          <w:ilvl w:val="0"/>
          <w:numId w:val="221"/>
        </w:numPr>
        <w:spacing w:after="200" w:line="276" w:lineRule="auto"/>
        <w:jc w:val="both"/>
        <w:rPr>
          <w:rFonts w:eastAsia="Calibri"/>
          <w:sz w:val="28"/>
          <w:szCs w:val="28"/>
          <w:lang w:eastAsia="en-US"/>
        </w:rPr>
      </w:pPr>
      <w:r w:rsidRPr="00C5189F">
        <w:rPr>
          <w:rFonts w:eastAsia="Calibri"/>
          <w:sz w:val="28"/>
          <w:szCs w:val="28"/>
          <w:lang w:eastAsia="en-US"/>
        </w:rPr>
        <w:t>Настойчивое требование</w:t>
      </w:r>
    </w:p>
    <w:p w:rsidR="00F57D50" w:rsidRPr="00C5189F" w:rsidRDefault="00F57D50" w:rsidP="00436662">
      <w:pPr>
        <w:numPr>
          <w:ilvl w:val="0"/>
          <w:numId w:val="221"/>
        </w:numPr>
        <w:spacing w:after="200" w:line="276" w:lineRule="auto"/>
        <w:jc w:val="both"/>
        <w:rPr>
          <w:rFonts w:eastAsia="Calibri"/>
          <w:sz w:val="28"/>
          <w:szCs w:val="28"/>
          <w:lang w:eastAsia="en-US"/>
        </w:rPr>
      </w:pPr>
      <w:r w:rsidRPr="00C5189F">
        <w:rPr>
          <w:rFonts w:eastAsia="Calibri"/>
          <w:sz w:val="28"/>
          <w:szCs w:val="28"/>
          <w:lang w:eastAsia="en-US"/>
        </w:rPr>
        <w:t>Плохая погода</w:t>
      </w:r>
    </w:p>
    <w:p w:rsidR="00F57D50" w:rsidRPr="00C5189F" w:rsidRDefault="00F57D50" w:rsidP="00436662">
      <w:pPr>
        <w:numPr>
          <w:ilvl w:val="0"/>
          <w:numId w:val="221"/>
        </w:numPr>
        <w:spacing w:after="200" w:line="276" w:lineRule="auto"/>
        <w:jc w:val="both"/>
        <w:rPr>
          <w:rFonts w:eastAsia="Calibri"/>
          <w:sz w:val="28"/>
          <w:szCs w:val="28"/>
          <w:lang w:eastAsia="en-US"/>
        </w:rPr>
      </w:pPr>
      <w:r w:rsidRPr="00C5189F">
        <w:rPr>
          <w:rFonts w:eastAsia="Calibri"/>
          <w:sz w:val="28"/>
          <w:szCs w:val="28"/>
          <w:lang w:eastAsia="en-US"/>
        </w:rPr>
        <w:t>Увидел море</w:t>
      </w:r>
    </w:p>
    <w:p w:rsidR="00F57D50" w:rsidRPr="00C5189F" w:rsidRDefault="00F57D50" w:rsidP="00436662">
      <w:pPr>
        <w:numPr>
          <w:ilvl w:val="0"/>
          <w:numId w:val="221"/>
        </w:numPr>
        <w:spacing w:after="200" w:line="276" w:lineRule="auto"/>
        <w:jc w:val="both"/>
        <w:rPr>
          <w:rFonts w:eastAsia="Calibri"/>
          <w:sz w:val="28"/>
          <w:szCs w:val="28"/>
          <w:lang w:eastAsia="en-US"/>
        </w:rPr>
      </w:pPr>
      <w:r w:rsidRPr="00C5189F">
        <w:rPr>
          <w:rFonts w:eastAsia="Calibri"/>
          <w:sz w:val="28"/>
          <w:szCs w:val="28"/>
          <w:lang w:eastAsia="en-US"/>
        </w:rPr>
        <w:t>Почти серьёзно</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А6. Какое предложение является односоставным?</w:t>
      </w:r>
    </w:p>
    <w:p w:rsidR="00F57D50" w:rsidRPr="00C5189F" w:rsidRDefault="00F57D50" w:rsidP="00436662">
      <w:pPr>
        <w:numPr>
          <w:ilvl w:val="0"/>
          <w:numId w:val="239"/>
        </w:numPr>
        <w:spacing w:after="200" w:line="276" w:lineRule="auto"/>
        <w:jc w:val="both"/>
        <w:rPr>
          <w:rFonts w:eastAsia="Calibri"/>
          <w:sz w:val="28"/>
          <w:szCs w:val="28"/>
          <w:lang w:eastAsia="en-US"/>
        </w:rPr>
      </w:pPr>
      <w:r w:rsidRPr="00C5189F">
        <w:rPr>
          <w:rFonts w:eastAsia="Calibri"/>
          <w:sz w:val="28"/>
          <w:szCs w:val="28"/>
          <w:lang w:eastAsia="en-US"/>
        </w:rPr>
        <w:t>Я иду по зеленому лугу.</w:t>
      </w:r>
    </w:p>
    <w:p w:rsidR="00F57D50" w:rsidRPr="00C5189F" w:rsidRDefault="00F57D50" w:rsidP="00436662">
      <w:pPr>
        <w:numPr>
          <w:ilvl w:val="0"/>
          <w:numId w:val="239"/>
        </w:numPr>
        <w:spacing w:after="200" w:line="276" w:lineRule="auto"/>
        <w:jc w:val="both"/>
        <w:rPr>
          <w:rFonts w:eastAsia="Calibri"/>
          <w:sz w:val="28"/>
          <w:szCs w:val="28"/>
          <w:lang w:eastAsia="en-US"/>
        </w:rPr>
      </w:pPr>
      <w:r w:rsidRPr="00C5189F">
        <w:rPr>
          <w:rFonts w:eastAsia="Calibri"/>
          <w:sz w:val="28"/>
          <w:szCs w:val="28"/>
          <w:lang w:eastAsia="en-US"/>
        </w:rPr>
        <w:t>Пленный что-то говорил.</w:t>
      </w:r>
    </w:p>
    <w:p w:rsidR="00F57D50" w:rsidRPr="00C5189F" w:rsidRDefault="00F57D50" w:rsidP="00436662">
      <w:pPr>
        <w:numPr>
          <w:ilvl w:val="0"/>
          <w:numId w:val="239"/>
        </w:numPr>
        <w:spacing w:after="200" w:line="276" w:lineRule="auto"/>
        <w:jc w:val="both"/>
        <w:rPr>
          <w:rFonts w:eastAsia="Calibri"/>
          <w:sz w:val="28"/>
          <w:szCs w:val="28"/>
          <w:lang w:eastAsia="en-US"/>
        </w:rPr>
      </w:pPr>
      <w:r w:rsidRPr="00C5189F">
        <w:rPr>
          <w:rFonts w:eastAsia="Calibri"/>
          <w:sz w:val="28"/>
          <w:szCs w:val="28"/>
          <w:lang w:eastAsia="en-US"/>
        </w:rPr>
        <w:t>Приятно видеть счастливые лица.</w:t>
      </w:r>
    </w:p>
    <w:p w:rsidR="00F57D50" w:rsidRPr="00C5189F" w:rsidRDefault="00F57D50" w:rsidP="00436662">
      <w:pPr>
        <w:numPr>
          <w:ilvl w:val="0"/>
          <w:numId w:val="239"/>
        </w:numPr>
        <w:spacing w:after="200" w:line="276" w:lineRule="auto"/>
        <w:jc w:val="both"/>
        <w:rPr>
          <w:rFonts w:eastAsia="Calibri"/>
          <w:sz w:val="28"/>
          <w:szCs w:val="28"/>
          <w:lang w:eastAsia="en-US"/>
        </w:rPr>
      </w:pPr>
      <w:r w:rsidRPr="00C5189F">
        <w:rPr>
          <w:rFonts w:eastAsia="Calibri"/>
          <w:sz w:val="28"/>
          <w:szCs w:val="28"/>
          <w:lang w:eastAsia="en-US"/>
        </w:rPr>
        <w:t xml:space="preserve">В свою избушку вернулся старик.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А7. Укажите грамматически правильное продолжение предложения.</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ab/>
        <w:t xml:space="preserve">Высказав мысль о необходимости разностороннего образования, </w:t>
      </w:r>
    </w:p>
    <w:p w:rsidR="00F57D50" w:rsidRPr="00C5189F" w:rsidRDefault="00F57D50" w:rsidP="00436662">
      <w:pPr>
        <w:numPr>
          <w:ilvl w:val="0"/>
          <w:numId w:val="177"/>
        </w:numPr>
        <w:spacing w:after="200" w:line="276" w:lineRule="auto"/>
        <w:jc w:val="both"/>
        <w:rPr>
          <w:rFonts w:eastAsia="Calibri"/>
          <w:sz w:val="28"/>
          <w:szCs w:val="28"/>
          <w:lang w:eastAsia="en-US"/>
        </w:rPr>
      </w:pPr>
      <w:r w:rsidRPr="00C5189F">
        <w:rPr>
          <w:rFonts w:eastAsia="Calibri"/>
          <w:sz w:val="28"/>
          <w:szCs w:val="28"/>
          <w:lang w:eastAsia="en-US"/>
        </w:rPr>
        <w:t>она очень слабо аргументирована.</w:t>
      </w:r>
    </w:p>
    <w:p w:rsidR="00F57D50" w:rsidRPr="00C5189F" w:rsidRDefault="00F57D50" w:rsidP="00436662">
      <w:pPr>
        <w:numPr>
          <w:ilvl w:val="0"/>
          <w:numId w:val="177"/>
        </w:numPr>
        <w:spacing w:after="200" w:line="276" w:lineRule="auto"/>
        <w:jc w:val="both"/>
        <w:rPr>
          <w:rFonts w:eastAsia="Calibri"/>
          <w:sz w:val="28"/>
          <w:szCs w:val="28"/>
          <w:lang w:eastAsia="en-US"/>
        </w:rPr>
      </w:pPr>
      <w:r w:rsidRPr="00C5189F">
        <w:rPr>
          <w:rFonts w:eastAsia="Calibri"/>
          <w:sz w:val="28"/>
          <w:szCs w:val="28"/>
          <w:lang w:eastAsia="en-US"/>
        </w:rPr>
        <w:t>учёный не счёл нужным комментировать её.</w:t>
      </w:r>
    </w:p>
    <w:p w:rsidR="00F57D50" w:rsidRPr="00C5189F" w:rsidRDefault="00F57D50" w:rsidP="00436662">
      <w:pPr>
        <w:numPr>
          <w:ilvl w:val="0"/>
          <w:numId w:val="177"/>
        </w:numPr>
        <w:spacing w:after="200" w:line="276" w:lineRule="auto"/>
        <w:jc w:val="both"/>
        <w:rPr>
          <w:rFonts w:eastAsia="Calibri"/>
          <w:sz w:val="28"/>
          <w:szCs w:val="28"/>
          <w:lang w:eastAsia="en-US"/>
        </w:rPr>
      </w:pPr>
      <w:r w:rsidRPr="00C5189F">
        <w:rPr>
          <w:rFonts w:eastAsia="Calibri"/>
          <w:sz w:val="28"/>
          <w:szCs w:val="28"/>
          <w:lang w:eastAsia="en-US"/>
        </w:rPr>
        <w:t>её аргументация практически отсутствует.</w:t>
      </w:r>
    </w:p>
    <w:p w:rsidR="00F57D50" w:rsidRPr="00C5189F" w:rsidRDefault="00F57D50" w:rsidP="00436662">
      <w:pPr>
        <w:numPr>
          <w:ilvl w:val="0"/>
          <w:numId w:val="177"/>
        </w:numPr>
        <w:spacing w:after="200" w:line="276" w:lineRule="auto"/>
        <w:jc w:val="both"/>
        <w:rPr>
          <w:rFonts w:eastAsia="Calibri"/>
          <w:sz w:val="28"/>
          <w:szCs w:val="28"/>
          <w:lang w:eastAsia="en-US"/>
        </w:rPr>
      </w:pPr>
      <w:r w:rsidRPr="00C5189F">
        <w:rPr>
          <w:rFonts w:eastAsia="Calibri"/>
          <w:sz w:val="28"/>
          <w:szCs w:val="28"/>
          <w:lang w:eastAsia="en-US"/>
        </w:rPr>
        <w:t>в статье поднимается актуальный вопрос.</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А8. Укажите предложение с грамматической (синтаксической) ошибкой.</w:t>
      </w:r>
    </w:p>
    <w:p w:rsidR="00F57D50" w:rsidRPr="00C5189F" w:rsidRDefault="00F57D50" w:rsidP="00436662">
      <w:pPr>
        <w:numPr>
          <w:ilvl w:val="0"/>
          <w:numId w:val="178"/>
        </w:numPr>
        <w:spacing w:after="200" w:line="276" w:lineRule="auto"/>
        <w:jc w:val="both"/>
        <w:rPr>
          <w:rFonts w:eastAsia="Calibri"/>
          <w:sz w:val="28"/>
          <w:szCs w:val="28"/>
          <w:lang w:eastAsia="en-US"/>
        </w:rPr>
      </w:pPr>
      <w:r w:rsidRPr="00C5189F">
        <w:rPr>
          <w:rFonts w:eastAsia="Calibri"/>
          <w:sz w:val="28"/>
          <w:szCs w:val="28"/>
          <w:lang w:eastAsia="en-US"/>
        </w:rPr>
        <w:t>В журнале была опубликована рецензия на новый сборник стихов молодых поэтов.</w:t>
      </w:r>
    </w:p>
    <w:p w:rsidR="00F57D50" w:rsidRPr="00C5189F" w:rsidRDefault="00F57D50" w:rsidP="00436662">
      <w:pPr>
        <w:numPr>
          <w:ilvl w:val="0"/>
          <w:numId w:val="178"/>
        </w:numPr>
        <w:spacing w:after="200" w:line="276" w:lineRule="auto"/>
        <w:jc w:val="both"/>
        <w:rPr>
          <w:rFonts w:eastAsia="Calibri"/>
          <w:sz w:val="28"/>
          <w:szCs w:val="28"/>
          <w:lang w:eastAsia="en-US"/>
        </w:rPr>
      </w:pPr>
      <w:r w:rsidRPr="00C5189F">
        <w:rPr>
          <w:rFonts w:eastAsia="Calibri"/>
          <w:sz w:val="28"/>
          <w:szCs w:val="28"/>
          <w:lang w:eastAsia="en-US"/>
        </w:rPr>
        <w:t>Все, кто бы ни писал о русской природе, отмечал её поэтичность и живописность.</w:t>
      </w:r>
    </w:p>
    <w:p w:rsidR="00F57D50" w:rsidRPr="00C5189F" w:rsidRDefault="00F57D50" w:rsidP="00436662">
      <w:pPr>
        <w:numPr>
          <w:ilvl w:val="0"/>
          <w:numId w:val="178"/>
        </w:numPr>
        <w:spacing w:after="200" w:line="276" w:lineRule="auto"/>
        <w:jc w:val="both"/>
        <w:rPr>
          <w:rFonts w:eastAsia="Calibri"/>
          <w:sz w:val="28"/>
          <w:szCs w:val="28"/>
          <w:lang w:eastAsia="en-US"/>
        </w:rPr>
      </w:pPr>
      <w:r w:rsidRPr="00C5189F">
        <w:rPr>
          <w:rFonts w:eastAsia="Calibri"/>
          <w:sz w:val="28"/>
          <w:szCs w:val="28"/>
          <w:lang w:eastAsia="en-US"/>
        </w:rPr>
        <w:t>В картине художника Богатова «Соседки» поражает роскошный интерьер комнаты.</w:t>
      </w:r>
    </w:p>
    <w:p w:rsidR="00F57D50" w:rsidRPr="00C5189F" w:rsidRDefault="00F57D50" w:rsidP="00436662">
      <w:pPr>
        <w:numPr>
          <w:ilvl w:val="0"/>
          <w:numId w:val="178"/>
        </w:numPr>
        <w:spacing w:after="200" w:line="276" w:lineRule="auto"/>
        <w:jc w:val="both"/>
        <w:rPr>
          <w:rFonts w:eastAsia="Calibri"/>
          <w:sz w:val="28"/>
          <w:szCs w:val="28"/>
          <w:lang w:eastAsia="en-US"/>
        </w:rPr>
      </w:pPr>
      <w:r w:rsidRPr="00C5189F">
        <w:rPr>
          <w:rFonts w:eastAsia="Calibri"/>
          <w:sz w:val="28"/>
          <w:szCs w:val="28"/>
          <w:lang w:eastAsia="en-US"/>
        </w:rPr>
        <w:t>Ни один из прохожих, спешивших на ярмарку, не обратил внимания на стоящие в стороне возы с домашней утварью.</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А9. В каком предложении придаточную часть сложноподчиненного предложения </w:t>
      </w:r>
      <w:r w:rsidRPr="00C5189F">
        <w:rPr>
          <w:rFonts w:eastAsia="Calibri"/>
          <w:b/>
          <w:bCs/>
          <w:sz w:val="28"/>
          <w:szCs w:val="28"/>
          <w:u w:val="single"/>
          <w:lang w:eastAsia="en-US"/>
        </w:rPr>
        <w:t>нельзя</w:t>
      </w:r>
      <w:r w:rsidRPr="00C5189F">
        <w:rPr>
          <w:rFonts w:eastAsia="Calibri"/>
          <w:b/>
          <w:bCs/>
          <w:sz w:val="28"/>
          <w:szCs w:val="28"/>
          <w:lang w:eastAsia="en-US"/>
        </w:rPr>
        <w:t xml:space="preserve"> заменить обособленным определением, выраженным причастным оборотом?</w:t>
      </w:r>
    </w:p>
    <w:p w:rsidR="00F57D50" w:rsidRPr="00C5189F" w:rsidRDefault="00F57D50" w:rsidP="00436662">
      <w:pPr>
        <w:numPr>
          <w:ilvl w:val="0"/>
          <w:numId w:val="179"/>
        </w:numPr>
        <w:spacing w:after="200" w:line="276" w:lineRule="auto"/>
        <w:jc w:val="both"/>
        <w:rPr>
          <w:rFonts w:eastAsia="Calibri"/>
          <w:sz w:val="28"/>
          <w:szCs w:val="28"/>
          <w:lang w:eastAsia="en-US"/>
        </w:rPr>
      </w:pPr>
      <w:r w:rsidRPr="00C5189F">
        <w:rPr>
          <w:rFonts w:eastAsia="Calibri"/>
          <w:sz w:val="28"/>
          <w:szCs w:val="28"/>
          <w:lang w:eastAsia="en-US"/>
        </w:rPr>
        <w:t>Благодаря солнечным батареям, которые установлены на крышах домов, расходы на электроэнергию снижаются в десять раз.</w:t>
      </w:r>
    </w:p>
    <w:p w:rsidR="00F57D50" w:rsidRPr="00C5189F" w:rsidRDefault="00F57D50" w:rsidP="00436662">
      <w:pPr>
        <w:numPr>
          <w:ilvl w:val="0"/>
          <w:numId w:val="179"/>
        </w:numPr>
        <w:spacing w:after="200" w:line="276" w:lineRule="auto"/>
        <w:jc w:val="both"/>
        <w:rPr>
          <w:rFonts w:eastAsia="Calibri"/>
          <w:sz w:val="28"/>
          <w:szCs w:val="28"/>
          <w:lang w:eastAsia="en-US"/>
        </w:rPr>
      </w:pPr>
      <w:r w:rsidRPr="00C5189F">
        <w:rPr>
          <w:rFonts w:eastAsia="Calibri"/>
          <w:sz w:val="28"/>
          <w:szCs w:val="28"/>
          <w:lang w:eastAsia="en-US"/>
        </w:rPr>
        <w:lastRenderedPageBreak/>
        <w:t>Осенним утром солнце напоминает кусок речного льда, который тает над еловыми берегами.</w:t>
      </w:r>
    </w:p>
    <w:p w:rsidR="00F57D50" w:rsidRPr="00C5189F" w:rsidRDefault="00F57D50" w:rsidP="00436662">
      <w:pPr>
        <w:numPr>
          <w:ilvl w:val="0"/>
          <w:numId w:val="179"/>
        </w:numPr>
        <w:spacing w:after="200" w:line="276" w:lineRule="auto"/>
        <w:jc w:val="both"/>
        <w:rPr>
          <w:rFonts w:eastAsia="Calibri"/>
          <w:sz w:val="28"/>
          <w:szCs w:val="28"/>
          <w:lang w:eastAsia="en-US"/>
        </w:rPr>
      </w:pPr>
      <w:r w:rsidRPr="00C5189F">
        <w:rPr>
          <w:rFonts w:eastAsia="Calibri"/>
          <w:sz w:val="28"/>
          <w:szCs w:val="28"/>
          <w:lang w:eastAsia="en-US"/>
        </w:rPr>
        <w:t xml:space="preserve">Как показали исследования учёных, кислорода, которым мы дышим, в составе первичной атмосферы Земли не было. </w:t>
      </w:r>
    </w:p>
    <w:p w:rsidR="00F57D50" w:rsidRPr="00C5189F" w:rsidRDefault="00F57D50" w:rsidP="00436662">
      <w:pPr>
        <w:numPr>
          <w:ilvl w:val="0"/>
          <w:numId w:val="179"/>
        </w:numPr>
        <w:spacing w:after="200" w:line="276" w:lineRule="auto"/>
        <w:jc w:val="both"/>
        <w:rPr>
          <w:rFonts w:eastAsia="Calibri"/>
          <w:sz w:val="28"/>
          <w:szCs w:val="28"/>
          <w:lang w:eastAsia="en-US"/>
        </w:rPr>
      </w:pPr>
      <w:r w:rsidRPr="00C5189F">
        <w:rPr>
          <w:rFonts w:eastAsia="Calibri"/>
          <w:sz w:val="28"/>
          <w:szCs w:val="28"/>
          <w:lang w:eastAsia="en-US"/>
        </w:rPr>
        <w:t xml:space="preserve">Громко шелестит под сапогами сухая, ломкая трава, которую ещё не тронул иней.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А10. В каком варианте ответа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Стая диких уток с пронзительным криком промчалась над нашими головами (1) и (2) когда мы услышали (3) с каким шумом они опустились на реку (4) нам стало немного не по себе.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2,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1, 2, 3, 4</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К заданиям А11, А12, А13, А14, А15</w:t>
            </w:r>
          </w:p>
        </w:tc>
      </w:tr>
    </w:tbl>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436662">
            <w:pPr>
              <w:numPr>
                <w:ilvl w:val="0"/>
                <w:numId w:val="180"/>
              </w:numPr>
              <w:spacing w:after="200" w:line="276" w:lineRule="auto"/>
              <w:jc w:val="both"/>
              <w:rPr>
                <w:rFonts w:eastAsia="Calibri"/>
                <w:sz w:val="28"/>
                <w:szCs w:val="28"/>
                <w:lang w:eastAsia="en-US"/>
              </w:rPr>
            </w:pPr>
            <w:r w:rsidRPr="00C5189F">
              <w:rPr>
                <w:rFonts w:eastAsia="Calibri"/>
                <w:sz w:val="28"/>
                <w:szCs w:val="28"/>
                <w:lang w:eastAsia="en-US"/>
              </w:rPr>
              <w:t>… (2) Все научные сочинения тогда были написаны в основном на этом языке, хотя он и не был понятен большинству народов. (3) Со временем многие латинские слова, претерпев ряд изменений, были включены в общенародную лексику разных народов. (4) Особенно ярко это проявилось в языках романской группы, сформировавшихся после распада Римской империи. (5) С развитием национальных языков в европейских странах латынь уступила им своё место и в науке. (6) … латинская терминология и по настоящее время имеет чрезвычайно важное значение.</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А11. Какое из приведенных ниже предложений должно быть </w:t>
      </w:r>
      <w:r w:rsidRPr="00C5189F">
        <w:rPr>
          <w:rFonts w:eastAsia="Calibri"/>
          <w:b/>
          <w:bCs/>
          <w:sz w:val="28"/>
          <w:szCs w:val="28"/>
          <w:u w:val="single"/>
          <w:lang w:eastAsia="en-US"/>
        </w:rPr>
        <w:t>первым</w:t>
      </w:r>
      <w:r w:rsidRPr="00C5189F">
        <w:rPr>
          <w:rFonts w:eastAsia="Calibri"/>
          <w:b/>
          <w:bCs/>
          <w:sz w:val="28"/>
          <w:szCs w:val="28"/>
          <w:lang w:eastAsia="en-US"/>
        </w:rPr>
        <w:t xml:space="preserve"> в этом тексте?</w:t>
      </w:r>
    </w:p>
    <w:p w:rsidR="00F57D50" w:rsidRPr="00C5189F" w:rsidRDefault="00F57D50" w:rsidP="00436662">
      <w:pPr>
        <w:numPr>
          <w:ilvl w:val="0"/>
          <w:numId w:val="181"/>
        </w:numPr>
        <w:spacing w:after="200" w:line="276" w:lineRule="auto"/>
        <w:jc w:val="both"/>
        <w:rPr>
          <w:rFonts w:eastAsia="Calibri"/>
          <w:sz w:val="28"/>
          <w:szCs w:val="28"/>
          <w:lang w:eastAsia="en-US"/>
        </w:rPr>
      </w:pPr>
      <w:r w:rsidRPr="00C5189F">
        <w:rPr>
          <w:rFonts w:eastAsia="Calibri"/>
          <w:sz w:val="28"/>
          <w:szCs w:val="28"/>
          <w:lang w:eastAsia="en-US"/>
        </w:rPr>
        <w:t>Научный стиль обслуживает сферу науки, научного общения.</w:t>
      </w:r>
    </w:p>
    <w:p w:rsidR="00F57D50" w:rsidRPr="00C5189F" w:rsidRDefault="00F57D50" w:rsidP="00436662">
      <w:pPr>
        <w:numPr>
          <w:ilvl w:val="0"/>
          <w:numId w:val="181"/>
        </w:numPr>
        <w:spacing w:after="200" w:line="276" w:lineRule="auto"/>
        <w:jc w:val="both"/>
        <w:rPr>
          <w:rFonts w:eastAsia="Calibri"/>
          <w:sz w:val="28"/>
          <w:szCs w:val="28"/>
          <w:lang w:eastAsia="en-US"/>
        </w:rPr>
      </w:pPr>
      <w:r w:rsidRPr="00C5189F">
        <w:rPr>
          <w:rFonts w:eastAsia="Calibri"/>
          <w:sz w:val="28"/>
          <w:szCs w:val="28"/>
          <w:lang w:eastAsia="en-US"/>
        </w:rPr>
        <w:t xml:space="preserve">До </w:t>
      </w:r>
      <w:r w:rsidRPr="00C5189F">
        <w:rPr>
          <w:rFonts w:eastAsia="Calibri"/>
          <w:sz w:val="28"/>
          <w:szCs w:val="28"/>
          <w:lang w:val="en-US" w:eastAsia="en-US"/>
        </w:rPr>
        <w:t>XV</w:t>
      </w:r>
      <w:r w:rsidRPr="00C5189F">
        <w:rPr>
          <w:rFonts w:eastAsia="Calibri"/>
          <w:sz w:val="28"/>
          <w:szCs w:val="28"/>
          <w:lang w:eastAsia="en-US"/>
        </w:rPr>
        <w:t xml:space="preserve"> – </w:t>
      </w:r>
      <w:r w:rsidRPr="00C5189F">
        <w:rPr>
          <w:rFonts w:eastAsia="Calibri"/>
          <w:sz w:val="28"/>
          <w:szCs w:val="28"/>
          <w:lang w:val="en-US" w:eastAsia="en-US"/>
        </w:rPr>
        <w:t>XVI</w:t>
      </w:r>
      <w:r w:rsidRPr="00C5189F">
        <w:rPr>
          <w:rFonts w:eastAsia="Calibri"/>
          <w:sz w:val="28"/>
          <w:szCs w:val="28"/>
          <w:lang w:eastAsia="en-US"/>
        </w:rPr>
        <w:t xml:space="preserve"> вв. во многих европейских странах общепризнанным научным языком была латынь.</w:t>
      </w:r>
    </w:p>
    <w:p w:rsidR="00F57D50" w:rsidRPr="00C5189F" w:rsidRDefault="00F57D50" w:rsidP="00436662">
      <w:pPr>
        <w:numPr>
          <w:ilvl w:val="0"/>
          <w:numId w:val="181"/>
        </w:numPr>
        <w:spacing w:after="200" w:line="276" w:lineRule="auto"/>
        <w:jc w:val="both"/>
        <w:rPr>
          <w:rFonts w:eastAsia="Calibri"/>
          <w:sz w:val="28"/>
          <w:szCs w:val="28"/>
          <w:lang w:eastAsia="en-US"/>
        </w:rPr>
      </w:pPr>
      <w:r w:rsidRPr="00C5189F">
        <w:rPr>
          <w:rFonts w:eastAsia="Calibri"/>
          <w:sz w:val="28"/>
          <w:szCs w:val="28"/>
          <w:lang w:eastAsia="en-US"/>
        </w:rPr>
        <w:t>Научным трудам античности и средних веков была свойственна образность.</w:t>
      </w:r>
    </w:p>
    <w:p w:rsidR="00F57D50" w:rsidRPr="00C5189F" w:rsidRDefault="00F57D50" w:rsidP="00436662">
      <w:pPr>
        <w:numPr>
          <w:ilvl w:val="0"/>
          <w:numId w:val="181"/>
        </w:numPr>
        <w:spacing w:after="200" w:line="276" w:lineRule="auto"/>
        <w:jc w:val="both"/>
        <w:rPr>
          <w:rFonts w:eastAsia="Calibri"/>
          <w:sz w:val="28"/>
          <w:szCs w:val="28"/>
          <w:lang w:eastAsia="en-US"/>
        </w:rPr>
      </w:pPr>
      <w:r w:rsidRPr="00C5189F">
        <w:rPr>
          <w:rFonts w:eastAsia="Calibri"/>
          <w:sz w:val="28"/>
          <w:szCs w:val="28"/>
          <w:lang w:eastAsia="en-US"/>
        </w:rPr>
        <w:t>Форма речи, преимущественно реализуемая в научном тексте, письменная, реже – устная.</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 xml:space="preserve">А12. Какое из приведенных ниже слов или сочетаний слов должно быть на месте пропуска в </w:t>
      </w:r>
      <w:r w:rsidRPr="00C5189F">
        <w:rPr>
          <w:rFonts w:eastAsia="Calibri"/>
          <w:b/>
          <w:bCs/>
          <w:sz w:val="28"/>
          <w:szCs w:val="28"/>
          <w:u w:val="single"/>
          <w:lang w:eastAsia="en-US"/>
        </w:rPr>
        <w:t>шестом</w:t>
      </w:r>
      <w:r w:rsidRPr="00C5189F">
        <w:rPr>
          <w:rFonts w:eastAsia="Calibri"/>
          <w:b/>
          <w:bCs/>
          <w:sz w:val="28"/>
          <w:szCs w:val="28"/>
          <w:lang w:eastAsia="en-US"/>
        </w:rPr>
        <w:t xml:space="preserve"> предложении текста?</w:t>
      </w:r>
    </w:p>
    <w:p w:rsidR="00F57D50" w:rsidRPr="00C5189F" w:rsidRDefault="00F57D50" w:rsidP="00436662">
      <w:pPr>
        <w:numPr>
          <w:ilvl w:val="0"/>
          <w:numId w:val="182"/>
        </w:numPr>
        <w:spacing w:after="200" w:line="276" w:lineRule="auto"/>
        <w:jc w:val="both"/>
        <w:rPr>
          <w:rFonts w:eastAsia="Calibri"/>
          <w:sz w:val="28"/>
          <w:szCs w:val="28"/>
          <w:lang w:eastAsia="en-US"/>
        </w:rPr>
      </w:pPr>
      <w:r w:rsidRPr="00C5189F">
        <w:rPr>
          <w:rFonts w:eastAsia="Calibri"/>
          <w:sz w:val="28"/>
          <w:szCs w:val="28"/>
          <w:lang w:eastAsia="en-US"/>
        </w:rPr>
        <w:t xml:space="preserve">Ведь </w:t>
      </w:r>
    </w:p>
    <w:p w:rsidR="00F57D50" w:rsidRPr="00C5189F" w:rsidRDefault="00F57D50" w:rsidP="00436662">
      <w:pPr>
        <w:numPr>
          <w:ilvl w:val="0"/>
          <w:numId w:val="182"/>
        </w:numPr>
        <w:spacing w:after="200" w:line="276" w:lineRule="auto"/>
        <w:jc w:val="both"/>
        <w:rPr>
          <w:rFonts w:eastAsia="Calibri"/>
          <w:sz w:val="28"/>
          <w:szCs w:val="28"/>
          <w:lang w:eastAsia="en-US"/>
        </w:rPr>
      </w:pPr>
      <w:r w:rsidRPr="00C5189F">
        <w:rPr>
          <w:rFonts w:eastAsia="Calibri"/>
          <w:sz w:val="28"/>
          <w:szCs w:val="28"/>
          <w:lang w:eastAsia="en-US"/>
        </w:rPr>
        <w:t xml:space="preserve">Прежде всего </w:t>
      </w:r>
    </w:p>
    <w:p w:rsidR="00F57D50" w:rsidRPr="00C5189F" w:rsidRDefault="00F57D50" w:rsidP="00436662">
      <w:pPr>
        <w:numPr>
          <w:ilvl w:val="0"/>
          <w:numId w:val="182"/>
        </w:numPr>
        <w:spacing w:after="200" w:line="276" w:lineRule="auto"/>
        <w:jc w:val="both"/>
        <w:rPr>
          <w:rFonts w:eastAsia="Calibri"/>
          <w:sz w:val="28"/>
          <w:szCs w:val="28"/>
          <w:lang w:eastAsia="en-US"/>
        </w:rPr>
      </w:pPr>
      <w:r w:rsidRPr="00C5189F">
        <w:rPr>
          <w:rFonts w:eastAsia="Calibri"/>
          <w:sz w:val="28"/>
          <w:szCs w:val="28"/>
          <w:lang w:eastAsia="en-US"/>
        </w:rPr>
        <w:t xml:space="preserve">Поэтому </w:t>
      </w:r>
    </w:p>
    <w:p w:rsidR="00F57D50" w:rsidRPr="00C5189F" w:rsidRDefault="00F57D50" w:rsidP="00436662">
      <w:pPr>
        <w:numPr>
          <w:ilvl w:val="0"/>
          <w:numId w:val="182"/>
        </w:numPr>
        <w:spacing w:after="200" w:line="276" w:lineRule="auto"/>
        <w:jc w:val="both"/>
        <w:rPr>
          <w:rFonts w:eastAsia="Calibri"/>
          <w:sz w:val="28"/>
          <w:szCs w:val="28"/>
          <w:lang w:eastAsia="en-US"/>
        </w:rPr>
      </w:pPr>
      <w:r w:rsidRPr="00C5189F">
        <w:rPr>
          <w:rFonts w:eastAsia="Calibri"/>
          <w:sz w:val="28"/>
          <w:szCs w:val="28"/>
          <w:lang w:eastAsia="en-US"/>
        </w:rPr>
        <w:t xml:space="preserve">Однако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А13. Укажите верную характеристику второго (2) предложения текста.</w:t>
      </w:r>
    </w:p>
    <w:p w:rsidR="00F57D50" w:rsidRPr="00C5189F" w:rsidRDefault="00F57D50" w:rsidP="00436662">
      <w:pPr>
        <w:numPr>
          <w:ilvl w:val="0"/>
          <w:numId w:val="183"/>
        </w:numPr>
        <w:spacing w:after="200" w:line="276" w:lineRule="auto"/>
        <w:jc w:val="both"/>
        <w:rPr>
          <w:rFonts w:eastAsia="Calibri"/>
          <w:sz w:val="28"/>
          <w:szCs w:val="28"/>
          <w:lang w:eastAsia="en-US"/>
        </w:rPr>
      </w:pPr>
      <w:r w:rsidRPr="00C5189F">
        <w:rPr>
          <w:rFonts w:eastAsia="Calibri"/>
          <w:sz w:val="28"/>
          <w:szCs w:val="28"/>
          <w:lang w:eastAsia="en-US"/>
        </w:rPr>
        <w:t>сложное бессоюзное</w:t>
      </w:r>
    </w:p>
    <w:p w:rsidR="00F57D50" w:rsidRPr="00C5189F" w:rsidRDefault="00F57D50" w:rsidP="00436662">
      <w:pPr>
        <w:numPr>
          <w:ilvl w:val="0"/>
          <w:numId w:val="183"/>
        </w:numPr>
        <w:spacing w:after="200" w:line="276" w:lineRule="auto"/>
        <w:jc w:val="both"/>
        <w:rPr>
          <w:rFonts w:eastAsia="Calibri"/>
          <w:sz w:val="28"/>
          <w:szCs w:val="28"/>
          <w:lang w:eastAsia="en-US"/>
        </w:rPr>
      </w:pPr>
      <w:r w:rsidRPr="00C5189F">
        <w:rPr>
          <w:rFonts w:eastAsia="Calibri"/>
          <w:sz w:val="28"/>
          <w:szCs w:val="28"/>
          <w:lang w:eastAsia="en-US"/>
        </w:rPr>
        <w:t>сложносочинённое</w:t>
      </w:r>
    </w:p>
    <w:p w:rsidR="00F57D50" w:rsidRPr="00C5189F" w:rsidRDefault="00F57D50" w:rsidP="00436662">
      <w:pPr>
        <w:numPr>
          <w:ilvl w:val="0"/>
          <w:numId w:val="183"/>
        </w:numPr>
        <w:spacing w:after="200" w:line="276" w:lineRule="auto"/>
        <w:jc w:val="both"/>
        <w:rPr>
          <w:rFonts w:eastAsia="Calibri"/>
          <w:sz w:val="28"/>
          <w:szCs w:val="28"/>
          <w:lang w:eastAsia="en-US"/>
        </w:rPr>
      </w:pPr>
      <w:r w:rsidRPr="00C5189F">
        <w:rPr>
          <w:rFonts w:eastAsia="Calibri"/>
          <w:sz w:val="28"/>
          <w:szCs w:val="28"/>
          <w:lang w:eastAsia="en-US"/>
        </w:rPr>
        <w:t>простое осложнённое</w:t>
      </w:r>
    </w:p>
    <w:p w:rsidR="00F57D50" w:rsidRPr="00C5189F" w:rsidRDefault="00F57D50" w:rsidP="00436662">
      <w:pPr>
        <w:numPr>
          <w:ilvl w:val="0"/>
          <w:numId w:val="183"/>
        </w:numPr>
        <w:spacing w:after="200" w:line="276" w:lineRule="auto"/>
        <w:jc w:val="both"/>
        <w:rPr>
          <w:rFonts w:eastAsia="Calibri"/>
          <w:sz w:val="28"/>
          <w:szCs w:val="28"/>
          <w:lang w:eastAsia="en-US"/>
        </w:rPr>
      </w:pPr>
      <w:r w:rsidRPr="00C5189F">
        <w:rPr>
          <w:rFonts w:eastAsia="Calibri"/>
          <w:sz w:val="28"/>
          <w:szCs w:val="28"/>
          <w:lang w:eastAsia="en-US"/>
        </w:rPr>
        <w:t xml:space="preserve">сложноподчинённое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А14. Укажите правильную морфологическую характеристику слова ВКЛЮЧЕНЫ (предложение 3).</w:t>
      </w:r>
    </w:p>
    <w:p w:rsidR="00F57D50" w:rsidRPr="00C5189F" w:rsidRDefault="00F57D50" w:rsidP="00436662">
      <w:pPr>
        <w:numPr>
          <w:ilvl w:val="0"/>
          <w:numId w:val="184"/>
        </w:numPr>
        <w:spacing w:after="200" w:line="276" w:lineRule="auto"/>
        <w:jc w:val="both"/>
        <w:rPr>
          <w:rFonts w:eastAsia="Calibri"/>
          <w:sz w:val="28"/>
          <w:szCs w:val="28"/>
          <w:lang w:eastAsia="en-US"/>
        </w:rPr>
      </w:pPr>
      <w:r w:rsidRPr="00C5189F">
        <w:rPr>
          <w:rFonts w:eastAsia="Calibri"/>
          <w:sz w:val="28"/>
          <w:szCs w:val="28"/>
          <w:lang w:eastAsia="en-US"/>
        </w:rPr>
        <w:t>краткое прилагательное</w:t>
      </w:r>
    </w:p>
    <w:p w:rsidR="00F57D50" w:rsidRPr="00C5189F" w:rsidRDefault="00F57D50" w:rsidP="00436662">
      <w:pPr>
        <w:numPr>
          <w:ilvl w:val="0"/>
          <w:numId w:val="184"/>
        </w:numPr>
        <w:spacing w:after="200" w:line="276" w:lineRule="auto"/>
        <w:jc w:val="both"/>
        <w:rPr>
          <w:rFonts w:eastAsia="Calibri"/>
          <w:sz w:val="28"/>
          <w:szCs w:val="28"/>
          <w:lang w:eastAsia="en-US"/>
        </w:rPr>
      </w:pPr>
      <w:r w:rsidRPr="00C5189F">
        <w:rPr>
          <w:rFonts w:eastAsia="Calibri"/>
          <w:sz w:val="28"/>
          <w:szCs w:val="28"/>
          <w:lang w:eastAsia="en-US"/>
        </w:rPr>
        <w:t>страдательное причастие</w:t>
      </w:r>
    </w:p>
    <w:p w:rsidR="00F57D50" w:rsidRPr="00C5189F" w:rsidRDefault="00F57D50" w:rsidP="00436662">
      <w:pPr>
        <w:numPr>
          <w:ilvl w:val="0"/>
          <w:numId w:val="184"/>
        </w:numPr>
        <w:spacing w:after="200" w:line="276" w:lineRule="auto"/>
        <w:jc w:val="both"/>
        <w:rPr>
          <w:rFonts w:eastAsia="Calibri"/>
          <w:sz w:val="28"/>
          <w:szCs w:val="28"/>
          <w:lang w:eastAsia="en-US"/>
        </w:rPr>
      </w:pPr>
      <w:r w:rsidRPr="00C5189F">
        <w:rPr>
          <w:rFonts w:eastAsia="Calibri"/>
          <w:sz w:val="28"/>
          <w:szCs w:val="28"/>
          <w:lang w:eastAsia="en-US"/>
        </w:rPr>
        <w:t>деепричастие</w:t>
      </w:r>
    </w:p>
    <w:p w:rsidR="00F57D50" w:rsidRPr="00C5189F" w:rsidRDefault="00F57D50" w:rsidP="00436662">
      <w:pPr>
        <w:numPr>
          <w:ilvl w:val="0"/>
          <w:numId w:val="184"/>
        </w:numPr>
        <w:spacing w:after="200" w:line="276" w:lineRule="auto"/>
        <w:jc w:val="both"/>
        <w:rPr>
          <w:rFonts w:eastAsia="Calibri"/>
          <w:sz w:val="28"/>
          <w:szCs w:val="28"/>
          <w:lang w:eastAsia="en-US"/>
        </w:rPr>
      </w:pPr>
      <w:r w:rsidRPr="00C5189F">
        <w:rPr>
          <w:rFonts w:eastAsia="Calibri"/>
          <w:sz w:val="28"/>
          <w:szCs w:val="28"/>
          <w:lang w:eastAsia="en-US"/>
        </w:rPr>
        <w:t>действительное причастие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А15. Какое слово является синонимом к слову СОЧИНЕНИЕ в предложении 2. </w:t>
      </w:r>
    </w:p>
    <w:p w:rsidR="00F57D50" w:rsidRPr="00C5189F" w:rsidRDefault="00F57D50" w:rsidP="00436662">
      <w:pPr>
        <w:numPr>
          <w:ilvl w:val="0"/>
          <w:numId w:val="185"/>
        </w:numPr>
        <w:spacing w:after="200" w:line="276" w:lineRule="auto"/>
        <w:jc w:val="both"/>
        <w:rPr>
          <w:rFonts w:eastAsia="Calibri"/>
          <w:sz w:val="28"/>
          <w:szCs w:val="28"/>
          <w:lang w:eastAsia="en-US"/>
        </w:rPr>
      </w:pPr>
      <w:r w:rsidRPr="00C5189F">
        <w:rPr>
          <w:rFonts w:eastAsia="Calibri"/>
          <w:sz w:val="28"/>
          <w:szCs w:val="28"/>
          <w:lang w:eastAsia="en-US"/>
        </w:rPr>
        <w:t>фантазии</w:t>
      </w:r>
    </w:p>
    <w:p w:rsidR="00F57D50" w:rsidRPr="00C5189F" w:rsidRDefault="00F57D50" w:rsidP="00436662">
      <w:pPr>
        <w:numPr>
          <w:ilvl w:val="0"/>
          <w:numId w:val="185"/>
        </w:numPr>
        <w:spacing w:after="200" w:line="276" w:lineRule="auto"/>
        <w:jc w:val="both"/>
        <w:rPr>
          <w:rFonts w:eastAsia="Calibri"/>
          <w:sz w:val="28"/>
          <w:szCs w:val="28"/>
          <w:lang w:eastAsia="en-US"/>
        </w:rPr>
      </w:pPr>
      <w:r w:rsidRPr="00C5189F">
        <w:rPr>
          <w:rFonts w:eastAsia="Calibri"/>
          <w:sz w:val="28"/>
          <w:szCs w:val="28"/>
          <w:lang w:eastAsia="en-US"/>
        </w:rPr>
        <w:t>выдумки</w:t>
      </w:r>
    </w:p>
    <w:p w:rsidR="00F57D50" w:rsidRPr="00C5189F" w:rsidRDefault="00F57D50" w:rsidP="00436662">
      <w:pPr>
        <w:numPr>
          <w:ilvl w:val="0"/>
          <w:numId w:val="185"/>
        </w:numPr>
        <w:spacing w:after="200" w:line="276" w:lineRule="auto"/>
        <w:jc w:val="both"/>
        <w:rPr>
          <w:rFonts w:eastAsia="Calibri"/>
          <w:sz w:val="28"/>
          <w:szCs w:val="28"/>
          <w:lang w:eastAsia="en-US"/>
        </w:rPr>
      </w:pPr>
      <w:r w:rsidRPr="00C5189F">
        <w:rPr>
          <w:rFonts w:eastAsia="Calibri"/>
          <w:sz w:val="28"/>
          <w:szCs w:val="28"/>
          <w:lang w:eastAsia="en-US"/>
        </w:rPr>
        <w:t xml:space="preserve">басни </w:t>
      </w:r>
    </w:p>
    <w:p w:rsidR="00F57D50" w:rsidRPr="00C5189F" w:rsidRDefault="00F57D50" w:rsidP="00436662">
      <w:pPr>
        <w:numPr>
          <w:ilvl w:val="0"/>
          <w:numId w:val="185"/>
        </w:numPr>
        <w:spacing w:after="200" w:line="276" w:lineRule="auto"/>
        <w:jc w:val="both"/>
        <w:rPr>
          <w:rFonts w:eastAsia="Calibri"/>
          <w:sz w:val="28"/>
          <w:szCs w:val="28"/>
          <w:lang w:eastAsia="en-US"/>
        </w:rPr>
      </w:pPr>
      <w:r w:rsidRPr="00C5189F">
        <w:rPr>
          <w:rFonts w:eastAsia="Calibri"/>
          <w:sz w:val="28"/>
          <w:szCs w:val="28"/>
          <w:lang w:eastAsia="en-US"/>
        </w:rPr>
        <w:t>труды</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А16. В каком варианте во всех словах пропущена одна буква Н?</w:t>
      </w:r>
    </w:p>
    <w:p w:rsidR="00F57D50" w:rsidRPr="00C5189F" w:rsidRDefault="00F57D50" w:rsidP="00436662">
      <w:pPr>
        <w:numPr>
          <w:ilvl w:val="0"/>
          <w:numId w:val="186"/>
        </w:numPr>
        <w:spacing w:after="200" w:line="276" w:lineRule="auto"/>
        <w:jc w:val="both"/>
        <w:rPr>
          <w:rFonts w:eastAsia="Calibri"/>
          <w:sz w:val="28"/>
          <w:szCs w:val="28"/>
          <w:lang w:eastAsia="en-US"/>
        </w:rPr>
      </w:pPr>
      <w:r w:rsidRPr="00C5189F">
        <w:rPr>
          <w:rFonts w:eastAsia="Calibri"/>
          <w:sz w:val="28"/>
          <w:szCs w:val="28"/>
          <w:lang w:eastAsia="en-US"/>
        </w:rPr>
        <w:t>карти…ая, ути…ая, мощё…ая дорога</w:t>
      </w:r>
    </w:p>
    <w:p w:rsidR="00F57D50" w:rsidRPr="00C5189F" w:rsidRDefault="00F57D50" w:rsidP="00436662">
      <w:pPr>
        <w:numPr>
          <w:ilvl w:val="0"/>
          <w:numId w:val="186"/>
        </w:numPr>
        <w:spacing w:after="200" w:line="276" w:lineRule="auto"/>
        <w:jc w:val="both"/>
        <w:rPr>
          <w:rFonts w:eastAsia="Calibri"/>
          <w:sz w:val="28"/>
          <w:szCs w:val="28"/>
          <w:lang w:eastAsia="en-US"/>
        </w:rPr>
      </w:pPr>
      <w:r w:rsidRPr="00C5189F">
        <w:rPr>
          <w:rFonts w:eastAsia="Calibri"/>
          <w:sz w:val="28"/>
          <w:szCs w:val="28"/>
          <w:lang w:eastAsia="en-US"/>
        </w:rPr>
        <w:t>песча…ая, гости…ая, кожа…ая</w:t>
      </w:r>
    </w:p>
    <w:p w:rsidR="00F57D50" w:rsidRPr="00C5189F" w:rsidRDefault="00F57D50" w:rsidP="00436662">
      <w:pPr>
        <w:numPr>
          <w:ilvl w:val="0"/>
          <w:numId w:val="186"/>
        </w:numPr>
        <w:spacing w:after="200" w:line="276" w:lineRule="auto"/>
        <w:jc w:val="both"/>
        <w:rPr>
          <w:rFonts w:eastAsia="Calibri"/>
          <w:sz w:val="28"/>
          <w:szCs w:val="28"/>
          <w:lang w:eastAsia="en-US"/>
        </w:rPr>
      </w:pPr>
      <w:r w:rsidRPr="00C5189F">
        <w:rPr>
          <w:rFonts w:eastAsia="Calibri"/>
          <w:sz w:val="28"/>
          <w:szCs w:val="28"/>
          <w:lang w:eastAsia="en-US"/>
        </w:rPr>
        <w:t>клюкве…ый, особе…ый, жаре…ый в масле картофель</w:t>
      </w:r>
    </w:p>
    <w:p w:rsidR="00F57D50" w:rsidRPr="00C5189F" w:rsidRDefault="00F57D50" w:rsidP="00436662">
      <w:pPr>
        <w:numPr>
          <w:ilvl w:val="0"/>
          <w:numId w:val="186"/>
        </w:numPr>
        <w:spacing w:after="200" w:line="276" w:lineRule="auto"/>
        <w:jc w:val="both"/>
        <w:rPr>
          <w:rFonts w:eastAsia="Calibri"/>
          <w:sz w:val="28"/>
          <w:szCs w:val="28"/>
          <w:lang w:eastAsia="en-US"/>
        </w:rPr>
      </w:pPr>
      <w:r w:rsidRPr="00C5189F">
        <w:rPr>
          <w:rFonts w:eastAsia="Calibri"/>
          <w:sz w:val="28"/>
          <w:szCs w:val="28"/>
          <w:lang w:eastAsia="en-US"/>
        </w:rPr>
        <w:t>стекля…ый, деревя…ый, жаре…ый картофель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А17. В каком ряду во всех словах пропущена безударная проверяемая гласная корня?</w:t>
      </w:r>
    </w:p>
    <w:p w:rsidR="00F57D50" w:rsidRPr="00C5189F" w:rsidRDefault="00F57D50" w:rsidP="00436662">
      <w:pPr>
        <w:numPr>
          <w:ilvl w:val="0"/>
          <w:numId w:val="187"/>
        </w:numPr>
        <w:spacing w:after="200" w:line="276" w:lineRule="auto"/>
        <w:jc w:val="both"/>
        <w:rPr>
          <w:rFonts w:eastAsia="Calibri"/>
          <w:sz w:val="28"/>
          <w:szCs w:val="28"/>
          <w:lang w:eastAsia="en-US"/>
        </w:rPr>
      </w:pPr>
      <w:r w:rsidRPr="00C5189F">
        <w:rPr>
          <w:rFonts w:eastAsia="Calibri"/>
          <w:sz w:val="28"/>
          <w:szCs w:val="28"/>
          <w:lang w:eastAsia="en-US"/>
        </w:rPr>
        <w:t>Экз…менатор, парад…ксальный, пол…скать (кошку)</w:t>
      </w:r>
    </w:p>
    <w:p w:rsidR="00F57D50" w:rsidRPr="00C5189F" w:rsidRDefault="00F57D50" w:rsidP="00436662">
      <w:pPr>
        <w:numPr>
          <w:ilvl w:val="0"/>
          <w:numId w:val="187"/>
        </w:numPr>
        <w:spacing w:after="200" w:line="276" w:lineRule="auto"/>
        <w:jc w:val="both"/>
        <w:rPr>
          <w:rFonts w:eastAsia="Calibri"/>
          <w:sz w:val="28"/>
          <w:szCs w:val="28"/>
          <w:lang w:eastAsia="en-US"/>
        </w:rPr>
      </w:pPr>
      <w:r w:rsidRPr="00C5189F">
        <w:rPr>
          <w:rFonts w:eastAsia="Calibri"/>
          <w:sz w:val="28"/>
          <w:szCs w:val="28"/>
          <w:lang w:eastAsia="en-US"/>
        </w:rPr>
        <w:t>Ав…нгард, утр…мбовать, возг…рание</w:t>
      </w:r>
    </w:p>
    <w:p w:rsidR="00F57D50" w:rsidRPr="00C5189F" w:rsidRDefault="00F57D50" w:rsidP="00436662">
      <w:pPr>
        <w:numPr>
          <w:ilvl w:val="0"/>
          <w:numId w:val="187"/>
        </w:numPr>
        <w:spacing w:after="200" w:line="276" w:lineRule="auto"/>
        <w:jc w:val="both"/>
        <w:rPr>
          <w:rFonts w:eastAsia="Calibri"/>
          <w:sz w:val="28"/>
          <w:szCs w:val="28"/>
          <w:lang w:eastAsia="en-US"/>
        </w:rPr>
      </w:pPr>
      <w:r w:rsidRPr="00C5189F">
        <w:rPr>
          <w:rFonts w:eastAsia="Calibri"/>
          <w:sz w:val="28"/>
          <w:szCs w:val="28"/>
          <w:lang w:eastAsia="en-US"/>
        </w:rPr>
        <w:t>Фил…рмония, рест…врировать, безотл…гательный</w:t>
      </w:r>
    </w:p>
    <w:p w:rsidR="00F57D50" w:rsidRPr="00C5189F" w:rsidRDefault="00F57D50" w:rsidP="00436662">
      <w:pPr>
        <w:numPr>
          <w:ilvl w:val="0"/>
          <w:numId w:val="187"/>
        </w:numPr>
        <w:spacing w:after="200" w:line="276" w:lineRule="auto"/>
        <w:jc w:val="both"/>
        <w:rPr>
          <w:rFonts w:eastAsia="Calibri"/>
          <w:sz w:val="28"/>
          <w:szCs w:val="28"/>
          <w:lang w:eastAsia="en-US"/>
        </w:rPr>
      </w:pPr>
      <w:r w:rsidRPr="00C5189F">
        <w:rPr>
          <w:rFonts w:eastAsia="Calibri"/>
          <w:sz w:val="28"/>
          <w:szCs w:val="28"/>
          <w:lang w:eastAsia="en-US"/>
        </w:rPr>
        <w:t>Ц…ремония, заг…релый, неприк…сновенность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А18. В каком ряду во всех словах пропущена одна и та же буква?</w:t>
      </w:r>
    </w:p>
    <w:p w:rsidR="00F57D50" w:rsidRPr="00C5189F" w:rsidRDefault="00F57D50" w:rsidP="00436662">
      <w:pPr>
        <w:numPr>
          <w:ilvl w:val="0"/>
          <w:numId w:val="188"/>
        </w:numPr>
        <w:spacing w:after="200" w:line="276" w:lineRule="auto"/>
        <w:jc w:val="both"/>
        <w:rPr>
          <w:rFonts w:eastAsia="Calibri"/>
          <w:sz w:val="28"/>
          <w:szCs w:val="28"/>
          <w:lang w:eastAsia="en-US"/>
        </w:rPr>
      </w:pPr>
      <w:r w:rsidRPr="00C5189F">
        <w:rPr>
          <w:rFonts w:eastAsia="Calibri"/>
          <w:sz w:val="28"/>
          <w:szCs w:val="28"/>
          <w:lang w:eastAsia="en-US"/>
        </w:rPr>
        <w:t>Бе…радостный, и…жаленный, не…говорчивый</w:t>
      </w:r>
    </w:p>
    <w:p w:rsidR="00F57D50" w:rsidRPr="00C5189F" w:rsidRDefault="00F57D50" w:rsidP="00436662">
      <w:pPr>
        <w:numPr>
          <w:ilvl w:val="0"/>
          <w:numId w:val="188"/>
        </w:numPr>
        <w:spacing w:after="200" w:line="276" w:lineRule="auto"/>
        <w:jc w:val="both"/>
        <w:rPr>
          <w:rFonts w:eastAsia="Calibri"/>
          <w:sz w:val="28"/>
          <w:szCs w:val="28"/>
          <w:lang w:eastAsia="en-US"/>
        </w:rPr>
      </w:pPr>
      <w:r w:rsidRPr="00C5189F">
        <w:rPr>
          <w:rFonts w:eastAsia="Calibri"/>
          <w:sz w:val="28"/>
          <w:szCs w:val="28"/>
          <w:lang w:eastAsia="en-US"/>
        </w:rPr>
        <w:t>Пр…обрел, пр…мечание, непр…хотливый</w:t>
      </w:r>
    </w:p>
    <w:p w:rsidR="00F57D50" w:rsidRPr="00C5189F" w:rsidRDefault="00F57D50" w:rsidP="00436662">
      <w:pPr>
        <w:numPr>
          <w:ilvl w:val="0"/>
          <w:numId w:val="188"/>
        </w:numPr>
        <w:spacing w:after="200" w:line="276" w:lineRule="auto"/>
        <w:jc w:val="both"/>
        <w:rPr>
          <w:rFonts w:eastAsia="Calibri"/>
          <w:sz w:val="28"/>
          <w:szCs w:val="28"/>
          <w:lang w:eastAsia="en-US"/>
        </w:rPr>
      </w:pPr>
      <w:r w:rsidRPr="00C5189F">
        <w:rPr>
          <w:rFonts w:eastAsia="Calibri"/>
          <w:sz w:val="28"/>
          <w:szCs w:val="28"/>
          <w:lang w:eastAsia="en-US"/>
        </w:rPr>
        <w:t>Преп…даватель, не…писуемый, р…зыграть</w:t>
      </w:r>
    </w:p>
    <w:p w:rsidR="00F57D50" w:rsidRPr="00C5189F" w:rsidRDefault="00F57D50" w:rsidP="00436662">
      <w:pPr>
        <w:numPr>
          <w:ilvl w:val="0"/>
          <w:numId w:val="188"/>
        </w:numPr>
        <w:spacing w:after="200" w:line="276" w:lineRule="auto"/>
        <w:jc w:val="both"/>
        <w:rPr>
          <w:rFonts w:eastAsia="Calibri"/>
          <w:sz w:val="28"/>
          <w:szCs w:val="28"/>
          <w:lang w:eastAsia="en-US"/>
        </w:rPr>
      </w:pPr>
      <w:r w:rsidRPr="00C5189F">
        <w:rPr>
          <w:rFonts w:eastAsia="Calibri"/>
          <w:sz w:val="28"/>
          <w:szCs w:val="28"/>
          <w:lang w:eastAsia="en-US"/>
        </w:rPr>
        <w:t>Кар…ера, фел…етон, ад…ютант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А19. В каком ряду в обоих словах на месте пропуска пишется буква У?</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Лопоч…щий малыш, они услыш…т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Скач…щий всадник, канаты удерж…т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Тревож…щие известия, родники клокоч…т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Щебеч…щие птицы, грибники ищ…т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А20. В каком варианте ответа указаны все слова, где пропущена буква 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А. окле…вать</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В. проста…вать</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Б. глянц…вый</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Г. вертуш…чный</w:t>
      </w:r>
    </w:p>
    <w:p w:rsidR="00F57D50" w:rsidRPr="00C5189F" w:rsidRDefault="00F57D50" w:rsidP="00436662">
      <w:pPr>
        <w:numPr>
          <w:ilvl w:val="0"/>
          <w:numId w:val="189"/>
        </w:numPr>
        <w:spacing w:after="200" w:line="276" w:lineRule="auto"/>
        <w:jc w:val="both"/>
        <w:rPr>
          <w:rFonts w:eastAsia="Calibri"/>
          <w:sz w:val="28"/>
          <w:szCs w:val="28"/>
          <w:lang w:eastAsia="en-US"/>
        </w:rPr>
      </w:pPr>
      <w:r w:rsidRPr="00C5189F">
        <w:rPr>
          <w:rFonts w:eastAsia="Calibri"/>
          <w:sz w:val="28"/>
          <w:szCs w:val="28"/>
          <w:lang w:eastAsia="en-US"/>
        </w:rPr>
        <w:t>А, Б, Г</w:t>
      </w:r>
    </w:p>
    <w:p w:rsidR="00F57D50" w:rsidRPr="00C5189F" w:rsidRDefault="00F57D50" w:rsidP="00436662">
      <w:pPr>
        <w:numPr>
          <w:ilvl w:val="0"/>
          <w:numId w:val="189"/>
        </w:numPr>
        <w:spacing w:after="200" w:line="276" w:lineRule="auto"/>
        <w:jc w:val="both"/>
        <w:rPr>
          <w:rFonts w:eastAsia="Calibri"/>
          <w:sz w:val="28"/>
          <w:szCs w:val="28"/>
          <w:lang w:eastAsia="en-US"/>
        </w:rPr>
      </w:pPr>
      <w:r w:rsidRPr="00C5189F">
        <w:rPr>
          <w:rFonts w:eastAsia="Calibri"/>
          <w:sz w:val="28"/>
          <w:szCs w:val="28"/>
          <w:lang w:eastAsia="en-US"/>
        </w:rPr>
        <w:t>А, Б, В</w:t>
      </w:r>
    </w:p>
    <w:p w:rsidR="00F57D50" w:rsidRPr="00C5189F" w:rsidRDefault="00F57D50" w:rsidP="00436662">
      <w:pPr>
        <w:numPr>
          <w:ilvl w:val="0"/>
          <w:numId w:val="189"/>
        </w:numPr>
        <w:spacing w:after="200" w:line="276" w:lineRule="auto"/>
        <w:jc w:val="both"/>
        <w:rPr>
          <w:rFonts w:eastAsia="Calibri"/>
          <w:sz w:val="28"/>
          <w:szCs w:val="28"/>
          <w:lang w:eastAsia="en-US"/>
        </w:rPr>
      </w:pPr>
      <w:r w:rsidRPr="00C5189F">
        <w:rPr>
          <w:rFonts w:eastAsia="Calibri"/>
          <w:sz w:val="28"/>
          <w:szCs w:val="28"/>
          <w:lang w:eastAsia="en-US"/>
        </w:rPr>
        <w:t>А, В, Г</w:t>
      </w:r>
    </w:p>
    <w:p w:rsidR="00F57D50" w:rsidRPr="00C5189F" w:rsidRDefault="00F57D50" w:rsidP="00436662">
      <w:pPr>
        <w:numPr>
          <w:ilvl w:val="0"/>
          <w:numId w:val="189"/>
        </w:numPr>
        <w:spacing w:after="200" w:line="276" w:lineRule="auto"/>
        <w:jc w:val="both"/>
        <w:rPr>
          <w:rFonts w:eastAsia="Calibri"/>
          <w:sz w:val="28"/>
          <w:szCs w:val="28"/>
          <w:lang w:eastAsia="en-US"/>
        </w:rPr>
      </w:pPr>
      <w:r w:rsidRPr="00C5189F">
        <w:rPr>
          <w:rFonts w:eastAsia="Calibri"/>
          <w:sz w:val="28"/>
          <w:szCs w:val="28"/>
          <w:lang w:eastAsia="en-US"/>
        </w:rPr>
        <w:t>Б, Г</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А21. В каком предложении НЕ со словом пишется </w:t>
      </w:r>
      <w:r w:rsidRPr="00C5189F">
        <w:rPr>
          <w:rFonts w:eastAsia="Calibri"/>
          <w:b/>
          <w:bCs/>
          <w:sz w:val="28"/>
          <w:szCs w:val="28"/>
          <w:u w:val="single"/>
          <w:lang w:eastAsia="en-US"/>
        </w:rPr>
        <w:t>слитно</w:t>
      </w:r>
      <w:r w:rsidRPr="00C5189F">
        <w:rPr>
          <w:rFonts w:eastAsia="Calibri"/>
          <w:b/>
          <w:bCs/>
          <w:sz w:val="28"/>
          <w:szCs w:val="28"/>
          <w:lang w:eastAsia="en-US"/>
        </w:rPr>
        <w:t>?</w:t>
      </w:r>
    </w:p>
    <w:p w:rsidR="00F57D50" w:rsidRPr="00C5189F" w:rsidRDefault="00F57D50" w:rsidP="00436662">
      <w:pPr>
        <w:numPr>
          <w:ilvl w:val="0"/>
          <w:numId w:val="190"/>
        </w:numPr>
        <w:spacing w:after="200" w:line="276" w:lineRule="auto"/>
        <w:jc w:val="both"/>
        <w:rPr>
          <w:rFonts w:eastAsia="Calibri"/>
          <w:sz w:val="28"/>
          <w:szCs w:val="28"/>
          <w:lang w:eastAsia="en-US"/>
        </w:rPr>
      </w:pPr>
      <w:r w:rsidRPr="00C5189F">
        <w:rPr>
          <w:rFonts w:eastAsia="Calibri"/>
          <w:sz w:val="28"/>
          <w:szCs w:val="28"/>
          <w:lang w:eastAsia="en-US"/>
        </w:rPr>
        <w:t>Многие школьники понятия (не)имели о том, что звёзды так же как и солнце и луна, передвигаются по небосводу.</w:t>
      </w:r>
    </w:p>
    <w:p w:rsidR="00F57D50" w:rsidRPr="00C5189F" w:rsidRDefault="00F57D50" w:rsidP="00436662">
      <w:pPr>
        <w:numPr>
          <w:ilvl w:val="0"/>
          <w:numId w:val="190"/>
        </w:numPr>
        <w:spacing w:after="200" w:line="276" w:lineRule="auto"/>
        <w:jc w:val="both"/>
        <w:rPr>
          <w:rFonts w:eastAsia="Calibri"/>
          <w:sz w:val="28"/>
          <w:szCs w:val="28"/>
          <w:lang w:eastAsia="en-US"/>
        </w:rPr>
      </w:pPr>
      <w:r w:rsidRPr="00C5189F">
        <w:rPr>
          <w:rFonts w:eastAsia="Calibri"/>
          <w:sz w:val="28"/>
          <w:szCs w:val="28"/>
          <w:lang w:eastAsia="en-US"/>
        </w:rPr>
        <w:t>Известно, что взрослые и дети часто (не)допонимают друг друга.</w:t>
      </w:r>
    </w:p>
    <w:p w:rsidR="00F57D50" w:rsidRPr="00C5189F" w:rsidRDefault="00F57D50" w:rsidP="00436662">
      <w:pPr>
        <w:numPr>
          <w:ilvl w:val="0"/>
          <w:numId w:val="190"/>
        </w:numPr>
        <w:spacing w:after="200" w:line="276" w:lineRule="auto"/>
        <w:jc w:val="both"/>
        <w:rPr>
          <w:rFonts w:eastAsia="Calibri"/>
          <w:sz w:val="28"/>
          <w:szCs w:val="28"/>
          <w:lang w:eastAsia="en-US"/>
        </w:rPr>
      </w:pPr>
      <w:r w:rsidRPr="00C5189F">
        <w:rPr>
          <w:rFonts w:eastAsia="Calibri"/>
          <w:sz w:val="28"/>
          <w:szCs w:val="28"/>
          <w:lang w:eastAsia="en-US"/>
        </w:rPr>
        <w:t>Если вы привыкли бросать дело, (не)доводя его до конца, преодолеть эту привычку очень трудно.</w:t>
      </w:r>
    </w:p>
    <w:p w:rsidR="00F57D50" w:rsidRPr="00C5189F" w:rsidRDefault="00F57D50" w:rsidP="00436662">
      <w:pPr>
        <w:numPr>
          <w:ilvl w:val="0"/>
          <w:numId w:val="190"/>
        </w:numPr>
        <w:spacing w:after="200" w:line="276" w:lineRule="auto"/>
        <w:jc w:val="both"/>
        <w:rPr>
          <w:rFonts w:eastAsia="Calibri"/>
          <w:sz w:val="28"/>
          <w:szCs w:val="28"/>
          <w:lang w:eastAsia="en-US"/>
        </w:rPr>
      </w:pPr>
      <w:r w:rsidRPr="00C5189F">
        <w:rPr>
          <w:rFonts w:eastAsia="Calibri"/>
          <w:sz w:val="28"/>
          <w:szCs w:val="28"/>
          <w:lang w:eastAsia="en-US"/>
        </w:rPr>
        <w:t>Основой производства на Севере было (не)пашенное земледелие, как в центральных районах России, а вольное предпринимательство.</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 xml:space="preserve">А22. В каком предложении оба выделенных слова пишутся </w:t>
      </w:r>
      <w:r w:rsidRPr="00C5189F">
        <w:rPr>
          <w:rFonts w:eastAsia="Calibri"/>
          <w:b/>
          <w:bCs/>
          <w:sz w:val="28"/>
          <w:szCs w:val="28"/>
          <w:u w:val="single"/>
          <w:lang w:eastAsia="en-US"/>
        </w:rPr>
        <w:t>слитно</w:t>
      </w:r>
      <w:r w:rsidRPr="00C5189F">
        <w:rPr>
          <w:rFonts w:eastAsia="Calibri"/>
          <w:b/>
          <w:bCs/>
          <w:sz w:val="28"/>
          <w:szCs w:val="28"/>
          <w:lang w:eastAsia="en-US"/>
        </w:rPr>
        <w:t>?</w:t>
      </w:r>
    </w:p>
    <w:p w:rsidR="00F57D50" w:rsidRPr="00C5189F" w:rsidRDefault="00F57D50" w:rsidP="00436662">
      <w:pPr>
        <w:numPr>
          <w:ilvl w:val="0"/>
          <w:numId w:val="191"/>
        </w:numPr>
        <w:spacing w:after="200" w:line="276" w:lineRule="auto"/>
        <w:jc w:val="both"/>
        <w:rPr>
          <w:rFonts w:eastAsia="Calibri"/>
          <w:sz w:val="28"/>
          <w:szCs w:val="28"/>
          <w:lang w:eastAsia="en-US"/>
        </w:rPr>
      </w:pPr>
      <w:r w:rsidRPr="00C5189F">
        <w:rPr>
          <w:rFonts w:eastAsia="Calibri"/>
          <w:sz w:val="28"/>
          <w:szCs w:val="28"/>
          <w:lang w:eastAsia="en-US"/>
        </w:rPr>
        <w:t>Петровы ТО(ЖЕ) отдыхали на Кавказе и (ПО)ЭТОМУ так хорошо знают эти места.</w:t>
      </w:r>
    </w:p>
    <w:p w:rsidR="00F57D50" w:rsidRPr="00C5189F" w:rsidRDefault="00F57D50" w:rsidP="00436662">
      <w:pPr>
        <w:numPr>
          <w:ilvl w:val="0"/>
          <w:numId w:val="191"/>
        </w:numPr>
        <w:spacing w:after="200" w:line="276" w:lineRule="auto"/>
        <w:jc w:val="both"/>
        <w:rPr>
          <w:rFonts w:eastAsia="Calibri"/>
          <w:sz w:val="28"/>
          <w:szCs w:val="28"/>
          <w:lang w:eastAsia="en-US"/>
        </w:rPr>
      </w:pPr>
      <w:r w:rsidRPr="00C5189F">
        <w:rPr>
          <w:rFonts w:eastAsia="Calibri"/>
          <w:sz w:val="28"/>
          <w:szCs w:val="28"/>
          <w:lang w:eastAsia="en-US"/>
        </w:rPr>
        <w:t>(ПО)ТОМУ, как отец посмотрел на меня, я понял, что он ТО(ЖЕ) знает о происшествии.</w:t>
      </w:r>
    </w:p>
    <w:p w:rsidR="00F57D50" w:rsidRPr="00C5189F" w:rsidRDefault="00F57D50" w:rsidP="00436662">
      <w:pPr>
        <w:numPr>
          <w:ilvl w:val="0"/>
          <w:numId w:val="191"/>
        </w:numPr>
        <w:spacing w:after="200" w:line="276" w:lineRule="auto"/>
        <w:jc w:val="both"/>
        <w:rPr>
          <w:rFonts w:eastAsia="Calibri"/>
          <w:sz w:val="28"/>
          <w:szCs w:val="28"/>
          <w:lang w:eastAsia="en-US"/>
        </w:rPr>
      </w:pPr>
      <w:r w:rsidRPr="00C5189F">
        <w:rPr>
          <w:rFonts w:eastAsia="Calibri"/>
          <w:sz w:val="28"/>
          <w:szCs w:val="28"/>
          <w:lang w:eastAsia="en-US"/>
        </w:rPr>
        <w:t>Среди знакомого леса теряешься, словно все деревья и кусты ТОТ(ЧАС) скинули общую зелёную маску, (ТО)ЖЕ самое дерево выглядит иначе.</w:t>
      </w:r>
    </w:p>
    <w:p w:rsidR="00F57D50" w:rsidRPr="00C5189F" w:rsidRDefault="00F57D50" w:rsidP="00436662">
      <w:pPr>
        <w:numPr>
          <w:ilvl w:val="0"/>
          <w:numId w:val="191"/>
        </w:numPr>
        <w:spacing w:after="200" w:line="276" w:lineRule="auto"/>
        <w:jc w:val="both"/>
        <w:rPr>
          <w:rFonts w:eastAsia="Calibri"/>
          <w:sz w:val="28"/>
          <w:szCs w:val="28"/>
          <w:lang w:eastAsia="en-US"/>
        </w:rPr>
      </w:pPr>
      <w:r w:rsidRPr="00C5189F">
        <w:rPr>
          <w:rFonts w:eastAsia="Calibri"/>
          <w:sz w:val="28"/>
          <w:szCs w:val="28"/>
          <w:lang w:eastAsia="en-US"/>
        </w:rPr>
        <w:t>НА(КОНЕЦ) стало темнеть, и я, (ТАК)ЖЕ как и мои товарищи, потерял надежду дойти сегодня до устья реки.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А23.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 xml:space="preserve">Весёлое, беззаботное детство (1) всё равно (2) когда-нибудь кончится, а взрослая жизнь (3) конечно (4) потребует серьёзных решений и ответственных поступков.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 2,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3,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А24. Укажите предложение, в котором нужно поставить </w:t>
      </w:r>
      <w:r w:rsidRPr="00C5189F">
        <w:rPr>
          <w:rFonts w:eastAsia="Calibri"/>
          <w:b/>
          <w:bCs/>
          <w:sz w:val="28"/>
          <w:szCs w:val="28"/>
          <w:u w:val="single"/>
          <w:lang w:eastAsia="en-US"/>
        </w:rPr>
        <w:t>одну</w:t>
      </w:r>
      <w:r w:rsidRPr="00C5189F">
        <w:rPr>
          <w:rFonts w:eastAsia="Calibri"/>
          <w:b/>
          <w:bCs/>
          <w:sz w:val="28"/>
          <w:szCs w:val="28"/>
          <w:lang w:eastAsia="en-US"/>
        </w:rPr>
        <w:t xml:space="preserve"> запятую.</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По поведению некоторых животных люди могут определять приближение штормов и бурь или наступление безоблачной погоды.</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В солнечный день сквозь прозрачную воду тёплых тропических морей хорошо видны заросли одиночных и колониальных коралловых полипов.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Легкокрылыми стрекозами можно любоваться около озёр или прудов.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На портрете художники стремятся не только верно запечатлеть внешний облик человека но и передать его внутренний мир.</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А25. Как объяснить постановку двоеточия в данном предложении?</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ab/>
        <w:t>Но среди манящей глаз природы Крыма сердце Васильева тосковало по родным местам: по зелёным лугам, по разбитым просёлочным дорогам, по рыжим осенним перелескам.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Первая часть бессоюзного сложного предложения противопоставлена по содержанию второй части.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Обобщающее слово стоит перед однородными членами предложения.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Вторая часть бессоюзного сложного предложения поясняет, раскрывает содержание первой части.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Первая часть бессоюзного сложного предложения содержит условие того, о чём говорится во второй части.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А26.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lastRenderedPageBreak/>
        <w:t>У некоторых видов тропических и субтропических рыб на голове имеется присоска (1) с помощью (2) которой (3) они прикрепляются (4) к самым различным животным.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2,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both"/>
              <w:rPr>
                <w:rFonts w:eastAsia="Calibri"/>
                <w:i/>
                <w:iCs/>
                <w:sz w:val="28"/>
                <w:szCs w:val="28"/>
                <w:lang w:eastAsia="en-US"/>
              </w:rPr>
            </w:pPr>
            <w:r w:rsidRPr="00C5189F">
              <w:rPr>
                <w:rFonts w:eastAsia="Calibri"/>
                <w:i/>
                <w:iCs/>
                <w:sz w:val="28"/>
                <w:szCs w:val="28"/>
                <w:lang w:eastAsia="en-US"/>
              </w:rPr>
              <w:t xml:space="preserve">Почти все используемые нами материалы производятся в основном из других, например, пластик получают из нефти, бумагу – из дерева. Материалы, которые без переработки поступают на фабрики для производства других материалов, называют первичной материей. Первичной материей являются все материалы, имеющие природное происхождение: дерево, используемое для изготовления мебели, хлопок, собираемый с растений и применяемый для производства тканей, и многие другие материалы. </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В каком из приведенных ниже предложений </w:t>
      </w:r>
      <w:r w:rsidRPr="00C5189F">
        <w:rPr>
          <w:rFonts w:eastAsia="Calibri"/>
          <w:b/>
          <w:bCs/>
          <w:sz w:val="28"/>
          <w:szCs w:val="28"/>
          <w:u w:val="single"/>
          <w:lang w:eastAsia="en-US"/>
        </w:rPr>
        <w:t>верно</w:t>
      </w:r>
      <w:r w:rsidRPr="00C5189F">
        <w:rPr>
          <w:rFonts w:eastAsia="Calibri"/>
          <w:b/>
          <w:bCs/>
          <w:sz w:val="28"/>
          <w:szCs w:val="28"/>
          <w:lang w:eastAsia="en-US"/>
        </w:rPr>
        <w:t xml:space="preserve"> передана </w:t>
      </w:r>
      <w:r w:rsidRPr="00C5189F">
        <w:rPr>
          <w:rFonts w:eastAsia="Calibri"/>
          <w:b/>
          <w:bCs/>
          <w:sz w:val="28"/>
          <w:szCs w:val="28"/>
          <w:u w:val="single"/>
          <w:lang w:eastAsia="en-US"/>
        </w:rPr>
        <w:t>главная</w:t>
      </w:r>
      <w:r w:rsidRPr="00C5189F">
        <w:rPr>
          <w:rFonts w:eastAsia="Calibri"/>
          <w:b/>
          <w:bCs/>
          <w:sz w:val="28"/>
          <w:szCs w:val="28"/>
          <w:lang w:eastAsia="en-US"/>
        </w:rPr>
        <w:t xml:space="preserve"> информация, содержащаяся в тексте?</w:t>
      </w:r>
    </w:p>
    <w:p w:rsidR="00F57D50" w:rsidRPr="00C5189F" w:rsidRDefault="00F57D50" w:rsidP="00436662">
      <w:pPr>
        <w:numPr>
          <w:ilvl w:val="0"/>
          <w:numId w:val="192"/>
        </w:numPr>
        <w:spacing w:after="200" w:line="276" w:lineRule="auto"/>
        <w:jc w:val="both"/>
        <w:rPr>
          <w:rFonts w:eastAsia="Calibri"/>
          <w:sz w:val="28"/>
          <w:szCs w:val="28"/>
          <w:lang w:eastAsia="en-US"/>
        </w:rPr>
      </w:pPr>
      <w:r w:rsidRPr="00C5189F">
        <w:rPr>
          <w:rFonts w:eastAsia="Calibri"/>
          <w:sz w:val="28"/>
          <w:szCs w:val="28"/>
          <w:lang w:eastAsia="en-US"/>
        </w:rPr>
        <w:t>Материалы, используемые человеком, производятся в основном из других материалов.</w:t>
      </w:r>
    </w:p>
    <w:p w:rsidR="00F57D50" w:rsidRPr="00C5189F" w:rsidRDefault="00F57D50" w:rsidP="00436662">
      <w:pPr>
        <w:numPr>
          <w:ilvl w:val="0"/>
          <w:numId w:val="192"/>
        </w:numPr>
        <w:spacing w:after="200" w:line="276" w:lineRule="auto"/>
        <w:jc w:val="both"/>
        <w:rPr>
          <w:rFonts w:eastAsia="Calibri"/>
          <w:sz w:val="28"/>
          <w:szCs w:val="28"/>
          <w:lang w:eastAsia="en-US"/>
        </w:rPr>
      </w:pPr>
      <w:r w:rsidRPr="00C5189F">
        <w:rPr>
          <w:rFonts w:eastAsia="Calibri"/>
          <w:sz w:val="28"/>
          <w:szCs w:val="28"/>
          <w:lang w:eastAsia="en-US"/>
        </w:rPr>
        <w:t>Нефть, дерево, хлопок и многие другие материалы имеют природное происхождение и могут использоваться без переработки.</w:t>
      </w:r>
    </w:p>
    <w:p w:rsidR="00F57D50" w:rsidRPr="00C5189F" w:rsidRDefault="00F57D50" w:rsidP="00436662">
      <w:pPr>
        <w:numPr>
          <w:ilvl w:val="0"/>
          <w:numId w:val="192"/>
        </w:numPr>
        <w:spacing w:after="200" w:line="276" w:lineRule="auto"/>
        <w:jc w:val="both"/>
        <w:rPr>
          <w:rFonts w:eastAsia="Calibri"/>
          <w:sz w:val="28"/>
          <w:szCs w:val="28"/>
          <w:lang w:eastAsia="en-US"/>
        </w:rPr>
      </w:pPr>
      <w:r w:rsidRPr="00C5189F">
        <w:rPr>
          <w:rFonts w:eastAsia="Calibri"/>
          <w:sz w:val="28"/>
          <w:szCs w:val="28"/>
          <w:lang w:eastAsia="en-US"/>
        </w:rPr>
        <w:t>Первичная материя – это непереработанные материалы природного происхождения, используемые для производства других материалов.</w:t>
      </w:r>
    </w:p>
    <w:p w:rsidR="00F57D50" w:rsidRPr="00C5189F" w:rsidRDefault="00F57D50" w:rsidP="00436662">
      <w:pPr>
        <w:numPr>
          <w:ilvl w:val="0"/>
          <w:numId w:val="192"/>
        </w:numPr>
        <w:spacing w:after="200" w:line="276" w:lineRule="auto"/>
        <w:jc w:val="both"/>
        <w:rPr>
          <w:rFonts w:eastAsia="Calibri"/>
          <w:sz w:val="28"/>
          <w:szCs w:val="28"/>
          <w:lang w:eastAsia="en-US"/>
        </w:rPr>
      </w:pPr>
      <w:r w:rsidRPr="00C5189F">
        <w:rPr>
          <w:rFonts w:eastAsia="Calibri"/>
          <w:sz w:val="28"/>
          <w:szCs w:val="28"/>
          <w:lang w:eastAsia="en-US"/>
        </w:rPr>
        <w:t xml:space="preserve">Пластик получают из нефти, бумагу – из дерева, ткани – из хлопка, собираемого с растений. </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right"/>
              <w:rPr>
                <w:rFonts w:eastAsia="Calibri"/>
                <w:b/>
                <w:bCs/>
                <w:sz w:val="28"/>
                <w:szCs w:val="28"/>
                <w:lang w:eastAsia="en-US"/>
              </w:rPr>
            </w:pPr>
            <w:r w:rsidRPr="00C5189F">
              <w:rPr>
                <w:rFonts w:eastAsia="Calibri"/>
                <w:b/>
                <w:bCs/>
                <w:sz w:val="28"/>
                <w:szCs w:val="28"/>
                <w:lang w:eastAsia="en-US"/>
              </w:rPr>
              <w:t>К заданиям:        А28, А29, А30;  В1, В2, В3, В4, В5, В6, В7, В8, В9, В10; С1</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(1) Молодой отец строго выговаривает четырёхлетней дочке за то, что она выбежала во двор без спросу и едва не попала под машину.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(2) – Пожалуйста, - вполне серьёзно говорит он крохе, - можешь гулять, но поставь в известность меня или маму.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(3) Сие – не выдумка фельетониста, но подлинный, ненароком подслушанный разговор.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(4) Или серьёзно пишут в статье о работе экипажа космической станции: «Производился забор (!) проб выдыхаемого воздуха». (5) Этот </w:t>
      </w:r>
      <w:r w:rsidRPr="00C5189F">
        <w:rPr>
          <w:rFonts w:eastAsia="Calibri"/>
          <w:i/>
          <w:iCs/>
          <w:sz w:val="28"/>
          <w:szCs w:val="28"/>
          <w:lang w:eastAsia="en-US"/>
        </w:rPr>
        <w:t>забор</w:t>
      </w:r>
      <w:r w:rsidRPr="00C5189F">
        <w:rPr>
          <w:rFonts w:eastAsia="Calibri"/>
          <w:sz w:val="28"/>
          <w:szCs w:val="28"/>
          <w:lang w:eastAsia="en-US"/>
        </w:rPr>
        <w:t xml:space="preserve"> не залетел бы в космос, если бы не стеснялись сказать попросту: космонавты брали пробы. (6) Но нет, несолидно!</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lastRenderedPageBreak/>
        <w:t xml:space="preserve"> (7) Слышишь, видишь, читаешь такое – и хочется снова и снова бить в набат, взывать, умолять, уговаривать: БЕРЕГИТЕСЬ КАНЦЕЛЯРИТА!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(8) Это самая распространённая, самая злокачественная болезнь нашей речи. (9) Когда-то редкостный знаток русского языка и чудодей слова Корней Иванович Чуковский заклеймил её точным, убийственным названием. (10) Статья его так и называлась – «Канцелярит», и прозвучала она поистине как </w:t>
      </w:r>
      <w:r w:rsidRPr="00C5189F">
        <w:rPr>
          <w:rFonts w:eastAsia="Calibri"/>
          <w:sz w:val="28"/>
          <w:szCs w:val="28"/>
          <w:lang w:val="en-US" w:eastAsia="en-US"/>
        </w:rPr>
        <w:t>SOS</w:t>
      </w:r>
      <w:r w:rsidRPr="00C5189F">
        <w:rPr>
          <w:rFonts w:eastAsia="Calibri"/>
          <w:sz w:val="28"/>
          <w:szCs w:val="28"/>
          <w:lang w:eastAsia="en-US"/>
        </w:rPr>
        <w:t>. (11) Не решаюсь сказать, что то был глас вопиющего в пустыне: к счастью, есть рыцари, которые, не щадя сил, сражаются за честь Слова. (12) Но, увы, надо посмотреть правде в глаза: канцелярит не сдаётся, он наступает, ширится. (13) Это окаянный и зловредный недуг нашей речи. (14) Быстро разрастаются чужеродные, губительные клетки – постылые штампы, которые не несут ни мысли, ни чувства, ни на грош информации, а лишь забивают и угнетают живое, полезное ядро.</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 (15) Мы настолько отравлены канцеляритом, что порою начисто теряем чувство юмора. (16) И уже не в романах, а в жизни, в самой обыденной обстановке, человек вполне скромный всерьёз говорит другому: «Я выражаю вам благодарность».</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 (17) Помните, у Некрасова в Ледовитом океане лодка утлая плывёт и молодой пригожей Тане Ванька песенки поёт?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 (18) Хорошо поёт, собака,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Убедительно поёт…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(19) Да, объясняться в любви не только стихами, но и прозой надо убедительно, иначе Танька Ваньке не поверит.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 (20) А между тем в сотнях рассказов, романов, очерков, переводных и отечественных, разные люди по разным поводам разговаривают так, что кажется: вот-вот читатели отзовутся знаменитым громогласным «Не верю!» Константина Сергеевича Станиславского…</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 (21) В сотый раз спросим себя: кто же должен прививать людям вкус, чувство меры, бережное отношение к родному языку? (22) А заодно – и уважительное отношение к человеку, с которым разговариваешь?</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 (23) Кто, если не мы сами?! (По Н. Галь.)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А28. Какое высказывание соответствует содержанию текста?</w:t>
      </w:r>
    </w:p>
    <w:p w:rsidR="00F57D50" w:rsidRPr="00C5189F" w:rsidRDefault="00F57D50" w:rsidP="00436662">
      <w:pPr>
        <w:numPr>
          <w:ilvl w:val="0"/>
          <w:numId w:val="193"/>
        </w:numPr>
        <w:spacing w:after="200" w:line="276" w:lineRule="auto"/>
        <w:jc w:val="both"/>
        <w:rPr>
          <w:rFonts w:eastAsia="Calibri"/>
          <w:sz w:val="28"/>
          <w:szCs w:val="28"/>
          <w:lang w:eastAsia="en-US"/>
        </w:rPr>
      </w:pPr>
      <w:r w:rsidRPr="00C5189F">
        <w:rPr>
          <w:rFonts w:eastAsia="Calibri"/>
          <w:sz w:val="28"/>
          <w:szCs w:val="28"/>
          <w:lang w:eastAsia="en-US"/>
        </w:rPr>
        <w:t>Возможности русского языка необъятны, и засорять его иностранными словами и жаргоном ни к чему.</w:t>
      </w:r>
    </w:p>
    <w:p w:rsidR="00F57D50" w:rsidRPr="00C5189F" w:rsidRDefault="00F57D50" w:rsidP="00436662">
      <w:pPr>
        <w:numPr>
          <w:ilvl w:val="0"/>
          <w:numId w:val="193"/>
        </w:numPr>
        <w:spacing w:after="200" w:line="276" w:lineRule="auto"/>
        <w:jc w:val="both"/>
        <w:rPr>
          <w:rFonts w:eastAsia="Calibri"/>
          <w:sz w:val="28"/>
          <w:szCs w:val="28"/>
          <w:lang w:eastAsia="en-US"/>
        </w:rPr>
      </w:pPr>
      <w:r w:rsidRPr="00C5189F">
        <w:rPr>
          <w:rFonts w:eastAsia="Calibri"/>
          <w:sz w:val="28"/>
          <w:szCs w:val="28"/>
          <w:lang w:eastAsia="en-US"/>
        </w:rPr>
        <w:t xml:space="preserve">Удивительна способность русского языка так «обкатать» чужое слово, что оно уже и чужим не кажется. </w:t>
      </w:r>
    </w:p>
    <w:p w:rsidR="00F57D50" w:rsidRPr="00C5189F" w:rsidRDefault="00F57D50" w:rsidP="00436662">
      <w:pPr>
        <w:numPr>
          <w:ilvl w:val="0"/>
          <w:numId w:val="193"/>
        </w:numPr>
        <w:spacing w:after="200" w:line="276" w:lineRule="auto"/>
        <w:jc w:val="both"/>
        <w:rPr>
          <w:rFonts w:eastAsia="Calibri"/>
          <w:sz w:val="28"/>
          <w:szCs w:val="28"/>
          <w:lang w:eastAsia="en-US"/>
        </w:rPr>
      </w:pPr>
      <w:r w:rsidRPr="00C5189F">
        <w:rPr>
          <w:rFonts w:eastAsia="Calibri"/>
          <w:sz w:val="28"/>
          <w:szCs w:val="28"/>
          <w:lang w:eastAsia="en-US"/>
        </w:rPr>
        <w:t>Официально-деловой стиль речи отличается точностью формулировок и обилием устойчивых оборотов деловой речи.</w:t>
      </w:r>
    </w:p>
    <w:p w:rsidR="00F57D50" w:rsidRPr="00C5189F" w:rsidRDefault="00F57D50" w:rsidP="00436662">
      <w:pPr>
        <w:numPr>
          <w:ilvl w:val="0"/>
          <w:numId w:val="193"/>
        </w:numPr>
        <w:spacing w:after="200" w:line="276" w:lineRule="auto"/>
        <w:jc w:val="both"/>
        <w:rPr>
          <w:rFonts w:eastAsia="Calibri"/>
          <w:sz w:val="28"/>
          <w:szCs w:val="28"/>
          <w:lang w:eastAsia="en-US"/>
        </w:rPr>
      </w:pPr>
      <w:r w:rsidRPr="00C5189F">
        <w:rPr>
          <w:rFonts w:eastAsia="Calibri"/>
          <w:sz w:val="28"/>
          <w:szCs w:val="28"/>
          <w:lang w:eastAsia="en-US"/>
        </w:rPr>
        <w:t>Слова-штампы ничему не учат и ничего не сообщают; это словесный мусор, наносящий культуре и языку колоссальный вред.</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А29. Какое из приведенных утверждений является ошибочным?</w:t>
      </w:r>
    </w:p>
    <w:p w:rsidR="00F57D50" w:rsidRPr="00C5189F" w:rsidRDefault="00F57D50" w:rsidP="00436662">
      <w:pPr>
        <w:numPr>
          <w:ilvl w:val="0"/>
          <w:numId w:val="194"/>
        </w:numPr>
        <w:spacing w:after="200" w:line="276" w:lineRule="auto"/>
        <w:jc w:val="both"/>
        <w:rPr>
          <w:rFonts w:eastAsia="Calibri"/>
          <w:sz w:val="28"/>
          <w:szCs w:val="28"/>
          <w:lang w:eastAsia="en-US"/>
        </w:rPr>
      </w:pPr>
      <w:r w:rsidRPr="00C5189F">
        <w:rPr>
          <w:rFonts w:eastAsia="Calibri"/>
          <w:sz w:val="28"/>
          <w:szCs w:val="28"/>
          <w:lang w:eastAsia="en-US"/>
        </w:rPr>
        <w:lastRenderedPageBreak/>
        <w:t>Предложение 2 иллюстрирует содержание предложения 1.</w:t>
      </w:r>
    </w:p>
    <w:p w:rsidR="00F57D50" w:rsidRPr="00C5189F" w:rsidRDefault="00F57D50" w:rsidP="00436662">
      <w:pPr>
        <w:numPr>
          <w:ilvl w:val="0"/>
          <w:numId w:val="194"/>
        </w:numPr>
        <w:spacing w:after="200" w:line="276" w:lineRule="auto"/>
        <w:jc w:val="both"/>
        <w:rPr>
          <w:rFonts w:eastAsia="Calibri"/>
          <w:sz w:val="28"/>
          <w:szCs w:val="28"/>
          <w:lang w:eastAsia="en-US"/>
        </w:rPr>
      </w:pPr>
      <w:r w:rsidRPr="00C5189F">
        <w:rPr>
          <w:rFonts w:eastAsia="Calibri"/>
          <w:sz w:val="28"/>
          <w:szCs w:val="28"/>
          <w:lang w:eastAsia="en-US"/>
        </w:rPr>
        <w:t>Предложение 7 содержит повествование.</w:t>
      </w:r>
    </w:p>
    <w:p w:rsidR="00F57D50" w:rsidRPr="00C5189F" w:rsidRDefault="00F57D50" w:rsidP="00436662">
      <w:pPr>
        <w:numPr>
          <w:ilvl w:val="0"/>
          <w:numId w:val="194"/>
        </w:numPr>
        <w:spacing w:after="200" w:line="276" w:lineRule="auto"/>
        <w:jc w:val="both"/>
        <w:rPr>
          <w:rFonts w:eastAsia="Calibri"/>
          <w:sz w:val="28"/>
          <w:szCs w:val="28"/>
          <w:lang w:eastAsia="en-US"/>
        </w:rPr>
      </w:pPr>
      <w:r w:rsidRPr="00C5189F">
        <w:rPr>
          <w:rFonts w:eastAsia="Calibri"/>
          <w:sz w:val="28"/>
          <w:szCs w:val="28"/>
          <w:lang w:eastAsia="en-US"/>
        </w:rPr>
        <w:t>Предложение 16 подтверждает содержание предложения 15.</w:t>
      </w:r>
    </w:p>
    <w:p w:rsidR="00F57D50" w:rsidRPr="00C5189F" w:rsidRDefault="00F57D50" w:rsidP="00436662">
      <w:pPr>
        <w:numPr>
          <w:ilvl w:val="0"/>
          <w:numId w:val="194"/>
        </w:numPr>
        <w:spacing w:after="200" w:line="276" w:lineRule="auto"/>
        <w:rPr>
          <w:rFonts w:eastAsia="Calibri"/>
          <w:sz w:val="28"/>
          <w:szCs w:val="28"/>
          <w:lang w:eastAsia="en-US"/>
        </w:rPr>
      </w:pPr>
      <w:r w:rsidRPr="00C5189F">
        <w:rPr>
          <w:rFonts w:eastAsia="Calibri"/>
          <w:sz w:val="28"/>
          <w:szCs w:val="28"/>
          <w:lang w:eastAsia="en-US"/>
        </w:rPr>
        <w:t>Предложение 17 содержит элемент описания.</w:t>
      </w:r>
    </w:p>
    <w:p w:rsidR="00F57D50" w:rsidRPr="00C5189F" w:rsidRDefault="00F57D50" w:rsidP="00F57D50">
      <w:pPr>
        <w:spacing w:line="276" w:lineRule="auto"/>
        <w:rPr>
          <w:rFonts w:eastAsia="Calibri"/>
          <w:b/>
          <w:bCs/>
          <w:sz w:val="28"/>
          <w:szCs w:val="28"/>
          <w:lang w:eastAsia="en-US"/>
        </w:rPr>
      </w:pPr>
      <w:r w:rsidRPr="00C5189F">
        <w:rPr>
          <w:rFonts w:eastAsia="Calibri"/>
          <w:b/>
          <w:bCs/>
          <w:sz w:val="28"/>
          <w:szCs w:val="28"/>
          <w:lang w:eastAsia="en-US"/>
        </w:rPr>
        <w:t xml:space="preserve">А30. Укажите предложение, в котором используется фразеологизм со значением «призыв, остающийся без ответа». </w:t>
      </w:r>
    </w:p>
    <w:p w:rsidR="00F57D50" w:rsidRPr="00C5189F" w:rsidRDefault="00F57D50" w:rsidP="00436662">
      <w:pPr>
        <w:numPr>
          <w:ilvl w:val="0"/>
          <w:numId w:val="195"/>
        </w:numPr>
        <w:spacing w:after="200" w:line="276" w:lineRule="auto"/>
        <w:jc w:val="both"/>
        <w:rPr>
          <w:rFonts w:eastAsia="Calibri"/>
          <w:sz w:val="28"/>
          <w:szCs w:val="28"/>
          <w:lang w:eastAsia="en-US"/>
        </w:rPr>
      </w:pPr>
      <w:r w:rsidRPr="00C5189F">
        <w:rPr>
          <w:rFonts w:eastAsia="Calibri"/>
          <w:sz w:val="28"/>
          <w:szCs w:val="28"/>
          <w:lang w:eastAsia="en-US"/>
        </w:rPr>
        <w:t>7</w:t>
      </w:r>
    </w:p>
    <w:p w:rsidR="00F57D50" w:rsidRPr="00C5189F" w:rsidRDefault="00F57D50" w:rsidP="00436662">
      <w:pPr>
        <w:numPr>
          <w:ilvl w:val="0"/>
          <w:numId w:val="195"/>
        </w:numPr>
        <w:spacing w:after="200" w:line="276" w:lineRule="auto"/>
        <w:jc w:val="both"/>
        <w:rPr>
          <w:rFonts w:eastAsia="Calibri"/>
          <w:sz w:val="28"/>
          <w:szCs w:val="28"/>
          <w:lang w:eastAsia="en-US"/>
        </w:rPr>
      </w:pPr>
      <w:r w:rsidRPr="00C5189F">
        <w:rPr>
          <w:rFonts w:eastAsia="Calibri"/>
          <w:sz w:val="28"/>
          <w:szCs w:val="28"/>
          <w:lang w:eastAsia="en-US"/>
        </w:rPr>
        <w:t>11</w:t>
      </w:r>
    </w:p>
    <w:p w:rsidR="00F57D50" w:rsidRPr="00C5189F" w:rsidRDefault="00F57D50" w:rsidP="00436662">
      <w:pPr>
        <w:numPr>
          <w:ilvl w:val="0"/>
          <w:numId w:val="195"/>
        </w:numPr>
        <w:spacing w:after="200" w:line="276" w:lineRule="auto"/>
        <w:jc w:val="both"/>
        <w:rPr>
          <w:rFonts w:eastAsia="Calibri"/>
          <w:sz w:val="28"/>
          <w:szCs w:val="28"/>
          <w:lang w:eastAsia="en-US"/>
        </w:rPr>
      </w:pPr>
      <w:r w:rsidRPr="00C5189F">
        <w:rPr>
          <w:rFonts w:eastAsia="Calibri"/>
          <w:sz w:val="28"/>
          <w:szCs w:val="28"/>
          <w:lang w:eastAsia="en-US"/>
        </w:rPr>
        <w:t>20</w:t>
      </w:r>
    </w:p>
    <w:p w:rsidR="00F57D50" w:rsidRPr="00C5189F" w:rsidRDefault="00F57D50" w:rsidP="00436662">
      <w:pPr>
        <w:numPr>
          <w:ilvl w:val="0"/>
          <w:numId w:val="195"/>
        </w:numPr>
        <w:spacing w:after="200" w:line="276" w:lineRule="auto"/>
        <w:jc w:val="both"/>
        <w:rPr>
          <w:rFonts w:eastAsia="Calibri"/>
          <w:sz w:val="28"/>
          <w:szCs w:val="28"/>
          <w:lang w:eastAsia="en-US"/>
        </w:rPr>
      </w:pPr>
      <w:r w:rsidRPr="00C5189F">
        <w:rPr>
          <w:rFonts w:eastAsia="Calibri"/>
          <w:sz w:val="28"/>
          <w:szCs w:val="28"/>
          <w:lang w:eastAsia="en-US"/>
        </w:rPr>
        <w:t>22</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2</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запишите ваш ответ в бланке ответов № 1 справа от номера задания (В1 – В10).</w:t>
            </w:r>
          </w:p>
        </w:tc>
      </w:tr>
    </w:tbl>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В1 – В5 запишите словами.</w:t>
            </w:r>
          </w:p>
        </w:tc>
      </w:tr>
    </w:tbl>
    <w:p w:rsidR="00F57D50" w:rsidRPr="00C5189F" w:rsidRDefault="00F57D50" w:rsidP="00F57D50">
      <w:pPr>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w:t>
      </w:r>
      <w:r w:rsidRPr="00C5189F">
        <w:rPr>
          <w:rFonts w:eastAsia="Calibri"/>
          <w:sz w:val="28"/>
          <w:szCs w:val="28"/>
          <w:lang w:eastAsia="en-US"/>
        </w:rPr>
        <w:t>. Укажите способ образования слова ВЫБЕЖАЛА  (предложение 1).</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В2</w:t>
      </w:r>
      <w:r w:rsidRPr="00C5189F">
        <w:rPr>
          <w:rFonts w:eastAsia="Calibri"/>
          <w:sz w:val="28"/>
          <w:szCs w:val="28"/>
          <w:lang w:eastAsia="en-US"/>
        </w:rPr>
        <w:t>. Из предложений 20 – 22 выпишите числительное.</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В3</w:t>
      </w:r>
      <w:r w:rsidRPr="00C5189F">
        <w:rPr>
          <w:rFonts w:eastAsia="Calibri"/>
          <w:sz w:val="28"/>
          <w:szCs w:val="28"/>
          <w:lang w:eastAsia="en-US"/>
        </w:rPr>
        <w:t xml:space="preserve">. Из предложения 4 выпишите подчинительное словосочетание со связью ПРИМЫКАНИЕ. </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В4</w:t>
      </w:r>
      <w:r w:rsidRPr="00C5189F">
        <w:rPr>
          <w:rFonts w:eastAsia="Calibri"/>
          <w:sz w:val="28"/>
          <w:szCs w:val="28"/>
          <w:lang w:eastAsia="en-US"/>
        </w:rPr>
        <w:t>. Из предложения 9 выпишите слово, образованное приставочным способом.</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В5</w:t>
      </w:r>
      <w:r w:rsidRPr="00C5189F">
        <w:rPr>
          <w:rFonts w:eastAsia="Calibri"/>
          <w:sz w:val="28"/>
          <w:szCs w:val="28"/>
          <w:lang w:eastAsia="en-US"/>
        </w:rPr>
        <w:t>. Определите вид подчинительной связи в словосочетании УВАЖИТЕЛЬНОЕ ОТНОШЕНИЕ (предложение 22).</w:t>
      </w:r>
    </w:p>
    <w:p w:rsidR="00F57D50" w:rsidRPr="00C5189F" w:rsidRDefault="00F57D50" w:rsidP="00F57D50">
      <w:pP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В6 – В10 запишите цифрами.</w:t>
            </w:r>
          </w:p>
        </w:tc>
      </w:tr>
    </w:tbl>
    <w:p w:rsidR="00F57D50" w:rsidRPr="00C5189F" w:rsidRDefault="00F57D50" w:rsidP="00F57D50">
      <w:pPr>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В6</w:t>
      </w:r>
      <w:r w:rsidRPr="00C5189F">
        <w:rPr>
          <w:rFonts w:eastAsia="Calibri"/>
          <w:sz w:val="28"/>
          <w:szCs w:val="28"/>
          <w:lang w:eastAsia="en-US"/>
        </w:rPr>
        <w:t>. Среди предложений 5-8 найдите сложное, одна из частей которого является односоставным неопределённо-личным предложением.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В7</w:t>
      </w:r>
      <w:r w:rsidRPr="00C5189F">
        <w:rPr>
          <w:rFonts w:eastAsia="Calibri"/>
          <w:sz w:val="28"/>
          <w:szCs w:val="28"/>
          <w:lang w:eastAsia="en-US"/>
        </w:rPr>
        <w:t>. Среди предложений 1-3 найдите предложение с прямой речью.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В8</w:t>
      </w:r>
      <w:r w:rsidRPr="00C5189F">
        <w:rPr>
          <w:rFonts w:eastAsia="Calibri"/>
          <w:sz w:val="28"/>
          <w:szCs w:val="28"/>
          <w:lang w:eastAsia="en-US"/>
        </w:rPr>
        <w:t>. Среди предложений 17-20 найдите сложное с бессоюзной и союзной подчинительной связью.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В9</w:t>
      </w:r>
      <w:r w:rsidRPr="00C5189F">
        <w:rPr>
          <w:rFonts w:eastAsia="Calibri"/>
          <w:sz w:val="28"/>
          <w:szCs w:val="28"/>
          <w:lang w:eastAsia="en-US"/>
        </w:rPr>
        <w:t>. Среди предложений 2-6 найдите такое, которое соединяется с предыдущим при помощи указательного местоимения.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lastRenderedPageBreak/>
        <w:t>В10</w:t>
      </w:r>
      <w:r w:rsidRPr="00C5189F">
        <w:rPr>
          <w:rFonts w:eastAsia="Calibri"/>
          <w:sz w:val="28"/>
          <w:szCs w:val="28"/>
          <w:lang w:eastAsia="en-US"/>
        </w:rPr>
        <w:t>. Среди предложений 10-15 найдите простое предложение. Напишите номер этого предложения.</w:t>
      </w:r>
    </w:p>
    <w:p w:rsidR="00F57D50" w:rsidRPr="00C5189F" w:rsidRDefault="00F57D50" w:rsidP="00F57D50">
      <w:pPr>
        <w:jc w:val="both"/>
        <w:rPr>
          <w:rFonts w:eastAsia="Calibri"/>
          <w:sz w:val="28"/>
          <w:szCs w:val="28"/>
          <w:lang w:eastAsia="en-US"/>
        </w:rPr>
      </w:pP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3</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При выполнении заданий этой части запишите ваш ответ в бланке ответов № 2. </w:t>
            </w:r>
          </w:p>
        </w:tc>
      </w:tr>
    </w:tbl>
    <w:p w:rsidR="00F57D50" w:rsidRPr="00C5189F" w:rsidRDefault="00F57D50" w:rsidP="00F57D50">
      <w:pPr>
        <w:autoSpaceDE w:val="0"/>
        <w:autoSpaceDN w:val="0"/>
        <w:adjustRightInd w:val="0"/>
        <w:jc w:val="both"/>
        <w:rPr>
          <w:rFonts w:eastAsia="Calibri"/>
          <w:sz w:val="28"/>
          <w:szCs w:val="28"/>
          <w:lang w:eastAsia="en-US"/>
        </w:rPr>
      </w:pPr>
    </w:p>
    <w:p w:rsidR="00F57D50" w:rsidRPr="00C5189F" w:rsidRDefault="00F57D50" w:rsidP="00F57D50">
      <w:pPr>
        <w:autoSpaceDE w:val="0"/>
        <w:autoSpaceDN w:val="0"/>
        <w:adjustRightInd w:val="0"/>
        <w:jc w:val="both"/>
        <w:rPr>
          <w:rFonts w:eastAsia="Calibri"/>
          <w:sz w:val="28"/>
          <w:szCs w:val="28"/>
          <w:lang w:eastAsia="en-US"/>
        </w:rPr>
      </w:pPr>
      <w:r w:rsidRPr="00C5189F">
        <w:rPr>
          <w:rFonts w:eastAsia="Calibri"/>
          <w:sz w:val="28"/>
          <w:szCs w:val="28"/>
          <w:lang w:eastAsia="en-US"/>
        </w:rPr>
        <w:t>Формулировка задания:</w:t>
      </w:r>
    </w:p>
    <w:p w:rsidR="00F57D50" w:rsidRPr="00C5189F" w:rsidRDefault="00F57D50" w:rsidP="00F57D50">
      <w:pPr>
        <w:autoSpaceDE w:val="0"/>
        <w:autoSpaceDN w:val="0"/>
        <w:adjustRightInd w:val="0"/>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autoSpaceDE w:val="0"/>
              <w:autoSpaceDN w:val="0"/>
              <w:adjustRightInd w:val="0"/>
              <w:jc w:val="both"/>
              <w:rPr>
                <w:rFonts w:eastAsia="Calibri"/>
                <w:lang w:eastAsia="en-US"/>
              </w:rPr>
            </w:pPr>
            <w:r w:rsidRPr="00C5189F">
              <w:rPr>
                <w:rFonts w:eastAsia="Calibri"/>
                <w:b/>
                <w:bCs/>
                <w:lang w:eastAsia="en-US"/>
              </w:rPr>
              <w:t>С1</w:t>
            </w:r>
            <w:r w:rsidRPr="00C5189F">
              <w:rPr>
                <w:rFonts w:eastAsia="Calibri"/>
                <w:lang w:eastAsia="en-US"/>
              </w:rPr>
              <w:t xml:space="preserve">. </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Напишите сочинение по прочитанному тексту.</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и прокомментируйте одну из проблем, поставленных автором текста (избегайте чрезмерного цитирования).</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позицию автора (рассказчика). Напишите, согласны или не согласны вы с точкой зрения автора прочитанного текста. Объясните почему. Свой ответ аргументируйте, опираясь на читательский опыт, знания и жизненные наблюдения (учитываются первые два аргумента).</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Объём сочинения – не менее 150 слов.</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F57D50" w:rsidRPr="00C5189F" w:rsidRDefault="00F57D50" w:rsidP="00FC258C">
            <w:pPr>
              <w:autoSpaceDE w:val="0"/>
              <w:autoSpaceDN w:val="0"/>
              <w:adjustRightInd w:val="0"/>
              <w:jc w:val="both"/>
              <w:rPr>
                <w:rFonts w:eastAsia="Calibri"/>
                <w:sz w:val="28"/>
                <w:szCs w:val="28"/>
                <w:lang w:eastAsia="en-US"/>
              </w:rPr>
            </w:pPr>
            <w:r w:rsidRPr="00C5189F">
              <w:rPr>
                <w:rFonts w:eastAsia="Calibri"/>
                <w:lang w:eastAsia="en-US"/>
              </w:rPr>
              <w:t xml:space="preserve">Сочинение пишите аккуратно, разборчивым почерком. </w:t>
            </w:r>
          </w:p>
        </w:tc>
      </w:tr>
    </w:tbl>
    <w:p w:rsidR="00F57D50" w:rsidRPr="00C5189F" w:rsidRDefault="00F57D50" w:rsidP="00F57D50">
      <w:pPr>
        <w:autoSpaceDE w:val="0"/>
        <w:autoSpaceDN w:val="0"/>
        <w:adjustRightInd w:val="0"/>
        <w:jc w:val="both"/>
        <w:rPr>
          <w:rFonts w:eastAsia="Calibri"/>
          <w:sz w:val="28"/>
          <w:szCs w:val="28"/>
          <w:lang w:eastAsia="en-US"/>
        </w:rPr>
      </w:pP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Экзаменационная работа </w:t>
      </w: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по дисциплине </w:t>
      </w:r>
      <w:r w:rsidR="00057B16">
        <w:rPr>
          <w:rFonts w:eastAsia="Calibri"/>
          <w:sz w:val="28"/>
          <w:szCs w:val="28"/>
          <w:lang w:eastAsia="en-US"/>
        </w:rPr>
        <w:t>«</w:t>
      </w:r>
      <w:r w:rsidRPr="00C5189F">
        <w:rPr>
          <w:rFonts w:eastAsia="Calibri"/>
          <w:sz w:val="28"/>
          <w:szCs w:val="28"/>
          <w:lang w:eastAsia="en-US"/>
        </w:rPr>
        <w:t>Русский язык</w:t>
      </w:r>
      <w:r w:rsidR="00057B16">
        <w:rPr>
          <w:rFonts w:eastAsia="Calibri"/>
          <w:sz w:val="28"/>
          <w:szCs w:val="28"/>
          <w:lang w:eastAsia="en-US"/>
        </w:rPr>
        <w:t>»</w:t>
      </w:r>
    </w:p>
    <w:p w:rsidR="00F57D50" w:rsidRPr="00C5189F" w:rsidRDefault="00F57D50" w:rsidP="00F57D50">
      <w:pPr>
        <w:spacing w:after="200" w:line="276" w:lineRule="auto"/>
        <w:rPr>
          <w:rFonts w:eastAsia="Calibri"/>
          <w:b/>
          <w:bCs/>
          <w:sz w:val="28"/>
          <w:szCs w:val="28"/>
          <w:lang w:eastAsia="en-US"/>
        </w:rPr>
      </w:pPr>
    </w:p>
    <w:p w:rsidR="00F57D50" w:rsidRPr="00C5189F" w:rsidRDefault="00F57D50" w:rsidP="00F57D50">
      <w:pPr>
        <w:spacing w:after="200" w:line="276" w:lineRule="auto"/>
        <w:rPr>
          <w:rFonts w:eastAsia="Calibri"/>
          <w:b/>
          <w:bCs/>
          <w:sz w:val="28"/>
          <w:szCs w:val="28"/>
          <w:lang w:eastAsia="en-US"/>
        </w:rPr>
      </w:pPr>
      <w:r w:rsidRPr="00C5189F">
        <w:rPr>
          <w:rFonts w:eastAsia="Calibri"/>
          <w:b/>
          <w:bCs/>
          <w:sz w:val="28"/>
          <w:szCs w:val="28"/>
          <w:lang w:eastAsia="en-US"/>
        </w:rPr>
        <w:t>3 вариант</w:t>
      </w:r>
    </w:p>
    <w:p w:rsidR="00F57D50" w:rsidRPr="00C5189F" w:rsidRDefault="00F57D50" w:rsidP="00F57D50">
      <w:pPr>
        <w:spacing w:after="200" w:line="276" w:lineRule="auto"/>
        <w:jc w:val="center"/>
        <w:rPr>
          <w:rFonts w:eastAsia="Calibri"/>
          <w:sz w:val="28"/>
          <w:szCs w:val="28"/>
          <w:lang w:eastAsia="en-US"/>
        </w:rPr>
      </w:pPr>
      <w:r w:rsidRPr="00C5189F">
        <w:rPr>
          <w:rFonts w:eastAsia="Calibri"/>
          <w:b/>
          <w:bCs/>
          <w:sz w:val="28"/>
          <w:szCs w:val="28"/>
          <w:u w:val="single"/>
          <w:lang w:eastAsia="en-US"/>
        </w:rPr>
        <w:t>Часть 1</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w:t>
            </w:r>
          </w:p>
        </w:tc>
      </w:tr>
    </w:tbl>
    <w:p w:rsidR="00F57D50" w:rsidRPr="00C5189F" w:rsidRDefault="00F57D50" w:rsidP="00F57D50">
      <w:pPr>
        <w:jc w:val="center"/>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 В каком слове звуков больше, чем букв?</w:t>
      </w:r>
    </w:p>
    <w:p w:rsidR="00F57D50" w:rsidRPr="00C5189F" w:rsidRDefault="00F57D50" w:rsidP="00436662">
      <w:pPr>
        <w:numPr>
          <w:ilvl w:val="0"/>
          <w:numId w:val="196"/>
        </w:numPr>
        <w:spacing w:after="200" w:line="276" w:lineRule="auto"/>
        <w:jc w:val="both"/>
        <w:rPr>
          <w:rFonts w:eastAsia="Calibri"/>
          <w:sz w:val="28"/>
          <w:szCs w:val="28"/>
          <w:lang w:eastAsia="en-US"/>
        </w:rPr>
      </w:pPr>
      <w:r w:rsidRPr="00C5189F">
        <w:rPr>
          <w:rFonts w:eastAsia="Calibri"/>
          <w:sz w:val="28"/>
          <w:szCs w:val="28"/>
          <w:lang w:eastAsia="en-US"/>
        </w:rPr>
        <w:t>устный</w:t>
      </w:r>
    </w:p>
    <w:p w:rsidR="00F57D50" w:rsidRPr="00C5189F" w:rsidRDefault="00F57D50" w:rsidP="00436662">
      <w:pPr>
        <w:numPr>
          <w:ilvl w:val="0"/>
          <w:numId w:val="196"/>
        </w:numPr>
        <w:spacing w:after="200" w:line="276" w:lineRule="auto"/>
        <w:jc w:val="both"/>
        <w:rPr>
          <w:rFonts w:eastAsia="Calibri"/>
          <w:sz w:val="28"/>
          <w:szCs w:val="28"/>
          <w:lang w:eastAsia="en-US"/>
        </w:rPr>
      </w:pPr>
      <w:r w:rsidRPr="00C5189F">
        <w:rPr>
          <w:rFonts w:eastAsia="Calibri"/>
          <w:sz w:val="28"/>
          <w:szCs w:val="28"/>
          <w:lang w:eastAsia="en-US"/>
        </w:rPr>
        <w:t>яркость</w:t>
      </w:r>
    </w:p>
    <w:p w:rsidR="00F57D50" w:rsidRPr="00C5189F" w:rsidRDefault="00F57D50" w:rsidP="00436662">
      <w:pPr>
        <w:numPr>
          <w:ilvl w:val="0"/>
          <w:numId w:val="196"/>
        </w:numPr>
        <w:spacing w:after="200" w:line="276" w:lineRule="auto"/>
        <w:jc w:val="both"/>
        <w:rPr>
          <w:rFonts w:eastAsia="Calibri"/>
          <w:sz w:val="28"/>
          <w:szCs w:val="28"/>
          <w:lang w:eastAsia="en-US"/>
        </w:rPr>
      </w:pPr>
      <w:r w:rsidRPr="00C5189F">
        <w:rPr>
          <w:rFonts w:eastAsia="Calibri"/>
          <w:sz w:val="28"/>
          <w:szCs w:val="28"/>
          <w:lang w:eastAsia="en-US"/>
        </w:rPr>
        <w:t>мать</w:t>
      </w:r>
    </w:p>
    <w:p w:rsidR="00F57D50" w:rsidRPr="00C5189F" w:rsidRDefault="00F57D50" w:rsidP="00436662">
      <w:pPr>
        <w:numPr>
          <w:ilvl w:val="0"/>
          <w:numId w:val="196"/>
        </w:numPr>
        <w:spacing w:after="200" w:line="276" w:lineRule="auto"/>
        <w:jc w:val="both"/>
        <w:rPr>
          <w:rFonts w:eastAsia="Calibri"/>
          <w:sz w:val="28"/>
          <w:szCs w:val="28"/>
          <w:lang w:eastAsia="en-US"/>
        </w:rPr>
      </w:pPr>
      <w:r w:rsidRPr="00C5189F">
        <w:rPr>
          <w:rFonts w:eastAsia="Calibri"/>
          <w:sz w:val="28"/>
          <w:szCs w:val="28"/>
          <w:lang w:eastAsia="en-US"/>
        </w:rPr>
        <w:t>взятие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 Какое слово образовано приставочно-суффиксальным способом?</w:t>
      </w:r>
    </w:p>
    <w:p w:rsidR="00F57D50" w:rsidRPr="00C5189F" w:rsidRDefault="00F57D50" w:rsidP="00436662">
      <w:pPr>
        <w:numPr>
          <w:ilvl w:val="0"/>
          <w:numId w:val="197"/>
        </w:numPr>
        <w:spacing w:after="200" w:line="276" w:lineRule="auto"/>
        <w:jc w:val="both"/>
        <w:rPr>
          <w:rFonts w:eastAsia="Calibri"/>
          <w:sz w:val="28"/>
          <w:szCs w:val="28"/>
          <w:lang w:eastAsia="en-US"/>
        </w:rPr>
      </w:pPr>
      <w:r w:rsidRPr="00C5189F">
        <w:rPr>
          <w:rFonts w:eastAsia="Calibri"/>
          <w:sz w:val="28"/>
          <w:szCs w:val="28"/>
          <w:lang w:eastAsia="en-US"/>
        </w:rPr>
        <w:t>противотанковый</w:t>
      </w:r>
    </w:p>
    <w:p w:rsidR="00F57D50" w:rsidRPr="00C5189F" w:rsidRDefault="00F57D50" w:rsidP="00436662">
      <w:pPr>
        <w:numPr>
          <w:ilvl w:val="0"/>
          <w:numId w:val="197"/>
        </w:numPr>
        <w:spacing w:after="200" w:line="276" w:lineRule="auto"/>
        <w:jc w:val="both"/>
        <w:rPr>
          <w:rFonts w:eastAsia="Calibri"/>
          <w:sz w:val="28"/>
          <w:szCs w:val="28"/>
          <w:lang w:eastAsia="en-US"/>
        </w:rPr>
      </w:pPr>
      <w:r w:rsidRPr="00C5189F">
        <w:rPr>
          <w:rFonts w:eastAsia="Calibri"/>
          <w:sz w:val="28"/>
          <w:szCs w:val="28"/>
          <w:lang w:eastAsia="en-US"/>
        </w:rPr>
        <w:t>искатель</w:t>
      </w:r>
    </w:p>
    <w:p w:rsidR="00F57D50" w:rsidRPr="00C5189F" w:rsidRDefault="00F57D50" w:rsidP="00436662">
      <w:pPr>
        <w:numPr>
          <w:ilvl w:val="0"/>
          <w:numId w:val="197"/>
        </w:numPr>
        <w:spacing w:after="200" w:line="276" w:lineRule="auto"/>
        <w:jc w:val="both"/>
        <w:rPr>
          <w:rFonts w:eastAsia="Calibri"/>
          <w:sz w:val="28"/>
          <w:szCs w:val="28"/>
          <w:lang w:eastAsia="en-US"/>
        </w:rPr>
      </w:pPr>
      <w:r w:rsidRPr="00C5189F">
        <w:rPr>
          <w:rFonts w:eastAsia="Calibri"/>
          <w:sz w:val="28"/>
          <w:szCs w:val="28"/>
          <w:lang w:eastAsia="en-US"/>
        </w:rPr>
        <w:t>бескорыстие</w:t>
      </w:r>
    </w:p>
    <w:p w:rsidR="00F57D50" w:rsidRPr="00C5189F" w:rsidRDefault="00F57D50" w:rsidP="00436662">
      <w:pPr>
        <w:numPr>
          <w:ilvl w:val="0"/>
          <w:numId w:val="197"/>
        </w:numPr>
        <w:spacing w:after="200" w:line="276" w:lineRule="auto"/>
        <w:jc w:val="both"/>
        <w:rPr>
          <w:rFonts w:eastAsia="Calibri"/>
          <w:sz w:val="28"/>
          <w:szCs w:val="28"/>
          <w:lang w:eastAsia="en-US"/>
        </w:rPr>
      </w:pPr>
      <w:r w:rsidRPr="00C5189F">
        <w:rPr>
          <w:rFonts w:eastAsia="Calibri"/>
          <w:sz w:val="28"/>
          <w:szCs w:val="28"/>
          <w:lang w:eastAsia="en-US"/>
        </w:rPr>
        <w:lastRenderedPageBreak/>
        <w:t xml:space="preserve">письмо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  Какое слово соответствует данному значению?</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Любящий свободу</w:t>
      </w:r>
    </w:p>
    <w:p w:rsidR="00F57D50" w:rsidRPr="00C5189F" w:rsidRDefault="00F57D50" w:rsidP="00436662">
      <w:pPr>
        <w:numPr>
          <w:ilvl w:val="0"/>
          <w:numId w:val="198"/>
        </w:numPr>
        <w:spacing w:after="200" w:line="276" w:lineRule="auto"/>
        <w:jc w:val="both"/>
        <w:rPr>
          <w:rFonts w:eastAsia="Calibri"/>
          <w:sz w:val="28"/>
          <w:szCs w:val="28"/>
          <w:lang w:eastAsia="en-US"/>
        </w:rPr>
      </w:pPr>
      <w:r w:rsidRPr="00C5189F">
        <w:rPr>
          <w:rFonts w:eastAsia="Calibri"/>
          <w:sz w:val="28"/>
          <w:szCs w:val="28"/>
          <w:lang w:eastAsia="en-US"/>
        </w:rPr>
        <w:t>вольнодумный</w:t>
      </w:r>
    </w:p>
    <w:p w:rsidR="00F57D50" w:rsidRPr="00C5189F" w:rsidRDefault="00F57D50" w:rsidP="00436662">
      <w:pPr>
        <w:numPr>
          <w:ilvl w:val="0"/>
          <w:numId w:val="198"/>
        </w:numPr>
        <w:spacing w:after="200" w:line="276" w:lineRule="auto"/>
        <w:jc w:val="both"/>
        <w:rPr>
          <w:rFonts w:eastAsia="Calibri"/>
          <w:sz w:val="28"/>
          <w:szCs w:val="28"/>
          <w:lang w:eastAsia="en-US"/>
        </w:rPr>
      </w:pPr>
      <w:r w:rsidRPr="00C5189F">
        <w:rPr>
          <w:rFonts w:eastAsia="Calibri"/>
          <w:sz w:val="28"/>
          <w:szCs w:val="28"/>
          <w:lang w:eastAsia="en-US"/>
        </w:rPr>
        <w:t>вольнонаёмный</w:t>
      </w:r>
    </w:p>
    <w:p w:rsidR="00F57D50" w:rsidRPr="00C5189F" w:rsidRDefault="00F57D50" w:rsidP="00436662">
      <w:pPr>
        <w:numPr>
          <w:ilvl w:val="0"/>
          <w:numId w:val="198"/>
        </w:numPr>
        <w:spacing w:after="200" w:line="276" w:lineRule="auto"/>
        <w:jc w:val="both"/>
        <w:rPr>
          <w:rFonts w:eastAsia="Calibri"/>
          <w:sz w:val="28"/>
          <w:szCs w:val="28"/>
          <w:lang w:eastAsia="en-US"/>
        </w:rPr>
      </w:pPr>
      <w:r w:rsidRPr="00C5189F">
        <w:rPr>
          <w:rFonts w:eastAsia="Calibri"/>
          <w:sz w:val="28"/>
          <w:szCs w:val="28"/>
          <w:lang w:eastAsia="en-US"/>
        </w:rPr>
        <w:t>вольнолюбивый</w:t>
      </w:r>
    </w:p>
    <w:p w:rsidR="00F57D50" w:rsidRPr="00C5189F" w:rsidRDefault="00F57D50" w:rsidP="00436662">
      <w:pPr>
        <w:numPr>
          <w:ilvl w:val="0"/>
          <w:numId w:val="198"/>
        </w:numPr>
        <w:spacing w:after="200" w:line="276" w:lineRule="auto"/>
        <w:jc w:val="both"/>
        <w:rPr>
          <w:rFonts w:eastAsia="Calibri"/>
          <w:sz w:val="28"/>
          <w:szCs w:val="28"/>
          <w:lang w:eastAsia="en-US"/>
        </w:rPr>
      </w:pPr>
      <w:r w:rsidRPr="00C5189F">
        <w:rPr>
          <w:rFonts w:eastAsia="Calibri"/>
          <w:sz w:val="28"/>
          <w:szCs w:val="28"/>
          <w:lang w:eastAsia="en-US"/>
        </w:rPr>
        <w:t xml:space="preserve">вольноопределяющийся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А4. Укажите пример с ошибкой в образовании формы слова.</w:t>
      </w:r>
    </w:p>
    <w:p w:rsidR="00F57D50" w:rsidRPr="00C5189F" w:rsidRDefault="00F57D50" w:rsidP="00436662">
      <w:pPr>
        <w:numPr>
          <w:ilvl w:val="0"/>
          <w:numId w:val="199"/>
        </w:numPr>
        <w:spacing w:after="200" w:line="276" w:lineRule="auto"/>
        <w:jc w:val="both"/>
        <w:rPr>
          <w:rFonts w:eastAsia="Calibri"/>
          <w:sz w:val="28"/>
          <w:szCs w:val="28"/>
          <w:lang w:eastAsia="en-US"/>
        </w:rPr>
      </w:pPr>
      <w:r w:rsidRPr="00C5189F">
        <w:rPr>
          <w:rFonts w:eastAsia="Calibri"/>
          <w:sz w:val="28"/>
          <w:szCs w:val="28"/>
          <w:lang w:eastAsia="en-US"/>
        </w:rPr>
        <w:t>Молодые бухгалтеры</w:t>
      </w:r>
    </w:p>
    <w:p w:rsidR="00F57D50" w:rsidRPr="00C5189F" w:rsidRDefault="00F57D50" w:rsidP="00436662">
      <w:pPr>
        <w:numPr>
          <w:ilvl w:val="0"/>
          <w:numId w:val="199"/>
        </w:numPr>
        <w:spacing w:after="200" w:line="276" w:lineRule="auto"/>
        <w:jc w:val="both"/>
        <w:rPr>
          <w:rFonts w:eastAsia="Calibri"/>
          <w:sz w:val="28"/>
          <w:szCs w:val="28"/>
          <w:lang w:eastAsia="en-US"/>
        </w:rPr>
      </w:pPr>
      <w:r w:rsidRPr="00C5189F">
        <w:rPr>
          <w:rFonts w:eastAsia="Calibri"/>
          <w:sz w:val="28"/>
          <w:szCs w:val="28"/>
          <w:lang w:eastAsia="en-US"/>
        </w:rPr>
        <w:t>Ихней работой</w:t>
      </w:r>
    </w:p>
    <w:p w:rsidR="00F57D50" w:rsidRPr="00C5189F" w:rsidRDefault="00F57D50" w:rsidP="00436662">
      <w:pPr>
        <w:numPr>
          <w:ilvl w:val="0"/>
          <w:numId w:val="199"/>
        </w:numPr>
        <w:spacing w:after="200" w:line="276" w:lineRule="auto"/>
        <w:jc w:val="both"/>
        <w:rPr>
          <w:rFonts w:eastAsia="Calibri"/>
          <w:sz w:val="28"/>
          <w:szCs w:val="28"/>
          <w:lang w:eastAsia="en-US"/>
        </w:rPr>
      </w:pPr>
      <w:r w:rsidRPr="00C5189F">
        <w:rPr>
          <w:rFonts w:eastAsia="Calibri"/>
          <w:sz w:val="28"/>
          <w:szCs w:val="28"/>
          <w:lang w:eastAsia="en-US"/>
        </w:rPr>
        <w:t>В течение тридцати пяти минут</w:t>
      </w:r>
    </w:p>
    <w:p w:rsidR="00F57D50" w:rsidRPr="00C5189F" w:rsidRDefault="00F57D50" w:rsidP="00436662">
      <w:pPr>
        <w:numPr>
          <w:ilvl w:val="0"/>
          <w:numId w:val="199"/>
        </w:numPr>
        <w:spacing w:after="200" w:line="276" w:lineRule="auto"/>
        <w:jc w:val="both"/>
        <w:rPr>
          <w:rFonts w:eastAsia="Calibri"/>
          <w:sz w:val="28"/>
          <w:szCs w:val="28"/>
          <w:lang w:eastAsia="en-US"/>
        </w:rPr>
      </w:pPr>
      <w:r w:rsidRPr="00C5189F">
        <w:rPr>
          <w:rFonts w:eastAsia="Calibri"/>
          <w:sz w:val="28"/>
          <w:szCs w:val="28"/>
          <w:lang w:eastAsia="en-US"/>
        </w:rPr>
        <w:t xml:space="preserve">Дамских туфель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А5. Укажите словосочетание со связью СОГЛАСОВАНИЕ. </w:t>
      </w:r>
    </w:p>
    <w:p w:rsidR="00F57D50" w:rsidRPr="00C5189F" w:rsidRDefault="00F57D50" w:rsidP="00436662">
      <w:pPr>
        <w:numPr>
          <w:ilvl w:val="0"/>
          <w:numId w:val="240"/>
        </w:numPr>
        <w:spacing w:after="200" w:line="276" w:lineRule="auto"/>
        <w:jc w:val="both"/>
        <w:rPr>
          <w:rFonts w:eastAsia="Calibri"/>
          <w:sz w:val="28"/>
          <w:szCs w:val="28"/>
          <w:lang w:eastAsia="en-US"/>
        </w:rPr>
      </w:pPr>
      <w:r w:rsidRPr="00C5189F">
        <w:rPr>
          <w:rFonts w:eastAsia="Calibri"/>
          <w:sz w:val="28"/>
          <w:szCs w:val="28"/>
          <w:lang w:eastAsia="en-US"/>
        </w:rPr>
        <w:t>Новая работа</w:t>
      </w:r>
    </w:p>
    <w:p w:rsidR="00F57D50" w:rsidRPr="00C5189F" w:rsidRDefault="00F57D50" w:rsidP="00436662">
      <w:pPr>
        <w:numPr>
          <w:ilvl w:val="0"/>
          <w:numId w:val="240"/>
        </w:numPr>
        <w:spacing w:after="200" w:line="276" w:lineRule="auto"/>
        <w:jc w:val="both"/>
        <w:rPr>
          <w:rFonts w:eastAsia="Calibri"/>
          <w:sz w:val="28"/>
          <w:szCs w:val="28"/>
          <w:lang w:eastAsia="en-US"/>
        </w:rPr>
      </w:pPr>
      <w:r w:rsidRPr="00C5189F">
        <w:rPr>
          <w:rFonts w:eastAsia="Calibri"/>
          <w:sz w:val="28"/>
          <w:szCs w:val="28"/>
          <w:lang w:eastAsia="en-US"/>
        </w:rPr>
        <w:t>Работать над сочинением</w:t>
      </w:r>
    </w:p>
    <w:p w:rsidR="00F57D50" w:rsidRPr="00C5189F" w:rsidRDefault="00F57D50" w:rsidP="00436662">
      <w:pPr>
        <w:numPr>
          <w:ilvl w:val="0"/>
          <w:numId w:val="240"/>
        </w:numPr>
        <w:spacing w:after="200" w:line="276" w:lineRule="auto"/>
        <w:jc w:val="both"/>
        <w:rPr>
          <w:rFonts w:eastAsia="Calibri"/>
          <w:sz w:val="28"/>
          <w:szCs w:val="28"/>
          <w:lang w:eastAsia="en-US"/>
        </w:rPr>
      </w:pPr>
      <w:r w:rsidRPr="00C5189F">
        <w:rPr>
          <w:rFonts w:eastAsia="Calibri"/>
          <w:sz w:val="28"/>
          <w:szCs w:val="28"/>
          <w:lang w:eastAsia="en-US"/>
        </w:rPr>
        <w:t>Победить врага</w:t>
      </w:r>
    </w:p>
    <w:p w:rsidR="00F57D50" w:rsidRPr="00C5189F" w:rsidRDefault="00F57D50" w:rsidP="00436662">
      <w:pPr>
        <w:numPr>
          <w:ilvl w:val="0"/>
          <w:numId w:val="240"/>
        </w:numPr>
        <w:spacing w:after="200" w:line="276" w:lineRule="auto"/>
        <w:jc w:val="both"/>
        <w:rPr>
          <w:rFonts w:eastAsia="Calibri"/>
          <w:sz w:val="28"/>
          <w:szCs w:val="28"/>
          <w:lang w:eastAsia="en-US"/>
        </w:rPr>
      </w:pPr>
      <w:r w:rsidRPr="00C5189F">
        <w:rPr>
          <w:rFonts w:eastAsia="Calibri"/>
          <w:sz w:val="28"/>
          <w:szCs w:val="28"/>
          <w:lang w:eastAsia="en-US"/>
        </w:rPr>
        <w:t>Смеяться до слёз</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А6. Какое предложение является односоставным?</w:t>
      </w:r>
    </w:p>
    <w:p w:rsidR="00F57D50" w:rsidRPr="00C5189F" w:rsidRDefault="00F57D50" w:rsidP="00436662">
      <w:pPr>
        <w:numPr>
          <w:ilvl w:val="0"/>
          <w:numId w:val="222"/>
        </w:numPr>
        <w:spacing w:after="200" w:line="276" w:lineRule="auto"/>
        <w:jc w:val="both"/>
        <w:rPr>
          <w:rFonts w:eastAsia="Calibri"/>
          <w:sz w:val="28"/>
          <w:szCs w:val="28"/>
          <w:lang w:eastAsia="en-US"/>
        </w:rPr>
      </w:pPr>
      <w:r w:rsidRPr="00C5189F">
        <w:rPr>
          <w:rFonts w:eastAsia="Calibri"/>
          <w:sz w:val="28"/>
          <w:szCs w:val="28"/>
          <w:lang w:eastAsia="en-US"/>
        </w:rPr>
        <w:t>Вот уже и проходит день.</w:t>
      </w:r>
    </w:p>
    <w:p w:rsidR="00F57D50" w:rsidRPr="00C5189F" w:rsidRDefault="00F57D50" w:rsidP="00436662">
      <w:pPr>
        <w:numPr>
          <w:ilvl w:val="0"/>
          <w:numId w:val="222"/>
        </w:numPr>
        <w:spacing w:after="200" w:line="276" w:lineRule="auto"/>
        <w:jc w:val="both"/>
        <w:rPr>
          <w:rFonts w:eastAsia="Calibri"/>
          <w:sz w:val="28"/>
          <w:szCs w:val="28"/>
          <w:lang w:eastAsia="en-US"/>
        </w:rPr>
      </w:pPr>
      <w:r w:rsidRPr="00C5189F">
        <w:rPr>
          <w:rFonts w:eastAsia="Calibri"/>
          <w:sz w:val="28"/>
          <w:szCs w:val="28"/>
          <w:lang w:eastAsia="en-US"/>
        </w:rPr>
        <w:t>Двое пошли под гору.</w:t>
      </w:r>
    </w:p>
    <w:p w:rsidR="00F57D50" w:rsidRPr="00C5189F" w:rsidRDefault="00F57D50" w:rsidP="00436662">
      <w:pPr>
        <w:numPr>
          <w:ilvl w:val="0"/>
          <w:numId w:val="222"/>
        </w:numPr>
        <w:spacing w:after="200" w:line="276" w:lineRule="auto"/>
        <w:jc w:val="both"/>
        <w:rPr>
          <w:rFonts w:eastAsia="Calibri"/>
          <w:sz w:val="28"/>
          <w:szCs w:val="28"/>
          <w:lang w:eastAsia="en-US"/>
        </w:rPr>
      </w:pPr>
      <w:r w:rsidRPr="00C5189F">
        <w:rPr>
          <w:rFonts w:eastAsia="Calibri"/>
          <w:sz w:val="28"/>
          <w:szCs w:val="28"/>
          <w:lang w:eastAsia="en-US"/>
        </w:rPr>
        <w:t>Спорить с ним невозможно.</w:t>
      </w:r>
    </w:p>
    <w:p w:rsidR="00F57D50" w:rsidRPr="00C5189F" w:rsidRDefault="00F57D50" w:rsidP="00436662">
      <w:pPr>
        <w:numPr>
          <w:ilvl w:val="0"/>
          <w:numId w:val="222"/>
        </w:numPr>
        <w:spacing w:after="200" w:line="276" w:lineRule="auto"/>
        <w:jc w:val="both"/>
        <w:rPr>
          <w:rFonts w:eastAsia="Calibri"/>
          <w:sz w:val="28"/>
          <w:szCs w:val="28"/>
          <w:lang w:eastAsia="en-US"/>
        </w:rPr>
      </w:pPr>
      <w:r w:rsidRPr="00C5189F">
        <w:rPr>
          <w:rFonts w:eastAsia="Calibri"/>
          <w:sz w:val="28"/>
          <w:szCs w:val="28"/>
          <w:lang w:eastAsia="en-US"/>
        </w:rPr>
        <w:t xml:space="preserve">Азовское море очень обмелело. </w:t>
      </w:r>
    </w:p>
    <w:p w:rsidR="00F57D50" w:rsidRPr="00C5189F" w:rsidRDefault="00F57D50" w:rsidP="00F57D50">
      <w:pPr>
        <w:jc w:val="both"/>
        <w:rPr>
          <w:rFonts w:eastAsia="Calibri"/>
          <w:b/>
          <w:bCs/>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А7. Укажите грамматически правильное продолжение предложения.</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ab/>
        <w:t xml:space="preserve">Изучая растения средней полосы, </w:t>
      </w:r>
    </w:p>
    <w:p w:rsidR="00F57D50" w:rsidRPr="00C5189F" w:rsidRDefault="00F57D50" w:rsidP="00436662">
      <w:pPr>
        <w:numPr>
          <w:ilvl w:val="0"/>
          <w:numId w:val="201"/>
        </w:numPr>
        <w:spacing w:after="200" w:line="276" w:lineRule="auto"/>
        <w:jc w:val="both"/>
        <w:rPr>
          <w:rFonts w:eastAsia="Calibri"/>
          <w:sz w:val="28"/>
          <w:szCs w:val="28"/>
          <w:lang w:eastAsia="en-US"/>
        </w:rPr>
      </w:pPr>
      <w:r w:rsidRPr="00C5189F">
        <w:rPr>
          <w:rFonts w:eastAsia="Calibri"/>
          <w:sz w:val="28"/>
          <w:szCs w:val="28"/>
          <w:lang w:eastAsia="en-US"/>
        </w:rPr>
        <w:t>у меня появился интерес к этой проблеме.</w:t>
      </w:r>
    </w:p>
    <w:p w:rsidR="00F57D50" w:rsidRPr="00C5189F" w:rsidRDefault="00F57D50" w:rsidP="00436662">
      <w:pPr>
        <w:numPr>
          <w:ilvl w:val="0"/>
          <w:numId w:val="201"/>
        </w:numPr>
        <w:spacing w:after="200" w:line="276" w:lineRule="auto"/>
        <w:jc w:val="both"/>
        <w:rPr>
          <w:rFonts w:eastAsia="Calibri"/>
          <w:sz w:val="28"/>
          <w:szCs w:val="28"/>
          <w:lang w:eastAsia="en-US"/>
        </w:rPr>
      </w:pPr>
      <w:r w:rsidRPr="00C5189F">
        <w:rPr>
          <w:rFonts w:eastAsia="Calibri"/>
          <w:sz w:val="28"/>
          <w:szCs w:val="28"/>
          <w:lang w:eastAsia="en-US"/>
        </w:rPr>
        <w:t xml:space="preserve">некоторые из них используются для озеленения участков. </w:t>
      </w:r>
    </w:p>
    <w:p w:rsidR="00F57D50" w:rsidRPr="00C5189F" w:rsidRDefault="00F57D50" w:rsidP="00436662">
      <w:pPr>
        <w:numPr>
          <w:ilvl w:val="0"/>
          <w:numId w:val="201"/>
        </w:numPr>
        <w:spacing w:after="200" w:line="276" w:lineRule="auto"/>
        <w:jc w:val="both"/>
        <w:rPr>
          <w:rFonts w:eastAsia="Calibri"/>
          <w:sz w:val="28"/>
          <w:szCs w:val="28"/>
          <w:lang w:eastAsia="en-US"/>
        </w:rPr>
      </w:pPr>
      <w:r w:rsidRPr="00C5189F">
        <w:rPr>
          <w:rFonts w:eastAsia="Calibri"/>
          <w:sz w:val="28"/>
          <w:szCs w:val="28"/>
          <w:lang w:eastAsia="en-US"/>
        </w:rPr>
        <w:t>они были собраны в гербарий.</w:t>
      </w:r>
    </w:p>
    <w:p w:rsidR="00F57D50" w:rsidRPr="00C5189F" w:rsidRDefault="00F57D50" w:rsidP="00436662">
      <w:pPr>
        <w:numPr>
          <w:ilvl w:val="0"/>
          <w:numId w:val="201"/>
        </w:numPr>
        <w:spacing w:after="200" w:line="276" w:lineRule="auto"/>
        <w:jc w:val="both"/>
        <w:rPr>
          <w:rFonts w:eastAsia="Calibri"/>
          <w:sz w:val="28"/>
          <w:szCs w:val="28"/>
          <w:lang w:eastAsia="en-US"/>
        </w:rPr>
      </w:pPr>
      <w:r w:rsidRPr="00C5189F">
        <w:rPr>
          <w:rFonts w:eastAsia="Calibri"/>
          <w:sz w:val="28"/>
          <w:szCs w:val="28"/>
          <w:lang w:eastAsia="en-US"/>
        </w:rPr>
        <w:t>обратите внимание на их отличия от растений других зон.</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А8. Укажите предложение с грамматической (синтаксической) ошибкой.</w:t>
      </w:r>
    </w:p>
    <w:p w:rsidR="00F57D50" w:rsidRPr="00C5189F" w:rsidRDefault="00F57D50" w:rsidP="00436662">
      <w:pPr>
        <w:numPr>
          <w:ilvl w:val="0"/>
          <w:numId w:val="202"/>
        </w:numPr>
        <w:spacing w:after="200" w:line="276" w:lineRule="auto"/>
        <w:jc w:val="both"/>
        <w:rPr>
          <w:rFonts w:eastAsia="Calibri"/>
          <w:sz w:val="28"/>
          <w:szCs w:val="28"/>
          <w:lang w:eastAsia="en-US"/>
        </w:rPr>
      </w:pPr>
      <w:r w:rsidRPr="00C5189F">
        <w:rPr>
          <w:rFonts w:eastAsia="Calibri"/>
          <w:sz w:val="28"/>
          <w:szCs w:val="28"/>
          <w:lang w:eastAsia="en-US"/>
        </w:rPr>
        <w:t xml:space="preserve">Вопреки правил пунктуации, журналисты часто употребляют тире вместо двоеточия. </w:t>
      </w:r>
    </w:p>
    <w:p w:rsidR="00F57D50" w:rsidRPr="00C5189F" w:rsidRDefault="00F57D50" w:rsidP="00436662">
      <w:pPr>
        <w:numPr>
          <w:ilvl w:val="0"/>
          <w:numId w:val="202"/>
        </w:numPr>
        <w:spacing w:after="200" w:line="276" w:lineRule="auto"/>
        <w:jc w:val="both"/>
        <w:rPr>
          <w:rFonts w:eastAsia="Calibri"/>
          <w:sz w:val="28"/>
          <w:szCs w:val="28"/>
          <w:lang w:eastAsia="en-US"/>
        </w:rPr>
      </w:pPr>
      <w:r w:rsidRPr="00C5189F">
        <w:rPr>
          <w:rFonts w:eastAsia="Calibri"/>
          <w:sz w:val="28"/>
          <w:szCs w:val="28"/>
          <w:lang w:eastAsia="en-US"/>
        </w:rPr>
        <w:t xml:space="preserve">Вчера я добрался до Ялты и встретил там много знакомых, приехавших на отдых. </w:t>
      </w:r>
    </w:p>
    <w:p w:rsidR="00F57D50" w:rsidRPr="00C5189F" w:rsidRDefault="00F57D50" w:rsidP="00436662">
      <w:pPr>
        <w:numPr>
          <w:ilvl w:val="0"/>
          <w:numId w:val="202"/>
        </w:numPr>
        <w:spacing w:after="200" w:line="276" w:lineRule="auto"/>
        <w:jc w:val="both"/>
        <w:rPr>
          <w:rFonts w:eastAsia="Calibri"/>
          <w:sz w:val="28"/>
          <w:szCs w:val="28"/>
          <w:lang w:eastAsia="en-US"/>
        </w:rPr>
      </w:pPr>
      <w:r w:rsidRPr="00C5189F">
        <w:rPr>
          <w:rFonts w:eastAsia="Calibri"/>
          <w:sz w:val="28"/>
          <w:szCs w:val="28"/>
          <w:lang w:eastAsia="en-US"/>
        </w:rPr>
        <w:t xml:space="preserve">Приезжие поражались высоте Останкинской башни. </w:t>
      </w:r>
    </w:p>
    <w:p w:rsidR="00F57D50" w:rsidRPr="00C5189F" w:rsidRDefault="00F57D50" w:rsidP="00436662">
      <w:pPr>
        <w:numPr>
          <w:ilvl w:val="0"/>
          <w:numId w:val="202"/>
        </w:numPr>
        <w:spacing w:after="200" w:line="276" w:lineRule="auto"/>
        <w:jc w:val="both"/>
        <w:rPr>
          <w:rFonts w:eastAsia="Calibri"/>
          <w:sz w:val="28"/>
          <w:szCs w:val="28"/>
          <w:lang w:eastAsia="en-US"/>
        </w:rPr>
      </w:pPr>
      <w:r w:rsidRPr="00C5189F">
        <w:rPr>
          <w:rFonts w:eastAsia="Calibri"/>
          <w:sz w:val="28"/>
          <w:szCs w:val="28"/>
          <w:lang w:eastAsia="en-US"/>
        </w:rPr>
        <w:t xml:space="preserve">В поэме «Василий Тёркин» воспевается подвиг русского солдата, верного долгу и Отчизне.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А9. В каком предложении придаточную часть сложноподчиненного предложения </w:t>
      </w:r>
      <w:r w:rsidRPr="00C5189F">
        <w:rPr>
          <w:rFonts w:eastAsia="Calibri"/>
          <w:b/>
          <w:bCs/>
          <w:sz w:val="28"/>
          <w:szCs w:val="28"/>
          <w:u w:val="single"/>
          <w:lang w:eastAsia="en-US"/>
        </w:rPr>
        <w:t>нельзя</w:t>
      </w:r>
      <w:r w:rsidRPr="00C5189F">
        <w:rPr>
          <w:rFonts w:eastAsia="Calibri"/>
          <w:b/>
          <w:bCs/>
          <w:sz w:val="28"/>
          <w:szCs w:val="28"/>
          <w:lang w:eastAsia="en-US"/>
        </w:rPr>
        <w:t xml:space="preserve"> заменить обособленным определением, выраженным причастным оборотом?</w:t>
      </w:r>
    </w:p>
    <w:p w:rsidR="00F57D50" w:rsidRPr="00C5189F" w:rsidRDefault="00F57D50" w:rsidP="00436662">
      <w:pPr>
        <w:numPr>
          <w:ilvl w:val="0"/>
          <w:numId w:val="203"/>
        </w:numPr>
        <w:spacing w:after="200" w:line="276" w:lineRule="auto"/>
        <w:jc w:val="both"/>
        <w:rPr>
          <w:rFonts w:eastAsia="Calibri"/>
          <w:sz w:val="28"/>
          <w:szCs w:val="28"/>
          <w:lang w:eastAsia="en-US"/>
        </w:rPr>
      </w:pPr>
      <w:r w:rsidRPr="00C5189F">
        <w:rPr>
          <w:rFonts w:eastAsia="Calibri"/>
          <w:sz w:val="28"/>
          <w:szCs w:val="28"/>
          <w:lang w:eastAsia="en-US"/>
        </w:rPr>
        <w:t>Усадьба стоит у самой кромки холма, который покрыт живописной вековой дубравой.</w:t>
      </w:r>
    </w:p>
    <w:p w:rsidR="00F57D50" w:rsidRPr="00C5189F" w:rsidRDefault="00F57D50" w:rsidP="00436662">
      <w:pPr>
        <w:numPr>
          <w:ilvl w:val="0"/>
          <w:numId w:val="203"/>
        </w:numPr>
        <w:spacing w:after="200" w:line="276" w:lineRule="auto"/>
        <w:jc w:val="both"/>
        <w:rPr>
          <w:rFonts w:eastAsia="Calibri"/>
          <w:sz w:val="28"/>
          <w:szCs w:val="28"/>
          <w:lang w:eastAsia="en-US"/>
        </w:rPr>
      </w:pPr>
      <w:r w:rsidRPr="00C5189F">
        <w:rPr>
          <w:rFonts w:eastAsia="Calibri"/>
          <w:sz w:val="28"/>
          <w:szCs w:val="28"/>
          <w:lang w:eastAsia="en-US"/>
        </w:rPr>
        <w:t xml:space="preserve">Это село возникло в более поздний период рядом с остатками древнего города, название которого оно закрепило за собой. </w:t>
      </w:r>
    </w:p>
    <w:p w:rsidR="00F57D50" w:rsidRPr="00C5189F" w:rsidRDefault="00F57D50" w:rsidP="00436662">
      <w:pPr>
        <w:numPr>
          <w:ilvl w:val="0"/>
          <w:numId w:val="203"/>
        </w:numPr>
        <w:spacing w:after="200" w:line="276" w:lineRule="auto"/>
        <w:jc w:val="both"/>
        <w:rPr>
          <w:rFonts w:eastAsia="Calibri"/>
          <w:sz w:val="28"/>
          <w:szCs w:val="28"/>
          <w:lang w:eastAsia="en-US"/>
        </w:rPr>
      </w:pPr>
      <w:r w:rsidRPr="00C5189F">
        <w:rPr>
          <w:rFonts w:eastAsia="Calibri"/>
          <w:sz w:val="28"/>
          <w:szCs w:val="28"/>
          <w:lang w:eastAsia="en-US"/>
        </w:rPr>
        <w:t>В конце XIX века имение приобрёл курский купец первой гильдии Георгий Александрович Новосильцев, который был последним владельцем Лебяжьего.</w:t>
      </w:r>
    </w:p>
    <w:p w:rsidR="00F57D50" w:rsidRPr="00C5189F" w:rsidRDefault="00F57D50" w:rsidP="00436662">
      <w:pPr>
        <w:numPr>
          <w:ilvl w:val="0"/>
          <w:numId w:val="203"/>
        </w:numPr>
        <w:spacing w:after="200" w:line="276" w:lineRule="auto"/>
        <w:jc w:val="both"/>
        <w:rPr>
          <w:rFonts w:eastAsia="Calibri"/>
          <w:sz w:val="28"/>
          <w:szCs w:val="28"/>
          <w:lang w:eastAsia="en-US"/>
        </w:rPr>
      </w:pPr>
      <w:r w:rsidRPr="00C5189F">
        <w:rPr>
          <w:rFonts w:eastAsia="Calibri"/>
          <w:sz w:val="28"/>
          <w:szCs w:val="28"/>
          <w:lang w:eastAsia="en-US"/>
        </w:rPr>
        <w:t xml:space="preserve">Учебно-игрушечная мастерская в Сергиевом Посаде, которую организовало Московское земство в 1891 году, во многом обязана своим существованием С.Т. Морозову.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А10.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Алексей Павлович вставал с ранней зарёй (1) и (2) когда он вдыхал напоённый влажным запахом росы прохладный воздух (3) на душе у него становилось (4) легко и просторно.</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 2,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2, 3, 4</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К заданиям А11, А12, А13, А14, А15</w:t>
            </w:r>
          </w:p>
        </w:tc>
      </w:tr>
    </w:tbl>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436662">
            <w:pPr>
              <w:numPr>
                <w:ilvl w:val="0"/>
                <w:numId w:val="204"/>
              </w:numPr>
              <w:spacing w:after="200" w:line="276" w:lineRule="auto"/>
              <w:jc w:val="both"/>
              <w:rPr>
                <w:rFonts w:eastAsia="Calibri"/>
                <w:sz w:val="28"/>
                <w:szCs w:val="28"/>
                <w:lang w:eastAsia="en-US"/>
              </w:rPr>
            </w:pPr>
            <w:r w:rsidRPr="00C5189F">
              <w:rPr>
                <w:rFonts w:eastAsia="Calibri"/>
                <w:sz w:val="28"/>
                <w:szCs w:val="28"/>
                <w:lang w:eastAsia="en-US"/>
              </w:rPr>
              <w:t xml:space="preserve">… (2) Металлы, керамика, строительный камень состоят из кристаллических зёрен, сцепленных между собой. (3) И от того, насколько велика сила сцепления, зависит прочность материала. (4) Очень важную роль здесь играют размеры зёрен: крупнозернистый материал непрочен, </w:t>
            </w:r>
            <w:r w:rsidRPr="00C5189F">
              <w:rPr>
                <w:rFonts w:eastAsia="Calibri"/>
                <w:sz w:val="28"/>
                <w:szCs w:val="28"/>
                <w:lang w:eastAsia="en-US"/>
              </w:rPr>
              <w:lastRenderedPageBreak/>
              <w:t>легко разрушается по границам кристаллов; мелкозернистая структура прочнее – мелкие кристаллы плотнее прилегают друг к другу и сцепляются с большей силой. (5) Одними из первых много веков назад это поняли кузнецы. (6) … тогда они ничего не знали о структуре металла, но заметили, что изделие становится более прочным, если его обработать молотом.</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А11. Какое из приведенных ниже предложений должно быть </w:t>
      </w:r>
      <w:r w:rsidRPr="00C5189F">
        <w:rPr>
          <w:rFonts w:eastAsia="Calibri"/>
          <w:b/>
          <w:bCs/>
          <w:sz w:val="28"/>
          <w:szCs w:val="28"/>
          <w:u w:val="single"/>
          <w:lang w:eastAsia="en-US"/>
        </w:rPr>
        <w:t>первым</w:t>
      </w:r>
      <w:r w:rsidRPr="00C5189F">
        <w:rPr>
          <w:rFonts w:eastAsia="Calibri"/>
          <w:b/>
          <w:bCs/>
          <w:sz w:val="28"/>
          <w:szCs w:val="28"/>
          <w:lang w:eastAsia="en-US"/>
        </w:rPr>
        <w:t xml:space="preserve"> в этом тексте?</w:t>
      </w:r>
    </w:p>
    <w:p w:rsidR="00F57D50" w:rsidRPr="00C5189F" w:rsidRDefault="00F57D50" w:rsidP="00436662">
      <w:pPr>
        <w:numPr>
          <w:ilvl w:val="0"/>
          <w:numId w:val="205"/>
        </w:numPr>
        <w:spacing w:after="200" w:line="276" w:lineRule="auto"/>
        <w:jc w:val="both"/>
        <w:rPr>
          <w:rFonts w:eastAsia="Calibri"/>
          <w:sz w:val="28"/>
          <w:szCs w:val="28"/>
          <w:lang w:eastAsia="en-US"/>
        </w:rPr>
      </w:pPr>
      <w:r w:rsidRPr="00C5189F">
        <w:rPr>
          <w:rFonts w:eastAsia="Calibri"/>
          <w:sz w:val="28"/>
          <w:szCs w:val="28"/>
          <w:lang w:eastAsia="en-US"/>
        </w:rPr>
        <w:t>Обычный металл состоит из кристаллов размером от десяти до ста миллионных долей метра.</w:t>
      </w:r>
    </w:p>
    <w:p w:rsidR="00F57D50" w:rsidRPr="00C5189F" w:rsidRDefault="00F57D50" w:rsidP="00436662">
      <w:pPr>
        <w:numPr>
          <w:ilvl w:val="0"/>
          <w:numId w:val="205"/>
        </w:numPr>
        <w:spacing w:after="200" w:line="276" w:lineRule="auto"/>
        <w:jc w:val="both"/>
        <w:rPr>
          <w:rFonts w:eastAsia="Calibri"/>
          <w:sz w:val="28"/>
          <w:szCs w:val="28"/>
          <w:lang w:eastAsia="en-US"/>
        </w:rPr>
      </w:pPr>
      <w:r w:rsidRPr="00C5189F">
        <w:rPr>
          <w:rFonts w:eastAsia="Calibri"/>
          <w:sz w:val="28"/>
          <w:szCs w:val="28"/>
          <w:lang w:eastAsia="en-US"/>
        </w:rPr>
        <w:t>Нанокристаллические композиты позволяют получать материалы с заданными физическими свойствами.</w:t>
      </w:r>
    </w:p>
    <w:p w:rsidR="00F57D50" w:rsidRPr="00C5189F" w:rsidRDefault="00F57D50" w:rsidP="00436662">
      <w:pPr>
        <w:numPr>
          <w:ilvl w:val="0"/>
          <w:numId w:val="205"/>
        </w:numPr>
        <w:spacing w:after="200" w:line="276" w:lineRule="auto"/>
        <w:jc w:val="both"/>
        <w:rPr>
          <w:rFonts w:eastAsia="Calibri"/>
          <w:sz w:val="28"/>
          <w:szCs w:val="28"/>
          <w:lang w:eastAsia="en-US"/>
        </w:rPr>
      </w:pPr>
      <w:r w:rsidRPr="00C5189F">
        <w:rPr>
          <w:rFonts w:eastAsia="Calibri"/>
          <w:sz w:val="28"/>
          <w:szCs w:val="28"/>
          <w:lang w:eastAsia="en-US"/>
        </w:rPr>
        <w:t xml:space="preserve">Первобытный человек мастерил орудия труда и охоты, строил жилища, шил одежду из материалов, уже созданных природой. </w:t>
      </w:r>
    </w:p>
    <w:p w:rsidR="00F57D50" w:rsidRPr="00C5189F" w:rsidRDefault="00F57D50" w:rsidP="00436662">
      <w:pPr>
        <w:numPr>
          <w:ilvl w:val="0"/>
          <w:numId w:val="205"/>
        </w:numPr>
        <w:spacing w:after="200" w:line="276" w:lineRule="auto"/>
        <w:jc w:val="both"/>
        <w:rPr>
          <w:rFonts w:eastAsia="Calibri"/>
          <w:sz w:val="28"/>
          <w:szCs w:val="28"/>
          <w:lang w:eastAsia="en-US"/>
        </w:rPr>
      </w:pPr>
      <w:r w:rsidRPr="00C5189F">
        <w:rPr>
          <w:rFonts w:eastAsia="Calibri"/>
          <w:sz w:val="28"/>
          <w:szCs w:val="28"/>
          <w:lang w:eastAsia="en-US"/>
        </w:rPr>
        <w:t>Подавляющее большинство материалов, с которыми ежедневно приходится сталкиваться, имеют кристаллическое строение.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А12. Какое из приведенных ниже слов или сочетаний слов должно быть на месте пропуска </w:t>
      </w:r>
      <w:r w:rsidRPr="00C5189F">
        <w:rPr>
          <w:rFonts w:eastAsia="Calibri"/>
          <w:b/>
          <w:bCs/>
          <w:sz w:val="28"/>
          <w:szCs w:val="28"/>
          <w:u w:val="single"/>
          <w:lang w:eastAsia="en-US"/>
        </w:rPr>
        <w:t>в шестом</w:t>
      </w:r>
      <w:r w:rsidRPr="00C5189F">
        <w:rPr>
          <w:rFonts w:eastAsia="Calibri"/>
          <w:b/>
          <w:bCs/>
          <w:sz w:val="28"/>
          <w:szCs w:val="28"/>
          <w:lang w:eastAsia="en-US"/>
        </w:rPr>
        <w:t xml:space="preserve"> предложении текста?</w:t>
      </w:r>
    </w:p>
    <w:p w:rsidR="00F57D50" w:rsidRPr="00C5189F" w:rsidRDefault="00F57D50" w:rsidP="00436662">
      <w:pPr>
        <w:numPr>
          <w:ilvl w:val="0"/>
          <w:numId w:val="206"/>
        </w:numPr>
        <w:spacing w:after="200" w:line="276" w:lineRule="auto"/>
        <w:jc w:val="both"/>
        <w:rPr>
          <w:rFonts w:eastAsia="Calibri"/>
          <w:sz w:val="28"/>
          <w:szCs w:val="28"/>
          <w:lang w:eastAsia="en-US"/>
        </w:rPr>
      </w:pPr>
      <w:r w:rsidRPr="00C5189F">
        <w:rPr>
          <w:rFonts w:eastAsia="Calibri"/>
          <w:sz w:val="28"/>
          <w:szCs w:val="28"/>
          <w:lang w:eastAsia="en-US"/>
        </w:rPr>
        <w:t>К тому же</w:t>
      </w:r>
    </w:p>
    <w:p w:rsidR="00F57D50" w:rsidRPr="00C5189F" w:rsidRDefault="00F57D50" w:rsidP="00436662">
      <w:pPr>
        <w:numPr>
          <w:ilvl w:val="0"/>
          <w:numId w:val="206"/>
        </w:numPr>
        <w:spacing w:after="200" w:line="276" w:lineRule="auto"/>
        <w:jc w:val="both"/>
        <w:rPr>
          <w:rFonts w:eastAsia="Calibri"/>
          <w:sz w:val="28"/>
          <w:szCs w:val="28"/>
          <w:lang w:eastAsia="en-US"/>
        </w:rPr>
      </w:pPr>
      <w:r w:rsidRPr="00C5189F">
        <w:rPr>
          <w:rFonts w:eastAsia="Calibri"/>
          <w:sz w:val="28"/>
          <w:szCs w:val="28"/>
          <w:lang w:eastAsia="en-US"/>
        </w:rPr>
        <w:t>Конечно,</w:t>
      </w:r>
    </w:p>
    <w:p w:rsidR="00F57D50" w:rsidRPr="00C5189F" w:rsidRDefault="00F57D50" w:rsidP="00436662">
      <w:pPr>
        <w:numPr>
          <w:ilvl w:val="0"/>
          <w:numId w:val="206"/>
        </w:numPr>
        <w:spacing w:after="200" w:line="276" w:lineRule="auto"/>
        <w:jc w:val="both"/>
        <w:rPr>
          <w:rFonts w:eastAsia="Calibri"/>
          <w:sz w:val="28"/>
          <w:szCs w:val="28"/>
          <w:lang w:eastAsia="en-US"/>
        </w:rPr>
      </w:pPr>
      <w:r w:rsidRPr="00C5189F">
        <w:rPr>
          <w:rFonts w:eastAsia="Calibri"/>
          <w:sz w:val="28"/>
          <w:szCs w:val="28"/>
          <w:lang w:eastAsia="en-US"/>
        </w:rPr>
        <w:t xml:space="preserve">И </w:t>
      </w:r>
    </w:p>
    <w:p w:rsidR="00F57D50" w:rsidRPr="00C5189F" w:rsidRDefault="00F57D50" w:rsidP="00436662">
      <w:pPr>
        <w:numPr>
          <w:ilvl w:val="0"/>
          <w:numId w:val="206"/>
        </w:numPr>
        <w:spacing w:after="200" w:line="276" w:lineRule="auto"/>
        <w:jc w:val="both"/>
        <w:rPr>
          <w:rFonts w:eastAsia="Calibri"/>
          <w:sz w:val="28"/>
          <w:szCs w:val="28"/>
          <w:lang w:eastAsia="en-US"/>
        </w:rPr>
      </w:pPr>
      <w:r w:rsidRPr="00C5189F">
        <w:rPr>
          <w:rFonts w:eastAsia="Calibri"/>
          <w:sz w:val="28"/>
          <w:szCs w:val="28"/>
          <w:lang w:eastAsia="en-US"/>
        </w:rPr>
        <w:t xml:space="preserve">Поэтому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А13. Укажите верную характеристику третьего (3) предложения текста.</w:t>
      </w:r>
    </w:p>
    <w:p w:rsidR="00F57D50" w:rsidRPr="00C5189F" w:rsidRDefault="00F57D50" w:rsidP="00436662">
      <w:pPr>
        <w:numPr>
          <w:ilvl w:val="0"/>
          <w:numId w:val="207"/>
        </w:numPr>
        <w:spacing w:after="200" w:line="276" w:lineRule="auto"/>
        <w:jc w:val="both"/>
        <w:rPr>
          <w:rFonts w:eastAsia="Calibri"/>
          <w:sz w:val="28"/>
          <w:szCs w:val="28"/>
          <w:lang w:eastAsia="en-US"/>
        </w:rPr>
      </w:pPr>
      <w:r w:rsidRPr="00C5189F">
        <w:rPr>
          <w:rFonts w:eastAsia="Calibri"/>
          <w:sz w:val="28"/>
          <w:szCs w:val="28"/>
          <w:lang w:eastAsia="en-US"/>
        </w:rPr>
        <w:t>сложносочинённое</w:t>
      </w:r>
    </w:p>
    <w:p w:rsidR="00F57D50" w:rsidRPr="00C5189F" w:rsidRDefault="00F57D50" w:rsidP="00436662">
      <w:pPr>
        <w:numPr>
          <w:ilvl w:val="0"/>
          <w:numId w:val="207"/>
        </w:numPr>
        <w:spacing w:after="200" w:line="276" w:lineRule="auto"/>
        <w:jc w:val="both"/>
        <w:rPr>
          <w:rFonts w:eastAsia="Calibri"/>
          <w:sz w:val="28"/>
          <w:szCs w:val="28"/>
          <w:lang w:eastAsia="en-US"/>
        </w:rPr>
      </w:pPr>
      <w:r w:rsidRPr="00C5189F">
        <w:rPr>
          <w:rFonts w:eastAsia="Calibri"/>
          <w:sz w:val="28"/>
          <w:szCs w:val="28"/>
          <w:lang w:eastAsia="en-US"/>
        </w:rPr>
        <w:t>сложное бессоюзное</w:t>
      </w:r>
    </w:p>
    <w:p w:rsidR="00F57D50" w:rsidRPr="00C5189F" w:rsidRDefault="00F57D50" w:rsidP="00436662">
      <w:pPr>
        <w:numPr>
          <w:ilvl w:val="0"/>
          <w:numId w:val="207"/>
        </w:numPr>
        <w:spacing w:after="200" w:line="276" w:lineRule="auto"/>
        <w:jc w:val="both"/>
        <w:rPr>
          <w:rFonts w:eastAsia="Calibri"/>
          <w:sz w:val="28"/>
          <w:szCs w:val="28"/>
          <w:lang w:eastAsia="en-US"/>
        </w:rPr>
      </w:pPr>
      <w:r w:rsidRPr="00C5189F">
        <w:rPr>
          <w:rFonts w:eastAsia="Calibri"/>
          <w:sz w:val="28"/>
          <w:szCs w:val="28"/>
          <w:lang w:eastAsia="en-US"/>
        </w:rPr>
        <w:t>сложноподчинённое</w:t>
      </w:r>
    </w:p>
    <w:p w:rsidR="00F57D50" w:rsidRPr="00C5189F" w:rsidRDefault="00F57D50" w:rsidP="00436662">
      <w:pPr>
        <w:numPr>
          <w:ilvl w:val="0"/>
          <w:numId w:val="207"/>
        </w:numPr>
        <w:spacing w:after="200" w:line="276" w:lineRule="auto"/>
        <w:jc w:val="both"/>
        <w:rPr>
          <w:rFonts w:eastAsia="Calibri"/>
          <w:sz w:val="28"/>
          <w:szCs w:val="28"/>
          <w:lang w:eastAsia="en-US"/>
        </w:rPr>
      </w:pPr>
      <w:r w:rsidRPr="00C5189F">
        <w:rPr>
          <w:rFonts w:eastAsia="Calibri"/>
          <w:sz w:val="28"/>
          <w:szCs w:val="28"/>
          <w:lang w:eastAsia="en-US"/>
        </w:rPr>
        <w:t>простое осложнённое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А14. В каком предложении есть прилагательное в простой форме сравнительной степени.</w:t>
      </w:r>
    </w:p>
    <w:p w:rsidR="00F57D50" w:rsidRPr="00C5189F" w:rsidRDefault="00F57D50" w:rsidP="00436662">
      <w:pPr>
        <w:numPr>
          <w:ilvl w:val="0"/>
          <w:numId w:val="208"/>
        </w:numPr>
        <w:spacing w:after="200" w:line="276" w:lineRule="auto"/>
        <w:jc w:val="both"/>
        <w:rPr>
          <w:rFonts w:eastAsia="Calibri"/>
          <w:sz w:val="28"/>
          <w:szCs w:val="28"/>
          <w:lang w:eastAsia="en-US"/>
        </w:rPr>
      </w:pPr>
      <w:r w:rsidRPr="00C5189F">
        <w:rPr>
          <w:rFonts w:eastAsia="Calibri"/>
          <w:sz w:val="28"/>
          <w:szCs w:val="28"/>
          <w:lang w:eastAsia="en-US"/>
        </w:rPr>
        <w:t>6</w:t>
      </w:r>
    </w:p>
    <w:p w:rsidR="00F57D50" w:rsidRPr="00C5189F" w:rsidRDefault="00F57D50" w:rsidP="00436662">
      <w:pPr>
        <w:numPr>
          <w:ilvl w:val="0"/>
          <w:numId w:val="208"/>
        </w:numPr>
        <w:spacing w:after="200" w:line="276" w:lineRule="auto"/>
        <w:jc w:val="both"/>
        <w:rPr>
          <w:rFonts w:eastAsia="Calibri"/>
          <w:sz w:val="28"/>
          <w:szCs w:val="28"/>
          <w:lang w:eastAsia="en-US"/>
        </w:rPr>
      </w:pPr>
      <w:r w:rsidRPr="00C5189F">
        <w:rPr>
          <w:rFonts w:eastAsia="Calibri"/>
          <w:sz w:val="28"/>
          <w:szCs w:val="28"/>
          <w:lang w:eastAsia="en-US"/>
        </w:rPr>
        <w:t xml:space="preserve">2  </w:t>
      </w:r>
    </w:p>
    <w:p w:rsidR="00F57D50" w:rsidRPr="00C5189F" w:rsidRDefault="00F57D50" w:rsidP="00436662">
      <w:pPr>
        <w:numPr>
          <w:ilvl w:val="0"/>
          <w:numId w:val="208"/>
        </w:numPr>
        <w:spacing w:after="200" w:line="276" w:lineRule="auto"/>
        <w:jc w:val="both"/>
        <w:rPr>
          <w:rFonts w:eastAsia="Calibri"/>
          <w:sz w:val="28"/>
          <w:szCs w:val="28"/>
          <w:lang w:eastAsia="en-US"/>
        </w:rPr>
      </w:pPr>
      <w:r w:rsidRPr="00C5189F">
        <w:rPr>
          <w:rFonts w:eastAsia="Calibri"/>
          <w:sz w:val="28"/>
          <w:szCs w:val="28"/>
          <w:lang w:eastAsia="en-US"/>
        </w:rPr>
        <w:lastRenderedPageBreak/>
        <w:t>3</w:t>
      </w:r>
    </w:p>
    <w:p w:rsidR="00F57D50" w:rsidRPr="00C5189F" w:rsidRDefault="00F57D50" w:rsidP="00436662">
      <w:pPr>
        <w:numPr>
          <w:ilvl w:val="0"/>
          <w:numId w:val="208"/>
        </w:numPr>
        <w:spacing w:after="200" w:line="276" w:lineRule="auto"/>
        <w:jc w:val="both"/>
        <w:rPr>
          <w:rFonts w:eastAsia="Calibri"/>
          <w:sz w:val="28"/>
          <w:szCs w:val="28"/>
          <w:lang w:eastAsia="en-US"/>
        </w:rPr>
      </w:pPr>
      <w:r w:rsidRPr="00C5189F">
        <w:rPr>
          <w:rFonts w:eastAsia="Calibri"/>
          <w:sz w:val="28"/>
          <w:szCs w:val="28"/>
          <w:lang w:eastAsia="en-US"/>
        </w:rPr>
        <w:t xml:space="preserve">4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А15. Укажите значение слова МАТЕРИАЛ в предложении 4.</w:t>
      </w:r>
    </w:p>
    <w:p w:rsidR="00F57D50" w:rsidRPr="00C5189F" w:rsidRDefault="00F57D50" w:rsidP="00436662">
      <w:pPr>
        <w:numPr>
          <w:ilvl w:val="0"/>
          <w:numId w:val="209"/>
        </w:numPr>
        <w:spacing w:after="200" w:line="276" w:lineRule="auto"/>
        <w:jc w:val="both"/>
        <w:rPr>
          <w:rFonts w:eastAsia="Calibri"/>
          <w:sz w:val="28"/>
          <w:szCs w:val="28"/>
          <w:lang w:eastAsia="en-US"/>
        </w:rPr>
      </w:pPr>
      <w:r w:rsidRPr="00C5189F">
        <w:rPr>
          <w:rFonts w:eastAsia="Calibri"/>
          <w:sz w:val="28"/>
          <w:szCs w:val="28"/>
          <w:lang w:eastAsia="en-US"/>
        </w:rPr>
        <w:t>предмет обсуждения</w:t>
      </w:r>
    </w:p>
    <w:p w:rsidR="00F57D50" w:rsidRPr="00C5189F" w:rsidRDefault="00F57D50" w:rsidP="00436662">
      <w:pPr>
        <w:numPr>
          <w:ilvl w:val="0"/>
          <w:numId w:val="209"/>
        </w:numPr>
        <w:spacing w:after="200" w:line="276" w:lineRule="auto"/>
        <w:jc w:val="both"/>
        <w:rPr>
          <w:rFonts w:eastAsia="Calibri"/>
          <w:sz w:val="28"/>
          <w:szCs w:val="28"/>
          <w:lang w:eastAsia="en-US"/>
        </w:rPr>
      </w:pPr>
      <w:r w:rsidRPr="00C5189F">
        <w:rPr>
          <w:rFonts w:eastAsia="Calibri"/>
          <w:sz w:val="28"/>
          <w:szCs w:val="28"/>
          <w:lang w:eastAsia="en-US"/>
        </w:rPr>
        <w:t>вещество, сырьё</w:t>
      </w:r>
    </w:p>
    <w:p w:rsidR="00F57D50" w:rsidRPr="00C5189F" w:rsidRDefault="00F57D50" w:rsidP="00436662">
      <w:pPr>
        <w:numPr>
          <w:ilvl w:val="0"/>
          <w:numId w:val="209"/>
        </w:numPr>
        <w:spacing w:after="200" w:line="276" w:lineRule="auto"/>
        <w:jc w:val="both"/>
        <w:rPr>
          <w:rFonts w:eastAsia="Calibri"/>
          <w:sz w:val="28"/>
          <w:szCs w:val="28"/>
          <w:lang w:eastAsia="en-US"/>
        </w:rPr>
      </w:pPr>
      <w:r w:rsidRPr="00C5189F">
        <w:rPr>
          <w:rFonts w:eastAsia="Calibri"/>
          <w:sz w:val="28"/>
          <w:szCs w:val="28"/>
          <w:lang w:eastAsia="en-US"/>
        </w:rPr>
        <w:t>источник</w:t>
      </w:r>
    </w:p>
    <w:p w:rsidR="00F57D50" w:rsidRPr="00C5189F" w:rsidRDefault="00F57D50" w:rsidP="00436662">
      <w:pPr>
        <w:numPr>
          <w:ilvl w:val="0"/>
          <w:numId w:val="209"/>
        </w:numPr>
        <w:spacing w:after="200" w:line="276" w:lineRule="auto"/>
        <w:jc w:val="both"/>
        <w:rPr>
          <w:rFonts w:eastAsia="Calibri"/>
          <w:sz w:val="28"/>
          <w:szCs w:val="28"/>
          <w:lang w:eastAsia="en-US"/>
        </w:rPr>
      </w:pPr>
      <w:r w:rsidRPr="00C5189F">
        <w:rPr>
          <w:rFonts w:eastAsia="Calibri"/>
          <w:sz w:val="28"/>
          <w:szCs w:val="28"/>
          <w:lang w:eastAsia="en-US"/>
        </w:rPr>
        <w:t>ткань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А16. В каком ряду во всех словах на месте пропуска пишется Н? </w:t>
      </w:r>
    </w:p>
    <w:p w:rsidR="00F57D50" w:rsidRPr="00C5189F" w:rsidRDefault="00F57D50" w:rsidP="00436662">
      <w:pPr>
        <w:numPr>
          <w:ilvl w:val="0"/>
          <w:numId w:val="210"/>
        </w:numPr>
        <w:spacing w:after="200" w:line="276" w:lineRule="auto"/>
        <w:jc w:val="both"/>
        <w:rPr>
          <w:rFonts w:eastAsia="Calibri"/>
          <w:sz w:val="28"/>
          <w:szCs w:val="28"/>
          <w:lang w:eastAsia="en-US"/>
        </w:rPr>
      </w:pPr>
      <w:r w:rsidRPr="00C5189F">
        <w:rPr>
          <w:rFonts w:eastAsia="Calibri"/>
          <w:sz w:val="28"/>
          <w:szCs w:val="28"/>
          <w:lang w:eastAsia="en-US"/>
        </w:rPr>
        <w:t>Льви…ый, варё…ый, растеря…ый</w:t>
      </w:r>
    </w:p>
    <w:p w:rsidR="00F57D50" w:rsidRPr="00C5189F" w:rsidRDefault="00F57D50" w:rsidP="00436662">
      <w:pPr>
        <w:numPr>
          <w:ilvl w:val="0"/>
          <w:numId w:val="210"/>
        </w:numPr>
        <w:spacing w:after="200" w:line="276" w:lineRule="auto"/>
        <w:jc w:val="both"/>
        <w:rPr>
          <w:rFonts w:eastAsia="Calibri"/>
          <w:sz w:val="28"/>
          <w:szCs w:val="28"/>
          <w:lang w:eastAsia="en-US"/>
        </w:rPr>
      </w:pPr>
      <w:r w:rsidRPr="00C5189F">
        <w:rPr>
          <w:rFonts w:eastAsia="Calibri"/>
          <w:sz w:val="28"/>
          <w:szCs w:val="28"/>
          <w:lang w:eastAsia="en-US"/>
        </w:rPr>
        <w:t>Следстве…ый, гружё…ый, воспита…ик</w:t>
      </w:r>
    </w:p>
    <w:p w:rsidR="00F57D50" w:rsidRPr="00C5189F" w:rsidRDefault="00F57D50" w:rsidP="00436662">
      <w:pPr>
        <w:numPr>
          <w:ilvl w:val="0"/>
          <w:numId w:val="210"/>
        </w:numPr>
        <w:spacing w:after="200" w:line="276" w:lineRule="auto"/>
        <w:jc w:val="both"/>
        <w:rPr>
          <w:rFonts w:eastAsia="Calibri"/>
          <w:sz w:val="28"/>
          <w:szCs w:val="28"/>
          <w:lang w:eastAsia="en-US"/>
        </w:rPr>
      </w:pPr>
      <w:r w:rsidRPr="00C5189F">
        <w:rPr>
          <w:rFonts w:eastAsia="Calibri"/>
          <w:sz w:val="28"/>
          <w:szCs w:val="28"/>
          <w:lang w:eastAsia="en-US"/>
        </w:rPr>
        <w:t>Гуси…ый, искус…ый, ране…ый</w:t>
      </w:r>
    </w:p>
    <w:p w:rsidR="00F57D50" w:rsidRPr="00C5189F" w:rsidRDefault="00F57D50" w:rsidP="00436662">
      <w:pPr>
        <w:numPr>
          <w:ilvl w:val="0"/>
          <w:numId w:val="210"/>
        </w:numPr>
        <w:spacing w:after="200" w:line="276" w:lineRule="auto"/>
        <w:jc w:val="both"/>
        <w:rPr>
          <w:rFonts w:eastAsia="Calibri"/>
          <w:sz w:val="28"/>
          <w:szCs w:val="28"/>
          <w:lang w:eastAsia="en-US"/>
        </w:rPr>
      </w:pPr>
      <w:r w:rsidRPr="00C5189F">
        <w:rPr>
          <w:rFonts w:eastAsia="Calibri"/>
          <w:sz w:val="28"/>
          <w:szCs w:val="28"/>
          <w:lang w:eastAsia="en-US"/>
        </w:rPr>
        <w:t>Преобразова…ый, кожа…ый, встрое…ый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А17. В каком ряду во всех словах пропущена безударная проверяемая гласная корня?</w:t>
      </w:r>
    </w:p>
    <w:p w:rsidR="00F57D50" w:rsidRPr="00C5189F" w:rsidRDefault="00F57D50" w:rsidP="00436662">
      <w:pPr>
        <w:numPr>
          <w:ilvl w:val="0"/>
          <w:numId w:val="211"/>
        </w:numPr>
        <w:spacing w:after="200" w:line="276" w:lineRule="auto"/>
        <w:jc w:val="both"/>
        <w:rPr>
          <w:rFonts w:eastAsia="Calibri"/>
          <w:sz w:val="28"/>
          <w:szCs w:val="28"/>
          <w:lang w:eastAsia="en-US"/>
        </w:rPr>
      </w:pPr>
      <w:r w:rsidRPr="00C5189F">
        <w:rPr>
          <w:rFonts w:eastAsia="Calibri"/>
          <w:sz w:val="28"/>
          <w:szCs w:val="28"/>
          <w:lang w:eastAsia="en-US"/>
        </w:rPr>
        <w:t>Пров…ряющий, ф…лология, пол…жение</w:t>
      </w:r>
    </w:p>
    <w:p w:rsidR="00F57D50" w:rsidRPr="00C5189F" w:rsidRDefault="00F57D50" w:rsidP="00436662">
      <w:pPr>
        <w:numPr>
          <w:ilvl w:val="0"/>
          <w:numId w:val="211"/>
        </w:numPr>
        <w:spacing w:after="200" w:line="276" w:lineRule="auto"/>
        <w:jc w:val="both"/>
        <w:rPr>
          <w:rFonts w:eastAsia="Calibri"/>
          <w:sz w:val="28"/>
          <w:szCs w:val="28"/>
          <w:lang w:eastAsia="en-US"/>
        </w:rPr>
      </w:pPr>
      <w:r w:rsidRPr="00C5189F">
        <w:rPr>
          <w:rFonts w:eastAsia="Calibri"/>
          <w:sz w:val="28"/>
          <w:szCs w:val="28"/>
          <w:lang w:eastAsia="en-US"/>
        </w:rPr>
        <w:t>Бл…годарный, закр…пление, опр…делить</w:t>
      </w:r>
    </w:p>
    <w:p w:rsidR="00F57D50" w:rsidRPr="00C5189F" w:rsidRDefault="00F57D50" w:rsidP="00436662">
      <w:pPr>
        <w:numPr>
          <w:ilvl w:val="0"/>
          <w:numId w:val="211"/>
        </w:numPr>
        <w:spacing w:after="200" w:line="276" w:lineRule="auto"/>
        <w:jc w:val="both"/>
        <w:rPr>
          <w:rFonts w:eastAsia="Calibri"/>
          <w:sz w:val="28"/>
          <w:szCs w:val="28"/>
          <w:lang w:eastAsia="en-US"/>
        </w:rPr>
      </w:pPr>
      <w:r w:rsidRPr="00C5189F">
        <w:rPr>
          <w:rFonts w:eastAsia="Calibri"/>
          <w:sz w:val="28"/>
          <w:szCs w:val="28"/>
          <w:lang w:eastAsia="en-US"/>
        </w:rPr>
        <w:t>Экон…мический, приоб…дриться, изгот…вление</w:t>
      </w:r>
    </w:p>
    <w:p w:rsidR="00F57D50" w:rsidRPr="00C5189F" w:rsidRDefault="00F57D50" w:rsidP="00436662">
      <w:pPr>
        <w:numPr>
          <w:ilvl w:val="0"/>
          <w:numId w:val="211"/>
        </w:numPr>
        <w:spacing w:after="200" w:line="276" w:lineRule="auto"/>
        <w:jc w:val="both"/>
        <w:rPr>
          <w:rFonts w:eastAsia="Calibri"/>
          <w:sz w:val="28"/>
          <w:szCs w:val="28"/>
          <w:lang w:eastAsia="en-US"/>
        </w:rPr>
      </w:pPr>
      <w:r w:rsidRPr="00C5189F">
        <w:rPr>
          <w:rFonts w:eastAsia="Calibri"/>
          <w:sz w:val="28"/>
          <w:szCs w:val="28"/>
          <w:lang w:eastAsia="en-US"/>
        </w:rPr>
        <w:t>Просл…дить, расст…лать, изм…няющийся</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А18. В каком ряду во всех словах пропущена одна и та же буква?</w:t>
      </w:r>
    </w:p>
    <w:p w:rsidR="00F57D50" w:rsidRPr="00C5189F" w:rsidRDefault="00F57D50" w:rsidP="00436662">
      <w:pPr>
        <w:numPr>
          <w:ilvl w:val="0"/>
          <w:numId w:val="212"/>
        </w:numPr>
        <w:spacing w:after="200" w:line="276" w:lineRule="auto"/>
        <w:jc w:val="both"/>
        <w:rPr>
          <w:rFonts w:eastAsia="Calibri"/>
          <w:sz w:val="28"/>
          <w:szCs w:val="28"/>
          <w:lang w:eastAsia="en-US"/>
        </w:rPr>
      </w:pPr>
      <w:r w:rsidRPr="00C5189F">
        <w:rPr>
          <w:rFonts w:eastAsia="Calibri"/>
          <w:sz w:val="28"/>
          <w:szCs w:val="28"/>
          <w:lang w:eastAsia="en-US"/>
        </w:rPr>
        <w:t>Под…двинуть, перен…ладить, об…злённый</w:t>
      </w:r>
    </w:p>
    <w:p w:rsidR="00F57D50" w:rsidRPr="00C5189F" w:rsidRDefault="00F57D50" w:rsidP="00436662">
      <w:pPr>
        <w:numPr>
          <w:ilvl w:val="0"/>
          <w:numId w:val="212"/>
        </w:numPr>
        <w:spacing w:after="200" w:line="276" w:lineRule="auto"/>
        <w:jc w:val="both"/>
        <w:rPr>
          <w:rFonts w:eastAsia="Calibri"/>
          <w:sz w:val="28"/>
          <w:szCs w:val="28"/>
          <w:lang w:eastAsia="en-US"/>
        </w:rPr>
      </w:pPr>
      <w:r w:rsidRPr="00C5189F">
        <w:rPr>
          <w:rFonts w:eastAsia="Calibri"/>
          <w:sz w:val="28"/>
          <w:szCs w:val="28"/>
          <w:lang w:eastAsia="en-US"/>
        </w:rPr>
        <w:t>Об…ездить, интерв…юировать, сер…ёзно</w:t>
      </w:r>
    </w:p>
    <w:p w:rsidR="00F57D50" w:rsidRPr="00C5189F" w:rsidRDefault="00F57D50" w:rsidP="00436662">
      <w:pPr>
        <w:numPr>
          <w:ilvl w:val="0"/>
          <w:numId w:val="212"/>
        </w:numPr>
        <w:spacing w:after="200" w:line="276" w:lineRule="auto"/>
        <w:jc w:val="both"/>
        <w:rPr>
          <w:rFonts w:eastAsia="Calibri"/>
          <w:sz w:val="28"/>
          <w:szCs w:val="28"/>
          <w:lang w:eastAsia="en-US"/>
        </w:rPr>
      </w:pPr>
      <w:r w:rsidRPr="00C5189F">
        <w:rPr>
          <w:rFonts w:eastAsia="Calibri"/>
          <w:sz w:val="28"/>
          <w:szCs w:val="28"/>
          <w:lang w:eastAsia="en-US"/>
        </w:rPr>
        <w:t>Пр…смирев, правопр…емник, пр…лежный</w:t>
      </w:r>
    </w:p>
    <w:p w:rsidR="00F57D50" w:rsidRPr="00C5189F" w:rsidRDefault="00F57D50" w:rsidP="00436662">
      <w:pPr>
        <w:numPr>
          <w:ilvl w:val="0"/>
          <w:numId w:val="212"/>
        </w:numPr>
        <w:spacing w:after="200" w:line="276" w:lineRule="auto"/>
        <w:jc w:val="both"/>
        <w:rPr>
          <w:rFonts w:eastAsia="Calibri"/>
          <w:sz w:val="28"/>
          <w:szCs w:val="28"/>
          <w:lang w:eastAsia="en-US"/>
        </w:rPr>
      </w:pPr>
      <w:r w:rsidRPr="00C5189F">
        <w:rPr>
          <w:rFonts w:eastAsia="Calibri"/>
          <w:sz w:val="28"/>
          <w:szCs w:val="28"/>
          <w:lang w:eastAsia="en-US"/>
        </w:rPr>
        <w:t>Бе…шовный, ра…щедрился, и…царапать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А19. В каком ряду в обоих словах на месте пропуска пишется буква Е?</w:t>
      </w:r>
    </w:p>
    <w:p w:rsidR="00F57D50" w:rsidRPr="00C5189F" w:rsidRDefault="00F57D50" w:rsidP="00436662">
      <w:pPr>
        <w:numPr>
          <w:ilvl w:val="0"/>
          <w:numId w:val="213"/>
        </w:numPr>
        <w:spacing w:after="200" w:line="276" w:lineRule="auto"/>
        <w:jc w:val="both"/>
        <w:rPr>
          <w:rFonts w:eastAsia="Calibri"/>
          <w:sz w:val="28"/>
          <w:szCs w:val="28"/>
          <w:lang w:eastAsia="en-US"/>
        </w:rPr>
      </w:pPr>
      <w:r w:rsidRPr="00C5189F">
        <w:rPr>
          <w:rFonts w:eastAsia="Calibri"/>
          <w:sz w:val="28"/>
          <w:szCs w:val="28"/>
          <w:lang w:eastAsia="en-US"/>
        </w:rPr>
        <w:t>Туш…шь, сдерж…нный</w:t>
      </w:r>
    </w:p>
    <w:p w:rsidR="00F57D50" w:rsidRPr="00C5189F" w:rsidRDefault="00F57D50" w:rsidP="00436662">
      <w:pPr>
        <w:numPr>
          <w:ilvl w:val="0"/>
          <w:numId w:val="213"/>
        </w:numPr>
        <w:spacing w:after="200" w:line="276" w:lineRule="auto"/>
        <w:jc w:val="both"/>
        <w:rPr>
          <w:rFonts w:eastAsia="Calibri"/>
          <w:sz w:val="28"/>
          <w:szCs w:val="28"/>
          <w:lang w:eastAsia="en-US"/>
        </w:rPr>
      </w:pPr>
      <w:r w:rsidRPr="00C5189F">
        <w:rPr>
          <w:rFonts w:eastAsia="Calibri"/>
          <w:sz w:val="28"/>
          <w:szCs w:val="28"/>
          <w:lang w:eastAsia="en-US"/>
        </w:rPr>
        <w:t>Дыш…шь, движ…мый</w:t>
      </w:r>
    </w:p>
    <w:p w:rsidR="00F57D50" w:rsidRPr="00C5189F" w:rsidRDefault="00F57D50" w:rsidP="00436662">
      <w:pPr>
        <w:numPr>
          <w:ilvl w:val="0"/>
          <w:numId w:val="213"/>
        </w:numPr>
        <w:spacing w:after="200" w:line="276" w:lineRule="auto"/>
        <w:jc w:val="both"/>
        <w:rPr>
          <w:rFonts w:eastAsia="Calibri"/>
          <w:sz w:val="28"/>
          <w:szCs w:val="28"/>
          <w:lang w:eastAsia="en-US"/>
        </w:rPr>
      </w:pPr>
      <w:r w:rsidRPr="00C5189F">
        <w:rPr>
          <w:rFonts w:eastAsia="Calibri"/>
          <w:sz w:val="28"/>
          <w:szCs w:val="28"/>
          <w:lang w:eastAsia="en-US"/>
        </w:rPr>
        <w:t>Неж…шься, изуч…нный</w:t>
      </w:r>
    </w:p>
    <w:p w:rsidR="00F57D50" w:rsidRPr="00C5189F" w:rsidRDefault="00F57D50" w:rsidP="00436662">
      <w:pPr>
        <w:numPr>
          <w:ilvl w:val="0"/>
          <w:numId w:val="213"/>
        </w:numPr>
        <w:spacing w:after="200" w:line="276" w:lineRule="auto"/>
        <w:jc w:val="both"/>
        <w:rPr>
          <w:rFonts w:eastAsia="Calibri"/>
          <w:sz w:val="28"/>
          <w:szCs w:val="28"/>
          <w:lang w:eastAsia="en-US"/>
        </w:rPr>
      </w:pPr>
      <w:r w:rsidRPr="00C5189F">
        <w:rPr>
          <w:rFonts w:eastAsia="Calibri"/>
          <w:sz w:val="28"/>
          <w:szCs w:val="28"/>
          <w:lang w:eastAsia="en-US"/>
        </w:rPr>
        <w:t>Кудахч…шь, немину…мый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А20. В каком варианте ответа указаны все слова, где пропущена буква 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А. приветл…вый</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В. ноздр…ватый</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Б. обид…ться</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Г. благоустра…вать</w:t>
      </w:r>
    </w:p>
    <w:p w:rsidR="00F57D50" w:rsidRPr="00C5189F" w:rsidRDefault="00F57D50" w:rsidP="00436662">
      <w:pPr>
        <w:numPr>
          <w:ilvl w:val="0"/>
          <w:numId w:val="214"/>
        </w:numPr>
        <w:spacing w:after="200" w:line="276" w:lineRule="auto"/>
        <w:jc w:val="both"/>
        <w:rPr>
          <w:rFonts w:eastAsia="Calibri"/>
          <w:sz w:val="28"/>
          <w:szCs w:val="28"/>
          <w:lang w:eastAsia="en-US"/>
        </w:rPr>
      </w:pPr>
      <w:r w:rsidRPr="00C5189F">
        <w:rPr>
          <w:rFonts w:eastAsia="Calibri"/>
          <w:sz w:val="28"/>
          <w:szCs w:val="28"/>
          <w:lang w:eastAsia="en-US"/>
        </w:rPr>
        <w:t>А, Б, Г</w:t>
      </w:r>
    </w:p>
    <w:p w:rsidR="00F57D50" w:rsidRPr="00C5189F" w:rsidRDefault="00F57D50" w:rsidP="00436662">
      <w:pPr>
        <w:numPr>
          <w:ilvl w:val="0"/>
          <w:numId w:val="214"/>
        </w:numPr>
        <w:spacing w:after="200" w:line="276" w:lineRule="auto"/>
        <w:jc w:val="both"/>
        <w:rPr>
          <w:rFonts w:eastAsia="Calibri"/>
          <w:sz w:val="28"/>
          <w:szCs w:val="28"/>
          <w:lang w:eastAsia="en-US"/>
        </w:rPr>
      </w:pPr>
      <w:r w:rsidRPr="00C5189F">
        <w:rPr>
          <w:rFonts w:eastAsia="Calibri"/>
          <w:sz w:val="28"/>
          <w:szCs w:val="28"/>
          <w:lang w:eastAsia="en-US"/>
        </w:rPr>
        <w:t>А, Б, В</w:t>
      </w:r>
    </w:p>
    <w:p w:rsidR="00F57D50" w:rsidRPr="00C5189F" w:rsidRDefault="00F57D50" w:rsidP="00436662">
      <w:pPr>
        <w:numPr>
          <w:ilvl w:val="0"/>
          <w:numId w:val="214"/>
        </w:numPr>
        <w:spacing w:after="200" w:line="276" w:lineRule="auto"/>
        <w:jc w:val="both"/>
        <w:rPr>
          <w:rFonts w:eastAsia="Calibri"/>
          <w:sz w:val="28"/>
          <w:szCs w:val="28"/>
          <w:lang w:eastAsia="en-US"/>
        </w:rPr>
      </w:pPr>
      <w:r w:rsidRPr="00C5189F">
        <w:rPr>
          <w:rFonts w:eastAsia="Calibri"/>
          <w:sz w:val="28"/>
          <w:szCs w:val="28"/>
          <w:lang w:eastAsia="en-US"/>
        </w:rPr>
        <w:t>В, Г</w:t>
      </w:r>
    </w:p>
    <w:p w:rsidR="00F57D50" w:rsidRPr="00C5189F" w:rsidRDefault="00F57D50" w:rsidP="00436662">
      <w:pPr>
        <w:numPr>
          <w:ilvl w:val="0"/>
          <w:numId w:val="214"/>
        </w:numPr>
        <w:spacing w:after="200" w:line="276" w:lineRule="auto"/>
        <w:jc w:val="both"/>
        <w:rPr>
          <w:rFonts w:eastAsia="Calibri"/>
          <w:sz w:val="28"/>
          <w:szCs w:val="28"/>
          <w:lang w:eastAsia="en-US"/>
        </w:rPr>
      </w:pPr>
      <w:r w:rsidRPr="00C5189F">
        <w:rPr>
          <w:rFonts w:eastAsia="Calibri"/>
          <w:sz w:val="28"/>
          <w:szCs w:val="28"/>
          <w:lang w:eastAsia="en-US"/>
        </w:rPr>
        <w:t>А, Г</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А21. В каком предложении пишется НИ?</w:t>
      </w:r>
    </w:p>
    <w:p w:rsidR="00F57D50" w:rsidRPr="00C5189F" w:rsidRDefault="00F57D50" w:rsidP="00436662">
      <w:pPr>
        <w:numPr>
          <w:ilvl w:val="0"/>
          <w:numId w:val="215"/>
        </w:numPr>
        <w:spacing w:after="200" w:line="276" w:lineRule="auto"/>
        <w:jc w:val="both"/>
        <w:rPr>
          <w:rFonts w:eastAsia="Calibri"/>
          <w:sz w:val="28"/>
          <w:szCs w:val="28"/>
          <w:lang w:eastAsia="en-US"/>
        </w:rPr>
      </w:pPr>
      <w:r w:rsidRPr="00C5189F">
        <w:rPr>
          <w:rFonts w:eastAsia="Calibri"/>
          <w:sz w:val="28"/>
          <w:szCs w:val="28"/>
          <w:lang w:eastAsia="en-US"/>
        </w:rPr>
        <w:t>Марина (н…)только доверяла сестре, но и любила её.</w:t>
      </w:r>
    </w:p>
    <w:p w:rsidR="00F57D50" w:rsidRPr="00C5189F" w:rsidRDefault="00F57D50" w:rsidP="00436662">
      <w:pPr>
        <w:numPr>
          <w:ilvl w:val="0"/>
          <w:numId w:val="215"/>
        </w:numPr>
        <w:spacing w:after="200" w:line="276" w:lineRule="auto"/>
        <w:jc w:val="both"/>
        <w:rPr>
          <w:rFonts w:eastAsia="Calibri"/>
          <w:sz w:val="28"/>
          <w:szCs w:val="28"/>
          <w:lang w:eastAsia="en-US"/>
        </w:rPr>
      </w:pPr>
      <w:r w:rsidRPr="00C5189F">
        <w:rPr>
          <w:rFonts w:eastAsia="Calibri"/>
          <w:sz w:val="28"/>
          <w:szCs w:val="28"/>
          <w:lang w:eastAsia="en-US"/>
        </w:rPr>
        <w:t>Аркадий (н…)чего не ответил и отвернулся.</w:t>
      </w:r>
    </w:p>
    <w:p w:rsidR="00F57D50" w:rsidRPr="00C5189F" w:rsidRDefault="00F57D50" w:rsidP="00436662">
      <w:pPr>
        <w:numPr>
          <w:ilvl w:val="0"/>
          <w:numId w:val="215"/>
        </w:numPr>
        <w:spacing w:after="200" w:line="276" w:lineRule="auto"/>
        <w:jc w:val="both"/>
        <w:rPr>
          <w:rFonts w:eastAsia="Calibri"/>
          <w:sz w:val="28"/>
          <w:szCs w:val="28"/>
          <w:lang w:eastAsia="en-US"/>
        </w:rPr>
      </w:pPr>
      <w:r w:rsidRPr="00C5189F">
        <w:rPr>
          <w:rFonts w:eastAsia="Calibri"/>
          <w:sz w:val="28"/>
          <w:szCs w:val="28"/>
          <w:lang w:eastAsia="en-US"/>
        </w:rPr>
        <w:t>Катя (н…)сомневаясь ответила на вопрос экзаменатора.</w:t>
      </w:r>
    </w:p>
    <w:p w:rsidR="00F57D50" w:rsidRPr="00C5189F" w:rsidRDefault="00F57D50" w:rsidP="00436662">
      <w:pPr>
        <w:numPr>
          <w:ilvl w:val="0"/>
          <w:numId w:val="215"/>
        </w:numPr>
        <w:spacing w:after="200" w:line="276" w:lineRule="auto"/>
        <w:jc w:val="both"/>
        <w:rPr>
          <w:rFonts w:eastAsia="Calibri"/>
          <w:sz w:val="28"/>
          <w:szCs w:val="28"/>
          <w:lang w:eastAsia="en-US"/>
        </w:rPr>
      </w:pPr>
      <w:r w:rsidRPr="00C5189F">
        <w:rPr>
          <w:rFonts w:eastAsia="Calibri"/>
          <w:sz w:val="28"/>
          <w:szCs w:val="28"/>
          <w:lang w:eastAsia="en-US"/>
        </w:rPr>
        <w:t>Свечение моря вызвано (н…)мистическими, (н…)таинственными, а вполне объяснимыми биологическими причинами.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А22. В каком предложении оба выделенных слова пишутся слитно?</w:t>
      </w:r>
    </w:p>
    <w:p w:rsidR="00F57D50" w:rsidRPr="00C5189F" w:rsidRDefault="00F57D50" w:rsidP="00436662">
      <w:pPr>
        <w:numPr>
          <w:ilvl w:val="0"/>
          <w:numId w:val="216"/>
        </w:numPr>
        <w:spacing w:after="200" w:line="276" w:lineRule="auto"/>
        <w:jc w:val="both"/>
        <w:rPr>
          <w:rFonts w:eastAsia="Calibri"/>
          <w:sz w:val="28"/>
          <w:szCs w:val="28"/>
          <w:lang w:eastAsia="en-US"/>
        </w:rPr>
      </w:pPr>
      <w:r w:rsidRPr="00C5189F">
        <w:rPr>
          <w:rFonts w:eastAsia="Calibri"/>
          <w:sz w:val="28"/>
          <w:szCs w:val="28"/>
          <w:lang w:eastAsia="en-US"/>
        </w:rPr>
        <w:t>ЧТО(БЫ) воспитать щенка, необходимо много усилий, ЗА(ТО) сколько радости он вам доставит!</w:t>
      </w:r>
    </w:p>
    <w:p w:rsidR="00F57D50" w:rsidRPr="00C5189F" w:rsidRDefault="00F57D50" w:rsidP="00436662">
      <w:pPr>
        <w:numPr>
          <w:ilvl w:val="0"/>
          <w:numId w:val="216"/>
        </w:numPr>
        <w:spacing w:after="200" w:line="276" w:lineRule="auto"/>
        <w:jc w:val="both"/>
        <w:rPr>
          <w:rFonts w:eastAsia="Calibri"/>
          <w:sz w:val="28"/>
          <w:szCs w:val="28"/>
          <w:lang w:eastAsia="en-US"/>
        </w:rPr>
      </w:pPr>
      <w:r w:rsidRPr="00C5189F">
        <w:rPr>
          <w:rFonts w:eastAsia="Calibri"/>
          <w:sz w:val="28"/>
          <w:szCs w:val="28"/>
          <w:lang w:eastAsia="en-US"/>
        </w:rPr>
        <w:t>Младший сын ТАК(ЖЕ) любил книги, как и все в нашей семье. (ПО)ЭТОМУ у нас не возникало сомнения в том, что ему подарить в день рождения.</w:t>
      </w:r>
    </w:p>
    <w:p w:rsidR="00F57D50" w:rsidRPr="00C5189F" w:rsidRDefault="00F57D50" w:rsidP="00436662">
      <w:pPr>
        <w:numPr>
          <w:ilvl w:val="0"/>
          <w:numId w:val="216"/>
        </w:numPr>
        <w:spacing w:after="200" w:line="276" w:lineRule="auto"/>
        <w:jc w:val="both"/>
        <w:rPr>
          <w:rFonts w:eastAsia="Calibri"/>
          <w:sz w:val="28"/>
          <w:szCs w:val="28"/>
          <w:lang w:eastAsia="en-US"/>
        </w:rPr>
      </w:pPr>
      <w:r w:rsidRPr="00C5189F">
        <w:rPr>
          <w:rFonts w:eastAsia="Calibri"/>
          <w:sz w:val="28"/>
          <w:szCs w:val="28"/>
          <w:lang w:eastAsia="en-US"/>
        </w:rPr>
        <w:t>ЧТО(БЫ) рыба клевала ТАК(ЖЕ) хорошо, как вчера, я накопал свежих червей.</w:t>
      </w:r>
    </w:p>
    <w:p w:rsidR="00F57D50" w:rsidRPr="00C5189F" w:rsidRDefault="00F57D50" w:rsidP="00436662">
      <w:pPr>
        <w:numPr>
          <w:ilvl w:val="0"/>
          <w:numId w:val="216"/>
        </w:numPr>
        <w:spacing w:after="200" w:line="276" w:lineRule="auto"/>
        <w:jc w:val="both"/>
        <w:rPr>
          <w:rFonts w:eastAsia="Calibri"/>
          <w:sz w:val="28"/>
          <w:szCs w:val="28"/>
          <w:lang w:eastAsia="en-US"/>
        </w:rPr>
      </w:pPr>
      <w:r w:rsidRPr="00C5189F">
        <w:rPr>
          <w:rFonts w:eastAsia="Calibri"/>
          <w:sz w:val="28"/>
          <w:szCs w:val="28"/>
          <w:lang w:eastAsia="en-US"/>
        </w:rPr>
        <w:t>Я благодарю Вас, а ТАК(ЖЕ) Вашего секретаря ЗА(ТО), что мне дали возможность изучить этот проект.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А23.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Стая диких уток с пронзительным криком промчалась над нашими головами (1) и (2) когда мы услышали (3) с каким шумом они опустились на реку (4) нам стало немного не по себе.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2,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1, 2, 3,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А24. Укажите предложение, в котором нужно поставить </w:t>
      </w:r>
      <w:r w:rsidRPr="00C5189F">
        <w:rPr>
          <w:rFonts w:eastAsia="Calibri"/>
          <w:b/>
          <w:bCs/>
          <w:sz w:val="28"/>
          <w:szCs w:val="28"/>
          <w:u w:val="single"/>
          <w:lang w:eastAsia="en-US"/>
        </w:rPr>
        <w:t>одну</w:t>
      </w:r>
      <w:r w:rsidRPr="00C5189F">
        <w:rPr>
          <w:rFonts w:eastAsia="Calibri"/>
          <w:b/>
          <w:bCs/>
          <w:sz w:val="28"/>
          <w:szCs w:val="28"/>
          <w:lang w:eastAsia="en-US"/>
        </w:rPr>
        <w:t xml:space="preserve"> запятую.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Работа шла быстро и весело и была вовремя закончена.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lastRenderedPageBreak/>
        <w:t>2) Причастия способны как образно описать предмет или явление так и представить его признак в динамике.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3) Алогичность соединения слов создаёт особый психологический эффект и приковывает внимание читателя и усиливает образность.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Довольно скоро он обжился в этом районе да подружился с соседями.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А25. Как объяснить постановку двоеточия в данном предложении?</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Жизнь в Марьине текла своим порядком: Аркадий сибаритствовал, Базаров работал.</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Обобщающее слово стоит перед однородными членами предложения.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Первая часть бессоюзного сложного предложения указывает на условие того, о чём говорится во второй части.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3) Вторая часть бессоюзного сложного предложения указывает на причину того, о чём говорится в первой части.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Вторая часть бессоюзного сложного предложения поясняет, раскрывает содержание первой части.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А26.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Для лечения самых разных болезней в медицине широко используется (1) пчелиный яд (2) потребность (3) в котором (4) постоянно растёт.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2,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3</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both"/>
              <w:rPr>
                <w:rFonts w:eastAsia="Calibri"/>
                <w:i/>
                <w:iCs/>
                <w:sz w:val="28"/>
                <w:szCs w:val="28"/>
                <w:lang w:eastAsia="en-US"/>
              </w:rPr>
            </w:pPr>
            <w:r w:rsidRPr="00C5189F">
              <w:rPr>
                <w:rFonts w:eastAsia="Calibri"/>
                <w:i/>
                <w:iCs/>
                <w:sz w:val="28"/>
                <w:szCs w:val="28"/>
                <w:lang w:eastAsia="en-US"/>
              </w:rPr>
              <w:t xml:space="preserve">                 Алмазы, редкие, но вместе с тем довольно широко распространённые минералы, - чрезвычайно твёрдые камни. Поэтому их часто используют не только для производства бриллиантов, но и для изготовления режущих и точильных дисков, кругов и другого инструмента. Например, всем знакомый зубоврачебный бор покрыт алмазной крошкой. </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В каком из приведенных ниже предложений </w:t>
      </w:r>
      <w:r w:rsidRPr="00C5189F">
        <w:rPr>
          <w:rFonts w:eastAsia="Calibri"/>
          <w:b/>
          <w:bCs/>
          <w:sz w:val="28"/>
          <w:szCs w:val="28"/>
          <w:u w:val="single"/>
          <w:lang w:eastAsia="en-US"/>
        </w:rPr>
        <w:t>верно</w:t>
      </w:r>
      <w:r w:rsidRPr="00C5189F">
        <w:rPr>
          <w:rFonts w:eastAsia="Calibri"/>
          <w:b/>
          <w:bCs/>
          <w:sz w:val="28"/>
          <w:szCs w:val="28"/>
          <w:lang w:eastAsia="en-US"/>
        </w:rPr>
        <w:t xml:space="preserve"> передана </w:t>
      </w:r>
      <w:r w:rsidRPr="00C5189F">
        <w:rPr>
          <w:rFonts w:eastAsia="Calibri"/>
          <w:b/>
          <w:bCs/>
          <w:sz w:val="28"/>
          <w:szCs w:val="28"/>
          <w:u w:val="single"/>
          <w:lang w:eastAsia="en-US"/>
        </w:rPr>
        <w:t xml:space="preserve">главная </w:t>
      </w:r>
      <w:r w:rsidRPr="00C5189F">
        <w:rPr>
          <w:rFonts w:eastAsia="Calibri"/>
          <w:b/>
          <w:bCs/>
          <w:sz w:val="28"/>
          <w:szCs w:val="28"/>
          <w:lang w:eastAsia="en-US"/>
        </w:rPr>
        <w:t>информация, содержащаяся в тексте?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Алмазы используются для производства бриллиантов и зубопротезной техники.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2) Алмазная крошка из-за своей твёрдости используется в качестве основного компонента зубоврачебного бора.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Алмазы, обладающие особой твёрдостью, используются для производства бриллиантов и при изготовлении режущих и точильных инструментов.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Всем известный зубоврачебный бор, как и многие другие режущие инструменты, покрыт бриллиантовой крошкой.</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69" w:type="dxa"/>
          </w:tcPr>
          <w:p w:rsidR="00F57D50" w:rsidRPr="00C5189F" w:rsidRDefault="00F57D50" w:rsidP="00FC258C">
            <w:pPr>
              <w:jc w:val="both"/>
              <w:rPr>
                <w:rFonts w:eastAsia="Calibri"/>
                <w:b/>
                <w:bCs/>
                <w:sz w:val="28"/>
                <w:szCs w:val="28"/>
                <w:lang w:eastAsia="en-US"/>
              </w:rPr>
            </w:pPr>
            <w:r w:rsidRPr="00C5189F">
              <w:rPr>
                <w:rFonts w:eastAsia="Calibri"/>
                <w:b/>
                <w:bCs/>
                <w:sz w:val="28"/>
                <w:szCs w:val="28"/>
                <w:lang w:eastAsia="en-US"/>
              </w:rPr>
              <w:t>К заданиям          А28, А29, А30;  В1, В2, В3, В4, В5, В6, В7, В8, В9, В10; С1</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(1) В последние несколько лет к обычным страхам родителей прибавился ещё один. (2) Всё чаще подростки пугают нас пристрастием к виртуальному </w:t>
      </w:r>
      <w:r w:rsidRPr="00C5189F">
        <w:rPr>
          <w:rFonts w:eastAsia="Calibri"/>
          <w:sz w:val="28"/>
          <w:szCs w:val="28"/>
          <w:lang w:eastAsia="en-US"/>
        </w:rPr>
        <w:lastRenderedPageBreak/>
        <w:t>общению. (З) Вот примеры жалоб. (4) «Детей не оттащишь от компьютера. (5) Сидят сутками. (6) Какие-то аськи, агенты, чаты, форумы... » (7) «Я не понимаю, какое может быть от этого удовольствие. (8) Но сын сидит у монитора, смеётся чему-то, а то и кулаком по столу бьёт. (9) Мне кажется, он сходит с ума - разговаривает сам с собой». (10) «Раньше играл в видеоигры, это отнимало много времени, уроки забросил, а теперь вообще из рук вон - будто его нет дома. (11) Целыми днями в Сети, говорит, у них там тусовка...»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(12)</w:t>
      </w:r>
      <w:r w:rsidRPr="00C5189F">
        <w:rPr>
          <w:rFonts w:eastAsia="Calibri"/>
          <w:sz w:val="28"/>
          <w:szCs w:val="28"/>
          <w:lang w:eastAsia="en-US"/>
        </w:rPr>
        <w:tab/>
        <w:t>Примерно так начинается разговор обеспокоенных родителей с педагогами и психологами.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(13)</w:t>
      </w:r>
      <w:r w:rsidRPr="00C5189F">
        <w:rPr>
          <w:rFonts w:eastAsia="Calibri"/>
          <w:sz w:val="28"/>
          <w:szCs w:val="28"/>
          <w:lang w:eastAsia="en-US"/>
        </w:rPr>
        <w:tab/>
        <w:t>Потом выясняются детали: вместе с увлечением компьютерными разговорами стала падать успеваемость, ребёнок всё время проводит дома, сидит и смотрит в экран. (14) Уроки подросток не делает, по дому не помогает, на улицу не ходит, спортом не занимается. (15) Вместо разговоров по телефону и прогулок допоздна всё чаще дети общаются друг с другом через Интернет. (16) Вообще-то и раньше мы подобные жалобы слышали, только зло исходило тогда не от компьютера, а от телефона или телевизора. (17) Теперешние «компьютерные» дети - потомки своих «телевизионных» родителей. (18) Как решалась эта проблема, когда сегодняшние родители были подростками? (19) Скорее всего, они из неё просто выросли... (20) Мне могут возразить, что не все же просиживали бесконечные часы у телеэкрана; кто-то уже в юности чётко знал, чем будет заниматься в жизни. (21) Многие рано стали ответственными, потому что у кого-то были младшие братья и сестры, на кого-то подействовал пример ответственных взрослых, а кто-то - неизвестно как и почему. (22) И хотя родители всерьёз опасались за их будущее, они стали вполне самостоятельными людьми, с разными профессиями и судьбами, у многих семьи... (23) К чему я всё это говорю? (24) К тому, что вот телевидение оказалось не опасным само по себе. (25) Как ни обидно кому-то сознавать собственную «отсталость», придётся смириться с тем, что Интернет стал частью нашей жизни и уже никуда не денется. (26) Умение ориентироваться в нём и использовать его возможности становится условием успешной жизни во многих смыслах. (27) Из неограниченного источника информации он превратился также в торговую сеть, способ общения, средство образования... (28) То ли ещё будет. (29) Нам стоит поучиться у детей. (30) Мне тоже в своё время пришлось пройти через период раздражения и недовольства. (31) А сейчас с помощью сына стала неплохо ориентироваться в виртуальном пространстве. (32) Бывает, тоже «не оттащишь»... (33) Времяпрепровождение в онлайне вполне допустимо для подростков. (34) Скорее всего, это невредное увлечение лежит в пределах возрастной нормы. (35) Хотя в отдельных случаях необходимо провести анализ ситуации. (36) Если виртуальное общение стало всепоглощающей страстью, подросток замкнулся или стал агрессивен, обеднел его словарный запас или есть другие волнующие вас симптомы, нельзя откладывать визит к специалисту. (37) Только важно учесть: борьбу надо будет вести не с компьютером, а с причинами, породившими зависимость. (По А. Ивановой.)</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А28. Какое высказывание соответствует содержанию текста?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Родителей современных подростков более всего беспокоит то, что их дети целые дни проводят у телевизоров.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Родители современных подростков даже при большом желании не сумеют научиться ориентироваться в виртуальном пространстве.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Образованный человек не должен пользоваться Интернетом.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Современные подростки общаются сегодня не только по телефону, но и через Интернет.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А29. Какое из перечисленных утверждений является ошибочным?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В предложениях 18-19 представлено рассуждение.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8-е предложение текста содержит описательный фрагмент.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33-е предложение подтверждает суждение, высказанное в 29-м предложении текста.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В предложениях 26-27 содержится обоснование высказанного в предложении 25 суждения.</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А30. Укажите предложение, в котором используются синонимы.</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18</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30</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4) 36 </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2</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запишите ваш ответ в бланке ответов № 1 справа от номера задания (В1 – В10).</w:t>
            </w:r>
          </w:p>
        </w:tc>
      </w:tr>
    </w:tbl>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В1 – В5 запишите словами.</w:t>
            </w:r>
          </w:p>
        </w:tc>
      </w:tr>
    </w:tbl>
    <w:p w:rsidR="00F57D50" w:rsidRPr="00C5189F" w:rsidRDefault="00F57D50" w:rsidP="00F57D50">
      <w:pPr>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w:t>
      </w:r>
      <w:r w:rsidRPr="00C5189F">
        <w:rPr>
          <w:rFonts w:eastAsia="Calibri"/>
          <w:sz w:val="28"/>
          <w:szCs w:val="28"/>
          <w:lang w:eastAsia="en-US"/>
        </w:rPr>
        <w:t>.Укажите способ образования слова ЗАВИСИМОСТЬ  (предложение 37).</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В2</w:t>
      </w:r>
      <w:r w:rsidRPr="00C5189F">
        <w:rPr>
          <w:rFonts w:eastAsia="Calibri"/>
          <w:sz w:val="28"/>
          <w:szCs w:val="28"/>
          <w:lang w:eastAsia="en-US"/>
        </w:rPr>
        <w:t>. Назовите, какой частью речи является слово ТОЖЕ в предложении 30.</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В3.</w:t>
      </w:r>
      <w:r w:rsidRPr="00C5189F">
        <w:rPr>
          <w:rFonts w:eastAsia="Calibri"/>
          <w:sz w:val="28"/>
          <w:szCs w:val="28"/>
          <w:lang w:eastAsia="en-US"/>
        </w:rPr>
        <w:t xml:space="preserve"> Из предложения 18 выпишите подчинительное словосочетание со связью СОГЛАСОВАНИЕ. </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В4.</w:t>
      </w:r>
      <w:r w:rsidRPr="00C5189F">
        <w:rPr>
          <w:rFonts w:eastAsia="Calibri"/>
          <w:sz w:val="28"/>
          <w:szCs w:val="28"/>
          <w:lang w:eastAsia="en-US"/>
        </w:rPr>
        <w:t xml:space="preserve"> Из предложения 15 выпишите слово, образованное приставочно-суффиксальным способом.</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В5.</w:t>
      </w:r>
      <w:r w:rsidRPr="00C5189F">
        <w:rPr>
          <w:rFonts w:eastAsia="Calibri"/>
          <w:sz w:val="28"/>
          <w:szCs w:val="28"/>
          <w:lang w:eastAsia="en-US"/>
        </w:rPr>
        <w:t xml:space="preserve"> Определите вид подчинительной связи в словосочетании ПРИМЕРЫ ЖАЛОБ (предложение 3). </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3"/>
      </w:tblGrid>
      <w:tr w:rsidR="00F57D50" w:rsidRPr="00C5189F" w:rsidTr="00FC258C">
        <w:tc>
          <w:tcPr>
            <w:tcW w:w="946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В6 – В10 запишите цифрами.</w:t>
            </w:r>
          </w:p>
        </w:tc>
      </w:tr>
    </w:tbl>
    <w:p w:rsidR="00F57D50" w:rsidRPr="00C5189F" w:rsidRDefault="00F57D50" w:rsidP="00F57D50">
      <w:pPr>
        <w:rPr>
          <w:rFonts w:eastAsia="Calibri"/>
          <w:sz w:val="28"/>
          <w:szCs w:val="28"/>
          <w:lang w:eastAsia="en-US"/>
        </w:rPr>
      </w:pPr>
      <w:r w:rsidRPr="00C5189F">
        <w:rPr>
          <w:rFonts w:eastAsia="Calibri"/>
          <w:b/>
          <w:bCs/>
          <w:sz w:val="28"/>
          <w:szCs w:val="28"/>
          <w:lang w:eastAsia="en-US"/>
        </w:rPr>
        <w:t>В6.</w:t>
      </w:r>
      <w:r w:rsidRPr="00C5189F">
        <w:rPr>
          <w:rFonts w:eastAsia="Calibri"/>
          <w:sz w:val="28"/>
          <w:szCs w:val="28"/>
          <w:lang w:eastAsia="en-US"/>
        </w:rPr>
        <w:t xml:space="preserve"> Среди предложений 13-17 найдите простое, осложнённое однородными сказуемыми. Напишите номер этого предложения.</w:t>
      </w:r>
    </w:p>
    <w:p w:rsidR="00F57D50" w:rsidRPr="00C5189F" w:rsidRDefault="00F57D50" w:rsidP="00F57D50">
      <w:pPr>
        <w:rPr>
          <w:rFonts w:eastAsia="Calibri"/>
          <w:sz w:val="28"/>
          <w:szCs w:val="28"/>
          <w:lang w:eastAsia="en-US"/>
        </w:rPr>
      </w:pPr>
      <w:r w:rsidRPr="00C5189F">
        <w:rPr>
          <w:rFonts w:eastAsia="Calibri"/>
          <w:b/>
          <w:bCs/>
          <w:sz w:val="28"/>
          <w:szCs w:val="28"/>
          <w:lang w:eastAsia="en-US"/>
        </w:rPr>
        <w:t>В7</w:t>
      </w:r>
      <w:r w:rsidRPr="00C5189F">
        <w:rPr>
          <w:rFonts w:eastAsia="Calibri"/>
          <w:sz w:val="28"/>
          <w:szCs w:val="28"/>
          <w:lang w:eastAsia="en-US"/>
        </w:rPr>
        <w:t>. Среди предложений 30-37 найдите предложение с обособленным определением. Напишите номер этого предложения.</w:t>
      </w:r>
    </w:p>
    <w:p w:rsidR="00F57D50" w:rsidRPr="00C5189F" w:rsidRDefault="00F57D50" w:rsidP="00F57D50">
      <w:pPr>
        <w:rPr>
          <w:rFonts w:eastAsia="Calibri"/>
          <w:sz w:val="28"/>
          <w:szCs w:val="28"/>
          <w:lang w:eastAsia="en-US"/>
        </w:rPr>
      </w:pPr>
      <w:r w:rsidRPr="00C5189F">
        <w:rPr>
          <w:rFonts w:eastAsia="Calibri"/>
          <w:b/>
          <w:bCs/>
          <w:sz w:val="28"/>
          <w:szCs w:val="28"/>
          <w:lang w:eastAsia="en-US"/>
        </w:rPr>
        <w:t>В8.</w:t>
      </w:r>
      <w:r w:rsidRPr="00C5189F">
        <w:rPr>
          <w:rFonts w:eastAsia="Calibri"/>
          <w:sz w:val="28"/>
          <w:szCs w:val="28"/>
          <w:lang w:eastAsia="en-US"/>
        </w:rPr>
        <w:t xml:space="preserve"> Среди предложений 26-36 найдите сложноподчинённое. Напишите номер этого предложения.</w:t>
      </w:r>
    </w:p>
    <w:p w:rsidR="00F57D50" w:rsidRPr="00C5189F" w:rsidRDefault="00F57D50" w:rsidP="00F57D50">
      <w:pPr>
        <w:rPr>
          <w:rFonts w:eastAsia="Calibri"/>
          <w:sz w:val="28"/>
          <w:szCs w:val="28"/>
          <w:lang w:eastAsia="en-US"/>
        </w:rPr>
      </w:pPr>
      <w:r w:rsidRPr="00C5189F">
        <w:rPr>
          <w:rFonts w:eastAsia="Calibri"/>
          <w:b/>
          <w:bCs/>
          <w:sz w:val="28"/>
          <w:szCs w:val="28"/>
          <w:lang w:eastAsia="en-US"/>
        </w:rPr>
        <w:t>В9</w:t>
      </w:r>
      <w:r w:rsidRPr="00C5189F">
        <w:rPr>
          <w:rFonts w:eastAsia="Calibri"/>
          <w:sz w:val="28"/>
          <w:szCs w:val="28"/>
          <w:lang w:eastAsia="en-US"/>
        </w:rPr>
        <w:t>. Среди предложений 14-19 найдите такое, которое содержит вводное слово или словосочетание. Напишите номер этого предложения.</w:t>
      </w:r>
    </w:p>
    <w:p w:rsidR="00F57D50" w:rsidRPr="00C5189F" w:rsidRDefault="00F57D50" w:rsidP="00F57D50">
      <w:pPr>
        <w:rPr>
          <w:rFonts w:eastAsia="Calibri"/>
          <w:sz w:val="28"/>
          <w:szCs w:val="28"/>
          <w:lang w:eastAsia="en-US"/>
        </w:rPr>
      </w:pPr>
      <w:r w:rsidRPr="00C5189F">
        <w:rPr>
          <w:rFonts w:eastAsia="Calibri"/>
          <w:b/>
          <w:bCs/>
          <w:sz w:val="28"/>
          <w:szCs w:val="28"/>
          <w:lang w:eastAsia="en-US"/>
        </w:rPr>
        <w:lastRenderedPageBreak/>
        <w:t>В10</w:t>
      </w:r>
      <w:r w:rsidRPr="00C5189F">
        <w:rPr>
          <w:rFonts w:eastAsia="Calibri"/>
          <w:sz w:val="28"/>
          <w:szCs w:val="28"/>
          <w:lang w:eastAsia="en-US"/>
        </w:rPr>
        <w:t>. Среди предложений 12-15 найдите предложение с бессоюзной связью. Напишите номер этого предложения.</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3</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При выполнении заданий этой части запишите ваш ответ в бланке ответов № 2. </w:t>
            </w:r>
          </w:p>
        </w:tc>
      </w:tr>
    </w:tbl>
    <w:p w:rsidR="00F57D50" w:rsidRPr="00C5189F" w:rsidRDefault="00F57D50" w:rsidP="00F57D50">
      <w:pPr>
        <w:autoSpaceDE w:val="0"/>
        <w:autoSpaceDN w:val="0"/>
        <w:adjustRightInd w:val="0"/>
        <w:jc w:val="both"/>
        <w:rPr>
          <w:rFonts w:eastAsia="Calibri"/>
          <w:sz w:val="28"/>
          <w:szCs w:val="28"/>
          <w:lang w:eastAsia="en-US"/>
        </w:rPr>
      </w:pPr>
      <w:r w:rsidRPr="00C5189F">
        <w:rPr>
          <w:rFonts w:eastAsia="Calibri"/>
          <w:sz w:val="28"/>
          <w:szCs w:val="28"/>
          <w:lang w:eastAsia="en-US"/>
        </w:rPr>
        <w:t>Формулировка задания:</w:t>
      </w:r>
    </w:p>
    <w:p w:rsidR="00F57D50" w:rsidRPr="00C5189F" w:rsidRDefault="00F57D50" w:rsidP="00F57D50">
      <w:pPr>
        <w:autoSpaceDE w:val="0"/>
        <w:autoSpaceDN w:val="0"/>
        <w:adjustRightInd w:val="0"/>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autoSpaceDE w:val="0"/>
              <w:autoSpaceDN w:val="0"/>
              <w:adjustRightInd w:val="0"/>
              <w:jc w:val="both"/>
              <w:rPr>
                <w:rFonts w:eastAsia="Calibri"/>
                <w:lang w:eastAsia="en-US"/>
              </w:rPr>
            </w:pPr>
            <w:r w:rsidRPr="00C5189F">
              <w:rPr>
                <w:rFonts w:eastAsia="Calibri"/>
                <w:b/>
                <w:bCs/>
                <w:lang w:eastAsia="en-US"/>
              </w:rPr>
              <w:t>С1</w:t>
            </w:r>
            <w:r w:rsidRPr="00C5189F">
              <w:rPr>
                <w:rFonts w:eastAsia="Calibri"/>
                <w:lang w:eastAsia="en-US"/>
              </w:rPr>
              <w:t xml:space="preserve">. </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Напишите сочинение по прочитанному тексту.</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и прокомментируйте одну из проблем, поставленных автором текста (избегайте чрезмерного цитирования).</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позицию автора (рассказчика). Напишите, согласны или не согласны вы с точкой зрения автора прочитанного текста. Объясните почему. Свой ответ аргументируйте, опираясь на читательский опыт, знания и жизненные наблюдения (учитываются первые два аргумента).</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Объём сочинения – не менее 150 слов.</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F57D50" w:rsidRPr="00C5189F" w:rsidRDefault="00F57D50" w:rsidP="00FC258C">
            <w:pPr>
              <w:autoSpaceDE w:val="0"/>
              <w:autoSpaceDN w:val="0"/>
              <w:adjustRightInd w:val="0"/>
              <w:jc w:val="both"/>
              <w:rPr>
                <w:rFonts w:eastAsia="Calibri"/>
                <w:sz w:val="28"/>
                <w:szCs w:val="28"/>
                <w:lang w:eastAsia="en-US"/>
              </w:rPr>
            </w:pPr>
            <w:r w:rsidRPr="00C5189F">
              <w:rPr>
                <w:rFonts w:eastAsia="Calibri"/>
                <w:lang w:eastAsia="en-US"/>
              </w:rPr>
              <w:t xml:space="preserve">Сочинение пишите аккуратно, разборчивым почерком. </w:t>
            </w:r>
          </w:p>
        </w:tc>
      </w:tr>
    </w:tbl>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Default="00F57D50" w:rsidP="00F57D50">
      <w:pPr>
        <w:autoSpaceDE w:val="0"/>
        <w:autoSpaceDN w:val="0"/>
        <w:adjustRightInd w:val="0"/>
        <w:ind w:right="480"/>
        <w:jc w:val="both"/>
        <w:rPr>
          <w:rFonts w:eastAsia="Calibri"/>
          <w:sz w:val="28"/>
          <w:szCs w:val="28"/>
          <w:lang w:eastAsia="en-US"/>
        </w:rPr>
      </w:pP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br w:type="page"/>
      </w:r>
      <w:r w:rsidRPr="00C5189F">
        <w:rPr>
          <w:rFonts w:eastAsia="Calibri"/>
          <w:sz w:val="28"/>
          <w:szCs w:val="28"/>
          <w:lang w:eastAsia="en-US"/>
        </w:rPr>
        <w:lastRenderedPageBreak/>
        <w:t xml:space="preserve">Экзаменационная работа </w:t>
      </w:r>
    </w:p>
    <w:p w:rsidR="00F57D50" w:rsidRPr="00C5189F" w:rsidRDefault="00F57D50" w:rsidP="00F57D50">
      <w:pPr>
        <w:jc w:val="center"/>
        <w:rPr>
          <w:rFonts w:eastAsia="Calibri"/>
          <w:sz w:val="28"/>
          <w:szCs w:val="28"/>
          <w:lang w:eastAsia="en-US"/>
        </w:rPr>
      </w:pPr>
      <w:r w:rsidRPr="00C5189F">
        <w:rPr>
          <w:rFonts w:eastAsia="Calibri"/>
          <w:sz w:val="28"/>
          <w:szCs w:val="28"/>
          <w:lang w:eastAsia="en-US"/>
        </w:rPr>
        <w:t xml:space="preserve">по дисциплине </w:t>
      </w:r>
      <w:r w:rsidR="00057B16">
        <w:rPr>
          <w:rFonts w:eastAsia="Calibri"/>
          <w:sz w:val="28"/>
          <w:szCs w:val="28"/>
          <w:lang w:eastAsia="en-US"/>
        </w:rPr>
        <w:t>«</w:t>
      </w:r>
      <w:r w:rsidRPr="00C5189F">
        <w:rPr>
          <w:rFonts w:eastAsia="Calibri"/>
          <w:sz w:val="28"/>
          <w:szCs w:val="28"/>
          <w:lang w:eastAsia="en-US"/>
        </w:rPr>
        <w:t>Русский язык</w:t>
      </w:r>
      <w:r w:rsidR="00057B16">
        <w:rPr>
          <w:rFonts w:eastAsia="Calibri"/>
          <w:sz w:val="28"/>
          <w:szCs w:val="28"/>
          <w:lang w:eastAsia="en-US"/>
        </w:rPr>
        <w:t>»</w:t>
      </w:r>
    </w:p>
    <w:p w:rsidR="00F57D50" w:rsidRPr="00C5189F" w:rsidRDefault="00F57D50" w:rsidP="00F57D50">
      <w:pPr>
        <w:spacing w:after="200" w:line="276" w:lineRule="auto"/>
        <w:rPr>
          <w:rFonts w:eastAsia="Calibri"/>
          <w:b/>
          <w:bCs/>
          <w:sz w:val="28"/>
          <w:szCs w:val="28"/>
          <w:lang w:eastAsia="en-US"/>
        </w:rPr>
      </w:pPr>
    </w:p>
    <w:p w:rsidR="00F57D50" w:rsidRPr="00C5189F" w:rsidRDefault="00F57D50" w:rsidP="00F57D50">
      <w:pPr>
        <w:spacing w:after="200" w:line="276" w:lineRule="auto"/>
        <w:rPr>
          <w:rFonts w:eastAsia="Calibri"/>
          <w:b/>
          <w:bCs/>
          <w:sz w:val="28"/>
          <w:szCs w:val="28"/>
          <w:lang w:eastAsia="en-US"/>
        </w:rPr>
      </w:pPr>
      <w:r w:rsidRPr="00C5189F">
        <w:rPr>
          <w:rFonts w:eastAsia="Calibri"/>
          <w:b/>
          <w:bCs/>
          <w:sz w:val="28"/>
          <w:szCs w:val="28"/>
          <w:lang w:eastAsia="en-US"/>
        </w:rPr>
        <w:t>4 вариант</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1</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При выполнении заданий этой части в бланке ответов № 1 рядом с номером выполняемого вами задания (А1 – А30) поставьте номер, которой соответствует выбранному вами ответу. </w:t>
            </w:r>
          </w:p>
        </w:tc>
      </w:tr>
    </w:tbl>
    <w:p w:rsidR="00F57D50" w:rsidRPr="00C5189F" w:rsidRDefault="00F57D50" w:rsidP="00F57D50">
      <w:pPr>
        <w:jc w:val="center"/>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 В каком слове звуков столько же, сколько и букв?</w:t>
      </w:r>
    </w:p>
    <w:p w:rsidR="00F57D50" w:rsidRPr="00C5189F" w:rsidRDefault="00F57D50" w:rsidP="00436662">
      <w:pPr>
        <w:numPr>
          <w:ilvl w:val="0"/>
          <w:numId w:val="217"/>
        </w:numPr>
        <w:spacing w:after="200" w:line="276" w:lineRule="auto"/>
        <w:jc w:val="both"/>
        <w:rPr>
          <w:rFonts w:eastAsia="Calibri"/>
          <w:sz w:val="28"/>
          <w:szCs w:val="28"/>
          <w:lang w:eastAsia="en-US"/>
        </w:rPr>
      </w:pPr>
      <w:r w:rsidRPr="00C5189F">
        <w:rPr>
          <w:rFonts w:eastAsia="Calibri"/>
          <w:sz w:val="28"/>
          <w:szCs w:val="28"/>
          <w:lang w:eastAsia="en-US"/>
        </w:rPr>
        <w:t>ёлка</w:t>
      </w:r>
    </w:p>
    <w:p w:rsidR="00F57D50" w:rsidRPr="00C5189F" w:rsidRDefault="00F57D50" w:rsidP="00436662">
      <w:pPr>
        <w:numPr>
          <w:ilvl w:val="0"/>
          <w:numId w:val="217"/>
        </w:numPr>
        <w:spacing w:after="200" w:line="276" w:lineRule="auto"/>
        <w:jc w:val="both"/>
        <w:rPr>
          <w:rFonts w:eastAsia="Calibri"/>
          <w:sz w:val="28"/>
          <w:szCs w:val="28"/>
          <w:lang w:eastAsia="en-US"/>
        </w:rPr>
      </w:pPr>
      <w:r w:rsidRPr="00C5189F">
        <w:rPr>
          <w:rFonts w:eastAsia="Calibri"/>
          <w:sz w:val="28"/>
          <w:szCs w:val="28"/>
          <w:lang w:eastAsia="en-US"/>
        </w:rPr>
        <w:t>роль</w:t>
      </w:r>
    </w:p>
    <w:p w:rsidR="00F57D50" w:rsidRPr="00C5189F" w:rsidRDefault="00F57D50" w:rsidP="00436662">
      <w:pPr>
        <w:numPr>
          <w:ilvl w:val="0"/>
          <w:numId w:val="217"/>
        </w:numPr>
        <w:spacing w:after="200" w:line="276" w:lineRule="auto"/>
        <w:jc w:val="both"/>
        <w:rPr>
          <w:rFonts w:eastAsia="Calibri"/>
          <w:sz w:val="28"/>
          <w:szCs w:val="28"/>
          <w:lang w:eastAsia="en-US"/>
        </w:rPr>
      </w:pPr>
      <w:r w:rsidRPr="00C5189F">
        <w:rPr>
          <w:rFonts w:eastAsia="Calibri"/>
          <w:sz w:val="28"/>
          <w:szCs w:val="28"/>
          <w:lang w:eastAsia="en-US"/>
        </w:rPr>
        <w:t>объект</w:t>
      </w:r>
    </w:p>
    <w:p w:rsidR="00F57D50" w:rsidRPr="00C5189F" w:rsidRDefault="00F57D50" w:rsidP="00436662">
      <w:pPr>
        <w:numPr>
          <w:ilvl w:val="0"/>
          <w:numId w:val="217"/>
        </w:numPr>
        <w:spacing w:after="200" w:line="276" w:lineRule="auto"/>
        <w:jc w:val="both"/>
        <w:rPr>
          <w:rFonts w:eastAsia="Calibri"/>
          <w:sz w:val="28"/>
          <w:szCs w:val="28"/>
          <w:lang w:eastAsia="en-US"/>
        </w:rPr>
      </w:pPr>
      <w:r w:rsidRPr="00C5189F">
        <w:rPr>
          <w:rFonts w:eastAsia="Calibri"/>
          <w:sz w:val="28"/>
          <w:szCs w:val="28"/>
          <w:lang w:eastAsia="en-US"/>
        </w:rPr>
        <w:t>праздник</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 Какое слово образовано способом сложения?</w:t>
      </w:r>
    </w:p>
    <w:p w:rsidR="00F57D50" w:rsidRPr="00C5189F" w:rsidRDefault="00F57D50" w:rsidP="00436662">
      <w:pPr>
        <w:numPr>
          <w:ilvl w:val="0"/>
          <w:numId w:val="218"/>
        </w:numPr>
        <w:spacing w:after="200" w:line="276" w:lineRule="auto"/>
        <w:jc w:val="both"/>
        <w:rPr>
          <w:rFonts w:eastAsia="Calibri"/>
          <w:sz w:val="28"/>
          <w:szCs w:val="28"/>
          <w:lang w:eastAsia="en-US"/>
        </w:rPr>
      </w:pPr>
      <w:r w:rsidRPr="00C5189F">
        <w:rPr>
          <w:rFonts w:eastAsia="Calibri"/>
          <w:sz w:val="28"/>
          <w:szCs w:val="28"/>
          <w:lang w:eastAsia="en-US"/>
        </w:rPr>
        <w:t>отшутиться</w:t>
      </w:r>
    </w:p>
    <w:p w:rsidR="00F57D50" w:rsidRPr="00C5189F" w:rsidRDefault="00F57D50" w:rsidP="00436662">
      <w:pPr>
        <w:numPr>
          <w:ilvl w:val="0"/>
          <w:numId w:val="218"/>
        </w:numPr>
        <w:spacing w:after="200" w:line="276" w:lineRule="auto"/>
        <w:jc w:val="both"/>
        <w:rPr>
          <w:rFonts w:eastAsia="Calibri"/>
          <w:sz w:val="28"/>
          <w:szCs w:val="28"/>
          <w:lang w:eastAsia="en-US"/>
        </w:rPr>
      </w:pPr>
      <w:r w:rsidRPr="00C5189F">
        <w:rPr>
          <w:rFonts w:eastAsia="Calibri"/>
          <w:sz w:val="28"/>
          <w:szCs w:val="28"/>
          <w:lang w:eastAsia="en-US"/>
        </w:rPr>
        <w:t>зашуметь</w:t>
      </w:r>
    </w:p>
    <w:p w:rsidR="00F57D50" w:rsidRPr="00C5189F" w:rsidRDefault="00F57D50" w:rsidP="00436662">
      <w:pPr>
        <w:numPr>
          <w:ilvl w:val="0"/>
          <w:numId w:val="218"/>
        </w:numPr>
        <w:spacing w:after="200" w:line="276" w:lineRule="auto"/>
        <w:jc w:val="both"/>
        <w:rPr>
          <w:rFonts w:eastAsia="Calibri"/>
          <w:sz w:val="28"/>
          <w:szCs w:val="28"/>
          <w:lang w:eastAsia="en-US"/>
        </w:rPr>
      </w:pPr>
      <w:r w:rsidRPr="00C5189F">
        <w:rPr>
          <w:rFonts w:eastAsia="Calibri"/>
          <w:sz w:val="28"/>
          <w:szCs w:val="28"/>
          <w:lang w:eastAsia="en-US"/>
        </w:rPr>
        <w:t>цилиндрический</w:t>
      </w:r>
    </w:p>
    <w:p w:rsidR="00F57D50" w:rsidRPr="00C5189F" w:rsidRDefault="00F57D50" w:rsidP="00436662">
      <w:pPr>
        <w:numPr>
          <w:ilvl w:val="0"/>
          <w:numId w:val="218"/>
        </w:numPr>
        <w:spacing w:after="200" w:line="276" w:lineRule="auto"/>
        <w:jc w:val="both"/>
        <w:rPr>
          <w:rFonts w:eastAsia="Calibri"/>
          <w:sz w:val="28"/>
          <w:szCs w:val="28"/>
          <w:lang w:eastAsia="en-US"/>
        </w:rPr>
      </w:pPr>
      <w:r w:rsidRPr="00C5189F">
        <w:rPr>
          <w:rFonts w:eastAsia="Calibri"/>
          <w:sz w:val="28"/>
          <w:szCs w:val="28"/>
          <w:lang w:eastAsia="en-US"/>
        </w:rPr>
        <w:t>ледоход</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А3.  Какое из слов является синонимом данному?</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 xml:space="preserve">Изящный </w:t>
      </w:r>
    </w:p>
    <w:p w:rsidR="00F57D50" w:rsidRPr="00C5189F" w:rsidRDefault="00F57D50" w:rsidP="00436662">
      <w:pPr>
        <w:numPr>
          <w:ilvl w:val="0"/>
          <w:numId w:val="219"/>
        </w:numPr>
        <w:spacing w:after="200" w:line="276" w:lineRule="auto"/>
        <w:jc w:val="both"/>
        <w:rPr>
          <w:rFonts w:eastAsia="Calibri"/>
          <w:sz w:val="28"/>
          <w:szCs w:val="28"/>
          <w:lang w:eastAsia="en-US"/>
        </w:rPr>
      </w:pPr>
      <w:r w:rsidRPr="00C5189F">
        <w:rPr>
          <w:rFonts w:eastAsia="Calibri"/>
          <w:sz w:val="28"/>
          <w:szCs w:val="28"/>
          <w:lang w:eastAsia="en-US"/>
        </w:rPr>
        <w:t>превосходный</w:t>
      </w:r>
    </w:p>
    <w:p w:rsidR="00F57D50" w:rsidRPr="00C5189F" w:rsidRDefault="00F57D50" w:rsidP="00436662">
      <w:pPr>
        <w:numPr>
          <w:ilvl w:val="0"/>
          <w:numId w:val="219"/>
        </w:numPr>
        <w:spacing w:after="200" w:line="276" w:lineRule="auto"/>
        <w:jc w:val="both"/>
        <w:rPr>
          <w:rFonts w:eastAsia="Calibri"/>
          <w:sz w:val="28"/>
          <w:szCs w:val="28"/>
          <w:lang w:eastAsia="en-US"/>
        </w:rPr>
      </w:pPr>
      <w:r w:rsidRPr="00C5189F">
        <w:rPr>
          <w:rFonts w:eastAsia="Calibri"/>
          <w:sz w:val="28"/>
          <w:szCs w:val="28"/>
          <w:lang w:eastAsia="en-US"/>
        </w:rPr>
        <w:t>грациозный</w:t>
      </w:r>
    </w:p>
    <w:p w:rsidR="00F57D50" w:rsidRPr="00C5189F" w:rsidRDefault="00F57D50" w:rsidP="00436662">
      <w:pPr>
        <w:numPr>
          <w:ilvl w:val="0"/>
          <w:numId w:val="219"/>
        </w:numPr>
        <w:spacing w:after="200" w:line="276" w:lineRule="auto"/>
        <w:jc w:val="both"/>
        <w:rPr>
          <w:rFonts w:eastAsia="Calibri"/>
          <w:sz w:val="28"/>
          <w:szCs w:val="28"/>
          <w:lang w:eastAsia="en-US"/>
        </w:rPr>
      </w:pPr>
      <w:r w:rsidRPr="00C5189F">
        <w:rPr>
          <w:rFonts w:eastAsia="Calibri"/>
          <w:sz w:val="28"/>
          <w:szCs w:val="28"/>
          <w:lang w:eastAsia="en-US"/>
        </w:rPr>
        <w:t>модный</w:t>
      </w:r>
    </w:p>
    <w:p w:rsidR="00F57D50" w:rsidRPr="00C5189F" w:rsidRDefault="00F57D50" w:rsidP="00436662">
      <w:pPr>
        <w:numPr>
          <w:ilvl w:val="0"/>
          <w:numId w:val="219"/>
        </w:numPr>
        <w:spacing w:after="200" w:line="276" w:lineRule="auto"/>
        <w:jc w:val="both"/>
        <w:rPr>
          <w:rFonts w:eastAsia="Calibri"/>
          <w:sz w:val="28"/>
          <w:szCs w:val="28"/>
          <w:lang w:eastAsia="en-US"/>
        </w:rPr>
      </w:pPr>
      <w:r w:rsidRPr="00C5189F">
        <w:rPr>
          <w:rFonts w:eastAsia="Calibri"/>
          <w:sz w:val="28"/>
          <w:szCs w:val="28"/>
          <w:lang w:eastAsia="en-US"/>
        </w:rPr>
        <w:t>милый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А4. Укажите пример с ошибкой в образовании формы слова.</w:t>
      </w:r>
    </w:p>
    <w:p w:rsidR="00F57D50" w:rsidRPr="00C5189F" w:rsidRDefault="00F57D50" w:rsidP="00436662">
      <w:pPr>
        <w:numPr>
          <w:ilvl w:val="0"/>
          <w:numId w:val="220"/>
        </w:numPr>
        <w:spacing w:after="200" w:line="276" w:lineRule="auto"/>
        <w:jc w:val="both"/>
        <w:rPr>
          <w:rFonts w:eastAsia="Calibri"/>
          <w:sz w:val="28"/>
          <w:szCs w:val="28"/>
          <w:lang w:eastAsia="en-US"/>
        </w:rPr>
      </w:pPr>
      <w:r w:rsidRPr="00C5189F">
        <w:rPr>
          <w:rFonts w:eastAsia="Calibri"/>
          <w:sz w:val="28"/>
          <w:szCs w:val="28"/>
          <w:lang w:eastAsia="en-US"/>
        </w:rPr>
        <w:t>К две тысячи пятому году</w:t>
      </w:r>
    </w:p>
    <w:p w:rsidR="00F57D50" w:rsidRPr="00C5189F" w:rsidRDefault="00F57D50" w:rsidP="00436662">
      <w:pPr>
        <w:numPr>
          <w:ilvl w:val="0"/>
          <w:numId w:val="220"/>
        </w:numPr>
        <w:spacing w:after="200" w:line="276" w:lineRule="auto"/>
        <w:jc w:val="both"/>
        <w:rPr>
          <w:rFonts w:eastAsia="Calibri"/>
          <w:sz w:val="28"/>
          <w:szCs w:val="28"/>
          <w:lang w:eastAsia="en-US"/>
        </w:rPr>
      </w:pPr>
      <w:r w:rsidRPr="00C5189F">
        <w:rPr>
          <w:rFonts w:eastAsia="Calibri"/>
          <w:sz w:val="28"/>
          <w:szCs w:val="28"/>
          <w:lang w:eastAsia="en-US"/>
        </w:rPr>
        <w:t xml:space="preserve">Жгёт костёр </w:t>
      </w:r>
    </w:p>
    <w:p w:rsidR="00F57D50" w:rsidRPr="00C5189F" w:rsidRDefault="00F57D50" w:rsidP="00436662">
      <w:pPr>
        <w:numPr>
          <w:ilvl w:val="0"/>
          <w:numId w:val="220"/>
        </w:numPr>
        <w:spacing w:after="200" w:line="276" w:lineRule="auto"/>
        <w:jc w:val="both"/>
        <w:rPr>
          <w:rFonts w:eastAsia="Calibri"/>
          <w:sz w:val="28"/>
          <w:szCs w:val="28"/>
          <w:lang w:eastAsia="en-US"/>
        </w:rPr>
      </w:pPr>
      <w:r w:rsidRPr="00C5189F">
        <w:rPr>
          <w:rFonts w:eastAsia="Calibri"/>
          <w:sz w:val="28"/>
          <w:szCs w:val="28"/>
          <w:lang w:eastAsia="en-US"/>
        </w:rPr>
        <w:t xml:space="preserve">Пачка макарон </w:t>
      </w:r>
    </w:p>
    <w:p w:rsidR="00F57D50" w:rsidRPr="00C5189F" w:rsidRDefault="00F57D50" w:rsidP="00436662">
      <w:pPr>
        <w:numPr>
          <w:ilvl w:val="0"/>
          <w:numId w:val="220"/>
        </w:numPr>
        <w:spacing w:after="200" w:line="276" w:lineRule="auto"/>
        <w:jc w:val="both"/>
        <w:rPr>
          <w:rFonts w:eastAsia="Calibri"/>
          <w:sz w:val="28"/>
          <w:szCs w:val="28"/>
          <w:lang w:eastAsia="en-US"/>
        </w:rPr>
      </w:pPr>
      <w:r w:rsidRPr="00C5189F">
        <w:rPr>
          <w:rFonts w:eastAsia="Calibri"/>
          <w:sz w:val="28"/>
          <w:szCs w:val="28"/>
          <w:lang w:eastAsia="en-US"/>
        </w:rPr>
        <w:t xml:space="preserve">Фильм интереснее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 xml:space="preserve">А5. Укажите словосочетание со связью ПРИМЫКАНИЕ. </w:t>
      </w:r>
    </w:p>
    <w:p w:rsidR="00F57D50" w:rsidRPr="00C5189F" w:rsidRDefault="00F57D50" w:rsidP="00436662">
      <w:pPr>
        <w:numPr>
          <w:ilvl w:val="0"/>
          <w:numId w:val="241"/>
        </w:numPr>
        <w:spacing w:after="200" w:line="276" w:lineRule="auto"/>
        <w:jc w:val="both"/>
        <w:rPr>
          <w:rFonts w:eastAsia="Calibri"/>
          <w:sz w:val="28"/>
          <w:szCs w:val="28"/>
          <w:lang w:eastAsia="en-US"/>
        </w:rPr>
      </w:pPr>
      <w:r w:rsidRPr="00C5189F">
        <w:rPr>
          <w:rFonts w:eastAsia="Calibri"/>
          <w:sz w:val="28"/>
          <w:szCs w:val="28"/>
          <w:lang w:eastAsia="en-US"/>
        </w:rPr>
        <w:t>Берёзовая роща</w:t>
      </w:r>
    </w:p>
    <w:p w:rsidR="00F57D50" w:rsidRPr="00C5189F" w:rsidRDefault="00F57D50" w:rsidP="00436662">
      <w:pPr>
        <w:numPr>
          <w:ilvl w:val="0"/>
          <w:numId w:val="241"/>
        </w:numPr>
        <w:spacing w:after="200" w:line="276" w:lineRule="auto"/>
        <w:jc w:val="both"/>
        <w:rPr>
          <w:rFonts w:eastAsia="Calibri"/>
          <w:sz w:val="28"/>
          <w:szCs w:val="28"/>
          <w:lang w:eastAsia="en-US"/>
        </w:rPr>
      </w:pPr>
      <w:r w:rsidRPr="00C5189F">
        <w:rPr>
          <w:rFonts w:eastAsia="Calibri"/>
          <w:sz w:val="28"/>
          <w:szCs w:val="28"/>
          <w:lang w:eastAsia="en-US"/>
        </w:rPr>
        <w:t>Увидеть лес</w:t>
      </w:r>
    </w:p>
    <w:p w:rsidR="00F57D50" w:rsidRPr="00C5189F" w:rsidRDefault="00F57D50" w:rsidP="00436662">
      <w:pPr>
        <w:numPr>
          <w:ilvl w:val="0"/>
          <w:numId w:val="241"/>
        </w:numPr>
        <w:spacing w:after="200" w:line="276" w:lineRule="auto"/>
        <w:jc w:val="both"/>
        <w:rPr>
          <w:rFonts w:eastAsia="Calibri"/>
          <w:sz w:val="28"/>
          <w:szCs w:val="28"/>
          <w:lang w:eastAsia="en-US"/>
        </w:rPr>
      </w:pPr>
      <w:r w:rsidRPr="00C5189F">
        <w:rPr>
          <w:rFonts w:eastAsia="Calibri"/>
          <w:sz w:val="28"/>
          <w:szCs w:val="28"/>
          <w:lang w:eastAsia="en-US"/>
        </w:rPr>
        <w:t>Пошёл рисовать</w:t>
      </w:r>
    </w:p>
    <w:p w:rsidR="00F57D50" w:rsidRPr="00C5189F" w:rsidRDefault="00F57D50" w:rsidP="00436662">
      <w:pPr>
        <w:numPr>
          <w:ilvl w:val="0"/>
          <w:numId w:val="241"/>
        </w:numPr>
        <w:spacing w:after="200" w:line="276" w:lineRule="auto"/>
        <w:jc w:val="both"/>
        <w:rPr>
          <w:rFonts w:eastAsia="Calibri"/>
          <w:sz w:val="28"/>
          <w:szCs w:val="28"/>
          <w:lang w:eastAsia="en-US"/>
        </w:rPr>
      </w:pPr>
      <w:r w:rsidRPr="00C5189F">
        <w:rPr>
          <w:rFonts w:eastAsia="Calibri"/>
          <w:sz w:val="28"/>
          <w:szCs w:val="28"/>
          <w:lang w:eastAsia="en-US"/>
        </w:rPr>
        <w:t>Добрый человек</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А6. Какое предложение является односоставным?</w:t>
      </w:r>
    </w:p>
    <w:p w:rsidR="00F57D50" w:rsidRPr="00C5189F" w:rsidRDefault="00F57D50" w:rsidP="00436662">
      <w:pPr>
        <w:numPr>
          <w:ilvl w:val="0"/>
          <w:numId w:val="242"/>
        </w:numPr>
        <w:spacing w:after="200" w:line="276" w:lineRule="auto"/>
        <w:jc w:val="both"/>
        <w:rPr>
          <w:rFonts w:eastAsia="Calibri"/>
          <w:sz w:val="28"/>
          <w:szCs w:val="28"/>
          <w:lang w:eastAsia="en-US"/>
        </w:rPr>
      </w:pPr>
      <w:r w:rsidRPr="00C5189F">
        <w:rPr>
          <w:rFonts w:eastAsia="Calibri"/>
          <w:sz w:val="28"/>
          <w:szCs w:val="28"/>
          <w:lang w:eastAsia="en-US"/>
        </w:rPr>
        <w:t>На другой день мы уехали.</w:t>
      </w:r>
    </w:p>
    <w:p w:rsidR="00F57D50" w:rsidRPr="00C5189F" w:rsidRDefault="00F57D50" w:rsidP="00436662">
      <w:pPr>
        <w:numPr>
          <w:ilvl w:val="0"/>
          <w:numId w:val="242"/>
        </w:numPr>
        <w:spacing w:after="200" w:line="276" w:lineRule="auto"/>
        <w:jc w:val="both"/>
        <w:rPr>
          <w:rFonts w:eastAsia="Calibri"/>
          <w:sz w:val="28"/>
          <w:szCs w:val="28"/>
          <w:lang w:eastAsia="en-US"/>
        </w:rPr>
      </w:pPr>
      <w:r w:rsidRPr="00C5189F">
        <w:rPr>
          <w:rFonts w:eastAsia="Calibri"/>
          <w:sz w:val="28"/>
          <w:szCs w:val="28"/>
          <w:lang w:eastAsia="en-US"/>
        </w:rPr>
        <w:t>Я дал волю своему воображению.</w:t>
      </w:r>
    </w:p>
    <w:p w:rsidR="00F57D50" w:rsidRPr="00C5189F" w:rsidRDefault="00F57D50" w:rsidP="00436662">
      <w:pPr>
        <w:numPr>
          <w:ilvl w:val="0"/>
          <w:numId w:val="242"/>
        </w:numPr>
        <w:spacing w:after="200" w:line="276" w:lineRule="auto"/>
        <w:jc w:val="both"/>
        <w:rPr>
          <w:rFonts w:eastAsia="Calibri"/>
          <w:sz w:val="28"/>
          <w:szCs w:val="28"/>
          <w:lang w:eastAsia="en-US"/>
        </w:rPr>
      </w:pPr>
      <w:r w:rsidRPr="00C5189F">
        <w:rPr>
          <w:rFonts w:eastAsia="Calibri"/>
          <w:sz w:val="28"/>
          <w:szCs w:val="28"/>
          <w:lang w:eastAsia="en-US"/>
        </w:rPr>
        <w:t>Хозяина не было дома.</w:t>
      </w:r>
    </w:p>
    <w:p w:rsidR="00F57D50" w:rsidRPr="00C5189F" w:rsidRDefault="00F57D50" w:rsidP="00436662">
      <w:pPr>
        <w:numPr>
          <w:ilvl w:val="0"/>
          <w:numId w:val="242"/>
        </w:numPr>
        <w:spacing w:after="200" w:line="276" w:lineRule="auto"/>
        <w:jc w:val="both"/>
        <w:rPr>
          <w:rFonts w:eastAsia="Calibri"/>
          <w:sz w:val="28"/>
          <w:szCs w:val="28"/>
          <w:lang w:eastAsia="en-US"/>
        </w:rPr>
      </w:pPr>
      <w:r w:rsidRPr="00C5189F">
        <w:rPr>
          <w:rFonts w:eastAsia="Calibri"/>
          <w:sz w:val="28"/>
          <w:szCs w:val="28"/>
          <w:lang w:eastAsia="en-US"/>
        </w:rPr>
        <w:t xml:space="preserve">Открылась дверь, и вбежала Маша.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А7. Укажите грамматически правильное продолжение предложения.</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ab/>
        <w:t xml:space="preserve">Начав заниматься музыкой, </w:t>
      </w:r>
    </w:p>
    <w:p w:rsidR="00F57D50" w:rsidRPr="00C5189F" w:rsidRDefault="00F57D50" w:rsidP="00436662">
      <w:pPr>
        <w:numPr>
          <w:ilvl w:val="0"/>
          <w:numId w:val="223"/>
        </w:numPr>
        <w:spacing w:after="200" w:line="276" w:lineRule="auto"/>
        <w:jc w:val="both"/>
        <w:rPr>
          <w:rFonts w:eastAsia="Calibri"/>
          <w:sz w:val="28"/>
          <w:szCs w:val="28"/>
          <w:lang w:eastAsia="en-US"/>
        </w:rPr>
      </w:pPr>
      <w:r w:rsidRPr="00C5189F">
        <w:rPr>
          <w:rFonts w:eastAsia="Calibri"/>
          <w:sz w:val="28"/>
          <w:szCs w:val="28"/>
          <w:lang w:eastAsia="en-US"/>
        </w:rPr>
        <w:t>у вас остаётся мало времени для развлечений.</w:t>
      </w:r>
    </w:p>
    <w:p w:rsidR="00F57D50" w:rsidRPr="00C5189F" w:rsidRDefault="00F57D50" w:rsidP="00436662">
      <w:pPr>
        <w:numPr>
          <w:ilvl w:val="0"/>
          <w:numId w:val="223"/>
        </w:numPr>
        <w:spacing w:after="200" w:line="276" w:lineRule="auto"/>
        <w:jc w:val="both"/>
        <w:rPr>
          <w:rFonts w:eastAsia="Calibri"/>
          <w:sz w:val="28"/>
          <w:szCs w:val="28"/>
          <w:lang w:eastAsia="en-US"/>
        </w:rPr>
      </w:pPr>
      <w:r w:rsidRPr="00C5189F">
        <w:rPr>
          <w:rFonts w:eastAsia="Calibri"/>
          <w:sz w:val="28"/>
          <w:szCs w:val="28"/>
          <w:lang w:eastAsia="en-US"/>
        </w:rPr>
        <w:t xml:space="preserve">в значительной степени развиваются творческие способности. </w:t>
      </w:r>
    </w:p>
    <w:p w:rsidR="00F57D50" w:rsidRPr="00C5189F" w:rsidRDefault="00F57D50" w:rsidP="00436662">
      <w:pPr>
        <w:numPr>
          <w:ilvl w:val="0"/>
          <w:numId w:val="223"/>
        </w:numPr>
        <w:spacing w:after="200" w:line="276" w:lineRule="auto"/>
        <w:jc w:val="both"/>
        <w:rPr>
          <w:rFonts w:eastAsia="Calibri"/>
          <w:sz w:val="28"/>
          <w:szCs w:val="28"/>
          <w:lang w:eastAsia="en-US"/>
        </w:rPr>
      </w:pPr>
      <w:r w:rsidRPr="00C5189F">
        <w:rPr>
          <w:rFonts w:eastAsia="Calibri"/>
          <w:sz w:val="28"/>
          <w:szCs w:val="28"/>
          <w:lang w:eastAsia="en-US"/>
        </w:rPr>
        <w:t>у меня появилось много интересных знакомых.</w:t>
      </w:r>
    </w:p>
    <w:p w:rsidR="00F57D50" w:rsidRPr="00C5189F" w:rsidRDefault="00F57D50" w:rsidP="00436662">
      <w:pPr>
        <w:numPr>
          <w:ilvl w:val="0"/>
          <w:numId w:val="223"/>
        </w:numPr>
        <w:spacing w:after="200" w:line="276" w:lineRule="auto"/>
        <w:jc w:val="both"/>
        <w:rPr>
          <w:rFonts w:eastAsia="Calibri"/>
          <w:sz w:val="28"/>
          <w:szCs w:val="28"/>
          <w:lang w:eastAsia="en-US"/>
        </w:rPr>
      </w:pPr>
      <w:r w:rsidRPr="00C5189F">
        <w:rPr>
          <w:rFonts w:eastAsia="Calibri"/>
          <w:sz w:val="28"/>
          <w:szCs w:val="28"/>
          <w:lang w:eastAsia="en-US"/>
        </w:rPr>
        <w:t xml:space="preserve">я познакомился с нотной грамотой.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А8. Укажите предложение с грамматической (синтаксической) ошибкой.</w:t>
      </w:r>
    </w:p>
    <w:p w:rsidR="00F57D50" w:rsidRPr="00C5189F" w:rsidRDefault="00F57D50" w:rsidP="00436662">
      <w:pPr>
        <w:numPr>
          <w:ilvl w:val="0"/>
          <w:numId w:val="224"/>
        </w:numPr>
        <w:spacing w:after="200" w:line="276" w:lineRule="auto"/>
        <w:jc w:val="both"/>
        <w:rPr>
          <w:rFonts w:eastAsia="Calibri"/>
          <w:sz w:val="28"/>
          <w:szCs w:val="28"/>
          <w:lang w:eastAsia="en-US"/>
        </w:rPr>
      </w:pPr>
      <w:r w:rsidRPr="00C5189F">
        <w:rPr>
          <w:rFonts w:eastAsia="Calibri"/>
          <w:sz w:val="28"/>
          <w:szCs w:val="28"/>
          <w:lang w:eastAsia="en-US"/>
        </w:rPr>
        <w:t xml:space="preserve">В деревне Ольховке было три десятка домов. </w:t>
      </w:r>
    </w:p>
    <w:p w:rsidR="00F57D50" w:rsidRPr="00C5189F" w:rsidRDefault="00F57D50" w:rsidP="00436662">
      <w:pPr>
        <w:numPr>
          <w:ilvl w:val="0"/>
          <w:numId w:val="224"/>
        </w:numPr>
        <w:spacing w:after="200" w:line="276" w:lineRule="auto"/>
        <w:jc w:val="both"/>
        <w:rPr>
          <w:rFonts w:eastAsia="Calibri"/>
          <w:sz w:val="28"/>
          <w:szCs w:val="28"/>
          <w:lang w:eastAsia="en-US"/>
        </w:rPr>
      </w:pPr>
      <w:r w:rsidRPr="00C5189F">
        <w:rPr>
          <w:rFonts w:eastAsia="Calibri"/>
          <w:sz w:val="28"/>
          <w:szCs w:val="28"/>
          <w:lang w:eastAsia="en-US"/>
        </w:rPr>
        <w:t>Дети редко прислушиваются и выполняют советы старших.</w:t>
      </w:r>
    </w:p>
    <w:p w:rsidR="00F57D50" w:rsidRPr="00C5189F" w:rsidRDefault="00F57D50" w:rsidP="00436662">
      <w:pPr>
        <w:numPr>
          <w:ilvl w:val="0"/>
          <w:numId w:val="224"/>
        </w:numPr>
        <w:spacing w:after="200" w:line="276" w:lineRule="auto"/>
        <w:jc w:val="both"/>
        <w:rPr>
          <w:rFonts w:eastAsia="Calibri"/>
          <w:sz w:val="28"/>
          <w:szCs w:val="28"/>
          <w:lang w:eastAsia="en-US"/>
        </w:rPr>
      </w:pPr>
      <w:r w:rsidRPr="00C5189F">
        <w:rPr>
          <w:rFonts w:eastAsia="Calibri"/>
          <w:sz w:val="28"/>
          <w:szCs w:val="28"/>
          <w:lang w:eastAsia="en-US"/>
        </w:rPr>
        <w:t>Из всех, кто играл в спектакле, мне запомнился только Михаил Царёв.</w:t>
      </w:r>
    </w:p>
    <w:p w:rsidR="00F57D50" w:rsidRPr="00C5189F" w:rsidRDefault="00F57D50" w:rsidP="00436662">
      <w:pPr>
        <w:numPr>
          <w:ilvl w:val="0"/>
          <w:numId w:val="224"/>
        </w:numPr>
        <w:spacing w:after="200" w:line="276" w:lineRule="auto"/>
        <w:jc w:val="both"/>
        <w:rPr>
          <w:rFonts w:eastAsia="Calibri"/>
          <w:sz w:val="28"/>
          <w:szCs w:val="28"/>
          <w:lang w:eastAsia="en-US"/>
        </w:rPr>
      </w:pPr>
      <w:r w:rsidRPr="00C5189F">
        <w:rPr>
          <w:rFonts w:eastAsia="Calibri"/>
          <w:sz w:val="28"/>
          <w:szCs w:val="28"/>
          <w:lang w:eastAsia="en-US"/>
        </w:rPr>
        <w:t xml:space="preserve">Участникам первого Парада Победы, приехавшим в Москву, вручили памятные подарки.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А9. В каком предложении придаточную часть сложноподчиненного предложения </w:t>
      </w:r>
      <w:r w:rsidRPr="00C5189F">
        <w:rPr>
          <w:rFonts w:eastAsia="Calibri"/>
          <w:b/>
          <w:bCs/>
          <w:sz w:val="28"/>
          <w:szCs w:val="28"/>
          <w:u w:val="single"/>
          <w:lang w:eastAsia="en-US"/>
        </w:rPr>
        <w:t>нельзя</w:t>
      </w:r>
      <w:r w:rsidRPr="00C5189F">
        <w:rPr>
          <w:rFonts w:eastAsia="Calibri"/>
          <w:b/>
          <w:bCs/>
          <w:sz w:val="28"/>
          <w:szCs w:val="28"/>
          <w:lang w:eastAsia="en-US"/>
        </w:rPr>
        <w:t xml:space="preserve"> заменить обособленным определением, выраженным причастным оборотом?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Впечатления, которые мы получаем в раннем детстве, оказывают на нас огромное впечатление.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В небольшом зале два тенора пели дуэт из «Пуританки», и всё вокруг затоплялось волнами бархатных звуков, которые лились в душу, опьяняя южной страстью.</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3) При воспоминании об Аделине Патти я переживаю вновь то состояние, которое испытал, слушая её колоратуру.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lastRenderedPageBreak/>
        <w:t>4) У почти безголосого тенора Нодена, который тем не менее считался лучшим вокалистом, была совершенно поразительная манера пения.</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А10.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Мальчик рос смышлёным и здоровым (1) и (2) когда он стал старше (3) отец разрешил ему делить с рыбаками (4) трудности и опасности морского промысла.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2,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2,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1, 2, 3, 4</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К заданиям А11, А12, А13, А14, А15</w:t>
            </w:r>
          </w:p>
        </w:tc>
      </w:tr>
    </w:tbl>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71" w:type="dxa"/>
          </w:tcPr>
          <w:p w:rsidR="00F57D50" w:rsidRPr="00C5189F" w:rsidRDefault="00F57D50" w:rsidP="00436662">
            <w:pPr>
              <w:numPr>
                <w:ilvl w:val="0"/>
                <w:numId w:val="225"/>
              </w:numPr>
              <w:spacing w:after="200" w:line="276" w:lineRule="auto"/>
              <w:jc w:val="both"/>
              <w:rPr>
                <w:rFonts w:eastAsia="Calibri"/>
                <w:sz w:val="28"/>
                <w:szCs w:val="28"/>
                <w:lang w:eastAsia="en-US"/>
              </w:rPr>
            </w:pPr>
            <w:r w:rsidRPr="00C5189F">
              <w:rPr>
                <w:rFonts w:eastAsia="Calibri"/>
                <w:sz w:val="28"/>
                <w:szCs w:val="28"/>
                <w:lang w:eastAsia="en-US"/>
              </w:rPr>
              <w:t>… (2) Этот ген отвечает за продукцию одного из ферментов печени, помогающего обезвреживать опасные для человека химические соединения. (3) Дело в том, что, по мнению учёных, в этом случае рис станет устойчивым к пестицидам и промышленным загрязнениям, попадающим в почву. (4) Ведь человеческий фермент универсален и позволяет противостоять тринадцати различным химикатам. (5) Обычно такого количества достаточно, чтобы подавить рост всех возможных сорняков на поле. (6) …эксперты предостерегают, что внедрённый ген может передаться диким сортам риса, в результате чего возникнет суперсорняк, против которого у сельского хозяйства не будет оружия.</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А11. Какое из приведенных ниже предложений должно быть </w:t>
      </w:r>
      <w:r w:rsidRPr="00C5189F">
        <w:rPr>
          <w:rFonts w:eastAsia="Calibri"/>
          <w:b/>
          <w:bCs/>
          <w:sz w:val="28"/>
          <w:szCs w:val="28"/>
          <w:u w:val="single"/>
          <w:lang w:eastAsia="en-US"/>
        </w:rPr>
        <w:t>первым</w:t>
      </w:r>
      <w:r w:rsidRPr="00C5189F">
        <w:rPr>
          <w:rFonts w:eastAsia="Calibri"/>
          <w:b/>
          <w:bCs/>
          <w:sz w:val="28"/>
          <w:szCs w:val="28"/>
          <w:lang w:eastAsia="en-US"/>
        </w:rPr>
        <w:t xml:space="preserve"> в этом тексте?</w:t>
      </w:r>
    </w:p>
    <w:p w:rsidR="00F57D50" w:rsidRPr="00C5189F" w:rsidRDefault="00F57D50" w:rsidP="00436662">
      <w:pPr>
        <w:numPr>
          <w:ilvl w:val="0"/>
          <w:numId w:val="226"/>
        </w:numPr>
        <w:spacing w:after="200" w:line="276" w:lineRule="auto"/>
        <w:jc w:val="both"/>
        <w:rPr>
          <w:rFonts w:eastAsia="Calibri"/>
          <w:sz w:val="28"/>
          <w:szCs w:val="28"/>
          <w:lang w:eastAsia="en-US"/>
        </w:rPr>
      </w:pPr>
      <w:r w:rsidRPr="00C5189F">
        <w:rPr>
          <w:rFonts w:eastAsia="Calibri"/>
          <w:sz w:val="28"/>
          <w:szCs w:val="28"/>
          <w:lang w:eastAsia="en-US"/>
        </w:rPr>
        <w:t>Учёными был расшифрован геном банкивской курицы – предка всех пород домашних кур.</w:t>
      </w:r>
    </w:p>
    <w:p w:rsidR="00F57D50" w:rsidRPr="00C5189F" w:rsidRDefault="00F57D50" w:rsidP="00436662">
      <w:pPr>
        <w:numPr>
          <w:ilvl w:val="0"/>
          <w:numId w:val="226"/>
        </w:numPr>
        <w:spacing w:after="200" w:line="276" w:lineRule="auto"/>
        <w:jc w:val="both"/>
        <w:rPr>
          <w:rFonts w:eastAsia="Calibri"/>
          <w:sz w:val="28"/>
          <w:szCs w:val="28"/>
          <w:lang w:eastAsia="en-US"/>
        </w:rPr>
      </w:pPr>
      <w:r w:rsidRPr="00C5189F">
        <w:rPr>
          <w:rFonts w:eastAsia="Calibri"/>
          <w:sz w:val="28"/>
          <w:szCs w:val="28"/>
          <w:lang w:eastAsia="en-US"/>
        </w:rPr>
        <w:t>Генно-инженерные растения сейчас возделывают почти семь миллионов крестьян и фермеров.</w:t>
      </w:r>
    </w:p>
    <w:p w:rsidR="00F57D50" w:rsidRPr="00C5189F" w:rsidRDefault="00F57D50" w:rsidP="00436662">
      <w:pPr>
        <w:numPr>
          <w:ilvl w:val="0"/>
          <w:numId w:val="226"/>
        </w:numPr>
        <w:spacing w:after="200" w:line="276" w:lineRule="auto"/>
        <w:jc w:val="both"/>
        <w:rPr>
          <w:rFonts w:eastAsia="Calibri"/>
          <w:sz w:val="28"/>
          <w:szCs w:val="28"/>
          <w:lang w:eastAsia="en-US"/>
        </w:rPr>
      </w:pPr>
      <w:r w:rsidRPr="00C5189F">
        <w:rPr>
          <w:rFonts w:eastAsia="Calibri"/>
          <w:sz w:val="28"/>
          <w:szCs w:val="28"/>
          <w:lang w:eastAsia="en-US"/>
        </w:rPr>
        <w:t>Японские исследователи разработали генетически модифицированный сорт риса, в который внедрён ген человека.</w:t>
      </w:r>
    </w:p>
    <w:p w:rsidR="00F57D50" w:rsidRPr="00C5189F" w:rsidRDefault="00F57D50" w:rsidP="00436662">
      <w:pPr>
        <w:numPr>
          <w:ilvl w:val="0"/>
          <w:numId w:val="226"/>
        </w:numPr>
        <w:spacing w:after="200" w:line="276" w:lineRule="auto"/>
        <w:jc w:val="both"/>
        <w:rPr>
          <w:rFonts w:eastAsia="Calibri"/>
          <w:sz w:val="28"/>
          <w:szCs w:val="28"/>
          <w:lang w:eastAsia="en-US"/>
        </w:rPr>
      </w:pPr>
      <w:r w:rsidRPr="00C5189F">
        <w:rPr>
          <w:rFonts w:eastAsia="Calibri"/>
          <w:sz w:val="28"/>
          <w:szCs w:val="28"/>
          <w:lang w:eastAsia="en-US"/>
        </w:rPr>
        <w:t>Гены располагаются в хромосомах в линейном порядке и имеют определённое место.</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А12. Какое из приведенных ниже слов или сочетаний слов должно быть на месте пропуска </w:t>
      </w:r>
      <w:r w:rsidRPr="00C5189F">
        <w:rPr>
          <w:rFonts w:eastAsia="Calibri"/>
          <w:b/>
          <w:bCs/>
          <w:sz w:val="28"/>
          <w:szCs w:val="28"/>
          <w:u w:val="single"/>
          <w:lang w:eastAsia="en-US"/>
        </w:rPr>
        <w:t>в шестом</w:t>
      </w:r>
      <w:r w:rsidRPr="00C5189F">
        <w:rPr>
          <w:rFonts w:eastAsia="Calibri"/>
          <w:b/>
          <w:bCs/>
          <w:sz w:val="28"/>
          <w:szCs w:val="28"/>
          <w:lang w:eastAsia="en-US"/>
        </w:rPr>
        <w:t xml:space="preserve"> предложении текста?</w:t>
      </w:r>
    </w:p>
    <w:p w:rsidR="00F57D50" w:rsidRPr="00C5189F" w:rsidRDefault="00F57D50" w:rsidP="00436662">
      <w:pPr>
        <w:numPr>
          <w:ilvl w:val="0"/>
          <w:numId w:val="227"/>
        </w:numPr>
        <w:spacing w:after="200" w:line="276" w:lineRule="auto"/>
        <w:jc w:val="both"/>
        <w:rPr>
          <w:rFonts w:eastAsia="Calibri"/>
          <w:sz w:val="28"/>
          <w:szCs w:val="28"/>
          <w:lang w:eastAsia="en-US"/>
        </w:rPr>
      </w:pPr>
      <w:r w:rsidRPr="00C5189F">
        <w:rPr>
          <w:rFonts w:eastAsia="Calibri"/>
          <w:sz w:val="28"/>
          <w:szCs w:val="28"/>
          <w:lang w:eastAsia="en-US"/>
        </w:rPr>
        <w:t>Во-первых,</w:t>
      </w:r>
    </w:p>
    <w:p w:rsidR="00F57D50" w:rsidRPr="00C5189F" w:rsidRDefault="00F57D50" w:rsidP="00436662">
      <w:pPr>
        <w:numPr>
          <w:ilvl w:val="0"/>
          <w:numId w:val="227"/>
        </w:numPr>
        <w:spacing w:after="200" w:line="276" w:lineRule="auto"/>
        <w:jc w:val="both"/>
        <w:rPr>
          <w:rFonts w:eastAsia="Calibri"/>
          <w:sz w:val="28"/>
          <w:szCs w:val="28"/>
          <w:lang w:eastAsia="en-US"/>
        </w:rPr>
      </w:pPr>
      <w:r w:rsidRPr="00C5189F">
        <w:rPr>
          <w:rFonts w:eastAsia="Calibri"/>
          <w:sz w:val="28"/>
          <w:szCs w:val="28"/>
          <w:lang w:eastAsia="en-US"/>
        </w:rPr>
        <w:lastRenderedPageBreak/>
        <w:t>Потому что</w:t>
      </w:r>
    </w:p>
    <w:p w:rsidR="00F57D50" w:rsidRPr="00C5189F" w:rsidRDefault="00F57D50" w:rsidP="00436662">
      <w:pPr>
        <w:numPr>
          <w:ilvl w:val="0"/>
          <w:numId w:val="227"/>
        </w:numPr>
        <w:spacing w:after="200" w:line="276" w:lineRule="auto"/>
        <w:jc w:val="both"/>
        <w:rPr>
          <w:rFonts w:eastAsia="Calibri"/>
          <w:sz w:val="28"/>
          <w:szCs w:val="28"/>
          <w:lang w:eastAsia="en-US"/>
        </w:rPr>
      </w:pPr>
      <w:r w:rsidRPr="00C5189F">
        <w:rPr>
          <w:rFonts w:eastAsia="Calibri"/>
          <w:sz w:val="28"/>
          <w:szCs w:val="28"/>
          <w:lang w:eastAsia="en-US"/>
        </w:rPr>
        <w:t xml:space="preserve">Наверное, </w:t>
      </w:r>
    </w:p>
    <w:p w:rsidR="00F57D50" w:rsidRPr="00C5189F" w:rsidRDefault="00F57D50" w:rsidP="00436662">
      <w:pPr>
        <w:numPr>
          <w:ilvl w:val="0"/>
          <w:numId w:val="227"/>
        </w:numPr>
        <w:spacing w:after="200" w:line="276" w:lineRule="auto"/>
        <w:jc w:val="both"/>
        <w:rPr>
          <w:rFonts w:eastAsia="Calibri"/>
          <w:sz w:val="28"/>
          <w:szCs w:val="28"/>
          <w:lang w:eastAsia="en-US"/>
        </w:rPr>
      </w:pPr>
      <w:r w:rsidRPr="00C5189F">
        <w:rPr>
          <w:rFonts w:eastAsia="Calibri"/>
          <w:sz w:val="28"/>
          <w:szCs w:val="28"/>
          <w:lang w:eastAsia="en-US"/>
        </w:rPr>
        <w:t xml:space="preserve">Однако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А13. Укажите верную характеристику второго (2) предложения текста.</w:t>
      </w:r>
    </w:p>
    <w:p w:rsidR="00F57D50" w:rsidRPr="00C5189F" w:rsidRDefault="00F57D50" w:rsidP="00436662">
      <w:pPr>
        <w:numPr>
          <w:ilvl w:val="0"/>
          <w:numId w:val="228"/>
        </w:numPr>
        <w:spacing w:after="200" w:line="276" w:lineRule="auto"/>
        <w:jc w:val="both"/>
        <w:rPr>
          <w:rFonts w:eastAsia="Calibri"/>
          <w:sz w:val="28"/>
          <w:szCs w:val="28"/>
          <w:lang w:eastAsia="en-US"/>
        </w:rPr>
      </w:pPr>
      <w:r w:rsidRPr="00C5189F">
        <w:rPr>
          <w:rFonts w:eastAsia="Calibri"/>
          <w:sz w:val="28"/>
          <w:szCs w:val="28"/>
          <w:lang w:eastAsia="en-US"/>
        </w:rPr>
        <w:t>сложноподчиненное</w:t>
      </w:r>
    </w:p>
    <w:p w:rsidR="00F57D50" w:rsidRPr="00C5189F" w:rsidRDefault="00F57D50" w:rsidP="00436662">
      <w:pPr>
        <w:numPr>
          <w:ilvl w:val="0"/>
          <w:numId w:val="228"/>
        </w:numPr>
        <w:spacing w:after="200" w:line="276" w:lineRule="auto"/>
        <w:jc w:val="both"/>
        <w:rPr>
          <w:rFonts w:eastAsia="Calibri"/>
          <w:sz w:val="28"/>
          <w:szCs w:val="28"/>
          <w:lang w:eastAsia="en-US"/>
        </w:rPr>
      </w:pPr>
      <w:r w:rsidRPr="00C5189F">
        <w:rPr>
          <w:rFonts w:eastAsia="Calibri"/>
          <w:sz w:val="28"/>
          <w:szCs w:val="28"/>
          <w:lang w:eastAsia="en-US"/>
        </w:rPr>
        <w:t>сложное бессоюзное</w:t>
      </w:r>
    </w:p>
    <w:p w:rsidR="00F57D50" w:rsidRPr="00C5189F" w:rsidRDefault="00F57D50" w:rsidP="00436662">
      <w:pPr>
        <w:numPr>
          <w:ilvl w:val="0"/>
          <w:numId w:val="228"/>
        </w:numPr>
        <w:spacing w:after="200" w:line="276" w:lineRule="auto"/>
        <w:jc w:val="both"/>
        <w:rPr>
          <w:rFonts w:eastAsia="Calibri"/>
          <w:sz w:val="28"/>
          <w:szCs w:val="28"/>
          <w:lang w:eastAsia="en-US"/>
        </w:rPr>
      </w:pPr>
      <w:r w:rsidRPr="00C5189F">
        <w:rPr>
          <w:rFonts w:eastAsia="Calibri"/>
          <w:sz w:val="28"/>
          <w:szCs w:val="28"/>
          <w:lang w:eastAsia="en-US"/>
        </w:rPr>
        <w:t>сложносочинённое</w:t>
      </w:r>
    </w:p>
    <w:p w:rsidR="00F57D50" w:rsidRPr="00C5189F" w:rsidRDefault="00F57D50" w:rsidP="00436662">
      <w:pPr>
        <w:numPr>
          <w:ilvl w:val="0"/>
          <w:numId w:val="228"/>
        </w:numPr>
        <w:spacing w:after="200" w:line="276" w:lineRule="auto"/>
        <w:jc w:val="both"/>
        <w:rPr>
          <w:rFonts w:eastAsia="Calibri"/>
          <w:sz w:val="28"/>
          <w:szCs w:val="28"/>
          <w:lang w:eastAsia="en-US"/>
        </w:rPr>
      </w:pPr>
      <w:r w:rsidRPr="00C5189F">
        <w:rPr>
          <w:rFonts w:eastAsia="Calibri"/>
          <w:sz w:val="28"/>
          <w:szCs w:val="28"/>
          <w:lang w:eastAsia="en-US"/>
        </w:rPr>
        <w:t xml:space="preserve">простое, осложнённое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А14. Укажите правильную морфологическую характеристику слова ПОМОГАЮЩЕГО (предложение 2).</w:t>
      </w:r>
    </w:p>
    <w:p w:rsidR="00F57D50" w:rsidRPr="00C5189F" w:rsidRDefault="00F57D50" w:rsidP="00436662">
      <w:pPr>
        <w:numPr>
          <w:ilvl w:val="0"/>
          <w:numId w:val="229"/>
        </w:numPr>
        <w:spacing w:after="200" w:line="276" w:lineRule="auto"/>
        <w:jc w:val="both"/>
        <w:rPr>
          <w:rFonts w:eastAsia="Calibri"/>
          <w:sz w:val="28"/>
          <w:szCs w:val="28"/>
          <w:lang w:eastAsia="en-US"/>
        </w:rPr>
      </w:pPr>
      <w:r w:rsidRPr="00C5189F">
        <w:rPr>
          <w:rFonts w:eastAsia="Calibri"/>
          <w:sz w:val="28"/>
          <w:szCs w:val="28"/>
          <w:lang w:eastAsia="en-US"/>
        </w:rPr>
        <w:t>существительное</w:t>
      </w:r>
    </w:p>
    <w:p w:rsidR="00F57D50" w:rsidRPr="00C5189F" w:rsidRDefault="00F57D50" w:rsidP="00436662">
      <w:pPr>
        <w:numPr>
          <w:ilvl w:val="0"/>
          <w:numId w:val="229"/>
        </w:numPr>
        <w:spacing w:after="200" w:line="276" w:lineRule="auto"/>
        <w:jc w:val="both"/>
        <w:rPr>
          <w:rFonts w:eastAsia="Calibri"/>
          <w:sz w:val="28"/>
          <w:szCs w:val="28"/>
          <w:lang w:eastAsia="en-US"/>
        </w:rPr>
      </w:pPr>
      <w:r w:rsidRPr="00C5189F">
        <w:rPr>
          <w:rFonts w:eastAsia="Calibri"/>
          <w:sz w:val="28"/>
          <w:szCs w:val="28"/>
          <w:lang w:eastAsia="en-US"/>
        </w:rPr>
        <w:t>страдательное причастие</w:t>
      </w:r>
    </w:p>
    <w:p w:rsidR="00F57D50" w:rsidRPr="00C5189F" w:rsidRDefault="00F57D50" w:rsidP="00436662">
      <w:pPr>
        <w:numPr>
          <w:ilvl w:val="0"/>
          <w:numId w:val="229"/>
        </w:numPr>
        <w:spacing w:after="200" w:line="276" w:lineRule="auto"/>
        <w:jc w:val="both"/>
        <w:rPr>
          <w:rFonts w:eastAsia="Calibri"/>
          <w:sz w:val="28"/>
          <w:szCs w:val="28"/>
          <w:lang w:eastAsia="en-US"/>
        </w:rPr>
      </w:pPr>
      <w:r w:rsidRPr="00C5189F">
        <w:rPr>
          <w:rFonts w:eastAsia="Calibri"/>
          <w:sz w:val="28"/>
          <w:szCs w:val="28"/>
          <w:lang w:eastAsia="en-US"/>
        </w:rPr>
        <w:t>деепричастие</w:t>
      </w:r>
    </w:p>
    <w:p w:rsidR="00F57D50" w:rsidRPr="00C5189F" w:rsidRDefault="00F57D50" w:rsidP="00436662">
      <w:pPr>
        <w:numPr>
          <w:ilvl w:val="0"/>
          <w:numId w:val="229"/>
        </w:numPr>
        <w:spacing w:after="200" w:line="276" w:lineRule="auto"/>
        <w:jc w:val="both"/>
        <w:rPr>
          <w:rFonts w:eastAsia="Calibri"/>
          <w:sz w:val="28"/>
          <w:szCs w:val="28"/>
          <w:lang w:eastAsia="en-US"/>
        </w:rPr>
      </w:pPr>
      <w:r w:rsidRPr="00C5189F">
        <w:rPr>
          <w:rFonts w:eastAsia="Calibri"/>
          <w:sz w:val="28"/>
          <w:szCs w:val="28"/>
          <w:lang w:eastAsia="en-US"/>
        </w:rPr>
        <w:t>действительное причастие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А15. Какое значение имеет слово ДИКИЙ (предложение 6)?</w:t>
      </w:r>
    </w:p>
    <w:p w:rsidR="00F57D50" w:rsidRPr="00C5189F" w:rsidRDefault="00F57D50" w:rsidP="00436662">
      <w:pPr>
        <w:numPr>
          <w:ilvl w:val="0"/>
          <w:numId w:val="230"/>
        </w:numPr>
        <w:spacing w:after="200" w:line="276" w:lineRule="auto"/>
        <w:jc w:val="both"/>
        <w:rPr>
          <w:rFonts w:eastAsia="Calibri"/>
          <w:sz w:val="28"/>
          <w:szCs w:val="28"/>
          <w:lang w:eastAsia="en-US"/>
        </w:rPr>
      </w:pPr>
      <w:r w:rsidRPr="00C5189F">
        <w:rPr>
          <w:rFonts w:eastAsia="Calibri"/>
          <w:sz w:val="28"/>
          <w:szCs w:val="28"/>
          <w:lang w:eastAsia="en-US"/>
        </w:rPr>
        <w:t>неприручённый</w:t>
      </w:r>
    </w:p>
    <w:p w:rsidR="00F57D50" w:rsidRPr="00C5189F" w:rsidRDefault="00F57D50" w:rsidP="00436662">
      <w:pPr>
        <w:numPr>
          <w:ilvl w:val="0"/>
          <w:numId w:val="230"/>
        </w:numPr>
        <w:spacing w:after="200" w:line="276" w:lineRule="auto"/>
        <w:jc w:val="both"/>
        <w:rPr>
          <w:rFonts w:eastAsia="Calibri"/>
          <w:sz w:val="28"/>
          <w:szCs w:val="28"/>
          <w:lang w:eastAsia="en-US"/>
        </w:rPr>
      </w:pPr>
      <w:r w:rsidRPr="00C5189F">
        <w:rPr>
          <w:rFonts w:eastAsia="Calibri"/>
          <w:sz w:val="28"/>
          <w:szCs w:val="28"/>
          <w:lang w:eastAsia="en-US"/>
        </w:rPr>
        <w:t>грубый</w:t>
      </w:r>
    </w:p>
    <w:p w:rsidR="00F57D50" w:rsidRPr="00C5189F" w:rsidRDefault="00F57D50" w:rsidP="00436662">
      <w:pPr>
        <w:numPr>
          <w:ilvl w:val="0"/>
          <w:numId w:val="230"/>
        </w:numPr>
        <w:spacing w:after="200" w:line="276" w:lineRule="auto"/>
        <w:jc w:val="both"/>
        <w:rPr>
          <w:rFonts w:eastAsia="Calibri"/>
          <w:sz w:val="28"/>
          <w:szCs w:val="28"/>
          <w:lang w:eastAsia="en-US"/>
        </w:rPr>
      </w:pPr>
      <w:r w:rsidRPr="00C5189F">
        <w:rPr>
          <w:rFonts w:eastAsia="Calibri"/>
          <w:sz w:val="28"/>
          <w:szCs w:val="28"/>
          <w:lang w:eastAsia="en-US"/>
        </w:rPr>
        <w:t>некультивируемый</w:t>
      </w:r>
    </w:p>
    <w:p w:rsidR="00F57D50" w:rsidRPr="00C5189F" w:rsidRDefault="00F57D50" w:rsidP="00436662">
      <w:pPr>
        <w:numPr>
          <w:ilvl w:val="0"/>
          <w:numId w:val="230"/>
        </w:numPr>
        <w:spacing w:after="200" w:line="276" w:lineRule="auto"/>
        <w:jc w:val="both"/>
        <w:rPr>
          <w:rFonts w:eastAsia="Calibri"/>
          <w:sz w:val="28"/>
          <w:szCs w:val="28"/>
          <w:lang w:eastAsia="en-US"/>
        </w:rPr>
      </w:pPr>
      <w:r w:rsidRPr="00C5189F">
        <w:rPr>
          <w:rFonts w:eastAsia="Calibri"/>
          <w:sz w:val="28"/>
          <w:szCs w:val="28"/>
          <w:lang w:eastAsia="en-US"/>
        </w:rPr>
        <w:t>специально выращиваемый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А16. В каком ряду во всех словах на месте пропуска пишется НН?</w:t>
      </w:r>
    </w:p>
    <w:p w:rsidR="00F57D50" w:rsidRPr="00C5189F" w:rsidRDefault="00F57D50" w:rsidP="00436662">
      <w:pPr>
        <w:numPr>
          <w:ilvl w:val="0"/>
          <w:numId w:val="231"/>
        </w:numPr>
        <w:spacing w:after="200" w:line="276" w:lineRule="auto"/>
        <w:jc w:val="both"/>
        <w:rPr>
          <w:rFonts w:eastAsia="Calibri"/>
          <w:sz w:val="28"/>
          <w:szCs w:val="28"/>
          <w:lang w:eastAsia="en-US"/>
        </w:rPr>
      </w:pPr>
      <w:r w:rsidRPr="00C5189F">
        <w:rPr>
          <w:rFonts w:eastAsia="Calibri"/>
          <w:sz w:val="28"/>
          <w:szCs w:val="28"/>
          <w:lang w:eastAsia="en-US"/>
        </w:rPr>
        <w:t>Тума…ый, бараба…ая, оловя…ый</w:t>
      </w:r>
    </w:p>
    <w:p w:rsidR="00F57D50" w:rsidRPr="00C5189F" w:rsidRDefault="00F57D50" w:rsidP="00436662">
      <w:pPr>
        <w:numPr>
          <w:ilvl w:val="0"/>
          <w:numId w:val="231"/>
        </w:numPr>
        <w:spacing w:after="200" w:line="276" w:lineRule="auto"/>
        <w:jc w:val="both"/>
        <w:rPr>
          <w:rFonts w:eastAsia="Calibri"/>
          <w:sz w:val="28"/>
          <w:szCs w:val="28"/>
          <w:lang w:eastAsia="en-US"/>
        </w:rPr>
      </w:pPr>
      <w:r w:rsidRPr="00C5189F">
        <w:rPr>
          <w:rFonts w:eastAsia="Calibri"/>
          <w:sz w:val="28"/>
          <w:szCs w:val="28"/>
          <w:lang w:eastAsia="en-US"/>
        </w:rPr>
        <w:t>Соединё…ые, постепе…о, соловьи…ый</w:t>
      </w:r>
    </w:p>
    <w:p w:rsidR="00F57D50" w:rsidRPr="00C5189F" w:rsidRDefault="00F57D50" w:rsidP="00436662">
      <w:pPr>
        <w:numPr>
          <w:ilvl w:val="0"/>
          <w:numId w:val="231"/>
        </w:numPr>
        <w:spacing w:after="200" w:line="276" w:lineRule="auto"/>
        <w:jc w:val="both"/>
        <w:rPr>
          <w:rFonts w:eastAsia="Calibri"/>
          <w:sz w:val="28"/>
          <w:szCs w:val="28"/>
          <w:lang w:eastAsia="en-US"/>
        </w:rPr>
      </w:pPr>
      <w:r w:rsidRPr="00C5189F">
        <w:rPr>
          <w:rFonts w:eastAsia="Calibri"/>
          <w:sz w:val="28"/>
          <w:szCs w:val="28"/>
          <w:lang w:eastAsia="en-US"/>
        </w:rPr>
        <w:t>Нежда…о, реализова…ы, обществе…ый</w:t>
      </w:r>
    </w:p>
    <w:p w:rsidR="00F57D50" w:rsidRPr="00C5189F" w:rsidRDefault="00F57D50" w:rsidP="00436662">
      <w:pPr>
        <w:numPr>
          <w:ilvl w:val="0"/>
          <w:numId w:val="231"/>
        </w:numPr>
        <w:spacing w:after="200" w:line="276" w:lineRule="auto"/>
        <w:jc w:val="both"/>
        <w:rPr>
          <w:rFonts w:eastAsia="Calibri"/>
          <w:sz w:val="28"/>
          <w:szCs w:val="28"/>
          <w:lang w:eastAsia="en-US"/>
        </w:rPr>
      </w:pPr>
      <w:r w:rsidRPr="00C5189F">
        <w:rPr>
          <w:rFonts w:eastAsia="Calibri"/>
          <w:sz w:val="28"/>
          <w:szCs w:val="28"/>
          <w:lang w:eastAsia="en-US"/>
        </w:rPr>
        <w:t>Воробьи…ый, пусты…ый, воплощё…ой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А17. В каком ряду во всех словах пропущена безударная проверяемая гласная корня?</w:t>
      </w:r>
    </w:p>
    <w:p w:rsidR="00F57D50" w:rsidRPr="00C5189F" w:rsidRDefault="00F57D50" w:rsidP="00436662">
      <w:pPr>
        <w:numPr>
          <w:ilvl w:val="0"/>
          <w:numId w:val="232"/>
        </w:numPr>
        <w:spacing w:after="200" w:line="276" w:lineRule="auto"/>
        <w:jc w:val="both"/>
        <w:rPr>
          <w:rFonts w:eastAsia="Calibri"/>
          <w:sz w:val="28"/>
          <w:szCs w:val="28"/>
          <w:lang w:eastAsia="en-US"/>
        </w:rPr>
      </w:pPr>
      <w:r w:rsidRPr="00C5189F">
        <w:rPr>
          <w:rFonts w:eastAsia="Calibri"/>
          <w:sz w:val="28"/>
          <w:szCs w:val="28"/>
          <w:lang w:eastAsia="en-US"/>
        </w:rPr>
        <w:t>Возр…ст, обл…гать, к…нституционный</w:t>
      </w:r>
    </w:p>
    <w:p w:rsidR="00F57D50" w:rsidRPr="00C5189F" w:rsidRDefault="00F57D50" w:rsidP="00436662">
      <w:pPr>
        <w:numPr>
          <w:ilvl w:val="0"/>
          <w:numId w:val="232"/>
        </w:numPr>
        <w:spacing w:after="200" w:line="276" w:lineRule="auto"/>
        <w:jc w:val="both"/>
        <w:rPr>
          <w:rFonts w:eastAsia="Calibri"/>
          <w:sz w:val="28"/>
          <w:szCs w:val="28"/>
          <w:lang w:eastAsia="en-US"/>
        </w:rPr>
      </w:pPr>
      <w:r w:rsidRPr="00C5189F">
        <w:rPr>
          <w:rFonts w:eastAsia="Calibri"/>
          <w:sz w:val="28"/>
          <w:szCs w:val="28"/>
          <w:lang w:eastAsia="en-US"/>
        </w:rPr>
        <w:t>Согл…шение, об…зательный, др…бить</w:t>
      </w:r>
    </w:p>
    <w:p w:rsidR="00F57D50" w:rsidRPr="00C5189F" w:rsidRDefault="00F57D50" w:rsidP="00436662">
      <w:pPr>
        <w:numPr>
          <w:ilvl w:val="0"/>
          <w:numId w:val="232"/>
        </w:numPr>
        <w:spacing w:after="200" w:line="276" w:lineRule="auto"/>
        <w:jc w:val="both"/>
        <w:rPr>
          <w:rFonts w:eastAsia="Calibri"/>
          <w:sz w:val="28"/>
          <w:szCs w:val="28"/>
          <w:lang w:eastAsia="en-US"/>
        </w:rPr>
      </w:pPr>
      <w:r w:rsidRPr="00C5189F">
        <w:rPr>
          <w:rFonts w:eastAsia="Calibri"/>
          <w:sz w:val="28"/>
          <w:szCs w:val="28"/>
          <w:lang w:eastAsia="en-US"/>
        </w:rPr>
        <w:t>Расст…лить, к…нтинент, орнам…нтальный</w:t>
      </w:r>
    </w:p>
    <w:p w:rsidR="00F57D50" w:rsidRPr="00C5189F" w:rsidRDefault="00F57D50" w:rsidP="00436662">
      <w:pPr>
        <w:numPr>
          <w:ilvl w:val="0"/>
          <w:numId w:val="232"/>
        </w:numPr>
        <w:spacing w:after="200" w:line="276" w:lineRule="auto"/>
        <w:jc w:val="both"/>
        <w:rPr>
          <w:rFonts w:eastAsia="Calibri"/>
          <w:sz w:val="28"/>
          <w:szCs w:val="28"/>
          <w:lang w:eastAsia="en-US"/>
        </w:rPr>
      </w:pPr>
      <w:r w:rsidRPr="00C5189F">
        <w:rPr>
          <w:rFonts w:eastAsia="Calibri"/>
          <w:sz w:val="28"/>
          <w:szCs w:val="28"/>
          <w:lang w:eastAsia="en-US"/>
        </w:rPr>
        <w:lastRenderedPageBreak/>
        <w:t>Ф…милия, к…снуться, х…рактеризовать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А18. В каком ряду во всех словах пропущена одна и та же буква?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Под…брать, пр…образ, н…илучший</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Пр…обретение, пр…светлый, пр…рост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В…лелеять, обе…доленный, ра…грести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Под…ёмник, суб…ективно, выл…ешь</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А19. В каком ряду в обоих словах на месте пропуска пишется буква Я?</w:t>
      </w:r>
    </w:p>
    <w:p w:rsidR="00F57D50" w:rsidRPr="00C5189F" w:rsidRDefault="00F57D50" w:rsidP="00436662">
      <w:pPr>
        <w:numPr>
          <w:ilvl w:val="0"/>
          <w:numId w:val="233"/>
        </w:numPr>
        <w:spacing w:after="200" w:line="276" w:lineRule="auto"/>
        <w:jc w:val="both"/>
        <w:rPr>
          <w:rFonts w:eastAsia="Calibri"/>
          <w:sz w:val="28"/>
          <w:szCs w:val="28"/>
          <w:lang w:eastAsia="en-US"/>
        </w:rPr>
      </w:pPr>
      <w:r w:rsidRPr="00C5189F">
        <w:rPr>
          <w:rFonts w:eastAsia="Calibri"/>
          <w:sz w:val="28"/>
          <w:szCs w:val="28"/>
          <w:lang w:eastAsia="en-US"/>
        </w:rPr>
        <w:t>Люб…щие разговаривать, пассажиры дремл…т</w:t>
      </w:r>
    </w:p>
    <w:p w:rsidR="00F57D50" w:rsidRPr="00C5189F" w:rsidRDefault="00F57D50" w:rsidP="00436662">
      <w:pPr>
        <w:numPr>
          <w:ilvl w:val="0"/>
          <w:numId w:val="233"/>
        </w:numPr>
        <w:spacing w:after="200" w:line="276" w:lineRule="auto"/>
        <w:jc w:val="both"/>
        <w:rPr>
          <w:rFonts w:eastAsia="Calibri"/>
          <w:sz w:val="28"/>
          <w:szCs w:val="28"/>
          <w:lang w:eastAsia="en-US"/>
        </w:rPr>
      </w:pPr>
      <w:r w:rsidRPr="00C5189F">
        <w:rPr>
          <w:rFonts w:eastAsia="Calibri"/>
          <w:sz w:val="28"/>
          <w:szCs w:val="28"/>
          <w:lang w:eastAsia="en-US"/>
        </w:rPr>
        <w:t>Стро…щийся дом, иголки кол…тся</w:t>
      </w:r>
    </w:p>
    <w:p w:rsidR="00F57D50" w:rsidRPr="00C5189F" w:rsidRDefault="00F57D50" w:rsidP="00436662">
      <w:pPr>
        <w:numPr>
          <w:ilvl w:val="0"/>
          <w:numId w:val="233"/>
        </w:numPr>
        <w:spacing w:after="200" w:line="276" w:lineRule="auto"/>
        <w:jc w:val="both"/>
        <w:rPr>
          <w:rFonts w:eastAsia="Calibri"/>
          <w:sz w:val="28"/>
          <w:szCs w:val="28"/>
          <w:lang w:eastAsia="en-US"/>
        </w:rPr>
      </w:pPr>
      <w:r w:rsidRPr="00C5189F">
        <w:rPr>
          <w:rFonts w:eastAsia="Calibri"/>
          <w:sz w:val="28"/>
          <w:szCs w:val="28"/>
          <w:lang w:eastAsia="en-US"/>
        </w:rPr>
        <w:t>Крас…щие вещества, травы стел…тся</w:t>
      </w:r>
    </w:p>
    <w:p w:rsidR="00F57D50" w:rsidRPr="00C5189F" w:rsidRDefault="00F57D50" w:rsidP="00436662">
      <w:pPr>
        <w:numPr>
          <w:ilvl w:val="0"/>
          <w:numId w:val="233"/>
        </w:numPr>
        <w:spacing w:after="200" w:line="276" w:lineRule="auto"/>
        <w:jc w:val="both"/>
        <w:rPr>
          <w:rFonts w:eastAsia="Calibri"/>
          <w:sz w:val="28"/>
          <w:szCs w:val="28"/>
          <w:lang w:eastAsia="en-US"/>
        </w:rPr>
      </w:pPr>
      <w:r w:rsidRPr="00C5189F">
        <w:rPr>
          <w:rFonts w:eastAsia="Calibri"/>
          <w:sz w:val="28"/>
          <w:szCs w:val="28"/>
          <w:lang w:eastAsia="en-US"/>
        </w:rPr>
        <w:t>Пен…щиеся волны, соседи разбуд..т</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А20. В каком варианте ответа указаны все слова, где пропущена буква 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А. милост…вый</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В. выдёрг…вая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Б. фасол…вый</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Г. рул…вой</w:t>
      </w:r>
    </w:p>
    <w:p w:rsidR="00F57D50" w:rsidRPr="00C5189F" w:rsidRDefault="00F57D50" w:rsidP="00436662">
      <w:pPr>
        <w:numPr>
          <w:ilvl w:val="0"/>
          <w:numId w:val="234"/>
        </w:numPr>
        <w:spacing w:after="200" w:line="276" w:lineRule="auto"/>
        <w:jc w:val="both"/>
        <w:rPr>
          <w:rFonts w:eastAsia="Calibri"/>
          <w:sz w:val="28"/>
          <w:szCs w:val="28"/>
          <w:lang w:eastAsia="en-US"/>
        </w:rPr>
      </w:pPr>
      <w:r w:rsidRPr="00C5189F">
        <w:rPr>
          <w:rFonts w:eastAsia="Calibri"/>
          <w:sz w:val="28"/>
          <w:szCs w:val="28"/>
          <w:lang w:eastAsia="en-US"/>
        </w:rPr>
        <w:t>А, Б, В</w:t>
      </w:r>
    </w:p>
    <w:p w:rsidR="00F57D50" w:rsidRPr="00C5189F" w:rsidRDefault="00F57D50" w:rsidP="00436662">
      <w:pPr>
        <w:numPr>
          <w:ilvl w:val="0"/>
          <w:numId w:val="234"/>
        </w:numPr>
        <w:spacing w:after="200" w:line="276" w:lineRule="auto"/>
        <w:jc w:val="both"/>
        <w:rPr>
          <w:rFonts w:eastAsia="Calibri"/>
          <w:sz w:val="28"/>
          <w:szCs w:val="28"/>
          <w:lang w:eastAsia="en-US"/>
        </w:rPr>
      </w:pPr>
      <w:r w:rsidRPr="00C5189F">
        <w:rPr>
          <w:rFonts w:eastAsia="Calibri"/>
          <w:sz w:val="28"/>
          <w:szCs w:val="28"/>
          <w:lang w:eastAsia="en-US"/>
        </w:rPr>
        <w:t>Б, В, Г</w:t>
      </w:r>
    </w:p>
    <w:p w:rsidR="00F57D50" w:rsidRPr="00C5189F" w:rsidRDefault="00F57D50" w:rsidP="00436662">
      <w:pPr>
        <w:numPr>
          <w:ilvl w:val="0"/>
          <w:numId w:val="234"/>
        </w:numPr>
        <w:spacing w:after="200" w:line="276" w:lineRule="auto"/>
        <w:jc w:val="both"/>
        <w:rPr>
          <w:rFonts w:eastAsia="Calibri"/>
          <w:sz w:val="28"/>
          <w:szCs w:val="28"/>
          <w:lang w:eastAsia="en-US"/>
        </w:rPr>
      </w:pPr>
      <w:r w:rsidRPr="00C5189F">
        <w:rPr>
          <w:rFonts w:eastAsia="Calibri"/>
          <w:sz w:val="28"/>
          <w:szCs w:val="28"/>
          <w:lang w:eastAsia="en-US"/>
        </w:rPr>
        <w:t>А, Г</w:t>
      </w:r>
    </w:p>
    <w:p w:rsidR="00F57D50" w:rsidRPr="00C5189F" w:rsidRDefault="00F57D50" w:rsidP="00436662">
      <w:pPr>
        <w:numPr>
          <w:ilvl w:val="0"/>
          <w:numId w:val="234"/>
        </w:numPr>
        <w:spacing w:after="200" w:line="276" w:lineRule="auto"/>
        <w:jc w:val="both"/>
        <w:rPr>
          <w:rFonts w:eastAsia="Calibri"/>
          <w:sz w:val="28"/>
          <w:szCs w:val="28"/>
          <w:lang w:eastAsia="en-US"/>
        </w:rPr>
      </w:pPr>
      <w:r w:rsidRPr="00C5189F">
        <w:rPr>
          <w:rFonts w:eastAsia="Calibri"/>
          <w:sz w:val="28"/>
          <w:szCs w:val="28"/>
          <w:lang w:eastAsia="en-US"/>
        </w:rPr>
        <w:t>Б, Г</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А21. В каком предложении пишется НИ?</w:t>
      </w:r>
    </w:p>
    <w:p w:rsidR="00F57D50" w:rsidRPr="00C5189F" w:rsidRDefault="00F57D50" w:rsidP="00436662">
      <w:pPr>
        <w:numPr>
          <w:ilvl w:val="0"/>
          <w:numId w:val="235"/>
        </w:numPr>
        <w:spacing w:after="200" w:line="276" w:lineRule="auto"/>
        <w:jc w:val="both"/>
        <w:rPr>
          <w:rFonts w:eastAsia="Calibri"/>
          <w:sz w:val="28"/>
          <w:szCs w:val="28"/>
          <w:lang w:eastAsia="en-US"/>
        </w:rPr>
      </w:pPr>
      <w:r w:rsidRPr="00C5189F">
        <w:rPr>
          <w:rFonts w:eastAsia="Calibri"/>
          <w:sz w:val="28"/>
          <w:szCs w:val="28"/>
          <w:lang w:eastAsia="en-US"/>
        </w:rPr>
        <w:t>Путнику для дружеского общения с местными жителями (н…)нужны никакие особенные премудрости.</w:t>
      </w:r>
    </w:p>
    <w:p w:rsidR="00F57D50" w:rsidRPr="00C5189F" w:rsidRDefault="00F57D50" w:rsidP="00436662">
      <w:pPr>
        <w:numPr>
          <w:ilvl w:val="0"/>
          <w:numId w:val="235"/>
        </w:numPr>
        <w:spacing w:after="200" w:line="276" w:lineRule="auto"/>
        <w:jc w:val="both"/>
        <w:rPr>
          <w:rFonts w:eastAsia="Calibri"/>
          <w:sz w:val="28"/>
          <w:szCs w:val="28"/>
          <w:lang w:eastAsia="en-US"/>
        </w:rPr>
      </w:pPr>
      <w:r w:rsidRPr="00C5189F">
        <w:rPr>
          <w:rFonts w:eastAsia="Calibri"/>
          <w:sz w:val="28"/>
          <w:szCs w:val="28"/>
          <w:lang w:eastAsia="en-US"/>
        </w:rPr>
        <w:t>Перспектива ждать несколько часов в душном зале аэровокзала (н…)мало нас не прельщала.</w:t>
      </w:r>
    </w:p>
    <w:p w:rsidR="00F57D50" w:rsidRPr="00C5189F" w:rsidRDefault="00F57D50" w:rsidP="00436662">
      <w:pPr>
        <w:numPr>
          <w:ilvl w:val="0"/>
          <w:numId w:val="235"/>
        </w:numPr>
        <w:spacing w:after="200" w:line="276" w:lineRule="auto"/>
        <w:jc w:val="both"/>
        <w:rPr>
          <w:rFonts w:eastAsia="Calibri"/>
          <w:sz w:val="28"/>
          <w:szCs w:val="28"/>
          <w:lang w:eastAsia="en-US"/>
        </w:rPr>
      </w:pPr>
      <w:r w:rsidRPr="00C5189F">
        <w:rPr>
          <w:rFonts w:eastAsia="Calibri"/>
          <w:sz w:val="28"/>
          <w:szCs w:val="28"/>
          <w:lang w:eastAsia="en-US"/>
        </w:rPr>
        <w:t>Город наш вовсе (н…)отличался архитектурными достопримечательностями.</w:t>
      </w:r>
    </w:p>
    <w:p w:rsidR="00F57D50" w:rsidRPr="00C5189F" w:rsidRDefault="00F57D50" w:rsidP="00436662">
      <w:pPr>
        <w:numPr>
          <w:ilvl w:val="0"/>
          <w:numId w:val="235"/>
        </w:numPr>
        <w:spacing w:after="200" w:line="276" w:lineRule="auto"/>
        <w:jc w:val="both"/>
        <w:rPr>
          <w:rFonts w:eastAsia="Calibri"/>
          <w:sz w:val="28"/>
          <w:szCs w:val="28"/>
          <w:lang w:eastAsia="en-US"/>
        </w:rPr>
      </w:pPr>
      <w:r w:rsidRPr="00C5189F">
        <w:rPr>
          <w:rFonts w:eastAsia="Calibri"/>
          <w:sz w:val="28"/>
          <w:szCs w:val="28"/>
          <w:lang w:eastAsia="en-US"/>
        </w:rPr>
        <w:t xml:space="preserve">(Н…)эффектная внешность и (н…)поставленный голос делают актёра актёром. </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А22. В каком предложении оба выделенных слова пишутся раздельно?</w:t>
      </w:r>
    </w:p>
    <w:p w:rsidR="00F57D50" w:rsidRPr="00C5189F" w:rsidRDefault="00F57D50" w:rsidP="00436662">
      <w:pPr>
        <w:numPr>
          <w:ilvl w:val="0"/>
          <w:numId w:val="236"/>
        </w:numPr>
        <w:spacing w:after="200" w:line="276" w:lineRule="auto"/>
        <w:jc w:val="both"/>
        <w:rPr>
          <w:rFonts w:eastAsia="Calibri"/>
          <w:sz w:val="28"/>
          <w:szCs w:val="28"/>
          <w:lang w:eastAsia="en-US"/>
        </w:rPr>
      </w:pPr>
      <w:r w:rsidRPr="00C5189F">
        <w:rPr>
          <w:rFonts w:eastAsia="Calibri"/>
          <w:sz w:val="28"/>
          <w:szCs w:val="28"/>
          <w:lang w:eastAsia="en-US"/>
        </w:rPr>
        <w:t>Рыжики можно собирать как осенью, так и (В)ТЕЧЕНИЕ всего лета: всё зависит (ОТ)ТОГО, какое лето.</w:t>
      </w:r>
    </w:p>
    <w:p w:rsidR="00F57D50" w:rsidRPr="00C5189F" w:rsidRDefault="00F57D50" w:rsidP="00436662">
      <w:pPr>
        <w:numPr>
          <w:ilvl w:val="0"/>
          <w:numId w:val="236"/>
        </w:numPr>
        <w:spacing w:after="200" w:line="276" w:lineRule="auto"/>
        <w:jc w:val="both"/>
        <w:rPr>
          <w:rFonts w:eastAsia="Calibri"/>
          <w:sz w:val="28"/>
          <w:szCs w:val="28"/>
          <w:lang w:eastAsia="en-US"/>
        </w:rPr>
      </w:pPr>
      <w:r w:rsidRPr="00C5189F">
        <w:rPr>
          <w:rFonts w:eastAsia="Calibri"/>
          <w:sz w:val="28"/>
          <w:szCs w:val="28"/>
          <w:lang w:eastAsia="en-US"/>
        </w:rPr>
        <w:t>(НА)КОНЕЦ мне удалось поймать (ТОТ)ЧАС, когда косые лучи солнца начинают пронизывать лес, словно золотые спицы.</w:t>
      </w:r>
    </w:p>
    <w:p w:rsidR="00F57D50" w:rsidRPr="00C5189F" w:rsidRDefault="00F57D50" w:rsidP="00436662">
      <w:pPr>
        <w:numPr>
          <w:ilvl w:val="0"/>
          <w:numId w:val="236"/>
        </w:numPr>
        <w:spacing w:after="200" w:line="276" w:lineRule="auto"/>
        <w:jc w:val="both"/>
        <w:rPr>
          <w:rFonts w:eastAsia="Calibri"/>
          <w:sz w:val="28"/>
          <w:szCs w:val="28"/>
          <w:lang w:eastAsia="en-US"/>
        </w:rPr>
      </w:pPr>
      <w:r w:rsidRPr="00C5189F">
        <w:rPr>
          <w:rFonts w:eastAsia="Calibri"/>
          <w:sz w:val="28"/>
          <w:szCs w:val="28"/>
          <w:lang w:eastAsia="en-US"/>
        </w:rPr>
        <w:lastRenderedPageBreak/>
        <w:t>Точно ТАК(ЖЕ), как детство человека кажется ему (В)ПОСЛЕДСТВИИ прекрасным, воспоминания о суровой заре человечества окрашены для нас в романтическую дымку.</w:t>
      </w:r>
    </w:p>
    <w:p w:rsidR="00F57D50" w:rsidRPr="00C5189F" w:rsidRDefault="00F57D50" w:rsidP="00436662">
      <w:pPr>
        <w:numPr>
          <w:ilvl w:val="0"/>
          <w:numId w:val="236"/>
        </w:numPr>
        <w:spacing w:after="200" w:line="276" w:lineRule="auto"/>
        <w:jc w:val="both"/>
        <w:rPr>
          <w:rFonts w:eastAsia="Calibri"/>
          <w:sz w:val="28"/>
          <w:szCs w:val="28"/>
          <w:lang w:eastAsia="en-US"/>
        </w:rPr>
      </w:pPr>
      <w:r w:rsidRPr="00C5189F">
        <w:rPr>
          <w:rFonts w:eastAsia="Calibri"/>
          <w:sz w:val="28"/>
          <w:szCs w:val="28"/>
          <w:lang w:eastAsia="en-US"/>
        </w:rPr>
        <w:t>Он владел языком ТАК(ЖЕ) легко, как люди владеют своим голосом, (ПО)ТОМУ что учился языку у простых людей.</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А23. В каком варианте ответа правильно указаны все цифры, на месте которых в предложениях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Люся была мягко настойчива (1) и (2) хотя вспомнить всё было трудно (3) постепенно старушка рассказала (4) как было дело.</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 2,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 2, 3,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2,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А24. Укажите предложение, в котором нужно поставить </w:t>
      </w:r>
      <w:r w:rsidRPr="00C5189F">
        <w:rPr>
          <w:rFonts w:eastAsia="Calibri"/>
          <w:b/>
          <w:bCs/>
          <w:sz w:val="28"/>
          <w:szCs w:val="28"/>
          <w:u w:val="single"/>
          <w:lang w:eastAsia="en-US"/>
        </w:rPr>
        <w:t>одну</w:t>
      </w:r>
      <w:r w:rsidRPr="00C5189F">
        <w:rPr>
          <w:rFonts w:eastAsia="Calibri"/>
          <w:b/>
          <w:bCs/>
          <w:sz w:val="28"/>
          <w:szCs w:val="28"/>
          <w:lang w:eastAsia="en-US"/>
        </w:rPr>
        <w:t xml:space="preserve"> запятую. </w:t>
      </w:r>
    </w:p>
    <w:p w:rsidR="00F57D50" w:rsidRPr="00C5189F" w:rsidRDefault="00F57D50" w:rsidP="00436662">
      <w:pPr>
        <w:numPr>
          <w:ilvl w:val="0"/>
          <w:numId w:val="237"/>
        </w:numPr>
        <w:spacing w:after="200" w:line="276" w:lineRule="auto"/>
        <w:jc w:val="both"/>
        <w:rPr>
          <w:rFonts w:eastAsia="Calibri"/>
          <w:sz w:val="28"/>
          <w:szCs w:val="28"/>
          <w:lang w:eastAsia="en-US"/>
        </w:rPr>
      </w:pPr>
      <w:r w:rsidRPr="00C5189F">
        <w:rPr>
          <w:rFonts w:eastAsia="Calibri"/>
          <w:sz w:val="28"/>
          <w:szCs w:val="28"/>
          <w:lang w:eastAsia="en-US"/>
        </w:rPr>
        <w:t>Индивидуальность писателя проявляется и в предпочтении того или иного цветового эпитета.</w:t>
      </w:r>
    </w:p>
    <w:p w:rsidR="00F57D50" w:rsidRPr="00C5189F" w:rsidRDefault="00F57D50" w:rsidP="00436662">
      <w:pPr>
        <w:numPr>
          <w:ilvl w:val="0"/>
          <w:numId w:val="237"/>
        </w:numPr>
        <w:spacing w:after="200" w:line="276" w:lineRule="auto"/>
        <w:jc w:val="both"/>
        <w:rPr>
          <w:rFonts w:eastAsia="Calibri"/>
          <w:sz w:val="28"/>
          <w:szCs w:val="28"/>
          <w:lang w:eastAsia="en-US"/>
        </w:rPr>
      </w:pPr>
      <w:r w:rsidRPr="00C5189F">
        <w:rPr>
          <w:rFonts w:eastAsia="Calibri"/>
          <w:sz w:val="28"/>
          <w:szCs w:val="28"/>
          <w:lang w:eastAsia="en-US"/>
        </w:rPr>
        <w:t>Почти каждый из французских скульпторов работал одновременно и в историко-мифологическом и в портретном и в пейзажном жанрах.</w:t>
      </w:r>
    </w:p>
    <w:p w:rsidR="00F57D50" w:rsidRPr="00C5189F" w:rsidRDefault="00F57D50" w:rsidP="00436662">
      <w:pPr>
        <w:numPr>
          <w:ilvl w:val="0"/>
          <w:numId w:val="237"/>
        </w:numPr>
        <w:spacing w:after="200" w:line="276" w:lineRule="auto"/>
        <w:jc w:val="both"/>
        <w:rPr>
          <w:rFonts w:eastAsia="Calibri"/>
          <w:sz w:val="28"/>
          <w:szCs w:val="28"/>
          <w:lang w:eastAsia="en-US"/>
        </w:rPr>
      </w:pPr>
      <w:r w:rsidRPr="00C5189F">
        <w:rPr>
          <w:rFonts w:eastAsia="Calibri"/>
          <w:sz w:val="28"/>
          <w:szCs w:val="28"/>
          <w:lang w:eastAsia="en-US"/>
        </w:rPr>
        <w:t>Грин мог подробно описать как изгиб реки так и расположение домов как вековые леса так и уютные приморские города.</w:t>
      </w:r>
    </w:p>
    <w:p w:rsidR="00F57D50" w:rsidRPr="00C5189F" w:rsidRDefault="00F57D50" w:rsidP="00436662">
      <w:pPr>
        <w:numPr>
          <w:ilvl w:val="0"/>
          <w:numId w:val="237"/>
        </w:numPr>
        <w:spacing w:after="200" w:line="276" w:lineRule="auto"/>
        <w:jc w:val="both"/>
        <w:rPr>
          <w:rFonts w:eastAsia="Calibri"/>
          <w:sz w:val="28"/>
          <w:szCs w:val="28"/>
          <w:lang w:eastAsia="en-US"/>
        </w:rPr>
      </w:pPr>
      <w:r w:rsidRPr="00C5189F">
        <w:rPr>
          <w:rFonts w:eastAsia="Calibri"/>
          <w:sz w:val="28"/>
          <w:szCs w:val="28"/>
          <w:lang w:eastAsia="en-US"/>
        </w:rPr>
        <w:t>Лес шумел то убаюкивающе и певуче то порывисто и тревожно.</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А25. Как объяснить постановку двоеточия в данном предложении?</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 xml:space="preserve">Бестужев вставал, отодвигал занавеску и видел знакомую и милую картину: снег лежал на крышах пухлыми пластами, как на еловых ветках.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Обобщающее слово стоит перед однородными членами предложения.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Вторая часть бессоюзного сложного предложения указывает на следствие того, о чём говорится в первой части.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Вторая часть бессоюзного сложного предложения поясняет, раскрывает содержание первой части.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Вторая часть бессоюзного сложного предложения указывает на причину того, о чём говорится в первой части.</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А26. В каком варианте ответа правильно указаны все цифры, на месте которых в предложении должны стоять запятые?</w:t>
      </w:r>
    </w:p>
    <w:p w:rsidR="00F57D50" w:rsidRPr="00C5189F" w:rsidRDefault="00F57D50" w:rsidP="00F57D50">
      <w:pPr>
        <w:jc w:val="both"/>
        <w:rPr>
          <w:rFonts w:eastAsia="Calibri"/>
          <w:i/>
          <w:iCs/>
          <w:sz w:val="28"/>
          <w:szCs w:val="28"/>
          <w:lang w:eastAsia="en-US"/>
        </w:rPr>
      </w:pPr>
      <w:r w:rsidRPr="00C5189F">
        <w:rPr>
          <w:rFonts w:eastAsia="Calibri"/>
          <w:i/>
          <w:iCs/>
          <w:sz w:val="28"/>
          <w:szCs w:val="28"/>
          <w:lang w:eastAsia="en-US"/>
        </w:rPr>
        <w:t>Природа была важной частью той «живой правды жизни» (1) запечатлевать (2) которую (3) поставили своей целью (4) пейзажисты-передвижники.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1,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2,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lastRenderedPageBreak/>
        <w:t>4) 2, 4</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А27. Прочитайте текст.</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69" w:type="dxa"/>
          </w:tcPr>
          <w:p w:rsidR="00F57D50" w:rsidRPr="00C5189F" w:rsidRDefault="00F57D50" w:rsidP="00FC258C">
            <w:pPr>
              <w:jc w:val="both"/>
              <w:rPr>
                <w:rFonts w:eastAsia="Calibri"/>
                <w:sz w:val="28"/>
                <w:szCs w:val="28"/>
                <w:lang w:eastAsia="en-US"/>
              </w:rPr>
            </w:pPr>
            <w:r w:rsidRPr="00C5189F">
              <w:rPr>
                <w:rFonts w:eastAsia="Calibri"/>
                <w:i/>
                <w:iCs/>
                <w:sz w:val="28"/>
                <w:szCs w:val="28"/>
                <w:lang w:eastAsia="en-US"/>
              </w:rPr>
              <w:t xml:space="preserve">             Верблюды, могут долго обходиться без пищи, и, что особенно важно, они несколько дней могут не пить, и учёные долго строили догадки о причинах их удивительной способности переносить жажду. Недоказанными оказались и предположение, что удерживает воду желудок животного - а пьёт верблюд много и быстро: за 10 минут он поглощает сразу 10 вёдер воды, и предположение, что выносить жажду позволяет верблюду накопленный в горбах жир, ведь, «сгорая», он даёт воду и таким образом предохраняет организм от обезвоживания. Оказалось, что феноменальная стойкость верблюда к жажде зависит от его способности за счёт воды терять до четверти массы своего тела, при этом в крови влага удерживается в значительно большем количестве, чем у других животных.</w:t>
            </w:r>
          </w:p>
        </w:tc>
      </w:tr>
    </w:tbl>
    <w:p w:rsidR="00F57D50" w:rsidRPr="00C5189F" w:rsidRDefault="00F57D50" w:rsidP="00F57D50">
      <w:pPr>
        <w:jc w:val="both"/>
        <w:rPr>
          <w:rFonts w:eastAsia="Calibri"/>
          <w:b/>
          <w:bCs/>
          <w:spacing w:val="1"/>
          <w:sz w:val="19"/>
          <w:szCs w:val="19"/>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 xml:space="preserve">В каком из приведенных ниже предложений </w:t>
      </w:r>
      <w:r w:rsidRPr="00C5189F">
        <w:rPr>
          <w:rFonts w:eastAsia="Calibri"/>
          <w:b/>
          <w:bCs/>
          <w:sz w:val="28"/>
          <w:szCs w:val="28"/>
          <w:u w:val="single"/>
          <w:lang w:eastAsia="en-US"/>
        </w:rPr>
        <w:t>верно</w:t>
      </w:r>
      <w:r w:rsidRPr="00C5189F">
        <w:rPr>
          <w:rFonts w:eastAsia="Calibri"/>
          <w:b/>
          <w:bCs/>
          <w:sz w:val="28"/>
          <w:szCs w:val="28"/>
          <w:lang w:eastAsia="en-US"/>
        </w:rPr>
        <w:t xml:space="preserve"> передана </w:t>
      </w:r>
      <w:r w:rsidRPr="00C5189F">
        <w:rPr>
          <w:rFonts w:eastAsia="Calibri"/>
          <w:b/>
          <w:bCs/>
          <w:sz w:val="28"/>
          <w:szCs w:val="28"/>
          <w:u w:val="single"/>
          <w:lang w:eastAsia="en-US"/>
        </w:rPr>
        <w:t>главная</w:t>
      </w:r>
      <w:r w:rsidRPr="00C5189F">
        <w:rPr>
          <w:rFonts w:eastAsia="Calibri"/>
          <w:b/>
          <w:bCs/>
          <w:sz w:val="28"/>
          <w:szCs w:val="28"/>
          <w:lang w:eastAsia="en-US"/>
        </w:rPr>
        <w:t xml:space="preserve"> информация, содержащаяся в тексте?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Верблюды могут долго обходиться без пищи и без воды, и учёные выдвигали различные догадки о причинах этой удивительной способности, только одна из которых оказалась доказанной.</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Стойкость верблюдов к жажде обусловлена тем, что они за счёт воды способны терять до четверти массы своего тела, а влага в их крови при этом удерживается в значительно большем количестве, чем у других животных.</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Относительно стойкости верблюдов к жажде учёными были выдвинуты два предположения: воду удерживает желудок животного и выносить верблюду жажду позволяет накопленный в горбах жир.</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Пьёт верблюд много и быстро: за 10 минут он поглощает сразу 10 вёдер воды, и его умение долго обходиться без воды объясняется прежде всего способностью поглощать влагу в значительно большем количестве, в отличие от других животных.</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69" w:type="dxa"/>
          </w:tcPr>
          <w:p w:rsidR="00F57D50" w:rsidRPr="00C5189F" w:rsidRDefault="00F57D50" w:rsidP="00FC258C">
            <w:pPr>
              <w:jc w:val="both"/>
              <w:rPr>
                <w:rFonts w:eastAsia="Calibri"/>
                <w:b/>
                <w:bCs/>
                <w:sz w:val="28"/>
                <w:szCs w:val="28"/>
                <w:lang w:eastAsia="en-US"/>
              </w:rPr>
            </w:pPr>
            <w:r w:rsidRPr="00C5189F">
              <w:rPr>
                <w:rFonts w:eastAsia="Calibri"/>
                <w:b/>
                <w:bCs/>
                <w:sz w:val="28"/>
                <w:szCs w:val="28"/>
                <w:lang w:eastAsia="en-US"/>
              </w:rPr>
              <w:t xml:space="preserve">К заданиям          А28, А29, А30; В1, В2, В3, В4, В5, В6, В7, В8, В9, В10; С1  </w:t>
            </w:r>
          </w:p>
        </w:tc>
      </w:tr>
    </w:tbl>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(1) Житейские, бытовые наблюдения показывают, а научная психология подтверждает, что наиболее опасные, агрессивные, разрушительные люди - люди «комплексующие». (2) Слабаки. (З) Именно они, постоянно нуждаясь в компенсации своей недостаточности, плетут интриги, строят козни. (4) Большая сила, напротив, великодушна. (5) Я знал сверхсилача, который за всю свою долгую богатырскую жизнь никого не тронул пальцем, никому не желая зла. (6) Душевная сила и благородство идут рука об руку, и это объясняет, почему в наше время благородство стало снова востребованным, ценимым и настолько широко практикуемым, что подчас превращается чуть ли не в массовую профессию. (7) В армиях спасения умный риск и истинное благородство неразделимы. (8) Ремесло спасения естественным образом фильтрует людей по их душевным качествам. (9) В результате долго в спасателях задерживаются только сильные люди, способные защитить слабого, попавшего в беду. (10) Так, желающим попасть на работу в отряд </w:t>
      </w:r>
      <w:r w:rsidRPr="00C5189F">
        <w:rPr>
          <w:rFonts w:eastAsia="Calibri"/>
          <w:sz w:val="28"/>
          <w:szCs w:val="28"/>
          <w:lang w:eastAsia="en-US"/>
        </w:rPr>
        <w:lastRenderedPageBreak/>
        <w:t>«Центроспас» недостаточно иметь за плечами безукоризненное военное или спортивное прошлое и владеть необходимым набором специальностей. (11) «Добро» медкомиссии ещё не является залогом успеха. (12) Почти тысяча правильно выбранных ответов психологического тестирования тоже не гарантирует кандидату места в штате элитного подразделения. (13) Новичку необходимо доказать будущим коллегам в процессе стажировки, что на него в любой ситуации можно положиться, что он проявляет доброту и терпимость, необходимые в их ежедневных миссиях. (14) Чтобы справляться со своими обязанностями, человек должен обладать благородной душой, полной лучших качеств. (15) Но почему, даже обладая добродетельными качествами, человек совершает безнравственные поступки? (16) На подобный вопрос Конфуций ответил: «Все люди близки друг другу по своей природе, а расходятся между собой в ходе воспитания. (17) Человек может утрачивать благородные качества под влиянием дурного общения. (18) Поэтому, чтобы все члены общества выполняли свои гражданские обязанности и человеческие нормы, необходимо воспитывать человека в духе добродетели». (19) Воспитание культуры, избавление от дурных манер и наклонностей нацелено против надменности, высокомерия, своеволия, злобы, зависти, чувства собственной неполноценности, недисциплинированности, излишней подозрительности, вероломства, лицемерия, двуличия, коварства, подлости и корысти. (20) Только избавившись от дурных манер и наклонностей, очистив собственную душу, изгнав из нее всё плохое, можно рассчитывать на быстрый прогресс и достижение совершенства в мастерстве. (21) Никому из людей недалёких, корыстолюбивых, жестоких, хитрых и скрытных в силу душевной ущербности никогда ещё не удавалось добиться сколь-нибудь значительных успехов, а если и удавалось, то торжество их длилось недолго. (22) В конце концов всё кончалось плачевно как для них самих, так и для окружающих. (23) Благородный человек погибнет в окружении конкуренции и злобы? (24) Нет! (25) Именно он и победит. (26) Поскольку благородство зиждется на силе духа. (27) Чтобы побеждать в жизни, побеждать красиво и долговечно, прочно, основательно, надобно иметь высокую душу. (28) Хороший характер. (29) Самое надёжное в нашем мире - это благородство духа. (30) Не по рождению, не по крови, а по уму и чести. (По Б. Бим-Баду.)</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А28. Какое высказывание не соответствует содержанию текста?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1) Спасатели обладают благородной душой.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Главные качества спасателей – доброта и терпимость.</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Все люди разные по своей природе и по воспитанности.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Человек может терять благородные качества под дурным влиянием.</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t>А29. Какое из приведенных утверждений является ошибочным?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В 4 предложении есть вводное слово.</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Предложение 13 сложносочинённое.</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Предложение 20 безличное, осложнённое деепричастными оборотами.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4) Предложение 17 простое, двусоставное.</w:t>
      </w:r>
    </w:p>
    <w:p w:rsidR="00F57D50" w:rsidRPr="00C5189F" w:rsidRDefault="00F57D50" w:rsidP="00F57D50">
      <w:pPr>
        <w:jc w:val="both"/>
        <w:rPr>
          <w:rFonts w:eastAsia="Calibri"/>
          <w:b/>
          <w:bCs/>
          <w:sz w:val="28"/>
          <w:szCs w:val="28"/>
          <w:lang w:eastAsia="en-US"/>
        </w:rPr>
      </w:pPr>
      <w:r w:rsidRPr="00C5189F">
        <w:rPr>
          <w:rFonts w:eastAsia="Calibri"/>
          <w:b/>
          <w:bCs/>
          <w:sz w:val="28"/>
          <w:szCs w:val="28"/>
          <w:lang w:eastAsia="en-US"/>
        </w:rPr>
        <w:lastRenderedPageBreak/>
        <w:t>А30. Укажите предложение, в котором используется фразеологизм.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1) 1</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2) 6</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3) 18</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xml:space="preserve">4) 23 </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6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При выполнении заданий этой части запишите ваш ответ в бланке ответов № 1 справа от номера задания (В1 – В10).</w:t>
            </w:r>
          </w:p>
        </w:tc>
      </w:tr>
    </w:tbl>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6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В1 – В5 запишите словами.</w:t>
            </w:r>
          </w:p>
        </w:tc>
      </w:tr>
    </w:tbl>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w:t>
      </w:r>
      <w:r w:rsidRPr="00C5189F">
        <w:rPr>
          <w:rFonts w:eastAsia="Calibri"/>
          <w:sz w:val="28"/>
          <w:szCs w:val="28"/>
          <w:lang w:eastAsia="en-US"/>
        </w:rPr>
        <w:t xml:space="preserve"> Укажите способ образования слова БЛАГОРОДСТВО (предложение 6).</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В2.</w:t>
      </w:r>
      <w:r w:rsidRPr="00C5189F">
        <w:rPr>
          <w:rFonts w:eastAsia="Calibri"/>
          <w:sz w:val="28"/>
          <w:szCs w:val="28"/>
          <w:lang w:eastAsia="en-US"/>
        </w:rPr>
        <w:t xml:space="preserve"> Из предложения 1 выпишите слово, которое образует превосходную степень прилагательного.</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В3</w:t>
      </w:r>
      <w:r w:rsidRPr="00C5189F">
        <w:rPr>
          <w:rFonts w:eastAsia="Calibri"/>
          <w:sz w:val="28"/>
          <w:szCs w:val="28"/>
          <w:lang w:eastAsia="en-US"/>
        </w:rPr>
        <w:t xml:space="preserve">. Из предложения 3 выпишите подчинительное словосочетание со связью ПРИМЫКАНИЕ. </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В4</w:t>
      </w:r>
      <w:r w:rsidRPr="00C5189F">
        <w:rPr>
          <w:rFonts w:eastAsia="Calibri"/>
          <w:sz w:val="28"/>
          <w:szCs w:val="28"/>
          <w:lang w:eastAsia="en-US"/>
        </w:rPr>
        <w:t>. Из предложения 11 выпишите слово, образованное способом сложения.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В5.</w:t>
      </w:r>
      <w:r w:rsidRPr="00C5189F">
        <w:rPr>
          <w:rFonts w:eastAsia="Calibri"/>
          <w:sz w:val="28"/>
          <w:szCs w:val="28"/>
          <w:lang w:eastAsia="en-US"/>
        </w:rPr>
        <w:t xml:space="preserve"> Определите вид подчинительной связи в словосочетании БОГАТЫРСКУЮ ЖИЗНЬ (предложение 5).</w:t>
      </w:r>
    </w:p>
    <w:p w:rsidR="00F57D50" w:rsidRPr="00C5189F" w:rsidRDefault="00F57D50" w:rsidP="00F57D50">
      <w:pPr>
        <w:jc w:val="both"/>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56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Ответы к заданиям В6 – В10 запишите цифрами.</w:t>
            </w:r>
          </w:p>
        </w:tc>
      </w:tr>
    </w:tbl>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В6</w:t>
      </w:r>
      <w:r w:rsidRPr="00C5189F">
        <w:rPr>
          <w:rFonts w:eastAsia="Calibri"/>
          <w:sz w:val="28"/>
          <w:szCs w:val="28"/>
          <w:lang w:eastAsia="en-US"/>
        </w:rPr>
        <w:t>. Среди предложений 1-5 найдите назывное.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В7</w:t>
      </w:r>
      <w:r w:rsidRPr="00C5189F">
        <w:rPr>
          <w:rFonts w:eastAsia="Calibri"/>
          <w:sz w:val="28"/>
          <w:szCs w:val="28"/>
          <w:lang w:eastAsia="en-US"/>
        </w:rPr>
        <w:t>. Среди предложений 20-26 найдите предложение с обособленным обстоятельством.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В8</w:t>
      </w:r>
      <w:r w:rsidRPr="00C5189F">
        <w:rPr>
          <w:rFonts w:eastAsia="Calibri"/>
          <w:sz w:val="28"/>
          <w:szCs w:val="28"/>
          <w:lang w:eastAsia="en-US"/>
        </w:rPr>
        <w:t>. Среди предложений 4-9 найдите сложное с сочинительной и подчинительной связью между частями.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В9</w:t>
      </w:r>
      <w:r w:rsidRPr="00C5189F">
        <w:rPr>
          <w:rFonts w:eastAsia="Calibri"/>
          <w:sz w:val="28"/>
          <w:szCs w:val="28"/>
          <w:lang w:eastAsia="en-US"/>
        </w:rPr>
        <w:t>. Среди предложений 10-16 найдите такое, которое содержит прямую речь. Напишите номер этого предложения.</w:t>
      </w:r>
    </w:p>
    <w:p w:rsidR="00F57D50" w:rsidRPr="00C5189F" w:rsidRDefault="00F57D50" w:rsidP="00F57D50">
      <w:pPr>
        <w:jc w:val="both"/>
        <w:rPr>
          <w:rFonts w:eastAsia="Calibri"/>
          <w:sz w:val="28"/>
          <w:szCs w:val="28"/>
          <w:lang w:eastAsia="en-US"/>
        </w:rPr>
      </w:pPr>
      <w:r w:rsidRPr="00C5189F">
        <w:rPr>
          <w:rFonts w:eastAsia="Calibri"/>
          <w:b/>
          <w:bCs/>
          <w:sz w:val="28"/>
          <w:szCs w:val="28"/>
          <w:lang w:eastAsia="en-US"/>
        </w:rPr>
        <w:t>В10.</w:t>
      </w:r>
      <w:r w:rsidRPr="00C5189F">
        <w:rPr>
          <w:rFonts w:eastAsia="Calibri"/>
          <w:sz w:val="28"/>
          <w:szCs w:val="28"/>
          <w:lang w:eastAsia="en-US"/>
        </w:rPr>
        <w:t xml:space="preserve"> Среди предложений 21-30 найдите предложение, в котором сказуемое выражено именем существительным в именительном падеже. Напишите номер этого предложения.</w:t>
      </w:r>
    </w:p>
    <w:p w:rsidR="00F57D50" w:rsidRPr="00C5189F" w:rsidRDefault="00F57D50" w:rsidP="00F57D50">
      <w:pPr>
        <w:jc w:val="center"/>
        <w:rPr>
          <w:rFonts w:eastAsia="Calibri"/>
          <w:b/>
          <w:bCs/>
          <w:sz w:val="28"/>
          <w:szCs w:val="28"/>
          <w:u w:val="single"/>
          <w:lang w:eastAsia="en-US"/>
        </w:rPr>
      </w:pPr>
      <w:r w:rsidRPr="00C5189F">
        <w:rPr>
          <w:rFonts w:eastAsia="Calibri"/>
          <w:b/>
          <w:bCs/>
          <w:sz w:val="28"/>
          <w:szCs w:val="28"/>
          <w:u w:val="single"/>
          <w:lang w:eastAsia="en-US"/>
        </w:rPr>
        <w:t>Часть 3</w:t>
      </w:r>
    </w:p>
    <w:p w:rsidR="00F57D50" w:rsidRPr="00C5189F" w:rsidRDefault="00F57D50" w:rsidP="00F57D50">
      <w:pPr>
        <w:jc w:val="center"/>
        <w:rPr>
          <w:rFonts w:eastAsia="Calibri"/>
          <w:sz w:val="28"/>
          <w:szCs w:val="28"/>
          <w:lang w:eastAsia="en-US"/>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69"/>
      </w:tblGrid>
      <w:tr w:rsidR="00F57D50" w:rsidRPr="00C5189F" w:rsidTr="00FC258C">
        <w:tc>
          <w:tcPr>
            <w:tcW w:w="9889"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При выполнении заданий этой части запишите ваш ответ в бланке ответов №2. </w:t>
            </w:r>
          </w:p>
        </w:tc>
      </w:tr>
    </w:tbl>
    <w:p w:rsidR="00F57D50" w:rsidRPr="00C5189F" w:rsidRDefault="00F57D50" w:rsidP="00F57D50">
      <w:pPr>
        <w:autoSpaceDE w:val="0"/>
        <w:autoSpaceDN w:val="0"/>
        <w:adjustRightInd w:val="0"/>
        <w:jc w:val="both"/>
        <w:rPr>
          <w:rFonts w:eastAsia="Calibri"/>
          <w:sz w:val="28"/>
          <w:szCs w:val="28"/>
          <w:lang w:eastAsia="en-US"/>
        </w:rPr>
      </w:pPr>
      <w:r w:rsidRPr="00C5189F">
        <w:rPr>
          <w:rFonts w:eastAsia="Calibri"/>
          <w:sz w:val="28"/>
          <w:szCs w:val="28"/>
          <w:lang w:eastAsia="en-US"/>
        </w:rPr>
        <w:t>Формулировка задания:</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463"/>
      </w:tblGrid>
      <w:tr w:rsidR="00F57D50" w:rsidRPr="00C5189F" w:rsidTr="00FC258C">
        <w:tc>
          <w:tcPr>
            <w:tcW w:w="9463" w:type="dxa"/>
          </w:tcPr>
          <w:p w:rsidR="00F57D50" w:rsidRPr="00C5189F" w:rsidRDefault="00F57D50" w:rsidP="00FC258C">
            <w:pPr>
              <w:autoSpaceDE w:val="0"/>
              <w:autoSpaceDN w:val="0"/>
              <w:adjustRightInd w:val="0"/>
              <w:jc w:val="both"/>
              <w:rPr>
                <w:rFonts w:eastAsia="Calibri"/>
                <w:lang w:eastAsia="en-US"/>
              </w:rPr>
            </w:pPr>
            <w:r w:rsidRPr="00C5189F">
              <w:rPr>
                <w:rFonts w:eastAsia="Calibri"/>
                <w:b/>
                <w:bCs/>
                <w:lang w:eastAsia="en-US"/>
              </w:rPr>
              <w:t>С1</w:t>
            </w:r>
            <w:r w:rsidRPr="00C5189F">
              <w:rPr>
                <w:rFonts w:eastAsia="Calibri"/>
                <w:lang w:eastAsia="en-US"/>
              </w:rPr>
              <w:t xml:space="preserve">. </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Напишите сочинение по прочитанному тексту.</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и прокомментируйте одну из проблем, поставленных автором текста (избегайте чрезмерного цитирования).</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Сформулируйте позицию автора (рассказчика). Напишите, согласны или не согласны вы с точкой зрения автора прочитанного текста. Объясните почему. Свой ответ аргументируйте, опираясь на читательский опыт, знания и жизненные наблюдения (учитываются первые два аргумента).</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Объём сочинения – не менее 150 слов.</w:t>
            </w:r>
          </w:p>
          <w:p w:rsidR="00F57D50" w:rsidRPr="00C5189F" w:rsidRDefault="00F57D50" w:rsidP="00FC258C">
            <w:pPr>
              <w:autoSpaceDE w:val="0"/>
              <w:autoSpaceDN w:val="0"/>
              <w:adjustRightInd w:val="0"/>
              <w:jc w:val="both"/>
              <w:rPr>
                <w:rFonts w:eastAsia="Calibri"/>
                <w:lang w:eastAsia="en-US"/>
              </w:rPr>
            </w:pPr>
            <w:r w:rsidRPr="00C5189F">
              <w:rPr>
                <w:rFonts w:eastAsia="Calibri"/>
                <w:lang w:eastAsia="en-US"/>
              </w:rPr>
              <w:t>Работа, написанная без опоры на прочитанный текст (не по данному тексту), не оценивается. Если сочинение представляет собой пересказанный или полностью переписанный исходный текст без каких бы то ни было комментариев, то такая работа оценивается нулём баллов.</w:t>
            </w:r>
          </w:p>
          <w:p w:rsidR="00F57D50" w:rsidRPr="00C5189F" w:rsidRDefault="00F57D50" w:rsidP="00FC258C">
            <w:pPr>
              <w:autoSpaceDE w:val="0"/>
              <w:autoSpaceDN w:val="0"/>
              <w:adjustRightInd w:val="0"/>
              <w:jc w:val="both"/>
              <w:rPr>
                <w:rFonts w:eastAsia="Calibri"/>
                <w:sz w:val="28"/>
                <w:szCs w:val="28"/>
                <w:lang w:eastAsia="en-US"/>
              </w:rPr>
            </w:pPr>
            <w:r w:rsidRPr="00C5189F">
              <w:rPr>
                <w:rFonts w:eastAsia="Calibri"/>
                <w:lang w:eastAsia="en-US"/>
              </w:rPr>
              <w:lastRenderedPageBreak/>
              <w:t xml:space="preserve">Сочинение пишите аккуратно, разборчивым почерком. </w:t>
            </w:r>
          </w:p>
        </w:tc>
      </w:tr>
    </w:tbl>
    <w:p w:rsidR="00F57D50" w:rsidRPr="00C5189F" w:rsidRDefault="00F57D50" w:rsidP="00F57D50">
      <w:pPr>
        <w:jc w:val="center"/>
        <w:rPr>
          <w:rFonts w:eastAsia="Calibri"/>
          <w:b/>
          <w:bCs/>
          <w:sz w:val="28"/>
          <w:szCs w:val="28"/>
          <w:lang w:eastAsia="en-US"/>
        </w:rPr>
      </w:pPr>
      <w:r w:rsidRPr="00C5189F">
        <w:rPr>
          <w:rFonts w:eastAsia="Calibri"/>
          <w:sz w:val="28"/>
          <w:szCs w:val="28"/>
          <w:lang w:eastAsia="en-US"/>
        </w:rPr>
        <w:lastRenderedPageBreak/>
        <w:br w:type="page"/>
      </w:r>
      <w:r w:rsidRPr="00C5189F">
        <w:rPr>
          <w:rFonts w:eastAsia="Calibri"/>
          <w:b/>
          <w:bCs/>
          <w:sz w:val="28"/>
          <w:szCs w:val="28"/>
          <w:lang w:eastAsia="en-US"/>
        </w:rPr>
        <w:lastRenderedPageBreak/>
        <w:t>Методические рекомендации к порядку проведения</w:t>
      </w:r>
    </w:p>
    <w:p w:rsidR="00F57D50" w:rsidRPr="00C5189F" w:rsidRDefault="00F57D50" w:rsidP="00F57D50">
      <w:pPr>
        <w:jc w:val="center"/>
        <w:rPr>
          <w:rFonts w:eastAsia="Calibri"/>
          <w:b/>
          <w:bCs/>
          <w:sz w:val="28"/>
          <w:szCs w:val="28"/>
          <w:lang w:eastAsia="en-US"/>
        </w:rPr>
      </w:pPr>
      <w:r w:rsidRPr="00C5189F">
        <w:rPr>
          <w:rFonts w:eastAsia="Calibri"/>
          <w:b/>
          <w:bCs/>
          <w:sz w:val="28"/>
          <w:szCs w:val="28"/>
          <w:lang w:eastAsia="en-US"/>
        </w:rPr>
        <w:t xml:space="preserve"> экзамена по русскому языку</w:t>
      </w:r>
    </w:p>
    <w:p w:rsidR="00F57D50" w:rsidRPr="00C5189F" w:rsidRDefault="00F57D50" w:rsidP="00F57D50">
      <w:pPr>
        <w:jc w:val="center"/>
        <w:rPr>
          <w:rFonts w:eastAsia="Calibri"/>
          <w:b/>
          <w:bCs/>
          <w:sz w:val="28"/>
          <w:szCs w:val="28"/>
          <w:lang w:eastAsia="en-US"/>
        </w:rPr>
      </w:pPr>
    </w:p>
    <w:p w:rsidR="00F57D50" w:rsidRPr="00C5189F" w:rsidRDefault="00F57D50" w:rsidP="00F57D50">
      <w:pPr>
        <w:jc w:val="both"/>
        <w:rPr>
          <w:rFonts w:eastAsia="Calibri"/>
          <w:sz w:val="28"/>
          <w:szCs w:val="28"/>
          <w:u w:val="single"/>
          <w:lang w:eastAsia="en-US"/>
        </w:rPr>
      </w:pPr>
      <w:r w:rsidRPr="00C5189F">
        <w:rPr>
          <w:rFonts w:eastAsia="Calibri"/>
          <w:sz w:val="28"/>
          <w:szCs w:val="28"/>
          <w:u w:val="single"/>
          <w:lang w:eastAsia="en-US"/>
        </w:rPr>
        <w:t>Структура экзаменационной работы</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Экзаменационная работа по русскому языку состоит из трех частей:</w:t>
      </w:r>
    </w:p>
    <w:p w:rsidR="00F57D50" w:rsidRPr="00C5189F" w:rsidRDefault="00F57D50" w:rsidP="00436662">
      <w:pPr>
        <w:numPr>
          <w:ilvl w:val="0"/>
          <w:numId w:val="65"/>
        </w:numPr>
        <w:spacing w:after="200" w:line="276" w:lineRule="auto"/>
        <w:jc w:val="both"/>
        <w:rPr>
          <w:rFonts w:eastAsia="Calibri"/>
          <w:sz w:val="28"/>
          <w:szCs w:val="28"/>
          <w:lang w:eastAsia="en-US"/>
        </w:rPr>
      </w:pPr>
      <w:r w:rsidRPr="00C5189F">
        <w:rPr>
          <w:rFonts w:eastAsia="Calibri"/>
          <w:sz w:val="28"/>
          <w:szCs w:val="28"/>
          <w:lang w:eastAsia="en-US"/>
        </w:rPr>
        <w:t>Часть 1 (А1 – А30) содержит задания с выбором ответа.</w:t>
      </w:r>
    </w:p>
    <w:p w:rsidR="00F57D50" w:rsidRPr="00C5189F" w:rsidRDefault="00F57D50" w:rsidP="00436662">
      <w:pPr>
        <w:numPr>
          <w:ilvl w:val="0"/>
          <w:numId w:val="65"/>
        </w:numPr>
        <w:spacing w:after="200" w:line="276" w:lineRule="auto"/>
        <w:jc w:val="both"/>
        <w:rPr>
          <w:rFonts w:eastAsia="Calibri"/>
          <w:sz w:val="28"/>
          <w:szCs w:val="28"/>
          <w:lang w:eastAsia="en-US"/>
        </w:rPr>
      </w:pPr>
      <w:r w:rsidRPr="00C5189F">
        <w:rPr>
          <w:rFonts w:eastAsia="Calibri"/>
          <w:sz w:val="28"/>
          <w:szCs w:val="28"/>
          <w:lang w:eastAsia="en-US"/>
        </w:rPr>
        <w:t>Часть 2 (В1 – В10) содержит задания с кратким ответом.</w:t>
      </w:r>
    </w:p>
    <w:p w:rsidR="00F57D50" w:rsidRPr="00C5189F" w:rsidRDefault="00F57D50" w:rsidP="00436662">
      <w:pPr>
        <w:numPr>
          <w:ilvl w:val="0"/>
          <w:numId w:val="65"/>
        </w:numPr>
        <w:spacing w:after="200" w:line="276" w:lineRule="auto"/>
        <w:jc w:val="both"/>
        <w:rPr>
          <w:rFonts w:eastAsia="Calibri"/>
          <w:sz w:val="28"/>
          <w:szCs w:val="28"/>
          <w:lang w:eastAsia="en-US"/>
        </w:rPr>
      </w:pPr>
      <w:r w:rsidRPr="00C5189F">
        <w:rPr>
          <w:rFonts w:eastAsia="Calibri"/>
          <w:sz w:val="28"/>
          <w:szCs w:val="28"/>
          <w:lang w:eastAsia="en-US"/>
        </w:rPr>
        <w:t>Часть 3 (С1) – это задание открытого типа с развернутым ответом (сочинение), проверяющее умение создавать собственное высказывание на основе прочитанного текста.</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u w:val="single"/>
          <w:lang w:eastAsia="en-US"/>
        </w:rPr>
      </w:pPr>
      <w:r w:rsidRPr="00C5189F">
        <w:rPr>
          <w:rFonts w:eastAsia="Calibri"/>
          <w:sz w:val="28"/>
          <w:szCs w:val="28"/>
          <w:u w:val="single"/>
          <w:lang w:eastAsia="en-US"/>
        </w:rPr>
        <w:t>Задания экзаменационной работы распределены по уровню сложности.</w:t>
      </w:r>
    </w:p>
    <w:p w:rsidR="00F57D50" w:rsidRPr="00C5189F" w:rsidRDefault="00F57D50" w:rsidP="00436662">
      <w:pPr>
        <w:numPr>
          <w:ilvl w:val="0"/>
          <w:numId w:val="66"/>
        </w:numPr>
        <w:spacing w:after="200" w:line="276" w:lineRule="auto"/>
        <w:jc w:val="both"/>
        <w:rPr>
          <w:rFonts w:eastAsia="Calibri"/>
          <w:sz w:val="28"/>
          <w:szCs w:val="28"/>
          <w:lang w:eastAsia="en-US"/>
        </w:rPr>
      </w:pPr>
      <w:r w:rsidRPr="00C5189F">
        <w:rPr>
          <w:rFonts w:eastAsia="Calibri"/>
          <w:sz w:val="28"/>
          <w:szCs w:val="28"/>
          <w:lang w:eastAsia="en-US"/>
        </w:rPr>
        <w:t>Первая часть работы (А1 – А30) проверяет усвоение выпускниками учебного материала на базовом уровне сложности.</w:t>
      </w:r>
    </w:p>
    <w:p w:rsidR="00F57D50" w:rsidRPr="00C5189F" w:rsidRDefault="00F57D50" w:rsidP="00436662">
      <w:pPr>
        <w:numPr>
          <w:ilvl w:val="0"/>
          <w:numId w:val="66"/>
        </w:numPr>
        <w:spacing w:after="200" w:line="276" w:lineRule="auto"/>
        <w:jc w:val="both"/>
        <w:rPr>
          <w:rFonts w:eastAsia="Calibri"/>
          <w:sz w:val="28"/>
          <w:szCs w:val="28"/>
          <w:lang w:eastAsia="en-US"/>
        </w:rPr>
      </w:pPr>
      <w:r w:rsidRPr="00C5189F">
        <w:rPr>
          <w:rFonts w:eastAsia="Calibri"/>
          <w:sz w:val="28"/>
          <w:szCs w:val="28"/>
          <w:lang w:eastAsia="en-US"/>
        </w:rPr>
        <w:t>Задания второй части работы (В1 – В10) относятся к повышенному уровню сложности.</w:t>
      </w:r>
    </w:p>
    <w:p w:rsidR="00F57D50" w:rsidRPr="00C5189F" w:rsidRDefault="00F57D50" w:rsidP="00436662">
      <w:pPr>
        <w:numPr>
          <w:ilvl w:val="0"/>
          <w:numId w:val="66"/>
        </w:numPr>
        <w:spacing w:after="200" w:line="276" w:lineRule="auto"/>
        <w:jc w:val="both"/>
        <w:rPr>
          <w:rFonts w:eastAsia="Calibri"/>
          <w:sz w:val="28"/>
          <w:szCs w:val="28"/>
          <w:lang w:eastAsia="en-US"/>
        </w:rPr>
      </w:pPr>
      <w:r w:rsidRPr="00C5189F">
        <w:rPr>
          <w:rFonts w:eastAsia="Calibri"/>
          <w:sz w:val="28"/>
          <w:szCs w:val="28"/>
          <w:lang w:eastAsia="en-US"/>
        </w:rPr>
        <w:t>Задание третьей части работы (С1) (сочинение) является заданием высокого уровня сложности (не является обязательным).</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Варианты экзаменационного теста равноценны по трудности, одинаковы по структуре, параллельны по расположению заданий: под одним и тем же порядковым номером во всех вариантах работы находится задание, проверяющее один и тот же элемент содержания.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На выполнение экзаменационной работы отводится 3 часа (180 минут), которые лучше распределить так:</w:t>
      </w:r>
    </w:p>
    <w:p w:rsidR="00F57D50" w:rsidRPr="00C5189F" w:rsidRDefault="00F57D50" w:rsidP="00436662">
      <w:pPr>
        <w:numPr>
          <w:ilvl w:val="0"/>
          <w:numId w:val="67"/>
        </w:numPr>
        <w:spacing w:after="200" w:line="276" w:lineRule="auto"/>
        <w:jc w:val="both"/>
        <w:rPr>
          <w:rFonts w:eastAsia="Calibri"/>
          <w:sz w:val="28"/>
          <w:szCs w:val="28"/>
          <w:lang w:eastAsia="en-US"/>
        </w:rPr>
      </w:pPr>
      <w:r w:rsidRPr="00C5189F">
        <w:rPr>
          <w:rFonts w:eastAsia="Calibri"/>
          <w:sz w:val="28"/>
          <w:szCs w:val="28"/>
          <w:lang w:eastAsia="en-US"/>
        </w:rPr>
        <w:t xml:space="preserve">в первой части работы среднее время выполнения одного задания – 1-2 минуты. Ориентировочное время выполнения всей первой части работы – 60 минут; </w:t>
      </w:r>
    </w:p>
    <w:p w:rsidR="00F57D50" w:rsidRPr="00C5189F" w:rsidRDefault="00F57D50" w:rsidP="00436662">
      <w:pPr>
        <w:numPr>
          <w:ilvl w:val="0"/>
          <w:numId w:val="67"/>
        </w:numPr>
        <w:spacing w:after="200" w:line="276" w:lineRule="auto"/>
        <w:jc w:val="both"/>
        <w:rPr>
          <w:rFonts w:eastAsia="Calibri"/>
          <w:sz w:val="28"/>
          <w:szCs w:val="28"/>
          <w:lang w:eastAsia="en-US"/>
        </w:rPr>
      </w:pPr>
      <w:r w:rsidRPr="00C5189F">
        <w:rPr>
          <w:rFonts w:eastAsia="Calibri"/>
          <w:sz w:val="28"/>
          <w:szCs w:val="28"/>
          <w:lang w:eastAsia="en-US"/>
        </w:rPr>
        <w:t>на выполнение каждого задания второй части работы потребуется 3-5 минут. Ориентировочное время выполнения второй части работы – 40 минут;</w:t>
      </w:r>
    </w:p>
    <w:p w:rsidR="00F57D50" w:rsidRPr="00C5189F" w:rsidRDefault="00F57D50" w:rsidP="00436662">
      <w:pPr>
        <w:numPr>
          <w:ilvl w:val="0"/>
          <w:numId w:val="67"/>
        </w:numPr>
        <w:spacing w:after="200" w:line="276" w:lineRule="auto"/>
        <w:jc w:val="both"/>
        <w:rPr>
          <w:rFonts w:eastAsia="Calibri"/>
          <w:sz w:val="28"/>
          <w:szCs w:val="28"/>
          <w:lang w:eastAsia="en-US"/>
        </w:rPr>
      </w:pPr>
      <w:r w:rsidRPr="00C5189F">
        <w:rPr>
          <w:rFonts w:eastAsia="Calibri"/>
          <w:sz w:val="28"/>
          <w:szCs w:val="28"/>
          <w:lang w:eastAsia="en-US"/>
        </w:rPr>
        <w:t>на задание третьей части работы с развернутым ответом  потребуется 80 минут.</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Выполнение экзаменационной работы по русскому языку потребует от выпускников следующих умений:</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t>анализировать, классифицировать языковые факты с целью обеспечения различных видов речевой деятельности;</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lastRenderedPageBreak/>
        <w:t>оценивать языковые факты с точки зрения нормативности;</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t>анализировать языковые единицы с точки зрения правильности, точности и уместности их употребления;</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t>использовать основные приемы информационной переработки текста;</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t>оценивать письменные высказывания с точки зрения языкового оформления, эффективности достижения поставленных коммуникативных задач; проводить лингвистический анализ текстов различных функциональных стилей и разновидностей языка;</w:t>
      </w:r>
    </w:p>
    <w:p w:rsidR="00F57D50" w:rsidRPr="00C5189F" w:rsidRDefault="00F57D50" w:rsidP="00436662">
      <w:pPr>
        <w:numPr>
          <w:ilvl w:val="0"/>
          <w:numId w:val="68"/>
        </w:numPr>
        <w:spacing w:after="200" w:line="276" w:lineRule="auto"/>
        <w:jc w:val="both"/>
        <w:rPr>
          <w:rFonts w:eastAsia="Calibri"/>
          <w:sz w:val="28"/>
          <w:szCs w:val="28"/>
          <w:lang w:eastAsia="en-US"/>
        </w:rPr>
      </w:pPr>
      <w:r w:rsidRPr="00C5189F">
        <w:rPr>
          <w:rFonts w:eastAsia="Calibri"/>
          <w:sz w:val="28"/>
          <w:szCs w:val="28"/>
          <w:lang w:eastAsia="en-US"/>
        </w:rPr>
        <w:t>создавать собственное языковое высказывание в соответствии с поставленными задачами; осуществлять речевой самоконтроль.</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u w:val="single"/>
          <w:lang w:eastAsia="en-US"/>
        </w:rPr>
      </w:pPr>
      <w:r w:rsidRPr="00C5189F">
        <w:rPr>
          <w:rFonts w:eastAsia="Calibri"/>
          <w:sz w:val="28"/>
          <w:szCs w:val="28"/>
          <w:u w:val="single"/>
          <w:lang w:eastAsia="en-US"/>
        </w:rPr>
        <w:t>Критерии оценивания экзаменационной работы</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 xml:space="preserve">За верное выполнение каждого задания 1 части работы выпускник получает 1 балл. За верное выполнение каждого задания 2 части работы выпускник получает 2 балла. За неверный ответ или его отсутствие выставляется 0 баллов.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 xml:space="preserve">Максимальная сумма, которую может получить учащийся, правильно выполнивший задания 1 и 2 частей – 50 баллов.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50 до 38 баллов –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37 до 25 баллов –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Менее 25 баллов – «2»</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 xml:space="preserve">Максимальная сумма, которую может получить учащийся, правильно выполнивший задание третьей части работы, – 18 баллов.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t>Система оценивания этого задания позволяет проверить у экзаменуемого состояние ряда умений:</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анализировать проблему исходного текста;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формулировать позицию автора исходного текста;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излагать собственное мнение по поводу прочитанного;</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точно, логично, последовательно излагать мысли;</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 оформлять речевое высказывание в соответствии с нормами современного русского литературного языка.</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ab/>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7653"/>
        <w:gridCol w:w="1099"/>
      </w:tblGrid>
      <w:tr w:rsidR="00F57D50" w:rsidRPr="00C5189F" w:rsidTr="00FC258C">
        <w:tc>
          <w:tcPr>
            <w:tcW w:w="817"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w:t>
            </w:r>
          </w:p>
        </w:tc>
        <w:tc>
          <w:tcPr>
            <w:tcW w:w="7655"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Критерии оценивания ответа на задание С1</w:t>
            </w:r>
          </w:p>
        </w:tc>
        <w:tc>
          <w:tcPr>
            <w:tcW w:w="1099" w:type="dxa"/>
          </w:tcPr>
          <w:p w:rsidR="00F57D50" w:rsidRPr="00C5189F" w:rsidRDefault="00F57D50" w:rsidP="00FC258C">
            <w:pPr>
              <w:jc w:val="center"/>
              <w:rPr>
                <w:rFonts w:eastAsia="Calibri"/>
                <w:b/>
                <w:bCs/>
                <w:sz w:val="28"/>
                <w:szCs w:val="28"/>
                <w:lang w:eastAsia="en-US"/>
              </w:rPr>
            </w:pPr>
            <w:r w:rsidRPr="00C5189F">
              <w:rPr>
                <w:rFonts w:eastAsia="Calibri"/>
                <w:b/>
                <w:bCs/>
                <w:sz w:val="28"/>
                <w:szCs w:val="28"/>
                <w:lang w:eastAsia="en-US"/>
              </w:rPr>
              <w:t xml:space="preserve">Баллы </w:t>
            </w:r>
          </w:p>
        </w:tc>
      </w:tr>
      <w:tr w:rsidR="00F57D50" w:rsidRPr="00C5189F" w:rsidTr="00FC258C">
        <w:tc>
          <w:tcPr>
            <w:tcW w:w="817"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1</w:t>
            </w:r>
          </w:p>
        </w:tc>
        <w:tc>
          <w:tcPr>
            <w:tcW w:w="7655"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Содержание сочинения</w:t>
            </w:r>
          </w:p>
        </w:tc>
        <w:tc>
          <w:tcPr>
            <w:tcW w:w="1099" w:type="dxa"/>
          </w:tcPr>
          <w:p w:rsidR="00F57D50" w:rsidRPr="00C5189F" w:rsidRDefault="00F57D50" w:rsidP="00FC258C">
            <w:pPr>
              <w:jc w:val="center"/>
              <w:rPr>
                <w:rFonts w:eastAsia="Calibri"/>
                <w:i/>
                <w:iCs/>
                <w:sz w:val="32"/>
                <w:szCs w:val="32"/>
                <w:lang w:eastAsia="en-US"/>
              </w:rPr>
            </w:pP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1</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Формулировка проблем исходного текста</w:t>
            </w:r>
          </w:p>
        </w:tc>
        <w:tc>
          <w:tcPr>
            <w:tcW w:w="1099" w:type="dxa"/>
          </w:tcPr>
          <w:p w:rsidR="00F57D50" w:rsidRPr="00C5189F" w:rsidRDefault="00F57D50" w:rsidP="00FC258C">
            <w:pPr>
              <w:jc w:val="both"/>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Экзаменуемый (в той или иной форме) верно сформулировал одну из проблем исходного текста.</w:t>
            </w:r>
          </w:p>
          <w:p w:rsidR="00F57D50" w:rsidRPr="00C5189F" w:rsidRDefault="00F57D50" w:rsidP="00FC258C">
            <w:pPr>
              <w:jc w:val="both"/>
              <w:rPr>
                <w:rFonts w:eastAsia="Calibri"/>
                <w:lang w:eastAsia="en-US"/>
              </w:rPr>
            </w:pPr>
            <w:r w:rsidRPr="00C5189F">
              <w:rPr>
                <w:rFonts w:eastAsia="Calibri"/>
                <w:lang w:eastAsia="en-US"/>
              </w:rPr>
              <w:t>Фактических ошибок, связанных с пониманием и формулировкой проблемы, нет.</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Экзаменуемый не смог верно сформулировать ни одну из проблем исходного текста.</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2</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 xml:space="preserve">Комментарий к сформулированной проблеме исходного </w:t>
            </w:r>
            <w:r w:rsidRPr="00C5189F">
              <w:rPr>
                <w:rFonts w:eastAsia="Calibri"/>
                <w:sz w:val="28"/>
                <w:szCs w:val="28"/>
                <w:lang w:eastAsia="en-US"/>
              </w:rPr>
              <w:lastRenderedPageBreak/>
              <w:t>текста</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 xml:space="preserve">Сформулированная экзаменуемым проблема прокомментирована с опорой на исходный текст. Фактических ошибок, связанных с пониманием проблемы исходного текста, в комментариях нет. </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Сформулированная экзаменуемым проблема исходного текста прокомментирована,</w:t>
            </w:r>
          </w:p>
          <w:p w:rsidR="00F57D50" w:rsidRPr="00C5189F" w:rsidRDefault="00F57D50" w:rsidP="00FC258C">
            <w:pPr>
              <w:jc w:val="both"/>
              <w:rPr>
                <w:rFonts w:eastAsia="Calibri"/>
                <w:lang w:eastAsia="en-US"/>
              </w:rPr>
            </w:pPr>
            <w:r w:rsidRPr="00C5189F">
              <w:rPr>
                <w:rFonts w:eastAsia="Calibri"/>
                <w:b/>
                <w:bCs/>
                <w:lang w:eastAsia="en-US"/>
              </w:rPr>
              <w:t xml:space="preserve">но </w:t>
            </w:r>
            <w:r w:rsidRPr="00C5189F">
              <w:rPr>
                <w:rFonts w:eastAsia="Calibri"/>
                <w:lang w:eastAsia="en-US"/>
              </w:rPr>
              <w:t xml:space="preserve">без опоры на исходный текст, </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в комментариях допущена 1 фактическая ошибка, связанная с пониманием исходного текста.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p w:rsidR="00F57D50" w:rsidRPr="00C5189F" w:rsidRDefault="00F57D50" w:rsidP="00FC258C">
            <w:pPr>
              <w:jc w:val="center"/>
              <w:rPr>
                <w:rFonts w:eastAsia="Calibri"/>
                <w:sz w:val="28"/>
                <w:szCs w:val="28"/>
                <w:lang w:eastAsia="en-US"/>
              </w:rPr>
            </w:pPr>
          </w:p>
        </w:tc>
      </w:tr>
      <w:tr w:rsidR="00F57D50" w:rsidRPr="00C5189F" w:rsidTr="00FC258C">
        <w:tc>
          <w:tcPr>
            <w:tcW w:w="817" w:type="dxa"/>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Сформулированная экзаменуемым проблема не прокомментирована,</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в комментариях допущено более 1 фактической ошибки, связанной с пониманием исходного текста,</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прокомментирована другая, не сформулированная экзаменуемым проблема,</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 xml:space="preserve">в качестве комментариев дан простой пересказ текста или его фрагмента, </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в качестве комментариев цитируется большой фрагмент исходного текста.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3</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Отражение позиции автора исходного текста</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Экзаменуемый верно сформулировал позицию автора (рассказчика) исходного текста по прокомментированной проблеме.</w:t>
            </w:r>
          </w:p>
          <w:p w:rsidR="00F57D50" w:rsidRPr="00C5189F" w:rsidRDefault="00F57D50" w:rsidP="00FC258C">
            <w:pPr>
              <w:jc w:val="both"/>
              <w:rPr>
                <w:rFonts w:eastAsia="Calibri"/>
                <w:lang w:eastAsia="en-US"/>
              </w:rPr>
            </w:pPr>
            <w:r w:rsidRPr="00C5189F">
              <w:rPr>
                <w:rFonts w:eastAsia="Calibri"/>
                <w:lang w:eastAsia="en-US"/>
              </w:rPr>
              <w:t>Фактических ошибок, связанных с пониманием позиции автора исходного текста, нет.</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Позиция автора исходного текста экзаменуемым сформулирована неверно.</w:t>
            </w:r>
          </w:p>
          <w:p w:rsidR="00F57D50" w:rsidRPr="00C5189F" w:rsidRDefault="00F57D50" w:rsidP="00FC258C">
            <w:pPr>
              <w:jc w:val="both"/>
              <w:rPr>
                <w:rFonts w:eastAsia="Calibri"/>
                <w:lang w:eastAsia="en-US"/>
              </w:rPr>
            </w:pPr>
            <w:r w:rsidRPr="00C5189F">
              <w:rPr>
                <w:rFonts w:eastAsia="Calibri"/>
                <w:lang w:eastAsia="en-US"/>
              </w:rPr>
              <w:t>Позиция автора исходного текста не сформулирована.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2</w:t>
            </w:r>
          </w:p>
        </w:tc>
        <w:tc>
          <w:tcPr>
            <w:tcW w:w="7655"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Речевое оформление сочинения</w:t>
            </w:r>
          </w:p>
        </w:tc>
        <w:tc>
          <w:tcPr>
            <w:tcW w:w="1099" w:type="dxa"/>
          </w:tcPr>
          <w:p w:rsidR="00F57D50" w:rsidRPr="00C5189F" w:rsidRDefault="00F57D50" w:rsidP="00FC258C">
            <w:pPr>
              <w:jc w:val="center"/>
              <w:rPr>
                <w:rFonts w:eastAsia="Calibri"/>
                <w:i/>
                <w:iCs/>
                <w:sz w:val="32"/>
                <w:szCs w:val="32"/>
                <w:lang w:eastAsia="en-US"/>
              </w:rPr>
            </w:pP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4</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Смысловая цельность, речевая связность и последовательность изложения</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Работа экзаменуемого характеризуется смысловой цельностью, речевой связностью и последовательностью изложения:</w:t>
            </w:r>
          </w:p>
          <w:p w:rsidR="00F57D50" w:rsidRPr="00C5189F" w:rsidRDefault="00F57D50" w:rsidP="00FC258C">
            <w:pPr>
              <w:jc w:val="both"/>
              <w:rPr>
                <w:rFonts w:eastAsia="Calibri"/>
                <w:lang w:eastAsia="en-US"/>
              </w:rPr>
            </w:pPr>
            <w:r w:rsidRPr="00C5189F">
              <w:rPr>
                <w:rFonts w:eastAsia="Calibri"/>
                <w:lang w:eastAsia="en-US"/>
              </w:rPr>
              <w:t>- логические ошибки отсутствуют, последовательность изложения не нарушена;</w:t>
            </w:r>
          </w:p>
          <w:p w:rsidR="00F57D50" w:rsidRPr="00C5189F" w:rsidRDefault="00F57D50" w:rsidP="00FC258C">
            <w:pPr>
              <w:jc w:val="both"/>
              <w:rPr>
                <w:rFonts w:eastAsia="Calibri"/>
                <w:lang w:eastAsia="en-US"/>
              </w:rPr>
            </w:pPr>
            <w:r w:rsidRPr="00C5189F">
              <w:rPr>
                <w:rFonts w:eastAsia="Calibri"/>
                <w:lang w:eastAsia="en-US"/>
              </w:rPr>
              <w:t>- в работе нет нарушения абзацного членения текста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Работа экзаменуемого характеризуется смысловой цельностью, связностью и последовательностью изложения,</w:t>
            </w:r>
          </w:p>
          <w:p w:rsidR="00F57D50" w:rsidRPr="00C5189F" w:rsidRDefault="00F57D50" w:rsidP="00FC258C">
            <w:pPr>
              <w:jc w:val="both"/>
              <w:rPr>
                <w:rFonts w:eastAsia="Calibri"/>
                <w:b/>
                <w:bCs/>
                <w:lang w:eastAsia="en-US"/>
              </w:rPr>
            </w:pPr>
            <w:r w:rsidRPr="00C5189F">
              <w:rPr>
                <w:rFonts w:eastAsia="Calibri"/>
                <w:b/>
                <w:bCs/>
                <w:lang w:eastAsia="en-US"/>
              </w:rPr>
              <w:t>но</w:t>
            </w:r>
          </w:p>
          <w:p w:rsidR="00F57D50" w:rsidRPr="00C5189F" w:rsidRDefault="00F57D50" w:rsidP="00FC258C">
            <w:pPr>
              <w:jc w:val="both"/>
              <w:rPr>
                <w:rFonts w:eastAsia="Calibri"/>
                <w:lang w:eastAsia="en-US"/>
              </w:rPr>
            </w:pPr>
            <w:r w:rsidRPr="00C5189F">
              <w:rPr>
                <w:rFonts w:eastAsia="Calibri"/>
                <w:lang w:eastAsia="en-US"/>
              </w:rPr>
              <w:t>допущено более 1 логической ошибки,</w:t>
            </w:r>
          </w:p>
          <w:p w:rsidR="00F57D50" w:rsidRPr="00C5189F" w:rsidRDefault="00F57D50" w:rsidP="00FC258C">
            <w:pPr>
              <w:jc w:val="both"/>
              <w:rPr>
                <w:rFonts w:eastAsia="Calibri"/>
                <w:b/>
                <w:bCs/>
                <w:lang w:eastAsia="en-US"/>
              </w:rPr>
            </w:pPr>
            <w:r w:rsidRPr="00C5189F">
              <w:rPr>
                <w:rFonts w:eastAsia="Calibri"/>
                <w:b/>
                <w:bCs/>
                <w:lang w:eastAsia="en-US"/>
              </w:rPr>
              <w:t xml:space="preserve">и/или </w:t>
            </w:r>
          </w:p>
          <w:p w:rsidR="00F57D50" w:rsidRPr="00C5189F" w:rsidRDefault="00F57D50" w:rsidP="00FC258C">
            <w:pPr>
              <w:jc w:val="both"/>
              <w:rPr>
                <w:rFonts w:eastAsia="Calibri"/>
                <w:lang w:eastAsia="en-US"/>
              </w:rPr>
            </w:pPr>
            <w:r w:rsidRPr="00C5189F">
              <w:rPr>
                <w:rFonts w:eastAsia="Calibri"/>
                <w:lang w:eastAsia="en-US"/>
              </w:rPr>
              <w:t>в работе имеется 1 нарушение абзацного членения текста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 xml:space="preserve">В работе экзаменуемого просматривается коммуникативный замысел, </w:t>
            </w:r>
          </w:p>
          <w:p w:rsidR="00F57D50" w:rsidRPr="00C5189F" w:rsidRDefault="00F57D50" w:rsidP="00FC258C">
            <w:pPr>
              <w:jc w:val="both"/>
              <w:rPr>
                <w:rFonts w:eastAsia="Calibri"/>
                <w:b/>
                <w:bCs/>
                <w:lang w:eastAsia="en-US"/>
              </w:rPr>
            </w:pPr>
            <w:r w:rsidRPr="00C5189F">
              <w:rPr>
                <w:rFonts w:eastAsia="Calibri"/>
                <w:b/>
                <w:bCs/>
                <w:lang w:eastAsia="en-US"/>
              </w:rPr>
              <w:t>но</w:t>
            </w:r>
          </w:p>
          <w:p w:rsidR="00F57D50" w:rsidRPr="00C5189F" w:rsidRDefault="00F57D50" w:rsidP="00FC258C">
            <w:pPr>
              <w:jc w:val="both"/>
              <w:rPr>
                <w:rFonts w:eastAsia="Calibri"/>
                <w:lang w:eastAsia="en-US"/>
              </w:rPr>
            </w:pPr>
            <w:r w:rsidRPr="00C5189F">
              <w:rPr>
                <w:rFonts w:eastAsia="Calibri"/>
                <w:lang w:eastAsia="en-US"/>
              </w:rPr>
              <w:t xml:space="preserve">допущено более 1 логической ошибки, </w:t>
            </w:r>
          </w:p>
          <w:p w:rsidR="00F57D50" w:rsidRPr="00C5189F" w:rsidRDefault="00F57D50" w:rsidP="00FC258C">
            <w:pPr>
              <w:jc w:val="both"/>
              <w:rPr>
                <w:rFonts w:eastAsia="Calibri"/>
                <w:b/>
                <w:bCs/>
                <w:lang w:eastAsia="en-US"/>
              </w:rPr>
            </w:pPr>
            <w:r w:rsidRPr="00C5189F">
              <w:rPr>
                <w:rFonts w:eastAsia="Calibri"/>
                <w:b/>
                <w:bCs/>
                <w:lang w:eastAsia="en-US"/>
              </w:rPr>
              <w:t xml:space="preserve">и/или </w:t>
            </w:r>
          </w:p>
          <w:p w:rsidR="00F57D50" w:rsidRPr="00C5189F" w:rsidRDefault="00F57D50" w:rsidP="00FC258C">
            <w:pPr>
              <w:jc w:val="both"/>
              <w:rPr>
                <w:rFonts w:eastAsia="Calibri"/>
                <w:lang w:eastAsia="en-US"/>
              </w:rPr>
            </w:pPr>
            <w:r w:rsidRPr="00C5189F">
              <w:rPr>
                <w:rFonts w:eastAsia="Calibri"/>
                <w:lang w:eastAsia="en-US"/>
              </w:rPr>
              <w:t>имеются 2 случая нарушения абзацного членения текста</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5</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Точность и выразительность речи</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Работа экзаменуемого характеризуется точностью выражения мысли, разнообразием грамматического строя речи.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Работа экзаменуемого характеризуется точностью выражения мысли,</w:t>
            </w:r>
          </w:p>
          <w:p w:rsidR="00F57D50" w:rsidRPr="00C5189F" w:rsidRDefault="00F57D50" w:rsidP="00FC258C">
            <w:pPr>
              <w:jc w:val="both"/>
              <w:rPr>
                <w:rFonts w:eastAsia="Calibri"/>
                <w:b/>
                <w:bCs/>
                <w:lang w:eastAsia="en-US"/>
              </w:rPr>
            </w:pPr>
            <w:r w:rsidRPr="00C5189F">
              <w:rPr>
                <w:rFonts w:eastAsia="Calibri"/>
                <w:b/>
                <w:bCs/>
                <w:lang w:eastAsia="en-US"/>
              </w:rPr>
              <w:t>но</w:t>
            </w:r>
          </w:p>
          <w:p w:rsidR="00F57D50" w:rsidRPr="00C5189F" w:rsidRDefault="00F57D50" w:rsidP="00FC258C">
            <w:pPr>
              <w:jc w:val="both"/>
              <w:rPr>
                <w:rFonts w:eastAsia="Calibri"/>
                <w:lang w:eastAsia="en-US"/>
              </w:rPr>
            </w:pPr>
            <w:r w:rsidRPr="00C5189F">
              <w:rPr>
                <w:rFonts w:eastAsia="Calibri"/>
                <w:lang w:eastAsia="en-US"/>
              </w:rPr>
              <w:t xml:space="preserve">прослеживается однообразие грамматического строя речи, </w:t>
            </w:r>
          </w:p>
          <w:p w:rsidR="00F57D50" w:rsidRPr="00C5189F" w:rsidRDefault="00F57D50" w:rsidP="00FC258C">
            <w:pPr>
              <w:jc w:val="both"/>
              <w:rPr>
                <w:rFonts w:eastAsia="Calibri"/>
                <w:b/>
                <w:bCs/>
                <w:lang w:eastAsia="en-US"/>
              </w:rPr>
            </w:pPr>
            <w:r w:rsidRPr="00C5189F">
              <w:rPr>
                <w:rFonts w:eastAsia="Calibri"/>
                <w:b/>
                <w:bCs/>
                <w:lang w:eastAsia="en-US"/>
              </w:rPr>
              <w:t>или</w:t>
            </w:r>
          </w:p>
          <w:p w:rsidR="00F57D50" w:rsidRPr="00C5189F" w:rsidRDefault="00F57D50" w:rsidP="00FC258C">
            <w:pPr>
              <w:jc w:val="both"/>
              <w:rPr>
                <w:rFonts w:eastAsia="Calibri"/>
                <w:lang w:eastAsia="en-US"/>
              </w:rPr>
            </w:pPr>
            <w:r w:rsidRPr="00C5189F">
              <w:rPr>
                <w:rFonts w:eastAsia="Calibri"/>
                <w:lang w:eastAsia="en-US"/>
              </w:rPr>
              <w:t>работа экзаменуемого характеризуется разнообразием грамматического строя речи,</w:t>
            </w:r>
          </w:p>
          <w:p w:rsidR="00F57D50" w:rsidRPr="00C5189F" w:rsidRDefault="00F57D50" w:rsidP="00FC258C">
            <w:pPr>
              <w:jc w:val="both"/>
              <w:rPr>
                <w:rFonts w:eastAsia="Calibri"/>
                <w:b/>
                <w:bCs/>
                <w:lang w:eastAsia="en-US"/>
              </w:rPr>
            </w:pPr>
            <w:r w:rsidRPr="00C5189F">
              <w:rPr>
                <w:rFonts w:eastAsia="Calibri"/>
                <w:b/>
                <w:bCs/>
                <w:lang w:eastAsia="en-US"/>
              </w:rPr>
              <w:t>но</w:t>
            </w:r>
          </w:p>
          <w:p w:rsidR="00F57D50" w:rsidRPr="00C5189F" w:rsidRDefault="00F57D50" w:rsidP="00FC258C">
            <w:pPr>
              <w:jc w:val="both"/>
              <w:rPr>
                <w:rFonts w:eastAsia="Calibri"/>
                <w:lang w:eastAsia="en-US"/>
              </w:rPr>
            </w:pPr>
            <w:r w:rsidRPr="00C5189F">
              <w:rPr>
                <w:rFonts w:eastAsia="Calibri"/>
                <w:lang w:eastAsia="en-US"/>
              </w:rPr>
              <w:t>есть нарушения точности выражения мысли</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Работа экзаменуемого отличатся бедностью словаря и однообразием грамматического строя речи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p w:rsidR="00F57D50" w:rsidRPr="00C5189F" w:rsidRDefault="00F57D50" w:rsidP="00FC258C">
            <w:pPr>
              <w:jc w:val="center"/>
              <w:rPr>
                <w:rFonts w:eastAsia="Calibri"/>
                <w:sz w:val="28"/>
                <w:szCs w:val="28"/>
                <w:lang w:eastAsia="en-US"/>
              </w:rPr>
            </w:pPr>
          </w:p>
        </w:tc>
      </w:tr>
      <w:tr w:rsidR="00F57D50" w:rsidRPr="00C5189F" w:rsidTr="00FC258C">
        <w:tc>
          <w:tcPr>
            <w:tcW w:w="817"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3</w:t>
            </w:r>
          </w:p>
        </w:tc>
        <w:tc>
          <w:tcPr>
            <w:tcW w:w="7655" w:type="dxa"/>
          </w:tcPr>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Грамотность</w:t>
            </w:r>
          </w:p>
        </w:tc>
        <w:tc>
          <w:tcPr>
            <w:tcW w:w="1099" w:type="dxa"/>
          </w:tcPr>
          <w:p w:rsidR="00F57D50" w:rsidRPr="00C5189F" w:rsidRDefault="00F57D50" w:rsidP="00FC258C">
            <w:pPr>
              <w:jc w:val="center"/>
              <w:rPr>
                <w:rFonts w:eastAsia="Calibri"/>
                <w:i/>
                <w:iCs/>
                <w:sz w:val="32"/>
                <w:szCs w:val="32"/>
                <w:lang w:eastAsia="en-US"/>
              </w:rPr>
            </w:pPr>
          </w:p>
        </w:tc>
      </w:tr>
      <w:tr w:rsidR="00F57D50" w:rsidRPr="00C5189F" w:rsidTr="00FC258C">
        <w:tc>
          <w:tcPr>
            <w:tcW w:w="817"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lastRenderedPageBreak/>
              <w:t>К 6</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Соблюдение орфографических норм</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Орфографических ошибок нет (или 1 негрубая ошибка)</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3</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не более 2-х ошибок</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Допущены 3 – 4 ошибки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более 4-х ошибок</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7</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Соблюдение пунктуационных норм</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Пунктуационных ошибок нет (или 1 негрубая ошибка)</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3</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Допущены 1 – 3 ошибки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 xml:space="preserve">Допущено 4 – 5 ошибок </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более 5-ти ошибок</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8</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Соблюдение языковых норм</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Грамматических ошибок нет</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Допущены 1 – 2 ошибки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более 2 ошибок</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17"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К 9</w:t>
            </w:r>
          </w:p>
        </w:tc>
        <w:tc>
          <w:tcPr>
            <w:tcW w:w="7655" w:type="dxa"/>
          </w:tcPr>
          <w:p w:rsidR="00F57D50" w:rsidRPr="00C5189F" w:rsidRDefault="00F57D50" w:rsidP="00FC258C">
            <w:pPr>
              <w:jc w:val="both"/>
              <w:rPr>
                <w:rFonts w:eastAsia="Calibri"/>
                <w:sz w:val="28"/>
                <w:szCs w:val="28"/>
                <w:lang w:eastAsia="en-US"/>
              </w:rPr>
            </w:pPr>
            <w:r w:rsidRPr="00C5189F">
              <w:rPr>
                <w:rFonts w:eastAsia="Calibri"/>
                <w:sz w:val="28"/>
                <w:szCs w:val="28"/>
                <w:lang w:eastAsia="en-US"/>
              </w:rPr>
              <w:t>Соблюдение речевых норм</w:t>
            </w:r>
          </w:p>
        </w:tc>
        <w:tc>
          <w:tcPr>
            <w:tcW w:w="1099" w:type="dxa"/>
          </w:tcPr>
          <w:p w:rsidR="00F57D50" w:rsidRPr="00C5189F" w:rsidRDefault="00F57D50" w:rsidP="00FC258C">
            <w:pPr>
              <w:jc w:val="center"/>
              <w:rPr>
                <w:rFonts w:eastAsia="Calibri"/>
                <w:sz w:val="28"/>
                <w:szCs w:val="28"/>
                <w:lang w:eastAsia="en-US"/>
              </w:rPr>
            </w:pPr>
          </w:p>
        </w:tc>
      </w:tr>
      <w:tr w:rsidR="00F57D50" w:rsidRPr="00C5189F" w:rsidTr="00FC258C">
        <w:tc>
          <w:tcPr>
            <w:tcW w:w="817" w:type="dxa"/>
            <w:vMerge w:val="restart"/>
          </w:tcPr>
          <w:p w:rsidR="00F57D50" w:rsidRPr="00C5189F" w:rsidRDefault="00F57D50" w:rsidP="00FC258C">
            <w:pPr>
              <w:jc w:val="both"/>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не более 1 речевой ошибки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2</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Допущены 2 – 3 ошибки</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1</w:t>
            </w:r>
          </w:p>
        </w:tc>
      </w:tr>
      <w:tr w:rsidR="00F57D50" w:rsidRPr="00C5189F" w:rsidTr="00FC258C">
        <w:tc>
          <w:tcPr>
            <w:tcW w:w="0" w:type="auto"/>
            <w:vMerge/>
            <w:vAlign w:val="center"/>
          </w:tcPr>
          <w:p w:rsidR="00F57D50" w:rsidRPr="00C5189F" w:rsidRDefault="00F57D50" w:rsidP="00FC258C">
            <w:pPr>
              <w:rPr>
                <w:rFonts w:eastAsia="Calibri"/>
                <w:sz w:val="28"/>
                <w:szCs w:val="28"/>
                <w:lang w:eastAsia="en-US"/>
              </w:rPr>
            </w:pPr>
          </w:p>
        </w:tc>
        <w:tc>
          <w:tcPr>
            <w:tcW w:w="7655" w:type="dxa"/>
          </w:tcPr>
          <w:p w:rsidR="00F57D50" w:rsidRPr="00C5189F" w:rsidRDefault="00F57D50" w:rsidP="00FC258C">
            <w:pPr>
              <w:jc w:val="both"/>
              <w:rPr>
                <w:rFonts w:eastAsia="Calibri"/>
                <w:lang w:eastAsia="en-US"/>
              </w:rPr>
            </w:pPr>
            <w:r w:rsidRPr="00C5189F">
              <w:rPr>
                <w:rFonts w:eastAsia="Calibri"/>
                <w:lang w:eastAsia="en-US"/>
              </w:rPr>
              <w:t>Допущено более 3 ошибок</w:t>
            </w:r>
          </w:p>
        </w:tc>
        <w:tc>
          <w:tcPr>
            <w:tcW w:w="1099"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0</w:t>
            </w:r>
          </w:p>
        </w:tc>
      </w:tr>
      <w:tr w:rsidR="00F57D50" w:rsidRPr="00C5189F" w:rsidTr="00FC258C">
        <w:tc>
          <w:tcPr>
            <w:tcW w:w="8472" w:type="dxa"/>
            <w:gridSpan w:val="2"/>
          </w:tcPr>
          <w:p w:rsidR="00F57D50" w:rsidRPr="00C5189F" w:rsidRDefault="00F57D50" w:rsidP="00FC258C">
            <w:pPr>
              <w:jc w:val="both"/>
              <w:rPr>
                <w:rFonts w:eastAsia="Calibri"/>
                <w:i/>
                <w:iCs/>
                <w:sz w:val="32"/>
                <w:szCs w:val="32"/>
                <w:lang w:eastAsia="en-US"/>
              </w:rPr>
            </w:pPr>
            <w:r w:rsidRPr="00C5189F">
              <w:rPr>
                <w:rFonts w:eastAsia="Calibri"/>
                <w:i/>
                <w:iCs/>
                <w:sz w:val="32"/>
                <w:szCs w:val="32"/>
                <w:lang w:eastAsia="en-US"/>
              </w:rPr>
              <w:t>Максимальное количество баллов за всю письменную работу (К 1 – К 9)</w:t>
            </w:r>
          </w:p>
        </w:tc>
        <w:tc>
          <w:tcPr>
            <w:tcW w:w="1099" w:type="dxa"/>
          </w:tcPr>
          <w:p w:rsidR="00F57D50" w:rsidRPr="00C5189F" w:rsidRDefault="00F57D50" w:rsidP="00FC258C">
            <w:pPr>
              <w:jc w:val="center"/>
              <w:rPr>
                <w:rFonts w:eastAsia="Calibri"/>
                <w:sz w:val="28"/>
                <w:szCs w:val="28"/>
                <w:lang w:eastAsia="en-US"/>
              </w:rPr>
            </w:pPr>
          </w:p>
          <w:p w:rsidR="00F57D50" w:rsidRPr="00C5189F" w:rsidRDefault="00F57D50" w:rsidP="00FC258C">
            <w:pPr>
              <w:jc w:val="center"/>
              <w:rPr>
                <w:rFonts w:eastAsia="Calibri"/>
                <w:i/>
                <w:iCs/>
                <w:sz w:val="32"/>
                <w:szCs w:val="32"/>
                <w:lang w:eastAsia="en-US"/>
              </w:rPr>
            </w:pPr>
            <w:r w:rsidRPr="00C5189F">
              <w:rPr>
                <w:rFonts w:eastAsia="Calibri"/>
                <w:i/>
                <w:iCs/>
                <w:sz w:val="32"/>
                <w:szCs w:val="32"/>
                <w:lang w:eastAsia="en-US"/>
              </w:rPr>
              <w:t>18</w:t>
            </w:r>
          </w:p>
        </w:tc>
      </w:tr>
    </w:tbl>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Если сочинение представляет собой пересказанный или полностью переписанный исходный текст, без каких бы то ни было комментариев, то такая работа по всем аспектам проверки (К 1 – К 9) оценивается нулём баллов. Работа, написанная без опоры на прочитанный текст (не по данному тексту), не оценивается.</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Максимальная сумма, которую может получить учащийся, правильно выполнивший задания 1, 2 и 3 частей – 68 баллов.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68 до 51 балла – «5»</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50 до 38 баллов – «4»</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37 до 25 баллов – «3»</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Менее 25 баллов – «2»</w:t>
      </w:r>
    </w:p>
    <w:p w:rsidR="00F57D50" w:rsidRPr="00C5189F" w:rsidRDefault="00F57D50" w:rsidP="00F57D50">
      <w:pPr>
        <w:jc w:val="both"/>
        <w:rPr>
          <w:rFonts w:eastAsia="Calibri"/>
          <w:sz w:val="28"/>
          <w:szCs w:val="28"/>
          <w:lang w:eastAsia="en-US"/>
        </w:rPr>
      </w:pPr>
    </w:p>
    <w:p w:rsidR="00F57D50" w:rsidRPr="00C5189F" w:rsidRDefault="00F57D50" w:rsidP="00F57D50">
      <w:pPr>
        <w:jc w:val="both"/>
        <w:rPr>
          <w:rFonts w:eastAsia="Calibri"/>
          <w:sz w:val="28"/>
          <w:szCs w:val="28"/>
          <w:lang w:eastAsia="en-US"/>
        </w:rPr>
      </w:pPr>
    </w:p>
    <w:p w:rsidR="00057B16" w:rsidRDefault="00057B16" w:rsidP="00F57D50">
      <w:pPr>
        <w:rPr>
          <w:rFonts w:eastAsia="Calibri"/>
          <w:sz w:val="32"/>
          <w:szCs w:val="32"/>
          <w:lang w:eastAsia="en-US"/>
        </w:rPr>
      </w:pPr>
    </w:p>
    <w:p w:rsidR="00057B16" w:rsidRDefault="00057B16" w:rsidP="00F57D50">
      <w:pPr>
        <w:rPr>
          <w:rFonts w:eastAsia="Calibri"/>
          <w:sz w:val="32"/>
          <w:szCs w:val="32"/>
          <w:lang w:eastAsia="en-US"/>
        </w:rPr>
      </w:pPr>
    </w:p>
    <w:p w:rsidR="00057B16" w:rsidRDefault="00057B16" w:rsidP="00F57D50">
      <w:pPr>
        <w:rPr>
          <w:rFonts w:eastAsia="Calibri"/>
          <w:sz w:val="32"/>
          <w:szCs w:val="32"/>
          <w:lang w:eastAsia="en-US"/>
        </w:rPr>
      </w:pPr>
    </w:p>
    <w:p w:rsidR="00057B16" w:rsidRDefault="00057B16" w:rsidP="00F57D50">
      <w:pPr>
        <w:rPr>
          <w:rFonts w:eastAsia="Calibri"/>
          <w:sz w:val="32"/>
          <w:szCs w:val="32"/>
          <w:lang w:eastAsia="en-US"/>
        </w:rPr>
      </w:pPr>
    </w:p>
    <w:p w:rsidR="00057B16" w:rsidRDefault="00057B16" w:rsidP="00F57D50">
      <w:pPr>
        <w:rPr>
          <w:rFonts w:eastAsia="Calibri"/>
          <w:sz w:val="32"/>
          <w:szCs w:val="32"/>
          <w:lang w:eastAsia="en-US"/>
        </w:rPr>
      </w:pPr>
    </w:p>
    <w:p w:rsidR="00057B16" w:rsidRDefault="00057B16" w:rsidP="00F57D50">
      <w:pPr>
        <w:rPr>
          <w:rFonts w:eastAsia="Calibri"/>
          <w:sz w:val="32"/>
          <w:szCs w:val="32"/>
          <w:lang w:eastAsia="en-US"/>
        </w:rPr>
      </w:pPr>
    </w:p>
    <w:p w:rsidR="00057B16" w:rsidRDefault="00057B16" w:rsidP="00F57D50">
      <w:pPr>
        <w:rPr>
          <w:rFonts w:eastAsia="Calibri"/>
          <w:sz w:val="32"/>
          <w:szCs w:val="32"/>
          <w:lang w:eastAsia="en-US"/>
        </w:rPr>
      </w:pPr>
    </w:p>
    <w:p w:rsidR="00057B16" w:rsidRDefault="00057B16" w:rsidP="00F57D50">
      <w:pPr>
        <w:rPr>
          <w:rFonts w:eastAsia="Calibri"/>
          <w:sz w:val="32"/>
          <w:szCs w:val="32"/>
          <w:lang w:eastAsia="en-US"/>
        </w:rPr>
      </w:pPr>
    </w:p>
    <w:p w:rsidR="00057B16" w:rsidRDefault="00057B16" w:rsidP="00F57D50">
      <w:pPr>
        <w:rPr>
          <w:rFonts w:eastAsia="Calibri"/>
          <w:sz w:val="32"/>
          <w:szCs w:val="32"/>
          <w:lang w:eastAsia="en-US"/>
        </w:rPr>
      </w:pPr>
    </w:p>
    <w:p w:rsidR="00F57D50" w:rsidRPr="00C5189F" w:rsidRDefault="00F57D50" w:rsidP="00F57D50">
      <w:pPr>
        <w:rPr>
          <w:rFonts w:eastAsia="Calibri"/>
          <w:sz w:val="32"/>
          <w:szCs w:val="32"/>
          <w:lang w:eastAsia="en-US"/>
        </w:rPr>
      </w:pPr>
      <w:r w:rsidRPr="00C5189F">
        <w:rPr>
          <w:rFonts w:eastAsia="Calibri"/>
          <w:sz w:val="32"/>
          <w:szCs w:val="32"/>
          <w:lang w:eastAsia="en-US"/>
        </w:rPr>
        <w:lastRenderedPageBreak/>
        <w:t xml:space="preserve">Экзаменационная работа </w:t>
      </w:r>
    </w:p>
    <w:p w:rsidR="00F57D50" w:rsidRPr="00C5189F" w:rsidRDefault="00F57D50" w:rsidP="00F57D50">
      <w:pPr>
        <w:rPr>
          <w:rFonts w:eastAsia="Calibri"/>
          <w:sz w:val="32"/>
          <w:szCs w:val="32"/>
          <w:lang w:eastAsia="en-US"/>
        </w:rPr>
      </w:pPr>
      <w:r w:rsidRPr="00C5189F">
        <w:rPr>
          <w:rFonts w:eastAsia="Calibri"/>
          <w:sz w:val="32"/>
          <w:szCs w:val="32"/>
          <w:lang w:eastAsia="en-US"/>
        </w:rPr>
        <w:t xml:space="preserve">по дисциплине </w:t>
      </w:r>
      <w:r w:rsidR="00057B16">
        <w:rPr>
          <w:rFonts w:eastAsia="Calibri"/>
          <w:sz w:val="32"/>
          <w:szCs w:val="32"/>
          <w:lang w:eastAsia="en-US"/>
        </w:rPr>
        <w:t>«</w:t>
      </w:r>
      <w:r w:rsidRPr="00C5189F">
        <w:rPr>
          <w:rFonts w:eastAsia="Calibri"/>
          <w:sz w:val="32"/>
          <w:szCs w:val="32"/>
          <w:lang w:eastAsia="en-US"/>
        </w:rPr>
        <w:t>Русский язык</w:t>
      </w:r>
      <w:r w:rsidR="00057B16">
        <w:rPr>
          <w:rFonts w:eastAsia="Calibri"/>
          <w:sz w:val="32"/>
          <w:szCs w:val="32"/>
          <w:lang w:eastAsia="en-US"/>
        </w:rPr>
        <w:t>»</w:t>
      </w:r>
    </w:p>
    <w:p w:rsidR="00F57D50" w:rsidRPr="00C5189F" w:rsidRDefault="00F57D50" w:rsidP="00F57D50">
      <w:pPr>
        <w:rPr>
          <w:rFonts w:eastAsia="Calibri"/>
          <w:sz w:val="32"/>
          <w:szCs w:val="32"/>
          <w:lang w:eastAsia="en-US"/>
        </w:rPr>
      </w:pPr>
      <w:r w:rsidRPr="00C5189F">
        <w:rPr>
          <w:rFonts w:eastAsia="Calibri"/>
          <w:sz w:val="32"/>
          <w:szCs w:val="32"/>
          <w:lang w:eastAsia="en-US"/>
        </w:rPr>
        <w:t>обучающе_______ группы _________</w:t>
      </w:r>
    </w:p>
    <w:p w:rsidR="00F57D50" w:rsidRPr="00C5189F" w:rsidRDefault="00F57D50" w:rsidP="00F57D50">
      <w:pPr>
        <w:rPr>
          <w:rFonts w:eastAsia="Calibri"/>
          <w:sz w:val="32"/>
          <w:szCs w:val="32"/>
          <w:lang w:eastAsia="en-US"/>
        </w:rPr>
      </w:pPr>
      <w:r w:rsidRPr="00C5189F">
        <w:rPr>
          <w:rFonts w:eastAsia="Calibri"/>
          <w:sz w:val="32"/>
          <w:szCs w:val="32"/>
          <w:lang w:eastAsia="en-US"/>
        </w:rPr>
        <w:t>________________________________</w:t>
      </w:r>
    </w:p>
    <w:p w:rsidR="00F57D50" w:rsidRPr="00C5189F" w:rsidRDefault="00F57D50" w:rsidP="00F57D50">
      <w:pPr>
        <w:rPr>
          <w:rFonts w:eastAsia="Calibri"/>
          <w:sz w:val="32"/>
          <w:szCs w:val="32"/>
          <w:lang w:eastAsia="en-US"/>
        </w:rPr>
      </w:pPr>
      <w:r w:rsidRPr="00C5189F">
        <w:rPr>
          <w:rFonts w:eastAsia="Calibri"/>
          <w:sz w:val="32"/>
          <w:szCs w:val="32"/>
          <w:lang w:eastAsia="en-US"/>
        </w:rPr>
        <w:t>________________________________</w:t>
      </w:r>
    </w:p>
    <w:p w:rsidR="00F57D50" w:rsidRPr="00C5189F" w:rsidRDefault="00F57D50" w:rsidP="00F57D50">
      <w:pPr>
        <w:rPr>
          <w:rFonts w:eastAsia="Calibri"/>
          <w:sz w:val="32"/>
          <w:szCs w:val="32"/>
          <w:lang w:eastAsia="en-US"/>
        </w:rPr>
      </w:pPr>
      <w:r w:rsidRPr="00C5189F">
        <w:rPr>
          <w:rFonts w:eastAsia="Calibri"/>
          <w:sz w:val="32"/>
          <w:szCs w:val="32"/>
          <w:lang w:eastAsia="en-US"/>
        </w:rPr>
        <w:t xml:space="preserve">________________       вариант </w:t>
      </w:r>
    </w:p>
    <w:p w:rsidR="00F57D50" w:rsidRPr="00C5189F" w:rsidRDefault="00F57D50" w:rsidP="00F57D50">
      <w:pPr>
        <w:rPr>
          <w:rFonts w:eastAsia="Calibri"/>
          <w:sz w:val="32"/>
          <w:szCs w:val="32"/>
          <w:lang w:eastAsia="en-US"/>
        </w:rPr>
      </w:pPr>
    </w:p>
    <w:p w:rsidR="00F57D50" w:rsidRPr="00C5189F" w:rsidRDefault="00F57D50" w:rsidP="00F57D50">
      <w:pPr>
        <w:spacing w:line="360" w:lineRule="auto"/>
        <w:jc w:val="both"/>
        <w:rPr>
          <w:rFonts w:eastAsia="Calibri"/>
          <w:b/>
          <w:bCs/>
          <w:i/>
          <w:iCs/>
          <w:sz w:val="32"/>
          <w:szCs w:val="32"/>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1</w:t>
      </w:r>
      <w:r w:rsidRPr="00C5189F">
        <w:rPr>
          <w:rFonts w:eastAsia="Calibri"/>
          <w:b/>
          <w:bCs/>
          <w:i/>
          <w:iCs/>
          <w:sz w:val="32"/>
          <w:szCs w:val="3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F57D50" w:rsidRPr="00C5189F" w:rsidTr="00FC258C">
        <w:trPr>
          <w:trHeight w:val="90"/>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xml:space="preserve">Ответ </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Ответ</w:t>
            </w: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А16</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А17</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А3</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А18</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А4</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А19</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А5</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А20</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А6</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А21</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А7</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А22</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А8</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А23</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А9</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А24</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А10</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А25</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А11</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А26</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А12</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А27</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А13</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А28</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А14</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А29</w:t>
            </w:r>
          </w:p>
        </w:tc>
        <w:tc>
          <w:tcPr>
            <w:tcW w:w="2233" w:type="dxa"/>
          </w:tcPr>
          <w:p w:rsidR="00F57D50" w:rsidRPr="00C5189F" w:rsidRDefault="00F57D50" w:rsidP="00FC258C">
            <w:pPr>
              <w:jc w:val="right"/>
              <w:rPr>
                <w:rFonts w:eastAsia="Calibri"/>
                <w:sz w:val="28"/>
                <w:szCs w:val="28"/>
                <w:lang w:eastAsia="en-US"/>
              </w:rPr>
            </w:pPr>
          </w:p>
        </w:tc>
      </w:tr>
      <w:tr w:rsidR="00F57D50" w:rsidRPr="00C5189F" w:rsidTr="00FC258C">
        <w:trPr>
          <w:trHeight w:val="85"/>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А15</w:t>
            </w:r>
          </w:p>
        </w:tc>
        <w:tc>
          <w:tcPr>
            <w:tcW w:w="2233" w:type="dxa"/>
          </w:tcPr>
          <w:p w:rsidR="00F57D50" w:rsidRPr="00C5189F" w:rsidRDefault="00F57D50" w:rsidP="00FC258C">
            <w:pPr>
              <w:jc w:val="right"/>
              <w:rPr>
                <w:rFonts w:eastAsia="Calibri"/>
                <w:sz w:val="28"/>
                <w:szCs w:val="28"/>
                <w:lang w:eastAsia="en-US"/>
              </w:rPr>
            </w:pP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А30</w:t>
            </w:r>
          </w:p>
        </w:tc>
        <w:tc>
          <w:tcPr>
            <w:tcW w:w="2233" w:type="dxa"/>
          </w:tcPr>
          <w:p w:rsidR="00F57D50" w:rsidRPr="00C5189F" w:rsidRDefault="00F57D50" w:rsidP="00FC258C">
            <w:pPr>
              <w:jc w:val="right"/>
              <w:rPr>
                <w:rFonts w:eastAsia="Calibri"/>
                <w:sz w:val="28"/>
                <w:szCs w:val="28"/>
                <w:lang w:eastAsia="en-US"/>
              </w:rPr>
            </w:pPr>
          </w:p>
        </w:tc>
      </w:tr>
    </w:tbl>
    <w:p w:rsidR="00F57D50" w:rsidRPr="00C5189F" w:rsidRDefault="00F57D50" w:rsidP="00F57D50">
      <w:pPr>
        <w:jc w:val="right"/>
        <w:rPr>
          <w:rFonts w:eastAsia="Calibri"/>
          <w:sz w:val="28"/>
          <w:szCs w:val="28"/>
          <w:lang w:eastAsia="en-US"/>
        </w:rPr>
      </w:pPr>
    </w:p>
    <w:p w:rsidR="00F57D50" w:rsidRPr="00C5189F" w:rsidRDefault="00F57D50" w:rsidP="00F57D50">
      <w:pPr>
        <w:jc w:val="right"/>
        <w:rPr>
          <w:rFonts w:eastAsia="Calibri"/>
          <w:sz w:val="28"/>
          <w:szCs w:val="28"/>
          <w:lang w:eastAsia="en-US"/>
        </w:rPr>
      </w:pPr>
    </w:p>
    <w:p w:rsidR="00F57D50" w:rsidRPr="00C5189F" w:rsidRDefault="00F57D50" w:rsidP="00F57D50">
      <w:pPr>
        <w:jc w:val="right"/>
        <w:rPr>
          <w:rFonts w:eastAsia="Calibri"/>
          <w:sz w:val="28"/>
          <w:szCs w:val="28"/>
          <w:lang w:eastAsia="en-US"/>
        </w:rPr>
      </w:pPr>
    </w:p>
    <w:p w:rsidR="00F57D50" w:rsidRPr="00C5189F" w:rsidRDefault="00F57D50" w:rsidP="00F57D50">
      <w:pPr>
        <w:jc w:val="right"/>
        <w:rPr>
          <w:rFonts w:eastAsia="Calibri"/>
          <w:sz w:val="28"/>
          <w:szCs w:val="28"/>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2</w:t>
      </w:r>
      <w:r w:rsidRPr="00C5189F">
        <w:rPr>
          <w:rFonts w:eastAsia="Calibri"/>
          <w:b/>
          <w:bCs/>
          <w:i/>
          <w:iCs/>
          <w:sz w:val="32"/>
          <w:szCs w:val="32"/>
          <w:lang w:eastAsia="en-US"/>
        </w:rPr>
        <w:t>)</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В1 ___________________________________В6_________________________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В2 ___________________________________В7_________________________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В3 ___________________________________В8__________________________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В4 ___________________________________В9_________________________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В5___________________________________В10__________________________</w:t>
      </w:r>
    </w:p>
    <w:p w:rsidR="00F57D50" w:rsidRPr="00C5189F" w:rsidRDefault="00F57D50" w:rsidP="00F57D50">
      <w:pPr>
        <w:spacing w:after="200" w:line="276" w:lineRule="auto"/>
        <w:rPr>
          <w:rFonts w:eastAsia="Calibri"/>
          <w:b/>
          <w:bCs/>
          <w:i/>
          <w:iCs/>
          <w:sz w:val="32"/>
          <w:szCs w:val="32"/>
          <w:lang w:eastAsia="en-US"/>
        </w:rPr>
      </w:pPr>
      <w:r w:rsidRPr="00C5189F">
        <w:rPr>
          <w:rFonts w:eastAsia="Calibri"/>
          <w:b/>
          <w:bCs/>
          <w:i/>
          <w:iCs/>
          <w:sz w:val="32"/>
          <w:szCs w:val="32"/>
          <w:lang w:eastAsia="en-US"/>
        </w:rPr>
        <w:t>Бланк ответов № 2 (</w:t>
      </w:r>
      <w:r w:rsidRPr="00C5189F">
        <w:rPr>
          <w:rFonts w:eastAsia="Calibri"/>
          <w:b/>
          <w:bCs/>
          <w:i/>
          <w:iCs/>
          <w:sz w:val="32"/>
          <w:szCs w:val="32"/>
          <w:u w:val="single"/>
          <w:lang w:eastAsia="en-US"/>
        </w:rPr>
        <w:t>часть 3</w:t>
      </w:r>
      <w:r w:rsidRPr="00C5189F">
        <w:rPr>
          <w:rFonts w:eastAsia="Calibri"/>
          <w:b/>
          <w:bCs/>
          <w:i/>
          <w:iCs/>
          <w:sz w:val="32"/>
          <w:szCs w:val="32"/>
          <w:lang w:eastAsia="en-US"/>
        </w:rPr>
        <w:t>)</w:t>
      </w:r>
    </w:p>
    <w:p w:rsidR="00F57D50" w:rsidRPr="00C5189F" w:rsidRDefault="00F57D50" w:rsidP="00F57D50">
      <w:pPr>
        <w:jc w:val="both"/>
        <w:rPr>
          <w:rFonts w:eastAsia="Calibri"/>
          <w:sz w:val="28"/>
          <w:szCs w:val="28"/>
          <w:u w:val="single"/>
          <w:lang w:eastAsia="en-US"/>
        </w:rPr>
      </w:pPr>
      <w:r w:rsidRPr="00C5189F">
        <w:rPr>
          <w:rFonts w:eastAsia="Calibri"/>
          <w:sz w:val="28"/>
          <w:szCs w:val="28"/>
          <w:u w:val="single"/>
          <w:lang w:eastAsia="en-US"/>
        </w:rPr>
        <w:lastRenderedPageBreak/>
        <w:t xml:space="preserve">Критерии оценивания </w:t>
      </w:r>
    </w:p>
    <w:p w:rsidR="00F57D50" w:rsidRPr="00C5189F" w:rsidRDefault="00F57D50" w:rsidP="00F57D50">
      <w:pPr>
        <w:jc w:val="both"/>
        <w:rPr>
          <w:rFonts w:eastAsia="Calibri"/>
          <w:sz w:val="28"/>
          <w:szCs w:val="28"/>
          <w:lang w:eastAsia="en-US"/>
        </w:rPr>
      </w:pPr>
      <w:r w:rsidRPr="00C5189F">
        <w:rPr>
          <w:rFonts w:eastAsia="Calibri"/>
          <w:sz w:val="28"/>
          <w:szCs w:val="28"/>
          <w:u w:val="single"/>
          <w:lang w:eastAsia="en-US"/>
        </w:rPr>
        <w:t>экзаменационной работы:</w:t>
      </w:r>
      <w:r w:rsidRPr="00C5189F">
        <w:rPr>
          <w:rFonts w:eastAsia="Calibri"/>
          <w:sz w:val="28"/>
          <w:szCs w:val="28"/>
          <w:lang w:eastAsia="en-US"/>
        </w:rPr>
        <w:tab/>
      </w:r>
      <w:r w:rsidRPr="00C5189F">
        <w:rPr>
          <w:rFonts w:eastAsia="Calibri"/>
          <w:b/>
          <w:sz w:val="28"/>
          <w:szCs w:val="28"/>
          <w:lang w:eastAsia="en-US"/>
        </w:rPr>
        <w:t>Итог работы обучающегося (количество баллов):</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68 до 51 балла – «5»</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 xml:space="preserve">часть 1:      _____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50 до 38 баллов – «4»</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 xml:space="preserve">часть 2:      _____ </w:t>
      </w:r>
    </w:p>
    <w:p w:rsidR="00F57D50" w:rsidRPr="00C5189F" w:rsidRDefault="00F57D50" w:rsidP="00F57D50">
      <w:pPr>
        <w:jc w:val="both"/>
        <w:rPr>
          <w:rFonts w:eastAsia="Calibri"/>
          <w:sz w:val="28"/>
          <w:szCs w:val="28"/>
          <w:lang w:eastAsia="en-US"/>
        </w:rPr>
      </w:pPr>
      <w:r w:rsidRPr="00C5189F">
        <w:rPr>
          <w:rFonts w:eastAsia="Calibri"/>
          <w:sz w:val="28"/>
          <w:szCs w:val="28"/>
          <w:lang w:eastAsia="en-US"/>
        </w:rPr>
        <w:t>От 37 до 25 баллов – «3»</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t xml:space="preserve">часть 3:      _____ </w:t>
      </w:r>
    </w:p>
    <w:p w:rsidR="00F57D50" w:rsidRPr="00C5189F" w:rsidRDefault="00F57D50" w:rsidP="00F57D50">
      <w:pPr>
        <w:spacing w:line="276" w:lineRule="auto"/>
        <w:jc w:val="both"/>
        <w:rPr>
          <w:rFonts w:eastAsia="Calibri"/>
          <w:sz w:val="28"/>
          <w:szCs w:val="28"/>
          <w:lang w:eastAsia="en-US"/>
        </w:rPr>
      </w:pPr>
      <w:r w:rsidRPr="00C5189F">
        <w:rPr>
          <w:rFonts w:eastAsia="Calibri"/>
          <w:sz w:val="28"/>
          <w:szCs w:val="28"/>
          <w:lang w:eastAsia="en-US"/>
        </w:rPr>
        <w:t>Менее 25 баллов – «2»</w:t>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sz w:val="28"/>
          <w:szCs w:val="28"/>
          <w:lang w:eastAsia="en-US"/>
        </w:rPr>
        <w:tab/>
      </w:r>
      <w:r w:rsidRPr="00C5189F">
        <w:rPr>
          <w:rFonts w:eastAsia="Calibri"/>
          <w:b/>
          <w:sz w:val="28"/>
          <w:szCs w:val="28"/>
          <w:lang w:eastAsia="en-US"/>
        </w:rPr>
        <w:t>Итого</w:t>
      </w:r>
      <w:r w:rsidRPr="00C5189F">
        <w:rPr>
          <w:rFonts w:eastAsia="Calibri"/>
          <w:sz w:val="28"/>
          <w:szCs w:val="28"/>
          <w:lang w:eastAsia="en-US"/>
        </w:rPr>
        <w:t xml:space="preserve">: ________   </w:t>
      </w:r>
    </w:p>
    <w:p w:rsidR="00F57D50" w:rsidRPr="00C5189F" w:rsidRDefault="00F57D50" w:rsidP="00F57D50">
      <w:pPr>
        <w:spacing w:line="360" w:lineRule="auto"/>
        <w:rPr>
          <w:rFonts w:eastAsia="Calibri"/>
          <w:sz w:val="32"/>
          <w:szCs w:val="32"/>
          <w:lang w:eastAsia="en-US"/>
        </w:rPr>
      </w:pPr>
      <w:r w:rsidRPr="00C5189F">
        <w:rPr>
          <w:rFonts w:eastAsia="Calibri"/>
          <w:b/>
          <w:sz w:val="32"/>
          <w:szCs w:val="32"/>
          <w:u w:val="single"/>
          <w:lang w:eastAsia="en-US"/>
        </w:rPr>
        <w:t>Оценка</w:t>
      </w:r>
      <w:r w:rsidRPr="00C5189F">
        <w:rPr>
          <w:rFonts w:eastAsia="Calibri"/>
          <w:sz w:val="32"/>
          <w:szCs w:val="32"/>
          <w:lang w:eastAsia="en-US"/>
        </w:rPr>
        <w:t>: _____________________________</w:t>
      </w:r>
    </w:p>
    <w:p w:rsidR="00F57D50" w:rsidRPr="00C5189F" w:rsidRDefault="00F57D50" w:rsidP="00F57D50">
      <w:pPr>
        <w:rPr>
          <w:rFonts w:eastAsia="Calibri"/>
          <w:sz w:val="32"/>
          <w:szCs w:val="32"/>
          <w:lang w:eastAsia="en-US"/>
        </w:rPr>
      </w:pPr>
      <w:r w:rsidRPr="00C5189F">
        <w:rPr>
          <w:rFonts w:eastAsia="Calibri"/>
          <w:sz w:val="32"/>
          <w:szCs w:val="32"/>
          <w:lang w:eastAsia="en-US"/>
        </w:rPr>
        <w:t xml:space="preserve">Ответы на вопросы экзаменационной  работы </w:t>
      </w:r>
    </w:p>
    <w:p w:rsidR="00F57D50" w:rsidRPr="00C5189F" w:rsidRDefault="00F57D50" w:rsidP="00F57D50">
      <w:pPr>
        <w:rPr>
          <w:rFonts w:eastAsia="Calibri"/>
          <w:sz w:val="32"/>
          <w:szCs w:val="32"/>
          <w:lang w:eastAsia="en-US"/>
        </w:rPr>
      </w:pPr>
      <w:r w:rsidRPr="00C5189F">
        <w:rPr>
          <w:rFonts w:eastAsia="Calibri"/>
          <w:sz w:val="32"/>
          <w:szCs w:val="32"/>
          <w:lang w:eastAsia="en-US"/>
        </w:rPr>
        <w:t xml:space="preserve">по дисциплине </w:t>
      </w:r>
      <w:r w:rsidR="00057B16">
        <w:rPr>
          <w:rFonts w:eastAsia="Calibri"/>
          <w:sz w:val="32"/>
          <w:szCs w:val="32"/>
          <w:lang w:eastAsia="en-US"/>
        </w:rPr>
        <w:t>«</w:t>
      </w:r>
      <w:r w:rsidRPr="00C5189F">
        <w:rPr>
          <w:rFonts w:eastAsia="Calibri"/>
          <w:sz w:val="32"/>
          <w:szCs w:val="32"/>
          <w:lang w:eastAsia="en-US"/>
        </w:rPr>
        <w:t>Русский язык</w:t>
      </w:r>
      <w:r w:rsidR="00057B16">
        <w:rPr>
          <w:rFonts w:eastAsia="Calibri"/>
          <w:sz w:val="32"/>
          <w:szCs w:val="32"/>
          <w:lang w:eastAsia="en-US"/>
        </w:rPr>
        <w:t>»</w:t>
      </w:r>
    </w:p>
    <w:p w:rsidR="00F57D50" w:rsidRPr="00C5189F" w:rsidRDefault="00F57D50" w:rsidP="00F57D50">
      <w:pPr>
        <w:rPr>
          <w:rFonts w:eastAsia="Calibri"/>
          <w:b/>
          <w:bCs/>
          <w:sz w:val="32"/>
          <w:szCs w:val="32"/>
          <w:lang w:eastAsia="en-US"/>
        </w:rPr>
      </w:pPr>
      <w:r w:rsidRPr="00C5189F">
        <w:rPr>
          <w:rFonts w:eastAsia="Calibri"/>
          <w:b/>
          <w:bCs/>
          <w:sz w:val="32"/>
          <w:szCs w:val="32"/>
          <w:lang w:eastAsia="en-US"/>
        </w:rPr>
        <w:t xml:space="preserve">1  вариант </w:t>
      </w: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1</w:t>
      </w:r>
      <w:r w:rsidRPr="00C5189F">
        <w:rPr>
          <w:rFonts w:eastAsia="Calibri"/>
          <w:b/>
          <w:bCs/>
          <w:i/>
          <w:iCs/>
          <w:sz w:val="32"/>
          <w:szCs w:val="3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F57D50" w:rsidRPr="00C5189F" w:rsidTr="00FC258C">
        <w:trPr>
          <w:trHeight w:val="90"/>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xml:space="preserve">Ответ </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Ответ</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bl>
    <w:p w:rsidR="00F57D50" w:rsidRPr="00C5189F" w:rsidRDefault="00F57D50" w:rsidP="00F57D50">
      <w:pPr>
        <w:jc w:val="right"/>
        <w:rPr>
          <w:rFonts w:eastAsia="Calibri"/>
          <w:sz w:val="28"/>
          <w:szCs w:val="28"/>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2</w:t>
      </w:r>
      <w:r w:rsidRPr="00C5189F">
        <w:rPr>
          <w:rFonts w:eastAsia="Calibri"/>
          <w:b/>
          <w:bCs/>
          <w:i/>
          <w:iCs/>
          <w:sz w:val="32"/>
          <w:szCs w:val="32"/>
          <w:lang w:eastAsia="en-US"/>
        </w:rPr>
        <w:t>)</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В1 ___</w:t>
      </w:r>
      <w:r w:rsidRPr="00C5189F">
        <w:rPr>
          <w:rFonts w:eastAsia="Calibri"/>
          <w:sz w:val="32"/>
          <w:szCs w:val="32"/>
          <w:lang w:eastAsia="en-US"/>
        </w:rPr>
        <w:t>выступает_</w:t>
      </w:r>
      <w:r w:rsidRPr="00C5189F">
        <w:rPr>
          <w:rFonts w:eastAsia="Calibri"/>
          <w:b/>
          <w:bCs/>
          <w:sz w:val="28"/>
          <w:szCs w:val="28"/>
          <w:lang w:eastAsia="en-US"/>
        </w:rPr>
        <w:t>_____________В6</w:t>
      </w:r>
      <w:r w:rsidRPr="00C5189F">
        <w:rPr>
          <w:rFonts w:eastAsia="Calibri"/>
          <w:b/>
          <w:bCs/>
          <w:sz w:val="32"/>
          <w:szCs w:val="32"/>
          <w:lang w:eastAsia="en-US"/>
        </w:rPr>
        <w:t>_____</w:t>
      </w:r>
      <w:r w:rsidRPr="00C5189F">
        <w:rPr>
          <w:rFonts w:eastAsia="Calibri"/>
          <w:sz w:val="32"/>
          <w:szCs w:val="32"/>
          <w:lang w:eastAsia="en-US"/>
        </w:rPr>
        <w:t>2_</w:t>
      </w:r>
      <w:r w:rsidRPr="00C5189F">
        <w:rPr>
          <w:rFonts w:eastAsia="Calibri"/>
          <w:b/>
          <w:bCs/>
          <w:sz w:val="32"/>
          <w:szCs w:val="32"/>
          <w:lang w:eastAsia="en-US"/>
        </w:rPr>
        <w:t>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 xml:space="preserve">В2 </w:t>
      </w:r>
      <w:r w:rsidRPr="00C5189F">
        <w:rPr>
          <w:rFonts w:eastAsia="Calibri"/>
          <w:sz w:val="32"/>
          <w:szCs w:val="32"/>
          <w:lang w:eastAsia="en-US"/>
        </w:rPr>
        <w:t>__плавно, мерно</w:t>
      </w:r>
      <w:r w:rsidRPr="00C5189F">
        <w:rPr>
          <w:rFonts w:eastAsia="Calibri"/>
          <w:b/>
          <w:bCs/>
          <w:sz w:val="28"/>
          <w:szCs w:val="28"/>
          <w:lang w:eastAsia="en-US"/>
        </w:rPr>
        <w:t>___________В7______</w:t>
      </w:r>
      <w:r w:rsidRPr="00C5189F">
        <w:rPr>
          <w:rFonts w:eastAsia="Calibri"/>
          <w:sz w:val="32"/>
          <w:szCs w:val="32"/>
          <w:lang w:eastAsia="en-US"/>
        </w:rPr>
        <w:t>1</w:t>
      </w:r>
      <w:r w:rsidRPr="00C5189F">
        <w:rPr>
          <w:rFonts w:eastAsia="Calibri"/>
          <w:b/>
          <w:bCs/>
          <w:sz w:val="28"/>
          <w:szCs w:val="28"/>
          <w:lang w:eastAsia="en-US"/>
        </w:rPr>
        <w:t>___________________________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В3 __</w:t>
      </w:r>
      <w:r w:rsidRPr="00C5189F">
        <w:rPr>
          <w:rFonts w:eastAsia="Calibri"/>
          <w:lang w:eastAsia="en-US"/>
        </w:rPr>
        <w:t>оттенков (тонкостей) общения</w:t>
      </w:r>
      <w:r w:rsidRPr="00C5189F">
        <w:rPr>
          <w:rFonts w:eastAsia="Calibri"/>
          <w:b/>
          <w:bCs/>
          <w:sz w:val="28"/>
          <w:szCs w:val="28"/>
          <w:lang w:eastAsia="en-US"/>
        </w:rPr>
        <w:t>___В8______</w:t>
      </w:r>
      <w:r w:rsidRPr="00C5189F">
        <w:rPr>
          <w:rFonts w:eastAsia="Calibri"/>
          <w:sz w:val="32"/>
          <w:szCs w:val="32"/>
          <w:lang w:eastAsia="en-US"/>
        </w:rPr>
        <w:t>3</w:t>
      </w:r>
      <w:r w:rsidRPr="00C5189F">
        <w:rPr>
          <w:rFonts w:eastAsia="Calibri"/>
          <w:b/>
          <w:bCs/>
          <w:sz w:val="28"/>
          <w:szCs w:val="28"/>
          <w:lang w:eastAsia="en-US"/>
        </w:rPr>
        <w:t>___________________________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В4 ___</w:t>
      </w:r>
      <w:r w:rsidRPr="00C5189F">
        <w:rPr>
          <w:rFonts w:eastAsia="Calibri"/>
          <w:sz w:val="32"/>
          <w:szCs w:val="32"/>
          <w:lang w:eastAsia="en-US"/>
        </w:rPr>
        <w:t>конечно</w:t>
      </w:r>
      <w:r w:rsidRPr="00C5189F">
        <w:rPr>
          <w:rFonts w:eastAsia="Calibri"/>
          <w:b/>
          <w:bCs/>
          <w:sz w:val="28"/>
          <w:szCs w:val="28"/>
          <w:lang w:eastAsia="en-US"/>
        </w:rPr>
        <w:t>_________________В9______</w:t>
      </w:r>
      <w:r w:rsidRPr="00C5189F">
        <w:rPr>
          <w:rFonts w:eastAsia="Calibri"/>
          <w:sz w:val="32"/>
          <w:szCs w:val="32"/>
          <w:lang w:eastAsia="en-US"/>
        </w:rPr>
        <w:t>2</w:t>
      </w:r>
      <w:r w:rsidRPr="00C5189F">
        <w:rPr>
          <w:rFonts w:eastAsia="Calibri"/>
          <w:b/>
          <w:bCs/>
          <w:sz w:val="28"/>
          <w:szCs w:val="28"/>
          <w:lang w:eastAsia="en-US"/>
        </w:rPr>
        <w:t>__________________________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lastRenderedPageBreak/>
        <w:t>В5___</w:t>
      </w:r>
      <w:r w:rsidRPr="00C5189F">
        <w:rPr>
          <w:rFonts w:eastAsia="Calibri"/>
          <w:sz w:val="32"/>
          <w:szCs w:val="32"/>
          <w:lang w:eastAsia="en-US"/>
        </w:rPr>
        <w:t>примыкание</w:t>
      </w:r>
      <w:r w:rsidRPr="00C5189F">
        <w:rPr>
          <w:rFonts w:eastAsia="Calibri"/>
          <w:b/>
          <w:bCs/>
          <w:sz w:val="28"/>
          <w:szCs w:val="28"/>
          <w:lang w:eastAsia="en-US"/>
        </w:rPr>
        <w:t>_____________В10______</w:t>
      </w:r>
      <w:r w:rsidRPr="00C5189F">
        <w:rPr>
          <w:rFonts w:eastAsia="Calibri"/>
          <w:sz w:val="32"/>
          <w:szCs w:val="32"/>
          <w:lang w:eastAsia="en-US"/>
        </w:rPr>
        <w:t>5</w:t>
      </w:r>
      <w:r w:rsidRPr="00C5189F">
        <w:rPr>
          <w:rFonts w:eastAsia="Calibri"/>
          <w:b/>
          <w:bCs/>
          <w:sz w:val="28"/>
          <w:szCs w:val="28"/>
          <w:lang w:eastAsia="en-US"/>
        </w:rPr>
        <w:t>_________________________</w:t>
      </w:r>
    </w:p>
    <w:p w:rsidR="00F57D50" w:rsidRPr="00C5189F" w:rsidRDefault="00F57D50" w:rsidP="00F57D50">
      <w:pPr>
        <w:spacing w:after="200" w:line="276" w:lineRule="auto"/>
        <w:rPr>
          <w:rFonts w:eastAsia="Calibri"/>
          <w:b/>
          <w:bCs/>
          <w:i/>
          <w:iCs/>
          <w:sz w:val="32"/>
          <w:szCs w:val="32"/>
          <w:lang w:eastAsia="en-US"/>
        </w:rPr>
      </w:pPr>
    </w:p>
    <w:p w:rsidR="00F57D50" w:rsidRPr="00C5189F" w:rsidRDefault="00F57D50" w:rsidP="00F57D50">
      <w:pPr>
        <w:pBdr>
          <w:bottom w:val="single" w:sz="12" w:space="1" w:color="auto"/>
        </w:pBdr>
        <w:spacing w:after="200" w:line="276" w:lineRule="auto"/>
        <w:rPr>
          <w:rFonts w:eastAsia="Calibri"/>
          <w:b/>
          <w:bCs/>
          <w:i/>
          <w:iCs/>
          <w:sz w:val="32"/>
          <w:szCs w:val="32"/>
          <w:lang w:eastAsia="en-US"/>
        </w:rPr>
      </w:pPr>
      <w:r w:rsidRPr="00C5189F">
        <w:rPr>
          <w:rFonts w:eastAsia="Calibri"/>
          <w:b/>
          <w:bCs/>
          <w:i/>
          <w:iCs/>
          <w:sz w:val="32"/>
          <w:szCs w:val="32"/>
          <w:lang w:eastAsia="en-US"/>
        </w:rPr>
        <w:t>Бланк ответов № 2 (</w:t>
      </w:r>
      <w:r w:rsidRPr="00C5189F">
        <w:rPr>
          <w:rFonts w:eastAsia="Calibri"/>
          <w:b/>
          <w:bCs/>
          <w:i/>
          <w:iCs/>
          <w:sz w:val="32"/>
          <w:szCs w:val="32"/>
          <w:u w:val="single"/>
          <w:lang w:eastAsia="en-US"/>
        </w:rPr>
        <w:t>часть 3</w:t>
      </w:r>
      <w:r w:rsidRPr="00C5189F">
        <w:rPr>
          <w:rFonts w:eastAsia="Calibri"/>
          <w:b/>
          <w:bCs/>
          <w:i/>
          <w:iCs/>
          <w:sz w:val="32"/>
          <w:szCs w:val="32"/>
          <w:lang w:eastAsia="en-US"/>
        </w:rPr>
        <w:t>)</w:t>
      </w:r>
    </w:p>
    <w:p w:rsidR="00F57D50" w:rsidRPr="00C5189F" w:rsidRDefault="00F57D50" w:rsidP="00F57D50">
      <w:pPr>
        <w:rPr>
          <w:rFonts w:eastAsia="Calibri"/>
          <w:sz w:val="32"/>
          <w:szCs w:val="32"/>
          <w:lang w:eastAsia="en-US"/>
        </w:rPr>
      </w:pPr>
      <w:r w:rsidRPr="00C5189F">
        <w:rPr>
          <w:rFonts w:eastAsia="Calibri"/>
          <w:sz w:val="32"/>
          <w:szCs w:val="32"/>
          <w:lang w:eastAsia="en-US"/>
        </w:rPr>
        <w:t>Ответы на вопросы экзаменационной  работы</w:t>
      </w:r>
    </w:p>
    <w:p w:rsidR="00F57D50" w:rsidRPr="00C5189F" w:rsidRDefault="00F57D50" w:rsidP="00F57D50">
      <w:pPr>
        <w:jc w:val="both"/>
        <w:rPr>
          <w:rFonts w:eastAsia="Calibri"/>
          <w:sz w:val="32"/>
          <w:szCs w:val="32"/>
          <w:lang w:eastAsia="en-US"/>
        </w:rPr>
      </w:pPr>
      <w:r w:rsidRPr="00C5189F">
        <w:rPr>
          <w:rFonts w:eastAsia="Calibri"/>
          <w:sz w:val="32"/>
          <w:szCs w:val="32"/>
          <w:lang w:eastAsia="en-US"/>
        </w:rPr>
        <w:t xml:space="preserve">по дисциплине </w:t>
      </w:r>
      <w:r w:rsidR="00057B16">
        <w:rPr>
          <w:rFonts w:eastAsia="Calibri"/>
          <w:sz w:val="32"/>
          <w:szCs w:val="32"/>
          <w:lang w:eastAsia="en-US"/>
        </w:rPr>
        <w:t>«</w:t>
      </w:r>
      <w:r w:rsidRPr="00C5189F">
        <w:rPr>
          <w:rFonts w:eastAsia="Calibri"/>
          <w:sz w:val="32"/>
          <w:szCs w:val="32"/>
          <w:lang w:eastAsia="en-US"/>
        </w:rPr>
        <w:t xml:space="preserve"> Русский язык</w:t>
      </w:r>
      <w:r w:rsidR="00057B16">
        <w:rPr>
          <w:rFonts w:eastAsia="Calibri"/>
          <w:sz w:val="32"/>
          <w:szCs w:val="32"/>
          <w:lang w:eastAsia="en-US"/>
        </w:rPr>
        <w:t>»</w:t>
      </w:r>
    </w:p>
    <w:p w:rsidR="00F57D50" w:rsidRPr="00C5189F" w:rsidRDefault="00F57D50" w:rsidP="00F57D50">
      <w:pPr>
        <w:rPr>
          <w:rFonts w:eastAsia="Calibri"/>
          <w:b/>
          <w:bCs/>
          <w:sz w:val="32"/>
          <w:szCs w:val="32"/>
          <w:lang w:eastAsia="en-US"/>
        </w:rPr>
      </w:pPr>
      <w:r w:rsidRPr="00C5189F">
        <w:rPr>
          <w:rFonts w:eastAsia="Calibri"/>
          <w:b/>
          <w:bCs/>
          <w:sz w:val="32"/>
          <w:szCs w:val="32"/>
          <w:lang w:eastAsia="en-US"/>
        </w:rPr>
        <w:t xml:space="preserve">2  вариант </w:t>
      </w: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1</w:t>
      </w:r>
      <w:r w:rsidRPr="00C5189F">
        <w:rPr>
          <w:rFonts w:eastAsia="Calibri"/>
          <w:b/>
          <w:bCs/>
          <w:i/>
          <w:iCs/>
          <w:sz w:val="32"/>
          <w:szCs w:val="3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F57D50" w:rsidRPr="00C5189F" w:rsidTr="00FC258C">
        <w:trPr>
          <w:trHeight w:val="90"/>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xml:space="preserve">Ответ </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Ответ</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bl>
    <w:p w:rsidR="00F57D50" w:rsidRPr="00C5189F" w:rsidRDefault="00F57D50" w:rsidP="00F57D50">
      <w:pPr>
        <w:jc w:val="right"/>
        <w:rPr>
          <w:rFonts w:eastAsia="Calibri"/>
          <w:sz w:val="28"/>
          <w:szCs w:val="28"/>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2</w:t>
      </w:r>
      <w:r w:rsidRPr="00C5189F">
        <w:rPr>
          <w:rFonts w:eastAsia="Calibri"/>
          <w:b/>
          <w:bCs/>
          <w:i/>
          <w:iCs/>
          <w:sz w:val="32"/>
          <w:szCs w:val="32"/>
          <w:lang w:eastAsia="en-US"/>
        </w:rPr>
        <w:t>)</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В1 ________</w:t>
      </w:r>
      <w:r w:rsidRPr="00C5189F">
        <w:rPr>
          <w:rFonts w:eastAsia="Calibri"/>
          <w:sz w:val="32"/>
          <w:szCs w:val="32"/>
          <w:lang w:eastAsia="en-US"/>
        </w:rPr>
        <w:t>приставочный_</w:t>
      </w:r>
      <w:r w:rsidRPr="00C5189F">
        <w:rPr>
          <w:rFonts w:eastAsia="Calibri"/>
          <w:b/>
          <w:bCs/>
          <w:sz w:val="28"/>
          <w:szCs w:val="28"/>
          <w:lang w:eastAsia="en-US"/>
        </w:rPr>
        <w:t>__________В6______</w:t>
      </w:r>
      <w:r w:rsidRPr="00C5189F">
        <w:rPr>
          <w:rFonts w:eastAsia="Calibri"/>
          <w:sz w:val="32"/>
          <w:szCs w:val="32"/>
          <w:lang w:eastAsia="en-US"/>
        </w:rPr>
        <w:t>5</w:t>
      </w:r>
      <w:r w:rsidRPr="00C5189F">
        <w:rPr>
          <w:rFonts w:eastAsia="Calibri"/>
          <w:b/>
          <w:bCs/>
          <w:sz w:val="28"/>
          <w:szCs w:val="28"/>
          <w:lang w:eastAsia="en-US"/>
        </w:rPr>
        <w:t>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В2 ________</w:t>
      </w:r>
      <w:r w:rsidRPr="00C5189F">
        <w:rPr>
          <w:rFonts w:eastAsia="Calibri"/>
          <w:sz w:val="32"/>
          <w:szCs w:val="32"/>
          <w:lang w:eastAsia="en-US"/>
        </w:rPr>
        <w:t>сотый</w:t>
      </w:r>
      <w:r w:rsidRPr="00C5189F">
        <w:rPr>
          <w:rFonts w:eastAsia="Calibri"/>
          <w:b/>
          <w:bCs/>
          <w:sz w:val="28"/>
          <w:szCs w:val="28"/>
          <w:lang w:eastAsia="en-US"/>
        </w:rPr>
        <w:t>___________________В7______</w:t>
      </w:r>
      <w:r w:rsidRPr="00C5189F">
        <w:rPr>
          <w:rFonts w:eastAsia="Calibri"/>
          <w:sz w:val="32"/>
          <w:szCs w:val="32"/>
          <w:lang w:eastAsia="en-US"/>
        </w:rPr>
        <w:t>2</w:t>
      </w:r>
      <w:r w:rsidRPr="00C5189F">
        <w:rPr>
          <w:rFonts w:eastAsia="Calibri"/>
          <w:b/>
          <w:bCs/>
          <w:sz w:val="28"/>
          <w:szCs w:val="28"/>
          <w:lang w:eastAsia="en-US"/>
        </w:rPr>
        <w:t>___________________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В3 ______</w:t>
      </w:r>
      <w:r w:rsidRPr="00C5189F">
        <w:rPr>
          <w:rFonts w:eastAsia="Calibri"/>
          <w:sz w:val="32"/>
          <w:szCs w:val="32"/>
          <w:lang w:eastAsia="en-US"/>
        </w:rPr>
        <w:t xml:space="preserve"> серьёзно пишут </w:t>
      </w:r>
      <w:r w:rsidRPr="00C5189F">
        <w:rPr>
          <w:rFonts w:eastAsia="Calibri"/>
          <w:b/>
          <w:bCs/>
          <w:sz w:val="28"/>
          <w:szCs w:val="28"/>
          <w:lang w:eastAsia="en-US"/>
        </w:rPr>
        <w:t xml:space="preserve">  __________В8_____</w:t>
      </w:r>
      <w:r w:rsidRPr="00C5189F">
        <w:rPr>
          <w:rFonts w:eastAsia="Calibri"/>
          <w:sz w:val="32"/>
          <w:szCs w:val="32"/>
          <w:lang w:eastAsia="en-US"/>
        </w:rPr>
        <w:t>20</w:t>
      </w:r>
      <w:r w:rsidRPr="00C5189F">
        <w:rPr>
          <w:rFonts w:eastAsia="Calibri"/>
          <w:b/>
          <w:bCs/>
          <w:sz w:val="28"/>
          <w:szCs w:val="28"/>
          <w:lang w:eastAsia="en-US"/>
        </w:rPr>
        <w:t>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В4 _______</w:t>
      </w:r>
      <w:r w:rsidRPr="00C5189F">
        <w:rPr>
          <w:rFonts w:eastAsia="Calibri"/>
          <w:sz w:val="32"/>
          <w:szCs w:val="32"/>
          <w:lang w:eastAsia="en-US"/>
        </w:rPr>
        <w:t>заклеймил</w:t>
      </w:r>
      <w:r w:rsidRPr="00C5189F">
        <w:rPr>
          <w:rFonts w:eastAsia="Calibri"/>
          <w:b/>
          <w:bCs/>
          <w:sz w:val="28"/>
          <w:szCs w:val="28"/>
          <w:lang w:eastAsia="en-US"/>
        </w:rPr>
        <w:t xml:space="preserve"> ________________В9______</w:t>
      </w:r>
      <w:r w:rsidRPr="00C5189F">
        <w:rPr>
          <w:rFonts w:eastAsia="Calibri"/>
          <w:sz w:val="32"/>
          <w:szCs w:val="32"/>
          <w:lang w:eastAsia="en-US"/>
        </w:rPr>
        <w:t>3</w:t>
      </w:r>
      <w:r w:rsidRPr="00C5189F">
        <w:rPr>
          <w:rFonts w:eastAsia="Calibri"/>
          <w:b/>
          <w:bCs/>
          <w:sz w:val="28"/>
          <w:szCs w:val="28"/>
          <w:lang w:eastAsia="en-US"/>
        </w:rPr>
        <w:t>__________________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В5________</w:t>
      </w:r>
      <w:r w:rsidRPr="00C5189F">
        <w:rPr>
          <w:rFonts w:eastAsia="Calibri"/>
          <w:sz w:val="32"/>
          <w:szCs w:val="32"/>
          <w:lang w:eastAsia="en-US"/>
        </w:rPr>
        <w:t>согласование</w:t>
      </w:r>
      <w:r w:rsidRPr="00C5189F">
        <w:rPr>
          <w:rFonts w:eastAsia="Calibri"/>
          <w:b/>
          <w:bCs/>
          <w:sz w:val="28"/>
          <w:szCs w:val="28"/>
          <w:lang w:eastAsia="en-US"/>
        </w:rPr>
        <w:t>_____________В10_____</w:t>
      </w:r>
      <w:r w:rsidRPr="00C5189F">
        <w:rPr>
          <w:rFonts w:eastAsia="Calibri"/>
          <w:sz w:val="32"/>
          <w:szCs w:val="32"/>
          <w:lang w:eastAsia="en-US"/>
        </w:rPr>
        <w:t>13</w:t>
      </w:r>
      <w:r w:rsidRPr="00C5189F">
        <w:rPr>
          <w:rFonts w:eastAsia="Calibri"/>
          <w:b/>
          <w:bCs/>
          <w:sz w:val="28"/>
          <w:szCs w:val="28"/>
          <w:lang w:eastAsia="en-US"/>
        </w:rPr>
        <w:t>_________________</w:t>
      </w:r>
    </w:p>
    <w:p w:rsidR="00F57D50" w:rsidRPr="00C5189F" w:rsidRDefault="00F57D50" w:rsidP="00F57D50">
      <w:pPr>
        <w:spacing w:after="200" w:line="276" w:lineRule="auto"/>
        <w:rPr>
          <w:rFonts w:eastAsia="Calibri"/>
          <w:b/>
          <w:bCs/>
          <w:i/>
          <w:iCs/>
          <w:sz w:val="32"/>
          <w:szCs w:val="32"/>
          <w:lang w:eastAsia="en-US"/>
        </w:rPr>
      </w:pPr>
    </w:p>
    <w:p w:rsidR="00F57D50" w:rsidRPr="00C5189F" w:rsidRDefault="00F57D50" w:rsidP="00F57D50">
      <w:pPr>
        <w:spacing w:after="200" w:line="276" w:lineRule="auto"/>
        <w:rPr>
          <w:rFonts w:eastAsia="Calibri"/>
          <w:sz w:val="28"/>
          <w:szCs w:val="28"/>
          <w:lang w:eastAsia="en-US"/>
        </w:rPr>
      </w:pPr>
      <w:r w:rsidRPr="00C5189F">
        <w:rPr>
          <w:rFonts w:eastAsia="Calibri"/>
          <w:b/>
          <w:bCs/>
          <w:i/>
          <w:iCs/>
          <w:sz w:val="32"/>
          <w:szCs w:val="32"/>
          <w:lang w:eastAsia="en-US"/>
        </w:rPr>
        <w:lastRenderedPageBreak/>
        <w:t>Бланк ответов № 2 (</w:t>
      </w:r>
      <w:r w:rsidRPr="00C5189F">
        <w:rPr>
          <w:rFonts w:eastAsia="Calibri"/>
          <w:b/>
          <w:bCs/>
          <w:i/>
          <w:iCs/>
          <w:sz w:val="32"/>
          <w:szCs w:val="32"/>
          <w:u w:val="single"/>
          <w:lang w:eastAsia="en-US"/>
        </w:rPr>
        <w:t xml:space="preserve">часть 3) </w:t>
      </w:r>
      <w:r w:rsidRPr="00C5189F">
        <w:rPr>
          <w:rFonts w:eastAsia="Calibri"/>
          <w:sz w:val="28"/>
          <w:szCs w:val="28"/>
          <w:lang w:eastAsia="en-US"/>
        </w:rPr>
        <w:t>________________________________________________________________</w:t>
      </w:r>
    </w:p>
    <w:p w:rsidR="00F57D50" w:rsidRPr="00C5189F" w:rsidRDefault="00F57D50" w:rsidP="00F57D50">
      <w:pPr>
        <w:jc w:val="both"/>
        <w:rPr>
          <w:rFonts w:eastAsia="Calibri"/>
          <w:sz w:val="32"/>
          <w:szCs w:val="32"/>
          <w:lang w:eastAsia="en-US"/>
        </w:rPr>
      </w:pPr>
      <w:r w:rsidRPr="00C5189F">
        <w:rPr>
          <w:rFonts w:eastAsia="Calibri"/>
          <w:sz w:val="32"/>
          <w:szCs w:val="32"/>
          <w:lang w:eastAsia="en-US"/>
        </w:rPr>
        <w:t xml:space="preserve">Ответы на вопросы экзаменационной  работы </w:t>
      </w:r>
    </w:p>
    <w:p w:rsidR="00F57D50" w:rsidRPr="00C5189F" w:rsidRDefault="00F57D50" w:rsidP="00F57D50">
      <w:pPr>
        <w:rPr>
          <w:rFonts w:eastAsia="Calibri"/>
          <w:sz w:val="32"/>
          <w:szCs w:val="32"/>
          <w:lang w:eastAsia="en-US"/>
        </w:rPr>
      </w:pPr>
      <w:r w:rsidRPr="00C5189F">
        <w:rPr>
          <w:rFonts w:eastAsia="Calibri"/>
          <w:sz w:val="32"/>
          <w:szCs w:val="32"/>
          <w:lang w:eastAsia="en-US"/>
        </w:rPr>
        <w:t xml:space="preserve">по дисциплине </w:t>
      </w:r>
      <w:r w:rsidR="00057B16">
        <w:rPr>
          <w:rFonts w:eastAsia="Calibri"/>
          <w:sz w:val="32"/>
          <w:szCs w:val="32"/>
          <w:lang w:eastAsia="en-US"/>
        </w:rPr>
        <w:t>«</w:t>
      </w:r>
      <w:r w:rsidRPr="00C5189F">
        <w:rPr>
          <w:rFonts w:eastAsia="Calibri"/>
          <w:sz w:val="32"/>
          <w:szCs w:val="32"/>
          <w:lang w:eastAsia="en-US"/>
        </w:rPr>
        <w:t xml:space="preserve"> Русский язык</w:t>
      </w:r>
      <w:r w:rsidR="00057B16">
        <w:rPr>
          <w:rFonts w:eastAsia="Calibri"/>
          <w:sz w:val="32"/>
          <w:szCs w:val="32"/>
          <w:lang w:eastAsia="en-US"/>
        </w:rPr>
        <w:t>»</w:t>
      </w:r>
    </w:p>
    <w:p w:rsidR="00F57D50" w:rsidRPr="00C5189F" w:rsidRDefault="00F57D50" w:rsidP="00F57D50">
      <w:pPr>
        <w:rPr>
          <w:rFonts w:eastAsia="Calibri"/>
          <w:b/>
          <w:bCs/>
          <w:sz w:val="32"/>
          <w:szCs w:val="32"/>
          <w:lang w:eastAsia="en-US"/>
        </w:rPr>
      </w:pPr>
      <w:r w:rsidRPr="00C5189F">
        <w:rPr>
          <w:rFonts w:eastAsia="Calibri"/>
          <w:b/>
          <w:bCs/>
          <w:sz w:val="32"/>
          <w:szCs w:val="32"/>
          <w:lang w:eastAsia="en-US"/>
        </w:rPr>
        <w:t xml:space="preserve">3  вариант </w:t>
      </w: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1</w:t>
      </w:r>
      <w:r w:rsidRPr="00C5189F">
        <w:rPr>
          <w:rFonts w:eastAsia="Calibri"/>
          <w:b/>
          <w:bCs/>
          <w:i/>
          <w:iCs/>
          <w:sz w:val="32"/>
          <w:szCs w:val="3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F57D50" w:rsidRPr="00C5189F" w:rsidTr="00FC258C">
        <w:trPr>
          <w:trHeight w:val="90"/>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xml:space="preserve">Ответ </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Ответ</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bl>
    <w:p w:rsidR="00F57D50" w:rsidRPr="00C5189F" w:rsidRDefault="00F57D50" w:rsidP="00F57D50">
      <w:pPr>
        <w:jc w:val="right"/>
        <w:rPr>
          <w:rFonts w:eastAsia="Calibri"/>
          <w:sz w:val="28"/>
          <w:szCs w:val="28"/>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2</w:t>
      </w:r>
      <w:r w:rsidRPr="00C5189F">
        <w:rPr>
          <w:rFonts w:eastAsia="Calibri"/>
          <w:b/>
          <w:bCs/>
          <w:i/>
          <w:iCs/>
          <w:sz w:val="32"/>
          <w:szCs w:val="32"/>
          <w:lang w:eastAsia="en-US"/>
        </w:rPr>
        <w:t>)</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В1 ______</w:t>
      </w:r>
      <w:r w:rsidRPr="00C5189F">
        <w:rPr>
          <w:rFonts w:eastAsia="Calibri"/>
          <w:sz w:val="32"/>
          <w:szCs w:val="32"/>
          <w:lang w:eastAsia="en-US"/>
        </w:rPr>
        <w:t>суффиксальный</w:t>
      </w:r>
      <w:r w:rsidRPr="00C5189F">
        <w:rPr>
          <w:rFonts w:eastAsia="Calibri"/>
          <w:b/>
          <w:bCs/>
          <w:sz w:val="28"/>
          <w:szCs w:val="28"/>
          <w:lang w:eastAsia="en-US"/>
        </w:rPr>
        <w:t>_____________В6________</w:t>
      </w:r>
      <w:r w:rsidRPr="00C5189F">
        <w:rPr>
          <w:rFonts w:eastAsia="Calibri"/>
          <w:sz w:val="32"/>
          <w:szCs w:val="32"/>
          <w:lang w:eastAsia="en-US"/>
        </w:rPr>
        <w:t>14</w:t>
      </w:r>
      <w:r w:rsidRPr="00C5189F">
        <w:rPr>
          <w:rFonts w:eastAsia="Calibri"/>
          <w:b/>
          <w:bCs/>
          <w:sz w:val="28"/>
          <w:szCs w:val="28"/>
          <w:lang w:eastAsia="en-US"/>
        </w:rPr>
        <w:t>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В2 ______</w:t>
      </w:r>
      <w:r w:rsidRPr="00C5189F">
        <w:rPr>
          <w:rFonts w:eastAsia="Calibri"/>
          <w:sz w:val="32"/>
          <w:szCs w:val="32"/>
          <w:lang w:eastAsia="en-US"/>
        </w:rPr>
        <w:t xml:space="preserve">союз    </w:t>
      </w:r>
      <w:r w:rsidRPr="00C5189F">
        <w:rPr>
          <w:rFonts w:eastAsia="Calibri"/>
          <w:b/>
          <w:bCs/>
          <w:sz w:val="28"/>
          <w:szCs w:val="28"/>
          <w:lang w:eastAsia="en-US"/>
        </w:rPr>
        <w:t>____________________В7_______</w:t>
      </w:r>
      <w:r w:rsidRPr="00C5189F">
        <w:rPr>
          <w:rFonts w:eastAsia="Calibri"/>
          <w:sz w:val="32"/>
          <w:szCs w:val="32"/>
          <w:lang w:eastAsia="en-US"/>
        </w:rPr>
        <w:t>37</w:t>
      </w:r>
      <w:r w:rsidRPr="00C5189F">
        <w:rPr>
          <w:rFonts w:eastAsia="Calibri"/>
          <w:b/>
          <w:bCs/>
          <w:sz w:val="28"/>
          <w:szCs w:val="28"/>
          <w:lang w:eastAsia="en-US"/>
        </w:rPr>
        <w:t>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В3 ______</w:t>
      </w:r>
      <w:r w:rsidRPr="00C5189F">
        <w:rPr>
          <w:rFonts w:eastAsia="Calibri"/>
          <w:sz w:val="32"/>
          <w:szCs w:val="32"/>
          <w:lang w:eastAsia="en-US"/>
        </w:rPr>
        <w:t>сегодняшние родители</w:t>
      </w:r>
      <w:r w:rsidRPr="00C5189F">
        <w:rPr>
          <w:rFonts w:eastAsia="Calibri"/>
          <w:b/>
          <w:bCs/>
          <w:sz w:val="28"/>
          <w:szCs w:val="28"/>
          <w:lang w:eastAsia="en-US"/>
        </w:rPr>
        <w:t>_____В8________</w:t>
      </w:r>
      <w:r w:rsidRPr="00C5189F">
        <w:rPr>
          <w:rFonts w:eastAsia="Calibri"/>
          <w:sz w:val="32"/>
          <w:szCs w:val="32"/>
          <w:lang w:eastAsia="en-US"/>
        </w:rPr>
        <w:t>36</w:t>
      </w:r>
      <w:r w:rsidRPr="00C5189F">
        <w:rPr>
          <w:rFonts w:eastAsia="Calibri"/>
          <w:b/>
          <w:bCs/>
          <w:sz w:val="28"/>
          <w:szCs w:val="28"/>
          <w:lang w:eastAsia="en-US"/>
        </w:rPr>
        <w:t>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В4 ______</w:t>
      </w:r>
      <w:r w:rsidRPr="00C5189F">
        <w:rPr>
          <w:rFonts w:eastAsia="Calibri"/>
          <w:sz w:val="32"/>
          <w:szCs w:val="32"/>
          <w:lang w:eastAsia="en-US"/>
        </w:rPr>
        <w:t xml:space="preserve">допоздна   </w:t>
      </w:r>
      <w:r w:rsidRPr="00C5189F">
        <w:rPr>
          <w:rFonts w:eastAsia="Calibri"/>
          <w:b/>
          <w:bCs/>
          <w:sz w:val="28"/>
          <w:szCs w:val="28"/>
          <w:lang w:eastAsia="en-US"/>
        </w:rPr>
        <w:t xml:space="preserve"> _______________В9_______</w:t>
      </w:r>
      <w:r w:rsidRPr="00C5189F">
        <w:rPr>
          <w:rFonts w:eastAsia="Calibri"/>
          <w:sz w:val="32"/>
          <w:szCs w:val="32"/>
          <w:lang w:eastAsia="en-US"/>
        </w:rPr>
        <w:t>19</w:t>
      </w:r>
      <w:r w:rsidRPr="00C5189F">
        <w:rPr>
          <w:rFonts w:eastAsia="Calibri"/>
          <w:b/>
          <w:bCs/>
          <w:sz w:val="28"/>
          <w:szCs w:val="28"/>
          <w:lang w:eastAsia="en-US"/>
        </w:rPr>
        <w:t>________________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В5_______</w:t>
      </w:r>
      <w:r w:rsidRPr="00C5189F">
        <w:rPr>
          <w:rFonts w:eastAsia="Calibri"/>
          <w:sz w:val="32"/>
          <w:szCs w:val="32"/>
          <w:lang w:eastAsia="en-US"/>
        </w:rPr>
        <w:t xml:space="preserve">управление    </w:t>
      </w:r>
      <w:r w:rsidRPr="00C5189F">
        <w:rPr>
          <w:rFonts w:eastAsia="Calibri"/>
          <w:b/>
          <w:bCs/>
          <w:sz w:val="28"/>
          <w:szCs w:val="28"/>
          <w:lang w:eastAsia="en-US"/>
        </w:rPr>
        <w:t>______________В10_______</w:t>
      </w:r>
      <w:r w:rsidRPr="00C5189F">
        <w:rPr>
          <w:rFonts w:eastAsia="Calibri"/>
          <w:sz w:val="32"/>
          <w:szCs w:val="32"/>
          <w:lang w:eastAsia="en-US"/>
        </w:rPr>
        <w:t>13</w:t>
      </w:r>
      <w:r w:rsidRPr="00C5189F">
        <w:rPr>
          <w:rFonts w:eastAsia="Calibri"/>
          <w:b/>
          <w:bCs/>
          <w:sz w:val="28"/>
          <w:szCs w:val="28"/>
          <w:lang w:eastAsia="en-US"/>
        </w:rPr>
        <w:t>________________</w:t>
      </w:r>
    </w:p>
    <w:p w:rsidR="00F57D50" w:rsidRPr="00C5189F" w:rsidRDefault="00F57D50" w:rsidP="00F57D50">
      <w:pPr>
        <w:spacing w:after="200" w:line="276" w:lineRule="auto"/>
        <w:rPr>
          <w:rFonts w:eastAsia="Calibri"/>
          <w:b/>
          <w:bCs/>
          <w:i/>
          <w:iCs/>
          <w:sz w:val="32"/>
          <w:szCs w:val="32"/>
          <w:lang w:eastAsia="en-US"/>
        </w:rPr>
      </w:pPr>
    </w:p>
    <w:p w:rsidR="00F57D50" w:rsidRPr="00C5189F" w:rsidRDefault="00F57D50" w:rsidP="00F57D50">
      <w:pPr>
        <w:spacing w:after="200" w:line="276" w:lineRule="auto"/>
        <w:rPr>
          <w:rFonts w:eastAsia="Calibri"/>
          <w:b/>
          <w:bCs/>
          <w:i/>
          <w:iCs/>
          <w:sz w:val="32"/>
          <w:szCs w:val="32"/>
          <w:lang w:eastAsia="en-US"/>
        </w:rPr>
      </w:pPr>
      <w:r w:rsidRPr="00C5189F">
        <w:rPr>
          <w:rFonts w:eastAsia="Calibri"/>
          <w:b/>
          <w:bCs/>
          <w:i/>
          <w:iCs/>
          <w:sz w:val="32"/>
          <w:szCs w:val="32"/>
          <w:lang w:eastAsia="en-US"/>
        </w:rPr>
        <w:t>Бланк ответов № 2 (</w:t>
      </w:r>
      <w:r w:rsidRPr="00C5189F">
        <w:rPr>
          <w:rFonts w:eastAsia="Calibri"/>
          <w:b/>
          <w:bCs/>
          <w:i/>
          <w:iCs/>
          <w:sz w:val="32"/>
          <w:szCs w:val="32"/>
          <w:u w:val="single"/>
          <w:lang w:eastAsia="en-US"/>
        </w:rPr>
        <w:t>часть 3</w:t>
      </w:r>
      <w:r w:rsidRPr="00C5189F">
        <w:rPr>
          <w:rFonts w:eastAsia="Calibri"/>
          <w:b/>
          <w:bCs/>
          <w:i/>
          <w:iCs/>
          <w:sz w:val="32"/>
          <w:szCs w:val="32"/>
          <w:lang w:eastAsia="en-US"/>
        </w:rPr>
        <w:t>) _________________________________________________________</w:t>
      </w:r>
    </w:p>
    <w:p w:rsidR="00F57D50" w:rsidRPr="00C5189F" w:rsidRDefault="00F57D50" w:rsidP="00F57D50">
      <w:pPr>
        <w:rPr>
          <w:rFonts w:eastAsia="Calibri"/>
          <w:sz w:val="32"/>
          <w:szCs w:val="32"/>
          <w:lang w:eastAsia="en-US"/>
        </w:rPr>
      </w:pPr>
      <w:r w:rsidRPr="00C5189F">
        <w:rPr>
          <w:rFonts w:eastAsia="Calibri"/>
          <w:sz w:val="32"/>
          <w:szCs w:val="32"/>
          <w:lang w:eastAsia="en-US"/>
        </w:rPr>
        <w:lastRenderedPageBreak/>
        <w:t xml:space="preserve">Ответы на вопросы экзаменационной  работы </w:t>
      </w:r>
    </w:p>
    <w:p w:rsidR="00F57D50" w:rsidRPr="00C5189F" w:rsidRDefault="00F57D50" w:rsidP="00F57D50">
      <w:pPr>
        <w:rPr>
          <w:rFonts w:eastAsia="Calibri"/>
          <w:sz w:val="32"/>
          <w:szCs w:val="32"/>
          <w:lang w:eastAsia="en-US"/>
        </w:rPr>
      </w:pPr>
      <w:r w:rsidRPr="00C5189F">
        <w:rPr>
          <w:rFonts w:eastAsia="Calibri"/>
          <w:sz w:val="32"/>
          <w:szCs w:val="32"/>
          <w:lang w:eastAsia="en-US"/>
        </w:rPr>
        <w:t xml:space="preserve">по дисциплине </w:t>
      </w:r>
      <w:r w:rsidR="00057B16">
        <w:rPr>
          <w:rFonts w:eastAsia="Calibri"/>
          <w:sz w:val="32"/>
          <w:szCs w:val="32"/>
          <w:lang w:eastAsia="en-US"/>
        </w:rPr>
        <w:t>«</w:t>
      </w:r>
      <w:r w:rsidRPr="00C5189F">
        <w:rPr>
          <w:rFonts w:eastAsia="Calibri"/>
          <w:sz w:val="32"/>
          <w:szCs w:val="32"/>
          <w:lang w:eastAsia="en-US"/>
        </w:rPr>
        <w:t xml:space="preserve"> Русский язык</w:t>
      </w:r>
      <w:r w:rsidR="00057B16">
        <w:rPr>
          <w:rFonts w:eastAsia="Calibri"/>
          <w:sz w:val="32"/>
          <w:szCs w:val="32"/>
          <w:lang w:eastAsia="en-US"/>
        </w:rPr>
        <w:t>»</w:t>
      </w:r>
    </w:p>
    <w:p w:rsidR="00F57D50" w:rsidRPr="00C5189F" w:rsidRDefault="00F57D50" w:rsidP="00F57D50">
      <w:pPr>
        <w:rPr>
          <w:rFonts w:eastAsia="Calibri"/>
          <w:b/>
          <w:bCs/>
          <w:sz w:val="32"/>
          <w:szCs w:val="32"/>
          <w:lang w:eastAsia="en-US"/>
        </w:rPr>
      </w:pPr>
      <w:r w:rsidRPr="00C5189F">
        <w:rPr>
          <w:rFonts w:eastAsia="Calibri"/>
          <w:b/>
          <w:bCs/>
          <w:sz w:val="32"/>
          <w:szCs w:val="32"/>
          <w:lang w:eastAsia="en-US"/>
        </w:rPr>
        <w:t xml:space="preserve">4  вариант </w:t>
      </w: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1</w:t>
      </w:r>
      <w:r w:rsidRPr="00C5189F">
        <w:rPr>
          <w:rFonts w:eastAsia="Calibri"/>
          <w:b/>
          <w:bCs/>
          <w:i/>
          <w:iCs/>
          <w:sz w:val="32"/>
          <w:szCs w:val="32"/>
          <w:lang w:eastAsia="en-US"/>
        </w:rPr>
        <w:t>)</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32"/>
        <w:gridCol w:w="2233"/>
        <w:gridCol w:w="2233"/>
        <w:gridCol w:w="2233"/>
      </w:tblGrid>
      <w:tr w:rsidR="00F57D50" w:rsidRPr="00C5189F" w:rsidTr="00FC258C">
        <w:trPr>
          <w:trHeight w:val="90"/>
        </w:trPr>
        <w:tc>
          <w:tcPr>
            <w:tcW w:w="2232"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xml:space="preserve">Ответ </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 задания</w:t>
            </w:r>
          </w:p>
        </w:tc>
        <w:tc>
          <w:tcPr>
            <w:tcW w:w="2233" w:type="dxa"/>
          </w:tcPr>
          <w:p w:rsidR="00F57D50" w:rsidRPr="00C5189F" w:rsidRDefault="00F57D50" w:rsidP="00FC258C">
            <w:pPr>
              <w:jc w:val="center"/>
              <w:rPr>
                <w:rFonts w:eastAsia="Calibri"/>
                <w:b/>
                <w:bCs/>
                <w:sz w:val="32"/>
                <w:szCs w:val="32"/>
                <w:lang w:eastAsia="en-US"/>
              </w:rPr>
            </w:pPr>
            <w:r w:rsidRPr="00C5189F">
              <w:rPr>
                <w:rFonts w:eastAsia="Calibri"/>
                <w:b/>
                <w:bCs/>
                <w:sz w:val="32"/>
                <w:szCs w:val="32"/>
                <w:lang w:eastAsia="en-US"/>
              </w:rPr>
              <w:t>Ответ</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А11</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А26</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1</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А12</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А27</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А13</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А28</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А14</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4</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А29</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r w:rsidR="00F57D50" w:rsidRPr="00C5189F" w:rsidTr="00FC258C">
        <w:trPr>
          <w:trHeight w:val="85"/>
        </w:trPr>
        <w:tc>
          <w:tcPr>
            <w:tcW w:w="2232"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А15</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3</w:t>
            </w:r>
          </w:p>
        </w:tc>
        <w:tc>
          <w:tcPr>
            <w:tcW w:w="2233" w:type="dxa"/>
          </w:tcPr>
          <w:p w:rsidR="00F57D50" w:rsidRPr="00C5189F" w:rsidRDefault="00F57D50" w:rsidP="00FC258C">
            <w:pPr>
              <w:jc w:val="center"/>
              <w:rPr>
                <w:rFonts w:eastAsia="Calibri"/>
                <w:sz w:val="28"/>
                <w:szCs w:val="28"/>
                <w:lang w:eastAsia="en-US"/>
              </w:rPr>
            </w:pPr>
            <w:r w:rsidRPr="00C5189F">
              <w:rPr>
                <w:rFonts w:eastAsia="Calibri"/>
                <w:sz w:val="28"/>
                <w:szCs w:val="28"/>
                <w:lang w:eastAsia="en-US"/>
              </w:rPr>
              <w:t>А30</w:t>
            </w:r>
          </w:p>
        </w:tc>
        <w:tc>
          <w:tcPr>
            <w:tcW w:w="2233" w:type="dxa"/>
          </w:tcPr>
          <w:p w:rsidR="00F57D50" w:rsidRPr="00C5189F" w:rsidRDefault="00F57D50" w:rsidP="00FC258C">
            <w:pPr>
              <w:jc w:val="center"/>
              <w:rPr>
                <w:rFonts w:eastAsia="Calibri"/>
                <w:b/>
                <w:bCs/>
                <w:sz w:val="36"/>
                <w:szCs w:val="36"/>
                <w:lang w:eastAsia="en-US"/>
              </w:rPr>
            </w:pPr>
            <w:r w:rsidRPr="00C5189F">
              <w:rPr>
                <w:rFonts w:eastAsia="Calibri"/>
                <w:b/>
                <w:bCs/>
                <w:sz w:val="36"/>
                <w:szCs w:val="36"/>
                <w:lang w:eastAsia="en-US"/>
              </w:rPr>
              <w:t>2</w:t>
            </w:r>
          </w:p>
        </w:tc>
      </w:tr>
    </w:tbl>
    <w:p w:rsidR="00F57D50" w:rsidRPr="00C5189F" w:rsidRDefault="00F57D50" w:rsidP="00F57D50">
      <w:pPr>
        <w:jc w:val="right"/>
        <w:rPr>
          <w:rFonts w:eastAsia="Calibri"/>
          <w:sz w:val="28"/>
          <w:szCs w:val="28"/>
          <w:lang w:eastAsia="en-US"/>
        </w:rPr>
      </w:pPr>
    </w:p>
    <w:p w:rsidR="00F57D50" w:rsidRPr="00C5189F" w:rsidRDefault="00F57D50" w:rsidP="00F57D50">
      <w:pPr>
        <w:spacing w:line="360" w:lineRule="auto"/>
        <w:jc w:val="both"/>
        <w:rPr>
          <w:rFonts w:eastAsia="Calibri"/>
          <w:b/>
          <w:bCs/>
          <w:i/>
          <w:iCs/>
          <w:sz w:val="32"/>
          <w:szCs w:val="32"/>
          <w:lang w:eastAsia="en-US"/>
        </w:rPr>
      </w:pPr>
      <w:r w:rsidRPr="00C5189F">
        <w:rPr>
          <w:rFonts w:eastAsia="Calibri"/>
          <w:b/>
          <w:bCs/>
          <w:i/>
          <w:iCs/>
          <w:sz w:val="32"/>
          <w:szCs w:val="32"/>
          <w:lang w:eastAsia="en-US"/>
        </w:rPr>
        <w:t>Бланк ответов № 1 (</w:t>
      </w:r>
      <w:r w:rsidRPr="00C5189F">
        <w:rPr>
          <w:rFonts w:eastAsia="Calibri"/>
          <w:b/>
          <w:bCs/>
          <w:i/>
          <w:iCs/>
          <w:sz w:val="32"/>
          <w:szCs w:val="32"/>
          <w:u w:val="single"/>
          <w:lang w:eastAsia="en-US"/>
        </w:rPr>
        <w:t>часть 2</w:t>
      </w:r>
      <w:r w:rsidRPr="00C5189F">
        <w:rPr>
          <w:rFonts w:eastAsia="Calibri"/>
          <w:b/>
          <w:bCs/>
          <w:i/>
          <w:iCs/>
          <w:sz w:val="32"/>
          <w:szCs w:val="32"/>
          <w:lang w:eastAsia="en-US"/>
        </w:rPr>
        <w:t>)</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В1 ____</w:t>
      </w:r>
      <w:r w:rsidRPr="00C5189F">
        <w:rPr>
          <w:rFonts w:eastAsia="Calibri"/>
          <w:sz w:val="32"/>
          <w:szCs w:val="32"/>
          <w:lang w:eastAsia="en-US"/>
        </w:rPr>
        <w:t>суффиксальный</w:t>
      </w:r>
      <w:r w:rsidRPr="00C5189F">
        <w:rPr>
          <w:rFonts w:eastAsia="Calibri"/>
          <w:b/>
          <w:bCs/>
          <w:sz w:val="28"/>
          <w:szCs w:val="28"/>
          <w:lang w:eastAsia="en-US"/>
        </w:rPr>
        <w:t>_______________В6________</w:t>
      </w:r>
      <w:r w:rsidRPr="00C5189F">
        <w:rPr>
          <w:rFonts w:eastAsia="Calibri"/>
          <w:sz w:val="32"/>
          <w:szCs w:val="32"/>
          <w:lang w:eastAsia="en-US"/>
        </w:rPr>
        <w:t>2_</w:t>
      </w:r>
      <w:r w:rsidRPr="00C5189F">
        <w:rPr>
          <w:rFonts w:eastAsia="Calibri"/>
          <w:b/>
          <w:bCs/>
          <w:sz w:val="28"/>
          <w:szCs w:val="28"/>
          <w:lang w:eastAsia="en-US"/>
        </w:rPr>
        <w:t>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В2 ____</w:t>
      </w:r>
      <w:r w:rsidRPr="00C5189F">
        <w:rPr>
          <w:rFonts w:eastAsia="Calibri"/>
          <w:sz w:val="32"/>
          <w:szCs w:val="32"/>
          <w:lang w:eastAsia="en-US"/>
        </w:rPr>
        <w:t>наиболее</w:t>
      </w:r>
      <w:r w:rsidRPr="00C5189F">
        <w:rPr>
          <w:rFonts w:eastAsia="Calibri"/>
          <w:b/>
          <w:bCs/>
          <w:sz w:val="28"/>
          <w:szCs w:val="28"/>
          <w:lang w:eastAsia="en-US"/>
        </w:rPr>
        <w:t>______________________В7_______</w:t>
      </w:r>
      <w:r w:rsidRPr="00C5189F">
        <w:rPr>
          <w:rFonts w:eastAsia="Calibri"/>
          <w:sz w:val="32"/>
          <w:szCs w:val="32"/>
          <w:lang w:eastAsia="en-US"/>
        </w:rPr>
        <w:t>20</w:t>
      </w:r>
      <w:r w:rsidRPr="00C5189F">
        <w:rPr>
          <w:rFonts w:eastAsia="Calibri"/>
          <w:b/>
          <w:bCs/>
          <w:sz w:val="28"/>
          <w:szCs w:val="28"/>
          <w:lang w:eastAsia="en-US"/>
        </w:rPr>
        <w:t>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В3 ____</w:t>
      </w:r>
      <w:r w:rsidRPr="00C5189F">
        <w:rPr>
          <w:rFonts w:eastAsia="Calibri"/>
          <w:sz w:val="32"/>
          <w:szCs w:val="32"/>
          <w:lang w:eastAsia="en-US"/>
        </w:rPr>
        <w:t xml:space="preserve">постоянно нуждаясь    </w:t>
      </w:r>
      <w:r w:rsidRPr="00C5189F">
        <w:rPr>
          <w:rFonts w:eastAsia="Calibri"/>
          <w:b/>
          <w:bCs/>
          <w:sz w:val="28"/>
          <w:szCs w:val="28"/>
          <w:lang w:eastAsia="en-US"/>
        </w:rPr>
        <w:t>________В8________</w:t>
      </w:r>
      <w:r w:rsidRPr="00C5189F">
        <w:rPr>
          <w:rFonts w:eastAsia="Calibri"/>
          <w:sz w:val="32"/>
          <w:szCs w:val="32"/>
          <w:lang w:eastAsia="en-US"/>
        </w:rPr>
        <w:t>6</w:t>
      </w:r>
      <w:r w:rsidRPr="00C5189F">
        <w:rPr>
          <w:rFonts w:eastAsia="Calibri"/>
          <w:b/>
          <w:bCs/>
          <w:sz w:val="28"/>
          <w:szCs w:val="28"/>
          <w:lang w:eastAsia="en-US"/>
        </w:rPr>
        <w:t>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В4 ____</w:t>
      </w:r>
      <w:r w:rsidRPr="00C5189F">
        <w:rPr>
          <w:rFonts w:eastAsia="Calibri"/>
          <w:sz w:val="32"/>
          <w:szCs w:val="32"/>
          <w:lang w:eastAsia="en-US"/>
        </w:rPr>
        <w:t xml:space="preserve">медкомиссия </w:t>
      </w:r>
      <w:r w:rsidRPr="00C5189F">
        <w:rPr>
          <w:rFonts w:eastAsia="Calibri"/>
          <w:b/>
          <w:bCs/>
          <w:sz w:val="28"/>
          <w:szCs w:val="28"/>
          <w:lang w:eastAsia="en-US"/>
        </w:rPr>
        <w:t>__________________В9________</w:t>
      </w:r>
      <w:r w:rsidRPr="00C5189F">
        <w:rPr>
          <w:rFonts w:eastAsia="Calibri"/>
          <w:sz w:val="32"/>
          <w:szCs w:val="32"/>
          <w:lang w:eastAsia="en-US"/>
        </w:rPr>
        <w:t>16</w:t>
      </w:r>
      <w:r w:rsidRPr="00C5189F">
        <w:rPr>
          <w:rFonts w:eastAsia="Calibri"/>
          <w:b/>
          <w:bCs/>
          <w:sz w:val="28"/>
          <w:szCs w:val="28"/>
          <w:lang w:eastAsia="en-US"/>
        </w:rPr>
        <w:t>_______________</w:t>
      </w:r>
    </w:p>
    <w:p w:rsidR="00F57D50" w:rsidRPr="00C5189F" w:rsidRDefault="00F57D50" w:rsidP="00F57D50">
      <w:pPr>
        <w:spacing w:line="360" w:lineRule="auto"/>
        <w:jc w:val="both"/>
        <w:rPr>
          <w:rFonts w:eastAsia="Calibri"/>
          <w:b/>
          <w:bCs/>
          <w:sz w:val="28"/>
          <w:szCs w:val="28"/>
          <w:lang w:eastAsia="en-US"/>
        </w:rPr>
      </w:pPr>
      <w:r w:rsidRPr="00C5189F">
        <w:rPr>
          <w:rFonts w:eastAsia="Calibri"/>
          <w:b/>
          <w:bCs/>
          <w:sz w:val="28"/>
          <w:szCs w:val="28"/>
          <w:lang w:eastAsia="en-US"/>
        </w:rPr>
        <w:t>В5____</w:t>
      </w:r>
      <w:r w:rsidRPr="00C5189F">
        <w:rPr>
          <w:rFonts w:eastAsia="Calibri"/>
          <w:sz w:val="32"/>
          <w:szCs w:val="32"/>
          <w:lang w:eastAsia="en-US"/>
        </w:rPr>
        <w:t xml:space="preserve">согласование   </w:t>
      </w:r>
      <w:r w:rsidRPr="00C5189F">
        <w:rPr>
          <w:rFonts w:eastAsia="Calibri"/>
          <w:b/>
          <w:bCs/>
          <w:sz w:val="28"/>
          <w:szCs w:val="28"/>
          <w:lang w:eastAsia="en-US"/>
        </w:rPr>
        <w:t>_________________В10________</w:t>
      </w:r>
      <w:r w:rsidRPr="00C5189F">
        <w:rPr>
          <w:rFonts w:eastAsia="Calibri"/>
          <w:sz w:val="32"/>
          <w:szCs w:val="32"/>
          <w:lang w:eastAsia="en-US"/>
        </w:rPr>
        <w:t>29</w:t>
      </w:r>
      <w:r w:rsidRPr="00C5189F">
        <w:rPr>
          <w:rFonts w:eastAsia="Calibri"/>
          <w:b/>
          <w:bCs/>
          <w:sz w:val="28"/>
          <w:szCs w:val="28"/>
          <w:lang w:eastAsia="en-US"/>
        </w:rPr>
        <w:t>_______________</w:t>
      </w:r>
    </w:p>
    <w:p w:rsidR="00F57D50" w:rsidRPr="00C5189F" w:rsidRDefault="00F57D50" w:rsidP="00F57D50">
      <w:pPr>
        <w:spacing w:line="360" w:lineRule="auto"/>
        <w:jc w:val="both"/>
        <w:rPr>
          <w:rFonts w:eastAsia="Calibri"/>
          <w:b/>
          <w:bCs/>
          <w:sz w:val="28"/>
          <w:szCs w:val="28"/>
          <w:lang w:eastAsia="en-US"/>
        </w:rPr>
      </w:pPr>
    </w:p>
    <w:p w:rsidR="00F57D50" w:rsidRDefault="00F57D50" w:rsidP="00057B16">
      <w:pPr>
        <w:spacing w:after="200" w:line="276" w:lineRule="auto"/>
        <w:rPr>
          <w:b/>
          <w:caps/>
          <w:sz w:val="28"/>
          <w:szCs w:val="28"/>
        </w:rPr>
      </w:pPr>
      <w:r w:rsidRPr="00C5189F">
        <w:rPr>
          <w:rFonts w:eastAsia="Calibri"/>
          <w:b/>
          <w:bCs/>
          <w:i/>
          <w:iCs/>
          <w:sz w:val="32"/>
          <w:szCs w:val="32"/>
          <w:lang w:eastAsia="en-US"/>
        </w:rPr>
        <w:t>Бланк ответов № 2 (</w:t>
      </w:r>
      <w:r w:rsidRPr="00C5189F">
        <w:rPr>
          <w:rFonts w:eastAsia="Calibri"/>
          <w:b/>
          <w:bCs/>
          <w:i/>
          <w:iCs/>
          <w:sz w:val="32"/>
          <w:szCs w:val="32"/>
          <w:u w:val="single"/>
          <w:lang w:eastAsia="en-US"/>
        </w:rPr>
        <w:t>часть 3</w:t>
      </w:r>
      <w:r w:rsidRPr="00C5189F">
        <w:rPr>
          <w:rFonts w:eastAsia="Calibri"/>
          <w:b/>
          <w:bCs/>
          <w:i/>
          <w:iCs/>
          <w:sz w:val="32"/>
          <w:szCs w:val="32"/>
          <w:lang w:eastAsia="en-US"/>
        </w:rPr>
        <w:t xml:space="preserve">) </w:t>
      </w:r>
    </w:p>
    <w:sectPr w:rsidR="00F57D50" w:rsidSect="00E63DDD">
      <w:type w:val="continuous"/>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1B7E" w:rsidRDefault="00001B7E" w:rsidP="00F425C4">
      <w:r>
        <w:separator/>
      </w:r>
    </w:p>
  </w:endnote>
  <w:endnote w:type="continuationSeparator" w:id="1">
    <w:p w:rsidR="00001B7E" w:rsidRDefault="00001B7E" w:rsidP="00F425C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ntiqua">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1B7E" w:rsidRDefault="00001B7E" w:rsidP="00F425C4">
      <w:r>
        <w:separator/>
      </w:r>
    </w:p>
  </w:footnote>
  <w:footnote w:type="continuationSeparator" w:id="1">
    <w:p w:rsidR="00001B7E" w:rsidRDefault="00001B7E" w:rsidP="00F425C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567"/>
        </w:tabs>
        <w:ind w:left="567" w:hanging="567"/>
      </w:pPr>
      <w:rPr>
        <w:rFonts w:ascii="Symbol" w:hAnsi="Symbol"/>
      </w:rPr>
    </w:lvl>
  </w:abstractNum>
  <w:abstractNum w:abstractNumId="1">
    <w:nsid w:val="00000005"/>
    <w:multiLevelType w:val="multilevel"/>
    <w:tmpl w:val="00000004"/>
    <w:lvl w:ilvl="0">
      <w:start w:val="1"/>
      <w:numFmt w:val="bullet"/>
      <w:lvlText w:val="•"/>
      <w:lvlJc w:val="left"/>
      <w:rPr>
        <w:b w:val="0"/>
        <w:bCs w:val="0"/>
        <w:i w:val="0"/>
        <w:iCs w:val="0"/>
        <w:smallCaps w:val="0"/>
        <w:strike w:val="0"/>
        <w:color w:val="000000"/>
        <w:spacing w:val="0"/>
        <w:w w:val="100"/>
        <w:position w:val="0"/>
        <w:sz w:val="22"/>
        <w:szCs w:val="22"/>
        <w:u w:val="none"/>
      </w:rPr>
    </w:lvl>
    <w:lvl w:ilvl="1">
      <w:start w:val="1"/>
      <w:numFmt w:val="bullet"/>
      <w:lvlText w:val="•"/>
      <w:lvlJc w:val="left"/>
      <w:rPr>
        <w:b w:val="0"/>
        <w:bCs w:val="0"/>
        <w:i w:val="0"/>
        <w:iCs w:val="0"/>
        <w:smallCaps w:val="0"/>
        <w:strike w:val="0"/>
        <w:color w:val="000000"/>
        <w:spacing w:val="0"/>
        <w:w w:val="100"/>
        <w:position w:val="0"/>
        <w:sz w:val="22"/>
        <w:szCs w:val="22"/>
        <w:u w:val="none"/>
      </w:rPr>
    </w:lvl>
    <w:lvl w:ilvl="2">
      <w:start w:val="1"/>
      <w:numFmt w:val="bullet"/>
      <w:lvlText w:val="•"/>
      <w:lvlJc w:val="left"/>
      <w:rPr>
        <w:b w:val="0"/>
        <w:bCs w:val="0"/>
        <w:i w:val="0"/>
        <w:iCs w:val="0"/>
        <w:smallCaps w:val="0"/>
        <w:strike w:val="0"/>
        <w:color w:val="000000"/>
        <w:spacing w:val="0"/>
        <w:w w:val="100"/>
        <w:position w:val="0"/>
        <w:sz w:val="22"/>
        <w:szCs w:val="22"/>
        <w:u w:val="none"/>
      </w:rPr>
    </w:lvl>
    <w:lvl w:ilvl="3">
      <w:start w:val="1"/>
      <w:numFmt w:val="bullet"/>
      <w:lvlText w:val="•"/>
      <w:lvlJc w:val="left"/>
      <w:rPr>
        <w:b w:val="0"/>
        <w:bCs w:val="0"/>
        <w:i w:val="0"/>
        <w:iCs w:val="0"/>
        <w:smallCaps w:val="0"/>
        <w:strike w:val="0"/>
        <w:color w:val="000000"/>
        <w:spacing w:val="0"/>
        <w:w w:val="100"/>
        <w:position w:val="0"/>
        <w:sz w:val="22"/>
        <w:szCs w:val="22"/>
        <w:u w:val="none"/>
      </w:rPr>
    </w:lvl>
    <w:lvl w:ilvl="4">
      <w:start w:val="1"/>
      <w:numFmt w:val="bullet"/>
      <w:lvlText w:val="•"/>
      <w:lvlJc w:val="left"/>
      <w:rPr>
        <w:b w:val="0"/>
        <w:bCs w:val="0"/>
        <w:i w:val="0"/>
        <w:iCs w:val="0"/>
        <w:smallCaps w:val="0"/>
        <w:strike w:val="0"/>
        <w:color w:val="000000"/>
        <w:spacing w:val="0"/>
        <w:w w:val="100"/>
        <w:position w:val="0"/>
        <w:sz w:val="22"/>
        <w:szCs w:val="22"/>
        <w:u w:val="none"/>
      </w:rPr>
    </w:lvl>
    <w:lvl w:ilvl="5">
      <w:start w:val="1"/>
      <w:numFmt w:val="bullet"/>
      <w:lvlText w:val="•"/>
      <w:lvlJc w:val="left"/>
      <w:rPr>
        <w:b w:val="0"/>
        <w:bCs w:val="0"/>
        <w:i w:val="0"/>
        <w:iCs w:val="0"/>
        <w:smallCaps w:val="0"/>
        <w:strike w:val="0"/>
        <w:color w:val="000000"/>
        <w:spacing w:val="0"/>
        <w:w w:val="100"/>
        <w:position w:val="0"/>
        <w:sz w:val="22"/>
        <w:szCs w:val="22"/>
        <w:u w:val="none"/>
      </w:rPr>
    </w:lvl>
    <w:lvl w:ilvl="6">
      <w:start w:val="1"/>
      <w:numFmt w:val="bullet"/>
      <w:lvlText w:val="•"/>
      <w:lvlJc w:val="left"/>
      <w:rPr>
        <w:b w:val="0"/>
        <w:bCs w:val="0"/>
        <w:i w:val="0"/>
        <w:iCs w:val="0"/>
        <w:smallCaps w:val="0"/>
        <w:strike w:val="0"/>
        <w:color w:val="000000"/>
        <w:spacing w:val="0"/>
        <w:w w:val="100"/>
        <w:position w:val="0"/>
        <w:sz w:val="22"/>
        <w:szCs w:val="22"/>
        <w:u w:val="none"/>
      </w:rPr>
    </w:lvl>
    <w:lvl w:ilvl="7">
      <w:start w:val="1"/>
      <w:numFmt w:val="bullet"/>
      <w:lvlText w:val="•"/>
      <w:lvlJc w:val="left"/>
      <w:rPr>
        <w:b w:val="0"/>
        <w:bCs w:val="0"/>
        <w:i w:val="0"/>
        <w:iCs w:val="0"/>
        <w:smallCaps w:val="0"/>
        <w:strike w:val="0"/>
        <w:color w:val="000000"/>
        <w:spacing w:val="0"/>
        <w:w w:val="100"/>
        <w:position w:val="0"/>
        <w:sz w:val="22"/>
        <w:szCs w:val="22"/>
        <w:u w:val="none"/>
      </w:rPr>
    </w:lvl>
    <w:lvl w:ilvl="8">
      <w:start w:val="1"/>
      <w:numFmt w:val="bullet"/>
      <w:lvlText w:val="•"/>
      <w:lvlJc w:val="left"/>
      <w:rPr>
        <w:b w:val="0"/>
        <w:bCs w:val="0"/>
        <w:i w:val="0"/>
        <w:iCs w:val="0"/>
        <w:smallCaps w:val="0"/>
        <w:strike w:val="0"/>
        <w:color w:val="000000"/>
        <w:spacing w:val="0"/>
        <w:w w:val="100"/>
        <w:position w:val="0"/>
        <w:sz w:val="22"/>
        <w:szCs w:val="22"/>
        <w:u w:val="none"/>
      </w:rPr>
    </w:lvl>
  </w:abstractNum>
  <w:abstractNum w:abstractNumId="2">
    <w:nsid w:val="00000007"/>
    <w:multiLevelType w:val="multilevel"/>
    <w:tmpl w:val="00000006"/>
    <w:lvl w:ilvl="0">
      <w:start w:val="1"/>
      <w:numFmt w:val="upperLetter"/>
      <w:lvlText w:val="%1)"/>
      <w:lvlJc w:val="left"/>
      <w:rPr>
        <w:b w:val="0"/>
        <w:bCs w:val="0"/>
        <w:i w:val="0"/>
        <w:iCs w:val="0"/>
        <w:smallCaps w:val="0"/>
        <w:strike w:val="0"/>
        <w:color w:val="000000"/>
        <w:spacing w:val="0"/>
        <w:w w:val="100"/>
        <w:position w:val="0"/>
        <w:sz w:val="22"/>
        <w:szCs w:val="22"/>
        <w:u w:val="none"/>
      </w:rPr>
    </w:lvl>
    <w:lvl w:ilvl="1">
      <w:start w:val="1"/>
      <w:numFmt w:val="upperLetter"/>
      <w:lvlText w:val="%1)"/>
      <w:lvlJc w:val="left"/>
      <w:rPr>
        <w:b w:val="0"/>
        <w:bCs w:val="0"/>
        <w:i w:val="0"/>
        <w:iCs w:val="0"/>
        <w:smallCaps w:val="0"/>
        <w:strike w:val="0"/>
        <w:color w:val="000000"/>
        <w:spacing w:val="0"/>
        <w:w w:val="100"/>
        <w:position w:val="0"/>
        <w:sz w:val="22"/>
        <w:szCs w:val="22"/>
        <w:u w:val="none"/>
      </w:rPr>
    </w:lvl>
    <w:lvl w:ilvl="2">
      <w:start w:val="1"/>
      <w:numFmt w:val="upperLetter"/>
      <w:lvlText w:val="%1)"/>
      <w:lvlJc w:val="left"/>
      <w:rPr>
        <w:b w:val="0"/>
        <w:bCs w:val="0"/>
        <w:i w:val="0"/>
        <w:iCs w:val="0"/>
        <w:smallCaps w:val="0"/>
        <w:strike w:val="0"/>
        <w:color w:val="000000"/>
        <w:spacing w:val="0"/>
        <w:w w:val="100"/>
        <w:position w:val="0"/>
        <w:sz w:val="22"/>
        <w:szCs w:val="22"/>
        <w:u w:val="none"/>
      </w:rPr>
    </w:lvl>
    <w:lvl w:ilvl="3">
      <w:start w:val="1"/>
      <w:numFmt w:val="upperLetter"/>
      <w:lvlText w:val="%1)"/>
      <w:lvlJc w:val="left"/>
      <w:rPr>
        <w:b w:val="0"/>
        <w:bCs w:val="0"/>
        <w:i w:val="0"/>
        <w:iCs w:val="0"/>
        <w:smallCaps w:val="0"/>
        <w:strike w:val="0"/>
        <w:color w:val="000000"/>
        <w:spacing w:val="0"/>
        <w:w w:val="100"/>
        <w:position w:val="0"/>
        <w:sz w:val="22"/>
        <w:szCs w:val="22"/>
        <w:u w:val="none"/>
      </w:rPr>
    </w:lvl>
    <w:lvl w:ilvl="4">
      <w:start w:val="1"/>
      <w:numFmt w:val="upperLetter"/>
      <w:lvlText w:val="%1)"/>
      <w:lvlJc w:val="left"/>
      <w:rPr>
        <w:b w:val="0"/>
        <w:bCs w:val="0"/>
        <w:i w:val="0"/>
        <w:iCs w:val="0"/>
        <w:smallCaps w:val="0"/>
        <w:strike w:val="0"/>
        <w:color w:val="000000"/>
        <w:spacing w:val="0"/>
        <w:w w:val="100"/>
        <w:position w:val="0"/>
        <w:sz w:val="22"/>
        <w:szCs w:val="22"/>
        <w:u w:val="none"/>
      </w:rPr>
    </w:lvl>
    <w:lvl w:ilvl="5">
      <w:start w:val="1"/>
      <w:numFmt w:val="upperLetter"/>
      <w:lvlText w:val="%1)"/>
      <w:lvlJc w:val="left"/>
      <w:rPr>
        <w:b w:val="0"/>
        <w:bCs w:val="0"/>
        <w:i w:val="0"/>
        <w:iCs w:val="0"/>
        <w:smallCaps w:val="0"/>
        <w:strike w:val="0"/>
        <w:color w:val="000000"/>
        <w:spacing w:val="0"/>
        <w:w w:val="100"/>
        <w:position w:val="0"/>
        <w:sz w:val="22"/>
        <w:szCs w:val="22"/>
        <w:u w:val="none"/>
      </w:rPr>
    </w:lvl>
    <w:lvl w:ilvl="6">
      <w:start w:val="1"/>
      <w:numFmt w:val="upperLetter"/>
      <w:lvlText w:val="%1)"/>
      <w:lvlJc w:val="left"/>
      <w:rPr>
        <w:b w:val="0"/>
        <w:bCs w:val="0"/>
        <w:i w:val="0"/>
        <w:iCs w:val="0"/>
        <w:smallCaps w:val="0"/>
        <w:strike w:val="0"/>
        <w:color w:val="000000"/>
        <w:spacing w:val="0"/>
        <w:w w:val="100"/>
        <w:position w:val="0"/>
        <w:sz w:val="22"/>
        <w:szCs w:val="22"/>
        <w:u w:val="none"/>
      </w:rPr>
    </w:lvl>
    <w:lvl w:ilvl="7">
      <w:start w:val="1"/>
      <w:numFmt w:val="upperLetter"/>
      <w:lvlText w:val="%1)"/>
      <w:lvlJc w:val="left"/>
      <w:rPr>
        <w:b w:val="0"/>
        <w:bCs w:val="0"/>
        <w:i w:val="0"/>
        <w:iCs w:val="0"/>
        <w:smallCaps w:val="0"/>
        <w:strike w:val="0"/>
        <w:color w:val="000000"/>
        <w:spacing w:val="0"/>
        <w:w w:val="100"/>
        <w:position w:val="0"/>
        <w:sz w:val="22"/>
        <w:szCs w:val="22"/>
        <w:u w:val="none"/>
      </w:rPr>
    </w:lvl>
    <w:lvl w:ilvl="8">
      <w:start w:val="1"/>
      <w:numFmt w:val="upperLetter"/>
      <w:lvlText w:val="%1)"/>
      <w:lvlJc w:val="left"/>
      <w:rPr>
        <w:b w:val="0"/>
        <w:bCs w:val="0"/>
        <w:i w:val="0"/>
        <w:iCs w:val="0"/>
        <w:smallCaps w:val="0"/>
        <w:strike w:val="0"/>
        <w:color w:val="000000"/>
        <w:spacing w:val="0"/>
        <w:w w:val="100"/>
        <w:position w:val="0"/>
        <w:sz w:val="22"/>
        <w:szCs w:val="22"/>
        <w:u w:val="none"/>
      </w:rPr>
    </w:lvl>
  </w:abstractNum>
  <w:abstractNum w:abstractNumId="3">
    <w:nsid w:val="00000008"/>
    <w:multiLevelType w:val="multilevel"/>
    <w:tmpl w:val="00000008"/>
    <w:name w:val="WW8Num8"/>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4">
    <w:nsid w:val="00000009"/>
    <w:multiLevelType w:val="multilevel"/>
    <w:tmpl w:val="00000008"/>
    <w:lvl w:ilvl="0">
      <w:start w:val="1"/>
      <w:numFmt w:val="upperLetter"/>
      <w:lvlText w:val="%1)"/>
      <w:lvlJc w:val="left"/>
      <w:rPr>
        <w:b w:val="0"/>
        <w:bCs w:val="0"/>
        <w:i w:val="0"/>
        <w:iCs w:val="0"/>
        <w:smallCaps w:val="0"/>
        <w:strike w:val="0"/>
        <w:color w:val="000000"/>
        <w:spacing w:val="0"/>
        <w:w w:val="100"/>
        <w:position w:val="0"/>
        <w:sz w:val="22"/>
        <w:szCs w:val="22"/>
        <w:u w:val="none"/>
      </w:rPr>
    </w:lvl>
    <w:lvl w:ilvl="1">
      <w:start w:val="1"/>
      <w:numFmt w:val="upperLetter"/>
      <w:lvlText w:val="%1)"/>
      <w:lvlJc w:val="left"/>
      <w:rPr>
        <w:b w:val="0"/>
        <w:bCs w:val="0"/>
        <w:i w:val="0"/>
        <w:iCs w:val="0"/>
        <w:smallCaps w:val="0"/>
        <w:strike w:val="0"/>
        <w:color w:val="000000"/>
        <w:spacing w:val="0"/>
        <w:w w:val="100"/>
        <w:position w:val="0"/>
        <w:sz w:val="22"/>
        <w:szCs w:val="22"/>
        <w:u w:val="none"/>
      </w:rPr>
    </w:lvl>
    <w:lvl w:ilvl="2">
      <w:start w:val="1"/>
      <w:numFmt w:val="upperLetter"/>
      <w:lvlText w:val="%1)"/>
      <w:lvlJc w:val="left"/>
      <w:rPr>
        <w:b w:val="0"/>
        <w:bCs w:val="0"/>
        <w:i w:val="0"/>
        <w:iCs w:val="0"/>
        <w:smallCaps w:val="0"/>
        <w:strike w:val="0"/>
        <w:color w:val="000000"/>
        <w:spacing w:val="0"/>
        <w:w w:val="100"/>
        <w:position w:val="0"/>
        <w:sz w:val="22"/>
        <w:szCs w:val="22"/>
        <w:u w:val="none"/>
      </w:rPr>
    </w:lvl>
    <w:lvl w:ilvl="3">
      <w:start w:val="1"/>
      <w:numFmt w:val="upperLetter"/>
      <w:lvlText w:val="%1)"/>
      <w:lvlJc w:val="left"/>
      <w:rPr>
        <w:b w:val="0"/>
        <w:bCs w:val="0"/>
        <w:i w:val="0"/>
        <w:iCs w:val="0"/>
        <w:smallCaps w:val="0"/>
        <w:strike w:val="0"/>
        <w:color w:val="000000"/>
        <w:spacing w:val="0"/>
        <w:w w:val="100"/>
        <w:position w:val="0"/>
        <w:sz w:val="22"/>
        <w:szCs w:val="22"/>
        <w:u w:val="none"/>
      </w:rPr>
    </w:lvl>
    <w:lvl w:ilvl="4">
      <w:start w:val="1"/>
      <w:numFmt w:val="upperLetter"/>
      <w:lvlText w:val="%1)"/>
      <w:lvlJc w:val="left"/>
      <w:rPr>
        <w:b w:val="0"/>
        <w:bCs w:val="0"/>
        <w:i w:val="0"/>
        <w:iCs w:val="0"/>
        <w:smallCaps w:val="0"/>
        <w:strike w:val="0"/>
        <w:color w:val="000000"/>
        <w:spacing w:val="0"/>
        <w:w w:val="100"/>
        <w:position w:val="0"/>
        <w:sz w:val="22"/>
        <w:szCs w:val="22"/>
        <w:u w:val="none"/>
      </w:rPr>
    </w:lvl>
    <w:lvl w:ilvl="5">
      <w:start w:val="1"/>
      <w:numFmt w:val="upperLetter"/>
      <w:lvlText w:val="%1)"/>
      <w:lvlJc w:val="left"/>
      <w:rPr>
        <w:b w:val="0"/>
        <w:bCs w:val="0"/>
        <w:i w:val="0"/>
        <w:iCs w:val="0"/>
        <w:smallCaps w:val="0"/>
        <w:strike w:val="0"/>
        <w:color w:val="000000"/>
        <w:spacing w:val="0"/>
        <w:w w:val="100"/>
        <w:position w:val="0"/>
        <w:sz w:val="22"/>
        <w:szCs w:val="22"/>
        <w:u w:val="none"/>
      </w:rPr>
    </w:lvl>
    <w:lvl w:ilvl="6">
      <w:start w:val="1"/>
      <w:numFmt w:val="upperLetter"/>
      <w:lvlText w:val="%1)"/>
      <w:lvlJc w:val="left"/>
      <w:rPr>
        <w:b w:val="0"/>
        <w:bCs w:val="0"/>
        <w:i w:val="0"/>
        <w:iCs w:val="0"/>
        <w:smallCaps w:val="0"/>
        <w:strike w:val="0"/>
        <w:color w:val="000000"/>
        <w:spacing w:val="0"/>
        <w:w w:val="100"/>
        <w:position w:val="0"/>
        <w:sz w:val="22"/>
        <w:szCs w:val="22"/>
        <w:u w:val="none"/>
      </w:rPr>
    </w:lvl>
    <w:lvl w:ilvl="7">
      <w:start w:val="1"/>
      <w:numFmt w:val="upperLetter"/>
      <w:lvlText w:val="%1)"/>
      <w:lvlJc w:val="left"/>
      <w:rPr>
        <w:b w:val="0"/>
        <w:bCs w:val="0"/>
        <w:i w:val="0"/>
        <w:iCs w:val="0"/>
        <w:smallCaps w:val="0"/>
        <w:strike w:val="0"/>
        <w:color w:val="000000"/>
        <w:spacing w:val="0"/>
        <w:w w:val="100"/>
        <w:position w:val="0"/>
        <w:sz w:val="22"/>
        <w:szCs w:val="22"/>
        <w:u w:val="none"/>
      </w:rPr>
    </w:lvl>
    <w:lvl w:ilvl="8">
      <w:start w:val="1"/>
      <w:numFmt w:val="upperLetter"/>
      <w:lvlText w:val="%1)"/>
      <w:lvlJc w:val="left"/>
      <w:rPr>
        <w:b w:val="0"/>
        <w:bCs w:val="0"/>
        <w:i w:val="0"/>
        <w:iCs w:val="0"/>
        <w:smallCaps w:val="0"/>
        <w:strike w:val="0"/>
        <w:color w:val="000000"/>
        <w:spacing w:val="0"/>
        <w:w w:val="100"/>
        <w:position w:val="0"/>
        <w:sz w:val="22"/>
        <w:szCs w:val="22"/>
        <w:u w:val="none"/>
      </w:rPr>
    </w:lvl>
  </w:abstractNum>
  <w:abstractNum w:abstractNumId="5">
    <w:nsid w:val="0000000B"/>
    <w:multiLevelType w:val="multilevel"/>
    <w:tmpl w:val="0000000A"/>
    <w:lvl w:ilvl="0">
      <w:start w:val="1"/>
      <w:numFmt w:val="upperLetter"/>
      <w:lvlText w:val="%1)"/>
      <w:lvlJc w:val="left"/>
      <w:rPr>
        <w:b w:val="0"/>
        <w:bCs w:val="0"/>
        <w:i w:val="0"/>
        <w:iCs w:val="0"/>
        <w:smallCaps w:val="0"/>
        <w:strike w:val="0"/>
        <w:color w:val="000000"/>
        <w:spacing w:val="0"/>
        <w:w w:val="100"/>
        <w:position w:val="0"/>
        <w:sz w:val="22"/>
        <w:szCs w:val="22"/>
        <w:u w:val="none"/>
      </w:rPr>
    </w:lvl>
    <w:lvl w:ilvl="1">
      <w:start w:val="1"/>
      <w:numFmt w:val="upperLetter"/>
      <w:lvlText w:val="%1)"/>
      <w:lvlJc w:val="left"/>
      <w:rPr>
        <w:b w:val="0"/>
        <w:bCs w:val="0"/>
        <w:i w:val="0"/>
        <w:iCs w:val="0"/>
        <w:smallCaps w:val="0"/>
        <w:strike w:val="0"/>
        <w:color w:val="000000"/>
        <w:spacing w:val="0"/>
        <w:w w:val="100"/>
        <w:position w:val="0"/>
        <w:sz w:val="22"/>
        <w:szCs w:val="22"/>
        <w:u w:val="none"/>
      </w:rPr>
    </w:lvl>
    <w:lvl w:ilvl="2">
      <w:start w:val="1"/>
      <w:numFmt w:val="upperLetter"/>
      <w:lvlText w:val="%1)"/>
      <w:lvlJc w:val="left"/>
      <w:rPr>
        <w:b w:val="0"/>
        <w:bCs w:val="0"/>
        <w:i w:val="0"/>
        <w:iCs w:val="0"/>
        <w:smallCaps w:val="0"/>
        <w:strike w:val="0"/>
        <w:color w:val="000000"/>
        <w:spacing w:val="0"/>
        <w:w w:val="100"/>
        <w:position w:val="0"/>
        <w:sz w:val="22"/>
        <w:szCs w:val="22"/>
        <w:u w:val="none"/>
      </w:rPr>
    </w:lvl>
    <w:lvl w:ilvl="3">
      <w:start w:val="1"/>
      <w:numFmt w:val="upperLetter"/>
      <w:lvlText w:val="%1)"/>
      <w:lvlJc w:val="left"/>
      <w:rPr>
        <w:b w:val="0"/>
        <w:bCs w:val="0"/>
        <w:i w:val="0"/>
        <w:iCs w:val="0"/>
        <w:smallCaps w:val="0"/>
        <w:strike w:val="0"/>
        <w:color w:val="000000"/>
        <w:spacing w:val="0"/>
        <w:w w:val="100"/>
        <w:position w:val="0"/>
        <w:sz w:val="22"/>
        <w:szCs w:val="22"/>
        <w:u w:val="none"/>
      </w:rPr>
    </w:lvl>
    <w:lvl w:ilvl="4">
      <w:start w:val="1"/>
      <w:numFmt w:val="upperLetter"/>
      <w:lvlText w:val="%1)"/>
      <w:lvlJc w:val="left"/>
      <w:rPr>
        <w:b w:val="0"/>
        <w:bCs w:val="0"/>
        <w:i w:val="0"/>
        <w:iCs w:val="0"/>
        <w:smallCaps w:val="0"/>
        <w:strike w:val="0"/>
        <w:color w:val="000000"/>
        <w:spacing w:val="0"/>
        <w:w w:val="100"/>
        <w:position w:val="0"/>
        <w:sz w:val="22"/>
        <w:szCs w:val="22"/>
        <w:u w:val="none"/>
      </w:rPr>
    </w:lvl>
    <w:lvl w:ilvl="5">
      <w:start w:val="1"/>
      <w:numFmt w:val="upperLetter"/>
      <w:lvlText w:val="%1)"/>
      <w:lvlJc w:val="left"/>
      <w:rPr>
        <w:b w:val="0"/>
        <w:bCs w:val="0"/>
        <w:i w:val="0"/>
        <w:iCs w:val="0"/>
        <w:smallCaps w:val="0"/>
        <w:strike w:val="0"/>
        <w:color w:val="000000"/>
        <w:spacing w:val="0"/>
        <w:w w:val="100"/>
        <w:position w:val="0"/>
        <w:sz w:val="22"/>
        <w:szCs w:val="22"/>
        <w:u w:val="none"/>
      </w:rPr>
    </w:lvl>
    <w:lvl w:ilvl="6">
      <w:start w:val="1"/>
      <w:numFmt w:val="upperLetter"/>
      <w:lvlText w:val="%1)"/>
      <w:lvlJc w:val="left"/>
      <w:rPr>
        <w:b w:val="0"/>
        <w:bCs w:val="0"/>
        <w:i w:val="0"/>
        <w:iCs w:val="0"/>
        <w:smallCaps w:val="0"/>
        <w:strike w:val="0"/>
        <w:color w:val="000000"/>
        <w:spacing w:val="0"/>
        <w:w w:val="100"/>
        <w:position w:val="0"/>
        <w:sz w:val="22"/>
        <w:szCs w:val="22"/>
        <w:u w:val="none"/>
      </w:rPr>
    </w:lvl>
    <w:lvl w:ilvl="7">
      <w:start w:val="1"/>
      <w:numFmt w:val="upperLetter"/>
      <w:lvlText w:val="%1)"/>
      <w:lvlJc w:val="left"/>
      <w:rPr>
        <w:b w:val="0"/>
        <w:bCs w:val="0"/>
        <w:i w:val="0"/>
        <w:iCs w:val="0"/>
        <w:smallCaps w:val="0"/>
        <w:strike w:val="0"/>
        <w:color w:val="000000"/>
        <w:spacing w:val="0"/>
        <w:w w:val="100"/>
        <w:position w:val="0"/>
        <w:sz w:val="22"/>
        <w:szCs w:val="22"/>
        <w:u w:val="none"/>
      </w:rPr>
    </w:lvl>
    <w:lvl w:ilvl="8">
      <w:start w:val="1"/>
      <w:numFmt w:val="upperLetter"/>
      <w:lvlText w:val="%1)"/>
      <w:lvlJc w:val="left"/>
      <w:rPr>
        <w:b w:val="0"/>
        <w:bCs w:val="0"/>
        <w:i w:val="0"/>
        <w:iCs w:val="0"/>
        <w:smallCaps w:val="0"/>
        <w:strike w:val="0"/>
        <w:color w:val="000000"/>
        <w:spacing w:val="0"/>
        <w:w w:val="100"/>
        <w:position w:val="0"/>
        <w:sz w:val="22"/>
        <w:szCs w:val="22"/>
        <w:u w:val="none"/>
      </w:rPr>
    </w:lvl>
  </w:abstractNum>
  <w:abstractNum w:abstractNumId="6">
    <w:nsid w:val="0000000C"/>
    <w:multiLevelType w:val="multilevel"/>
    <w:tmpl w:val="0000000C"/>
    <w:name w:val="WW8Num12"/>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7">
    <w:nsid w:val="0000000D"/>
    <w:multiLevelType w:val="multilevel"/>
    <w:tmpl w:val="0000000C"/>
    <w:lvl w:ilvl="0">
      <w:start w:val="1"/>
      <w:numFmt w:val="upperLetter"/>
      <w:lvlText w:val="%1)"/>
      <w:lvlJc w:val="left"/>
      <w:rPr>
        <w:b w:val="0"/>
        <w:bCs w:val="0"/>
        <w:i w:val="0"/>
        <w:iCs w:val="0"/>
        <w:smallCaps w:val="0"/>
        <w:strike w:val="0"/>
        <w:color w:val="000000"/>
        <w:spacing w:val="0"/>
        <w:w w:val="100"/>
        <w:position w:val="0"/>
        <w:sz w:val="22"/>
        <w:szCs w:val="22"/>
        <w:u w:val="none"/>
      </w:rPr>
    </w:lvl>
    <w:lvl w:ilvl="1">
      <w:start w:val="1"/>
      <w:numFmt w:val="upperLetter"/>
      <w:lvlText w:val="%1)"/>
      <w:lvlJc w:val="left"/>
      <w:rPr>
        <w:b w:val="0"/>
        <w:bCs w:val="0"/>
        <w:i w:val="0"/>
        <w:iCs w:val="0"/>
        <w:smallCaps w:val="0"/>
        <w:strike w:val="0"/>
        <w:color w:val="000000"/>
        <w:spacing w:val="0"/>
        <w:w w:val="100"/>
        <w:position w:val="0"/>
        <w:sz w:val="22"/>
        <w:szCs w:val="22"/>
        <w:u w:val="none"/>
      </w:rPr>
    </w:lvl>
    <w:lvl w:ilvl="2">
      <w:start w:val="1"/>
      <w:numFmt w:val="upperLetter"/>
      <w:lvlText w:val="%1)"/>
      <w:lvlJc w:val="left"/>
      <w:rPr>
        <w:b w:val="0"/>
        <w:bCs w:val="0"/>
        <w:i w:val="0"/>
        <w:iCs w:val="0"/>
        <w:smallCaps w:val="0"/>
        <w:strike w:val="0"/>
        <w:color w:val="000000"/>
        <w:spacing w:val="0"/>
        <w:w w:val="100"/>
        <w:position w:val="0"/>
        <w:sz w:val="22"/>
        <w:szCs w:val="22"/>
        <w:u w:val="none"/>
      </w:rPr>
    </w:lvl>
    <w:lvl w:ilvl="3">
      <w:start w:val="1"/>
      <w:numFmt w:val="upperLetter"/>
      <w:lvlText w:val="%1)"/>
      <w:lvlJc w:val="left"/>
      <w:rPr>
        <w:b w:val="0"/>
        <w:bCs w:val="0"/>
        <w:i w:val="0"/>
        <w:iCs w:val="0"/>
        <w:smallCaps w:val="0"/>
        <w:strike w:val="0"/>
        <w:color w:val="000000"/>
        <w:spacing w:val="0"/>
        <w:w w:val="100"/>
        <w:position w:val="0"/>
        <w:sz w:val="22"/>
        <w:szCs w:val="22"/>
        <w:u w:val="none"/>
      </w:rPr>
    </w:lvl>
    <w:lvl w:ilvl="4">
      <w:start w:val="1"/>
      <w:numFmt w:val="upperLetter"/>
      <w:lvlText w:val="%1)"/>
      <w:lvlJc w:val="left"/>
      <w:rPr>
        <w:b w:val="0"/>
        <w:bCs w:val="0"/>
        <w:i w:val="0"/>
        <w:iCs w:val="0"/>
        <w:smallCaps w:val="0"/>
        <w:strike w:val="0"/>
        <w:color w:val="000000"/>
        <w:spacing w:val="0"/>
        <w:w w:val="100"/>
        <w:position w:val="0"/>
        <w:sz w:val="22"/>
        <w:szCs w:val="22"/>
        <w:u w:val="none"/>
      </w:rPr>
    </w:lvl>
    <w:lvl w:ilvl="5">
      <w:start w:val="1"/>
      <w:numFmt w:val="upperLetter"/>
      <w:lvlText w:val="%1)"/>
      <w:lvlJc w:val="left"/>
      <w:rPr>
        <w:b w:val="0"/>
        <w:bCs w:val="0"/>
        <w:i w:val="0"/>
        <w:iCs w:val="0"/>
        <w:smallCaps w:val="0"/>
        <w:strike w:val="0"/>
        <w:color w:val="000000"/>
        <w:spacing w:val="0"/>
        <w:w w:val="100"/>
        <w:position w:val="0"/>
        <w:sz w:val="22"/>
        <w:szCs w:val="22"/>
        <w:u w:val="none"/>
      </w:rPr>
    </w:lvl>
    <w:lvl w:ilvl="6">
      <w:start w:val="1"/>
      <w:numFmt w:val="upperLetter"/>
      <w:lvlText w:val="%1)"/>
      <w:lvlJc w:val="left"/>
      <w:rPr>
        <w:b w:val="0"/>
        <w:bCs w:val="0"/>
        <w:i w:val="0"/>
        <w:iCs w:val="0"/>
        <w:smallCaps w:val="0"/>
        <w:strike w:val="0"/>
        <w:color w:val="000000"/>
        <w:spacing w:val="0"/>
        <w:w w:val="100"/>
        <w:position w:val="0"/>
        <w:sz w:val="22"/>
        <w:szCs w:val="22"/>
        <w:u w:val="none"/>
      </w:rPr>
    </w:lvl>
    <w:lvl w:ilvl="7">
      <w:start w:val="1"/>
      <w:numFmt w:val="upperLetter"/>
      <w:lvlText w:val="%1)"/>
      <w:lvlJc w:val="left"/>
      <w:rPr>
        <w:b w:val="0"/>
        <w:bCs w:val="0"/>
        <w:i w:val="0"/>
        <w:iCs w:val="0"/>
        <w:smallCaps w:val="0"/>
        <w:strike w:val="0"/>
        <w:color w:val="000000"/>
        <w:spacing w:val="0"/>
        <w:w w:val="100"/>
        <w:position w:val="0"/>
        <w:sz w:val="22"/>
        <w:szCs w:val="22"/>
        <w:u w:val="none"/>
      </w:rPr>
    </w:lvl>
    <w:lvl w:ilvl="8">
      <w:start w:val="1"/>
      <w:numFmt w:val="upperLetter"/>
      <w:lvlText w:val="%1)"/>
      <w:lvlJc w:val="left"/>
      <w:rPr>
        <w:b w:val="0"/>
        <w:bCs w:val="0"/>
        <w:i w:val="0"/>
        <w:iCs w:val="0"/>
        <w:smallCaps w:val="0"/>
        <w:strike w:val="0"/>
        <w:color w:val="000000"/>
        <w:spacing w:val="0"/>
        <w:w w:val="100"/>
        <w:position w:val="0"/>
        <w:sz w:val="22"/>
        <w:szCs w:val="22"/>
        <w:u w:val="none"/>
      </w:rPr>
    </w:lvl>
  </w:abstractNum>
  <w:abstractNum w:abstractNumId="8">
    <w:nsid w:val="0000000F"/>
    <w:multiLevelType w:val="multilevel"/>
    <w:tmpl w:val="0000000E"/>
    <w:lvl w:ilvl="0">
      <w:start w:val="1"/>
      <w:numFmt w:val="upperLetter"/>
      <w:lvlText w:val="%1)"/>
      <w:lvlJc w:val="left"/>
      <w:rPr>
        <w:b w:val="0"/>
        <w:bCs w:val="0"/>
        <w:i w:val="0"/>
        <w:iCs w:val="0"/>
        <w:smallCaps w:val="0"/>
        <w:strike w:val="0"/>
        <w:color w:val="000000"/>
        <w:spacing w:val="0"/>
        <w:w w:val="100"/>
        <w:position w:val="0"/>
        <w:sz w:val="22"/>
        <w:szCs w:val="22"/>
        <w:u w:val="none"/>
      </w:rPr>
    </w:lvl>
    <w:lvl w:ilvl="1">
      <w:start w:val="1"/>
      <w:numFmt w:val="upperLetter"/>
      <w:lvlText w:val="%1)"/>
      <w:lvlJc w:val="left"/>
      <w:rPr>
        <w:b w:val="0"/>
        <w:bCs w:val="0"/>
        <w:i w:val="0"/>
        <w:iCs w:val="0"/>
        <w:smallCaps w:val="0"/>
        <w:strike w:val="0"/>
        <w:color w:val="000000"/>
        <w:spacing w:val="0"/>
        <w:w w:val="100"/>
        <w:position w:val="0"/>
        <w:sz w:val="22"/>
        <w:szCs w:val="22"/>
        <w:u w:val="none"/>
      </w:rPr>
    </w:lvl>
    <w:lvl w:ilvl="2">
      <w:start w:val="1"/>
      <w:numFmt w:val="upperLetter"/>
      <w:lvlText w:val="%1)"/>
      <w:lvlJc w:val="left"/>
      <w:rPr>
        <w:b w:val="0"/>
        <w:bCs w:val="0"/>
        <w:i w:val="0"/>
        <w:iCs w:val="0"/>
        <w:smallCaps w:val="0"/>
        <w:strike w:val="0"/>
        <w:color w:val="000000"/>
        <w:spacing w:val="0"/>
        <w:w w:val="100"/>
        <w:position w:val="0"/>
        <w:sz w:val="22"/>
        <w:szCs w:val="22"/>
        <w:u w:val="none"/>
      </w:rPr>
    </w:lvl>
    <w:lvl w:ilvl="3">
      <w:start w:val="1"/>
      <w:numFmt w:val="upperLetter"/>
      <w:lvlText w:val="%1)"/>
      <w:lvlJc w:val="left"/>
      <w:rPr>
        <w:b w:val="0"/>
        <w:bCs w:val="0"/>
        <w:i w:val="0"/>
        <w:iCs w:val="0"/>
        <w:smallCaps w:val="0"/>
        <w:strike w:val="0"/>
        <w:color w:val="000000"/>
        <w:spacing w:val="0"/>
        <w:w w:val="100"/>
        <w:position w:val="0"/>
        <w:sz w:val="22"/>
        <w:szCs w:val="22"/>
        <w:u w:val="none"/>
      </w:rPr>
    </w:lvl>
    <w:lvl w:ilvl="4">
      <w:start w:val="1"/>
      <w:numFmt w:val="upperLetter"/>
      <w:lvlText w:val="%1)"/>
      <w:lvlJc w:val="left"/>
      <w:rPr>
        <w:b w:val="0"/>
        <w:bCs w:val="0"/>
        <w:i w:val="0"/>
        <w:iCs w:val="0"/>
        <w:smallCaps w:val="0"/>
        <w:strike w:val="0"/>
        <w:color w:val="000000"/>
        <w:spacing w:val="0"/>
        <w:w w:val="100"/>
        <w:position w:val="0"/>
        <w:sz w:val="22"/>
        <w:szCs w:val="22"/>
        <w:u w:val="none"/>
      </w:rPr>
    </w:lvl>
    <w:lvl w:ilvl="5">
      <w:start w:val="1"/>
      <w:numFmt w:val="upperLetter"/>
      <w:lvlText w:val="%1)"/>
      <w:lvlJc w:val="left"/>
      <w:rPr>
        <w:b w:val="0"/>
        <w:bCs w:val="0"/>
        <w:i w:val="0"/>
        <w:iCs w:val="0"/>
        <w:smallCaps w:val="0"/>
        <w:strike w:val="0"/>
        <w:color w:val="000000"/>
        <w:spacing w:val="0"/>
        <w:w w:val="100"/>
        <w:position w:val="0"/>
        <w:sz w:val="22"/>
        <w:szCs w:val="22"/>
        <w:u w:val="none"/>
      </w:rPr>
    </w:lvl>
    <w:lvl w:ilvl="6">
      <w:start w:val="1"/>
      <w:numFmt w:val="upperLetter"/>
      <w:lvlText w:val="%1)"/>
      <w:lvlJc w:val="left"/>
      <w:rPr>
        <w:b w:val="0"/>
        <w:bCs w:val="0"/>
        <w:i w:val="0"/>
        <w:iCs w:val="0"/>
        <w:smallCaps w:val="0"/>
        <w:strike w:val="0"/>
        <w:color w:val="000000"/>
        <w:spacing w:val="0"/>
        <w:w w:val="100"/>
        <w:position w:val="0"/>
        <w:sz w:val="22"/>
        <w:szCs w:val="22"/>
        <w:u w:val="none"/>
      </w:rPr>
    </w:lvl>
    <w:lvl w:ilvl="7">
      <w:start w:val="1"/>
      <w:numFmt w:val="upperLetter"/>
      <w:lvlText w:val="%1)"/>
      <w:lvlJc w:val="left"/>
      <w:rPr>
        <w:b w:val="0"/>
        <w:bCs w:val="0"/>
        <w:i w:val="0"/>
        <w:iCs w:val="0"/>
        <w:smallCaps w:val="0"/>
        <w:strike w:val="0"/>
        <w:color w:val="000000"/>
        <w:spacing w:val="0"/>
        <w:w w:val="100"/>
        <w:position w:val="0"/>
        <w:sz w:val="22"/>
        <w:szCs w:val="22"/>
        <w:u w:val="none"/>
      </w:rPr>
    </w:lvl>
    <w:lvl w:ilvl="8">
      <w:start w:val="1"/>
      <w:numFmt w:val="upperLetter"/>
      <w:lvlText w:val="%1)"/>
      <w:lvlJc w:val="left"/>
      <w:rPr>
        <w:b w:val="0"/>
        <w:bCs w:val="0"/>
        <w:i w:val="0"/>
        <w:iCs w:val="0"/>
        <w:smallCaps w:val="0"/>
        <w:strike w:val="0"/>
        <w:color w:val="000000"/>
        <w:spacing w:val="0"/>
        <w:w w:val="100"/>
        <w:position w:val="0"/>
        <w:sz w:val="22"/>
        <w:szCs w:val="22"/>
        <w:u w:val="none"/>
      </w:rPr>
    </w:lvl>
  </w:abstractNum>
  <w:abstractNum w:abstractNumId="9">
    <w:nsid w:val="00000011"/>
    <w:multiLevelType w:val="multilevel"/>
    <w:tmpl w:val="00000010"/>
    <w:lvl w:ilvl="0">
      <w:start w:val="1"/>
      <w:numFmt w:val="upperLetter"/>
      <w:lvlText w:val="%1)"/>
      <w:lvlJc w:val="left"/>
      <w:rPr>
        <w:b w:val="0"/>
        <w:bCs w:val="0"/>
        <w:i w:val="0"/>
        <w:iCs w:val="0"/>
        <w:smallCaps w:val="0"/>
        <w:strike w:val="0"/>
        <w:color w:val="000000"/>
        <w:spacing w:val="0"/>
        <w:w w:val="100"/>
        <w:position w:val="0"/>
        <w:sz w:val="22"/>
        <w:szCs w:val="22"/>
        <w:u w:val="none"/>
      </w:rPr>
    </w:lvl>
    <w:lvl w:ilvl="1">
      <w:start w:val="1"/>
      <w:numFmt w:val="upperLetter"/>
      <w:lvlText w:val="%1)"/>
      <w:lvlJc w:val="left"/>
      <w:rPr>
        <w:b w:val="0"/>
        <w:bCs w:val="0"/>
        <w:i w:val="0"/>
        <w:iCs w:val="0"/>
        <w:smallCaps w:val="0"/>
        <w:strike w:val="0"/>
        <w:color w:val="000000"/>
        <w:spacing w:val="0"/>
        <w:w w:val="100"/>
        <w:position w:val="0"/>
        <w:sz w:val="22"/>
        <w:szCs w:val="22"/>
        <w:u w:val="none"/>
      </w:rPr>
    </w:lvl>
    <w:lvl w:ilvl="2">
      <w:start w:val="1"/>
      <w:numFmt w:val="upperLetter"/>
      <w:lvlText w:val="%1)"/>
      <w:lvlJc w:val="left"/>
      <w:rPr>
        <w:b w:val="0"/>
        <w:bCs w:val="0"/>
        <w:i w:val="0"/>
        <w:iCs w:val="0"/>
        <w:smallCaps w:val="0"/>
        <w:strike w:val="0"/>
        <w:color w:val="000000"/>
        <w:spacing w:val="0"/>
        <w:w w:val="100"/>
        <w:position w:val="0"/>
        <w:sz w:val="22"/>
        <w:szCs w:val="22"/>
        <w:u w:val="none"/>
      </w:rPr>
    </w:lvl>
    <w:lvl w:ilvl="3">
      <w:start w:val="1"/>
      <w:numFmt w:val="upperLetter"/>
      <w:lvlText w:val="%1)"/>
      <w:lvlJc w:val="left"/>
      <w:rPr>
        <w:b w:val="0"/>
        <w:bCs w:val="0"/>
        <w:i w:val="0"/>
        <w:iCs w:val="0"/>
        <w:smallCaps w:val="0"/>
        <w:strike w:val="0"/>
        <w:color w:val="000000"/>
        <w:spacing w:val="0"/>
        <w:w w:val="100"/>
        <w:position w:val="0"/>
        <w:sz w:val="22"/>
        <w:szCs w:val="22"/>
        <w:u w:val="none"/>
      </w:rPr>
    </w:lvl>
    <w:lvl w:ilvl="4">
      <w:start w:val="1"/>
      <w:numFmt w:val="upperLetter"/>
      <w:lvlText w:val="%1)"/>
      <w:lvlJc w:val="left"/>
      <w:rPr>
        <w:b w:val="0"/>
        <w:bCs w:val="0"/>
        <w:i w:val="0"/>
        <w:iCs w:val="0"/>
        <w:smallCaps w:val="0"/>
        <w:strike w:val="0"/>
        <w:color w:val="000000"/>
        <w:spacing w:val="0"/>
        <w:w w:val="100"/>
        <w:position w:val="0"/>
        <w:sz w:val="22"/>
        <w:szCs w:val="22"/>
        <w:u w:val="none"/>
      </w:rPr>
    </w:lvl>
    <w:lvl w:ilvl="5">
      <w:start w:val="1"/>
      <w:numFmt w:val="upperLetter"/>
      <w:lvlText w:val="%1)"/>
      <w:lvlJc w:val="left"/>
      <w:rPr>
        <w:b w:val="0"/>
        <w:bCs w:val="0"/>
        <w:i w:val="0"/>
        <w:iCs w:val="0"/>
        <w:smallCaps w:val="0"/>
        <w:strike w:val="0"/>
        <w:color w:val="000000"/>
        <w:spacing w:val="0"/>
        <w:w w:val="100"/>
        <w:position w:val="0"/>
        <w:sz w:val="22"/>
        <w:szCs w:val="22"/>
        <w:u w:val="none"/>
      </w:rPr>
    </w:lvl>
    <w:lvl w:ilvl="6">
      <w:start w:val="1"/>
      <w:numFmt w:val="upperLetter"/>
      <w:lvlText w:val="%1)"/>
      <w:lvlJc w:val="left"/>
      <w:rPr>
        <w:b w:val="0"/>
        <w:bCs w:val="0"/>
        <w:i w:val="0"/>
        <w:iCs w:val="0"/>
        <w:smallCaps w:val="0"/>
        <w:strike w:val="0"/>
        <w:color w:val="000000"/>
        <w:spacing w:val="0"/>
        <w:w w:val="100"/>
        <w:position w:val="0"/>
        <w:sz w:val="22"/>
        <w:szCs w:val="22"/>
        <w:u w:val="none"/>
      </w:rPr>
    </w:lvl>
    <w:lvl w:ilvl="7">
      <w:start w:val="1"/>
      <w:numFmt w:val="upperLetter"/>
      <w:lvlText w:val="%1)"/>
      <w:lvlJc w:val="left"/>
      <w:rPr>
        <w:b w:val="0"/>
        <w:bCs w:val="0"/>
        <w:i w:val="0"/>
        <w:iCs w:val="0"/>
        <w:smallCaps w:val="0"/>
        <w:strike w:val="0"/>
        <w:color w:val="000000"/>
        <w:spacing w:val="0"/>
        <w:w w:val="100"/>
        <w:position w:val="0"/>
        <w:sz w:val="22"/>
        <w:szCs w:val="22"/>
        <w:u w:val="none"/>
      </w:rPr>
    </w:lvl>
    <w:lvl w:ilvl="8">
      <w:start w:val="1"/>
      <w:numFmt w:val="upperLetter"/>
      <w:lvlText w:val="%1)"/>
      <w:lvlJc w:val="left"/>
      <w:rPr>
        <w:b w:val="0"/>
        <w:bCs w:val="0"/>
        <w:i w:val="0"/>
        <w:iCs w:val="0"/>
        <w:smallCaps w:val="0"/>
        <w:strike w:val="0"/>
        <w:color w:val="000000"/>
        <w:spacing w:val="0"/>
        <w:w w:val="100"/>
        <w:position w:val="0"/>
        <w:sz w:val="22"/>
        <w:szCs w:val="22"/>
        <w:u w:val="none"/>
      </w:rPr>
    </w:lvl>
  </w:abstractNum>
  <w:abstractNum w:abstractNumId="10">
    <w:nsid w:val="00000015"/>
    <w:multiLevelType w:val="multilevel"/>
    <w:tmpl w:val="00000014"/>
    <w:lvl w:ilvl="0">
      <w:start w:val="1"/>
      <w:numFmt w:val="upperLetter"/>
      <w:lvlText w:val="%1)"/>
      <w:lvlJc w:val="left"/>
      <w:rPr>
        <w:b w:val="0"/>
        <w:bCs w:val="0"/>
        <w:i w:val="0"/>
        <w:iCs w:val="0"/>
        <w:smallCaps w:val="0"/>
        <w:strike w:val="0"/>
        <w:color w:val="000000"/>
        <w:spacing w:val="0"/>
        <w:w w:val="100"/>
        <w:position w:val="0"/>
        <w:sz w:val="22"/>
        <w:szCs w:val="22"/>
        <w:u w:val="none"/>
      </w:rPr>
    </w:lvl>
    <w:lvl w:ilvl="1">
      <w:start w:val="1"/>
      <w:numFmt w:val="upperLetter"/>
      <w:lvlText w:val="%1)"/>
      <w:lvlJc w:val="left"/>
      <w:rPr>
        <w:b w:val="0"/>
        <w:bCs w:val="0"/>
        <w:i w:val="0"/>
        <w:iCs w:val="0"/>
        <w:smallCaps w:val="0"/>
        <w:strike w:val="0"/>
        <w:color w:val="000000"/>
        <w:spacing w:val="0"/>
        <w:w w:val="100"/>
        <w:position w:val="0"/>
        <w:sz w:val="22"/>
        <w:szCs w:val="22"/>
        <w:u w:val="none"/>
      </w:rPr>
    </w:lvl>
    <w:lvl w:ilvl="2">
      <w:start w:val="1"/>
      <w:numFmt w:val="upperLetter"/>
      <w:lvlText w:val="%1)"/>
      <w:lvlJc w:val="left"/>
      <w:rPr>
        <w:b w:val="0"/>
        <w:bCs w:val="0"/>
        <w:i w:val="0"/>
        <w:iCs w:val="0"/>
        <w:smallCaps w:val="0"/>
        <w:strike w:val="0"/>
        <w:color w:val="000000"/>
        <w:spacing w:val="0"/>
        <w:w w:val="100"/>
        <w:position w:val="0"/>
        <w:sz w:val="22"/>
        <w:szCs w:val="22"/>
        <w:u w:val="none"/>
      </w:rPr>
    </w:lvl>
    <w:lvl w:ilvl="3">
      <w:start w:val="1"/>
      <w:numFmt w:val="upperLetter"/>
      <w:lvlText w:val="%1)"/>
      <w:lvlJc w:val="left"/>
      <w:rPr>
        <w:b w:val="0"/>
        <w:bCs w:val="0"/>
        <w:i w:val="0"/>
        <w:iCs w:val="0"/>
        <w:smallCaps w:val="0"/>
        <w:strike w:val="0"/>
        <w:color w:val="000000"/>
        <w:spacing w:val="0"/>
        <w:w w:val="100"/>
        <w:position w:val="0"/>
        <w:sz w:val="22"/>
        <w:szCs w:val="22"/>
        <w:u w:val="none"/>
      </w:rPr>
    </w:lvl>
    <w:lvl w:ilvl="4">
      <w:start w:val="1"/>
      <w:numFmt w:val="upperLetter"/>
      <w:lvlText w:val="%1)"/>
      <w:lvlJc w:val="left"/>
      <w:rPr>
        <w:b w:val="0"/>
        <w:bCs w:val="0"/>
        <w:i w:val="0"/>
        <w:iCs w:val="0"/>
        <w:smallCaps w:val="0"/>
        <w:strike w:val="0"/>
        <w:color w:val="000000"/>
        <w:spacing w:val="0"/>
        <w:w w:val="100"/>
        <w:position w:val="0"/>
        <w:sz w:val="22"/>
        <w:szCs w:val="22"/>
        <w:u w:val="none"/>
      </w:rPr>
    </w:lvl>
    <w:lvl w:ilvl="5">
      <w:start w:val="1"/>
      <w:numFmt w:val="upperLetter"/>
      <w:lvlText w:val="%1)"/>
      <w:lvlJc w:val="left"/>
      <w:rPr>
        <w:b w:val="0"/>
        <w:bCs w:val="0"/>
        <w:i w:val="0"/>
        <w:iCs w:val="0"/>
        <w:smallCaps w:val="0"/>
        <w:strike w:val="0"/>
        <w:color w:val="000000"/>
        <w:spacing w:val="0"/>
        <w:w w:val="100"/>
        <w:position w:val="0"/>
        <w:sz w:val="22"/>
        <w:szCs w:val="22"/>
        <w:u w:val="none"/>
      </w:rPr>
    </w:lvl>
    <w:lvl w:ilvl="6">
      <w:start w:val="1"/>
      <w:numFmt w:val="upperLetter"/>
      <w:lvlText w:val="%1)"/>
      <w:lvlJc w:val="left"/>
      <w:rPr>
        <w:b w:val="0"/>
        <w:bCs w:val="0"/>
        <w:i w:val="0"/>
        <w:iCs w:val="0"/>
        <w:smallCaps w:val="0"/>
        <w:strike w:val="0"/>
        <w:color w:val="000000"/>
        <w:spacing w:val="0"/>
        <w:w w:val="100"/>
        <w:position w:val="0"/>
        <w:sz w:val="22"/>
        <w:szCs w:val="22"/>
        <w:u w:val="none"/>
      </w:rPr>
    </w:lvl>
    <w:lvl w:ilvl="7">
      <w:start w:val="1"/>
      <w:numFmt w:val="upperLetter"/>
      <w:lvlText w:val="%1)"/>
      <w:lvlJc w:val="left"/>
      <w:rPr>
        <w:b w:val="0"/>
        <w:bCs w:val="0"/>
        <w:i w:val="0"/>
        <w:iCs w:val="0"/>
        <w:smallCaps w:val="0"/>
        <w:strike w:val="0"/>
        <w:color w:val="000000"/>
        <w:spacing w:val="0"/>
        <w:w w:val="100"/>
        <w:position w:val="0"/>
        <w:sz w:val="22"/>
        <w:szCs w:val="22"/>
        <w:u w:val="none"/>
      </w:rPr>
    </w:lvl>
    <w:lvl w:ilvl="8">
      <w:start w:val="1"/>
      <w:numFmt w:val="upperLetter"/>
      <w:lvlText w:val="%1)"/>
      <w:lvlJc w:val="left"/>
      <w:rPr>
        <w:b w:val="0"/>
        <w:bCs w:val="0"/>
        <w:i w:val="0"/>
        <w:iCs w:val="0"/>
        <w:smallCaps w:val="0"/>
        <w:strike w:val="0"/>
        <w:color w:val="000000"/>
        <w:spacing w:val="0"/>
        <w:w w:val="100"/>
        <w:position w:val="0"/>
        <w:sz w:val="22"/>
        <w:szCs w:val="22"/>
        <w:u w:val="none"/>
      </w:rPr>
    </w:lvl>
  </w:abstractNum>
  <w:abstractNum w:abstractNumId="11">
    <w:nsid w:val="0000001E"/>
    <w:multiLevelType w:val="multilevel"/>
    <w:tmpl w:val="0000001E"/>
    <w:name w:val="WW8Num30"/>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2">
    <w:nsid w:val="00000025"/>
    <w:multiLevelType w:val="multilevel"/>
    <w:tmpl w:val="00000025"/>
    <w:name w:val="WW8Num37"/>
    <w:lvl w:ilvl="0">
      <w:start w:val="1"/>
      <w:numFmt w:val="bullet"/>
      <w:lvlText w:val="o"/>
      <w:lvlJc w:val="left"/>
      <w:pPr>
        <w:tabs>
          <w:tab w:val="num" w:pos="1800"/>
        </w:tabs>
        <w:ind w:left="1800" w:hanging="360"/>
      </w:pPr>
      <w:rPr>
        <w:rFonts w:ascii="Courier New" w:hAnsi="Courier New" w:cs="Courier New"/>
      </w:rPr>
    </w:lvl>
    <w:lvl w:ilvl="1">
      <w:start w:val="1"/>
      <w:numFmt w:val="bullet"/>
      <w:lvlText w:val="o"/>
      <w:lvlJc w:val="left"/>
      <w:pPr>
        <w:tabs>
          <w:tab w:val="num" w:pos="2520"/>
        </w:tabs>
        <w:ind w:left="2520" w:hanging="360"/>
      </w:pPr>
      <w:rPr>
        <w:rFonts w:ascii="Courier New" w:hAnsi="Courier New"/>
      </w:r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13">
    <w:nsid w:val="00000028"/>
    <w:multiLevelType w:val="multilevel"/>
    <w:tmpl w:val="00000028"/>
    <w:name w:val="WW8Num40"/>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4">
    <w:nsid w:val="0000002C"/>
    <w:multiLevelType w:val="singleLevel"/>
    <w:tmpl w:val="0000002C"/>
    <w:name w:val="WW8Num44"/>
    <w:lvl w:ilvl="0">
      <w:start w:val="1"/>
      <w:numFmt w:val="bullet"/>
      <w:lvlText w:val="o"/>
      <w:lvlJc w:val="left"/>
      <w:pPr>
        <w:tabs>
          <w:tab w:val="num" w:pos="1800"/>
        </w:tabs>
        <w:ind w:left="1800" w:hanging="360"/>
      </w:pPr>
      <w:rPr>
        <w:rFonts w:ascii="Courier New" w:hAnsi="Courier New"/>
      </w:rPr>
    </w:lvl>
  </w:abstractNum>
  <w:abstractNum w:abstractNumId="15">
    <w:nsid w:val="00000031"/>
    <w:multiLevelType w:val="singleLevel"/>
    <w:tmpl w:val="00000031"/>
    <w:name w:val="WW8Num49"/>
    <w:lvl w:ilvl="0">
      <w:start w:val="1"/>
      <w:numFmt w:val="bullet"/>
      <w:lvlText w:val="o"/>
      <w:lvlJc w:val="left"/>
      <w:pPr>
        <w:tabs>
          <w:tab w:val="num" w:pos="1800"/>
        </w:tabs>
        <w:ind w:left="1800" w:hanging="360"/>
      </w:pPr>
      <w:rPr>
        <w:rFonts w:ascii="Courier New" w:hAnsi="Courier New"/>
      </w:rPr>
    </w:lvl>
  </w:abstractNum>
  <w:abstractNum w:abstractNumId="16">
    <w:nsid w:val="00000035"/>
    <w:multiLevelType w:val="singleLevel"/>
    <w:tmpl w:val="00000035"/>
    <w:name w:val="WW8Num53"/>
    <w:lvl w:ilvl="0">
      <w:start w:val="1"/>
      <w:numFmt w:val="bullet"/>
      <w:lvlText w:val="o"/>
      <w:lvlJc w:val="left"/>
      <w:pPr>
        <w:tabs>
          <w:tab w:val="num" w:pos="1800"/>
        </w:tabs>
        <w:ind w:left="1800" w:hanging="360"/>
      </w:pPr>
      <w:rPr>
        <w:rFonts w:ascii="Courier New" w:hAnsi="Courier New" w:cs="Courier New"/>
      </w:rPr>
    </w:lvl>
  </w:abstractNum>
  <w:abstractNum w:abstractNumId="17">
    <w:nsid w:val="00000036"/>
    <w:multiLevelType w:val="multilevel"/>
    <w:tmpl w:val="00000036"/>
    <w:name w:val="WW8Num54"/>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18">
    <w:nsid w:val="00000037"/>
    <w:multiLevelType w:val="multilevel"/>
    <w:tmpl w:val="60E22388"/>
    <w:name w:val="WW8Num55"/>
    <w:lvl w:ilvl="0">
      <w:start w:val="5"/>
      <w:numFmt w:val="decimal"/>
      <w:lvlText w:val="%1."/>
      <w:lvlJc w:val="left"/>
      <w:pPr>
        <w:tabs>
          <w:tab w:val="num" w:pos="720"/>
        </w:tabs>
        <w:ind w:left="720" w:hanging="360"/>
      </w:pPr>
      <w:rPr>
        <w:rFonts w:hint="default"/>
        <w:b w:val="0"/>
      </w:rPr>
    </w:lvl>
    <w:lvl w:ilvl="1">
      <w:numFmt w:val="bullet"/>
      <w:lvlText w:val="o"/>
      <w:lvlJc w:val="left"/>
      <w:pPr>
        <w:tabs>
          <w:tab w:val="num" w:pos="1440"/>
        </w:tabs>
        <w:ind w:left="1440" w:hanging="360"/>
      </w:pPr>
      <w:rPr>
        <w:rFonts w:ascii="Courier New" w:hAnsi="Courier New" w:cs="Courier New" w:hint="default"/>
      </w:rPr>
    </w:lvl>
    <w:lvl w:ilvl="2">
      <w:numFmt w:val="bullet"/>
      <w:lvlText w:val="o"/>
      <w:lvlJc w:val="left"/>
      <w:pPr>
        <w:tabs>
          <w:tab w:val="num" w:pos="2340"/>
        </w:tabs>
        <w:ind w:left="2340" w:hanging="360"/>
      </w:pPr>
      <w:rPr>
        <w:rFonts w:ascii="Courier New" w:hAnsi="Courier New"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nsid w:val="0000003C"/>
    <w:multiLevelType w:val="multilevel"/>
    <w:tmpl w:val="0000003C"/>
    <w:name w:val="WW8Num60"/>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0">
    <w:nsid w:val="0000003E"/>
    <w:multiLevelType w:val="singleLevel"/>
    <w:tmpl w:val="0000003E"/>
    <w:name w:val="WW8Num62"/>
    <w:lvl w:ilvl="0">
      <w:start w:val="1"/>
      <w:numFmt w:val="bullet"/>
      <w:lvlText w:val="o"/>
      <w:lvlJc w:val="left"/>
      <w:pPr>
        <w:tabs>
          <w:tab w:val="num" w:pos="1080"/>
        </w:tabs>
        <w:ind w:left="1080" w:hanging="360"/>
      </w:pPr>
      <w:rPr>
        <w:rFonts w:ascii="Courier New" w:hAnsi="Courier New" w:cs="Courier New"/>
      </w:rPr>
    </w:lvl>
  </w:abstractNum>
  <w:abstractNum w:abstractNumId="21">
    <w:nsid w:val="00000041"/>
    <w:multiLevelType w:val="multilevel"/>
    <w:tmpl w:val="00000041"/>
    <w:name w:val="WW8Num65"/>
    <w:lvl w:ilvl="0">
      <w:start w:val="1"/>
      <w:numFmt w:val="bullet"/>
      <w:lvlText w:val="o"/>
      <w:lvlJc w:val="left"/>
      <w:pPr>
        <w:tabs>
          <w:tab w:val="num" w:pos="1800"/>
        </w:tabs>
        <w:ind w:left="1800" w:hanging="360"/>
      </w:pPr>
      <w:rPr>
        <w:rFonts w:ascii="Courier New" w:hAnsi="Courier New" w:cs="Courier New"/>
      </w:rPr>
    </w:lvl>
    <w:lvl w:ilvl="1">
      <w:start w:val="1"/>
      <w:numFmt w:val="bullet"/>
      <w:lvlText w:val="o"/>
      <w:lvlJc w:val="left"/>
      <w:pPr>
        <w:tabs>
          <w:tab w:val="num" w:pos="2520"/>
        </w:tabs>
        <w:ind w:left="2520" w:hanging="360"/>
      </w:pPr>
      <w:rPr>
        <w:rFonts w:ascii="Courier New" w:hAnsi="Courier New"/>
      </w:r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22">
    <w:nsid w:val="00000042"/>
    <w:multiLevelType w:val="multilevel"/>
    <w:tmpl w:val="00000042"/>
    <w:name w:val="WW8Num66"/>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3">
    <w:nsid w:val="00000049"/>
    <w:multiLevelType w:val="multilevel"/>
    <w:tmpl w:val="00000049"/>
    <w:name w:val="WW8Num73"/>
    <w:lvl w:ilvl="0">
      <w:start w:val="1"/>
      <w:numFmt w:val="bullet"/>
      <w:lvlText w:val="o"/>
      <w:lvlJc w:val="left"/>
      <w:pPr>
        <w:tabs>
          <w:tab w:val="num" w:pos="1800"/>
        </w:tabs>
        <w:ind w:left="1800" w:hanging="360"/>
      </w:pPr>
      <w:rPr>
        <w:rFonts w:ascii="Courier New" w:hAnsi="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4">
    <w:nsid w:val="0000004F"/>
    <w:multiLevelType w:val="multilevel"/>
    <w:tmpl w:val="0000004F"/>
    <w:name w:val="WW8Num79"/>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5">
    <w:nsid w:val="00000056"/>
    <w:multiLevelType w:val="singleLevel"/>
    <w:tmpl w:val="00000056"/>
    <w:name w:val="WW8Num86"/>
    <w:lvl w:ilvl="0">
      <w:start w:val="1"/>
      <w:numFmt w:val="bullet"/>
      <w:lvlText w:val="o"/>
      <w:lvlJc w:val="left"/>
      <w:pPr>
        <w:tabs>
          <w:tab w:val="num" w:pos="1800"/>
        </w:tabs>
        <w:ind w:left="1800" w:hanging="360"/>
      </w:pPr>
      <w:rPr>
        <w:rFonts w:ascii="Courier New" w:hAnsi="Courier New"/>
      </w:rPr>
    </w:lvl>
  </w:abstractNum>
  <w:abstractNum w:abstractNumId="26">
    <w:nsid w:val="00000057"/>
    <w:multiLevelType w:val="singleLevel"/>
    <w:tmpl w:val="00000057"/>
    <w:name w:val="WW8Num87"/>
    <w:lvl w:ilvl="0">
      <w:start w:val="1"/>
      <w:numFmt w:val="bullet"/>
      <w:lvlText w:val="o"/>
      <w:lvlJc w:val="left"/>
      <w:pPr>
        <w:tabs>
          <w:tab w:val="num" w:pos="1800"/>
        </w:tabs>
        <w:ind w:left="1800" w:hanging="360"/>
      </w:pPr>
      <w:rPr>
        <w:rFonts w:ascii="Courier New" w:hAnsi="Courier New"/>
        <w:b w:val="0"/>
      </w:rPr>
    </w:lvl>
  </w:abstractNum>
  <w:abstractNum w:abstractNumId="27">
    <w:nsid w:val="00000058"/>
    <w:multiLevelType w:val="multilevel"/>
    <w:tmpl w:val="00000058"/>
    <w:name w:val="WW8Num88"/>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28">
    <w:nsid w:val="0000005D"/>
    <w:multiLevelType w:val="multilevel"/>
    <w:tmpl w:val="0000005D"/>
    <w:name w:val="WW8Num93"/>
    <w:lvl w:ilvl="0">
      <w:start w:val="1"/>
      <w:numFmt w:val="bullet"/>
      <w:lvlText w:val="o"/>
      <w:lvlJc w:val="left"/>
      <w:pPr>
        <w:tabs>
          <w:tab w:val="num" w:pos="1800"/>
        </w:tabs>
        <w:ind w:left="1800" w:hanging="360"/>
      </w:pPr>
      <w:rPr>
        <w:rFonts w:ascii="Courier New" w:hAnsi="Courier New" w:cs="Courier New"/>
      </w:rPr>
    </w:lvl>
    <w:lvl w:ilvl="1">
      <w:start w:val="1"/>
      <w:numFmt w:val="bullet"/>
      <w:lvlText w:val="o"/>
      <w:lvlJc w:val="left"/>
      <w:pPr>
        <w:tabs>
          <w:tab w:val="num" w:pos="2520"/>
        </w:tabs>
        <w:ind w:left="2520" w:hanging="360"/>
      </w:pPr>
      <w:rPr>
        <w:rFonts w:ascii="Courier New" w:hAnsi="Courier New"/>
      </w:rPr>
    </w:lvl>
    <w:lvl w:ilvl="2">
      <w:start w:val="1"/>
      <w:numFmt w:val="bullet"/>
      <w:lvlText w:val=""/>
      <w:lvlJc w:val="left"/>
      <w:pPr>
        <w:tabs>
          <w:tab w:val="num" w:pos="3240"/>
        </w:tabs>
        <w:ind w:left="3240" w:hanging="360"/>
      </w:pPr>
      <w:rPr>
        <w:rFonts w:ascii="Wingdings" w:hAnsi="Wingdings"/>
      </w:rPr>
    </w:lvl>
    <w:lvl w:ilvl="3">
      <w:start w:val="1"/>
      <w:numFmt w:val="bullet"/>
      <w:lvlText w:val=""/>
      <w:lvlJc w:val="left"/>
      <w:pPr>
        <w:tabs>
          <w:tab w:val="num" w:pos="3960"/>
        </w:tabs>
        <w:ind w:left="3960" w:hanging="360"/>
      </w:pPr>
      <w:rPr>
        <w:rFonts w:ascii="Symbol" w:hAnsi="Symbol"/>
      </w:rPr>
    </w:lvl>
    <w:lvl w:ilvl="4">
      <w:start w:val="1"/>
      <w:numFmt w:val="bullet"/>
      <w:lvlText w:val="o"/>
      <w:lvlJc w:val="left"/>
      <w:pPr>
        <w:tabs>
          <w:tab w:val="num" w:pos="4680"/>
        </w:tabs>
        <w:ind w:left="4680" w:hanging="360"/>
      </w:pPr>
      <w:rPr>
        <w:rFonts w:ascii="Courier New" w:hAnsi="Courier New" w:cs="Courier New"/>
      </w:rPr>
    </w:lvl>
    <w:lvl w:ilvl="5">
      <w:start w:val="1"/>
      <w:numFmt w:val="bullet"/>
      <w:lvlText w:val=""/>
      <w:lvlJc w:val="left"/>
      <w:pPr>
        <w:tabs>
          <w:tab w:val="num" w:pos="5400"/>
        </w:tabs>
        <w:ind w:left="5400" w:hanging="360"/>
      </w:pPr>
      <w:rPr>
        <w:rFonts w:ascii="Wingdings" w:hAnsi="Wingdings"/>
      </w:rPr>
    </w:lvl>
    <w:lvl w:ilvl="6">
      <w:start w:val="1"/>
      <w:numFmt w:val="bullet"/>
      <w:lvlText w:val=""/>
      <w:lvlJc w:val="left"/>
      <w:pPr>
        <w:tabs>
          <w:tab w:val="num" w:pos="6120"/>
        </w:tabs>
        <w:ind w:left="6120" w:hanging="360"/>
      </w:pPr>
      <w:rPr>
        <w:rFonts w:ascii="Symbol" w:hAnsi="Symbol"/>
      </w:rPr>
    </w:lvl>
    <w:lvl w:ilvl="7">
      <w:start w:val="1"/>
      <w:numFmt w:val="bullet"/>
      <w:lvlText w:val="o"/>
      <w:lvlJc w:val="left"/>
      <w:pPr>
        <w:tabs>
          <w:tab w:val="num" w:pos="6840"/>
        </w:tabs>
        <w:ind w:left="6840" w:hanging="360"/>
      </w:pPr>
      <w:rPr>
        <w:rFonts w:ascii="Courier New" w:hAnsi="Courier New" w:cs="Courier New"/>
      </w:rPr>
    </w:lvl>
    <w:lvl w:ilvl="8">
      <w:start w:val="1"/>
      <w:numFmt w:val="bullet"/>
      <w:lvlText w:val=""/>
      <w:lvlJc w:val="left"/>
      <w:pPr>
        <w:tabs>
          <w:tab w:val="num" w:pos="7560"/>
        </w:tabs>
        <w:ind w:left="7560" w:hanging="360"/>
      </w:pPr>
      <w:rPr>
        <w:rFonts w:ascii="Wingdings" w:hAnsi="Wingdings"/>
      </w:rPr>
    </w:lvl>
  </w:abstractNum>
  <w:abstractNum w:abstractNumId="29">
    <w:nsid w:val="00000060"/>
    <w:multiLevelType w:val="singleLevel"/>
    <w:tmpl w:val="00000060"/>
    <w:name w:val="WW8Num96"/>
    <w:lvl w:ilvl="0">
      <w:start w:val="1"/>
      <w:numFmt w:val="bullet"/>
      <w:lvlText w:val="o"/>
      <w:lvlJc w:val="left"/>
      <w:pPr>
        <w:tabs>
          <w:tab w:val="num" w:pos="1800"/>
        </w:tabs>
        <w:ind w:left="1800" w:hanging="360"/>
      </w:pPr>
      <w:rPr>
        <w:rFonts w:ascii="Courier New" w:hAnsi="Courier New" w:cs="Courier New"/>
      </w:rPr>
    </w:lvl>
  </w:abstractNum>
  <w:abstractNum w:abstractNumId="30">
    <w:nsid w:val="00000062"/>
    <w:multiLevelType w:val="multilevel"/>
    <w:tmpl w:val="00000062"/>
    <w:name w:val="WW8Num98"/>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31">
    <w:nsid w:val="00000063"/>
    <w:multiLevelType w:val="singleLevel"/>
    <w:tmpl w:val="00000063"/>
    <w:name w:val="WW8Num99"/>
    <w:lvl w:ilvl="0">
      <w:start w:val="1"/>
      <w:numFmt w:val="bullet"/>
      <w:lvlText w:val="o"/>
      <w:lvlJc w:val="left"/>
      <w:pPr>
        <w:tabs>
          <w:tab w:val="num" w:pos="1080"/>
        </w:tabs>
        <w:ind w:left="1080" w:hanging="360"/>
      </w:pPr>
      <w:rPr>
        <w:rFonts w:ascii="Courier New" w:hAnsi="Courier New" w:cs="Courier New"/>
      </w:rPr>
    </w:lvl>
  </w:abstractNum>
  <w:abstractNum w:abstractNumId="32">
    <w:nsid w:val="00000065"/>
    <w:multiLevelType w:val="singleLevel"/>
    <w:tmpl w:val="00000065"/>
    <w:name w:val="WW8Num101"/>
    <w:lvl w:ilvl="0">
      <w:start w:val="1"/>
      <w:numFmt w:val="bullet"/>
      <w:lvlText w:val="o"/>
      <w:lvlJc w:val="left"/>
      <w:pPr>
        <w:tabs>
          <w:tab w:val="num" w:pos="1080"/>
        </w:tabs>
        <w:ind w:left="1080" w:hanging="360"/>
      </w:pPr>
      <w:rPr>
        <w:rFonts w:ascii="Courier New" w:hAnsi="Courier New" w:cs="Courier New"/>
      </w:rPr>
    </w:lvl>
  </w:abstractNum>
  <w:abstractNum w:abstractNumId="33">
    <w:nsid w:val="00000067"/>
    <w:multiLevelType w:val="singleLevel"/>
    <w:tmpl w:val="00000067"/>
    <w:name w:val="WW8Num103"/>
    <w:lvl w:ilvl="0">
      <w:start w:val="1"/>
      <w:numFmt w:val="bullet"/>
      <w:lvlText w:val="o"/>
      <w:lvlJc w:val="left"/>
      <w:pPr>
        <w:tabs>
          <w:tab w:val="num" w:pos="1800"/>
        </w:tabs>
        <w:ind w:left="1800" w:hanging="360"/>
      </w:pPr>
      <w:rPr>
        <w:rFonts w:ascii="Courier New" w:hAnsi="Courier New"/>
      </w:rPr>
    </w:lvl>
  </w:abstractNum>
  <w:abstractNum w:abstractNumId="34">
    <w:nsid w:val="0000006B"/>
    <w:multiLevelType w:val="singleLevel"/>
    <w:tmpl w:val="0000006B"/>
    <w:name w:val="WW8Num107"/>
    <w:lvl w:ilvl="0">
      <w:start w:val="1"/>
      <w:numFmt w:val="bullet"/>
      <w:lvlText w:val="o"/>
      <w:lvlJc w:val="left"/>
      <w:pPr>
        <w:tabs>
          <w:tab w:val="num" w:pos="1800"/>
        </w:tabs>
        <w:ind w:left="1800" w:hanging="360"/>
      </w:pPr>
      <w:rPr>
        <w:rFonts w:ascii="Courier New" w:hAnsi="Courier New"/>
      </w:rPr>
    </w:lvl>
  </w:abstractNum>
  <w:abstractNum w:abstractNumId="35">
    <w:nsid w:val="00000073"/>
    <w:multiLevelType w:val="multilevel"/>
    <w:tmpl w:val="00000073"/>
    <w:name w:val="WW8Num115"/>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36">
    <w:nsid w:val="00000077"/>
    <w:multiLevelType w:val="singleLevel"/>
    <w:tmpl w:val="00000077"/>
    <w:name w:val="WW8Num119"/>
    <w:lvl w:ilvl="0">
      <w:start w:val="1"/>
      <w:numFmt w:val="decimal"/>
      <w:lvlText w:val="%1."/>
      <w:lvlJc w:val="left"/>
      <w:pPr>
        <w:tabs>
          <w:tab w:val="num" w:pos="720"/>
        </w:tabs>
        <w:ind w:left="720" w:hanging="360"/>
      </w:pPr>
    </w:lvl>
  </w:abstractNum>
  <w:abstractNum w:abstractNumId="37">
    <w:nsid w:val="00000080"/>
    <w:multiLevelType w:val="singleLevel"/>
    <w:tmpl w:val="00000080"/>
    <w:name w:val="WW8Num128"/>
    <w:lvl w:ilvl="0">
      <w:start w:val="1"/>
      <w:numFmt w:val="bullet"/>
      <w:lvlText w:val="o"/>
      <w:lvlJc w:val="left"/>
      <w:pPr>
        <w:tabs>
          <w:tab w:val="num" w:pos="1800"/>
        </w:tabs>
        <w:ind w:left="1800" w:hanging="360"/>
      </w:pPr>
      <w:rPr>
        <w:rFonts w:ascii="Courier New" w:hAnsi="Courier New"/>
      </w:rPr>
    </w:lvl>
  </w:abstractNum>
  <w:abstractNum w:abstractNumId="38">
    <w:nsid w:val="00000084"/>
    <w:multiLevelType w:val="singleLevel"/>
    <w:tmpl w:val="00000084"/>
    <w:name w:val="WW8Num132"/>
    <w:lvl w:ilvl="0">
      <w:start w:val="1"/>
      <w:numFmt w:val="bullet"/>
      <w:lvlText w:val="o"/>
      <w:lvlJc w:val="left"/>
      <w:pPr>
        <w:tabs>
          <w:tab w:val="num" w:pos="1800"/>
        </w:tabs>
        <w:ind w:left="1800" w:hanging="360"/>
      </w:pPr>
      <w:rPr>
        <w:rFonts w:ascii="Courier New" w:hAnsi="Courier New"/>
      </w:rPr>
    </w:lvl>
  </w:abstractNum>
  <w:abstractNum w:abstractNumId="39">
    <w:nsid w:val="00000089"/>
    <w:multiLevelType w:val="multilevel"/>
    <w:tmpl w:val="00000089"/>
    <w:name w:val="WW8Num137"/>
    <w:lvl w:ilvl="0">
      <w:start w:val="1"/>
      <w:numFmt w:val="bullet"/>
      <w:lvlText w:val="o"/>
      <w:lvlJc w:val="left"/>
      <w:pPr>
        <w:tabs>
          <w:tab w:val="num" w:pos="1080"/>
        </w:tabs>
        <w:ind w:left="1080" w:hanging="360"/>
      </w:pPr>
      <w:rPr>
        <w:rFonts w:ascii="Courier New" w:hAnsi="Courier New" w:cs="Courier New"/>
      </w:rPr>
    </w:lvl>
    <w:lvl w:ilvl="1">
      <w:start w:val="1"/>
      <w:numFmt w:val="bullet"/>
      <w:lvlText w:val="o"/>
      <w:lvlJc w:val="left"/>
      <w:pPr>
        <w:tabs>
          <w:tab w:val="num" w:pos="1800"/>
        </w:tabs>
        <w:ind w:left="1800" w:hanging="360"/>
      </w:pPr>
      <w:rPr>
        <w:rFonts w:ascii="Courier New" w:hAnsi="Courier New" w:cs="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cs="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cs="Courier New"/>
      </w:rPr>
    </w:lvl>
    <w:lvl w:ilvl="8">
      <w:start w:val="1"/>
      <w:numFmt w:val="bullet"/>
      <w:lvlText w:val=""/>
      <w:lvlJc w:val="left"/>
      <w:pPr>
        <w:tabs>
          <w:tab w:val="num" w:pos="6840"/>
        </w:tabs>
        <w:ind w:left="6840" w:hanging="360"/>
      </w:pPr>
      <w:rPr>
        <w:rFonts w:ascii="Wingdings" w:hAnsi="Wingdings"/>
      </w:rPr>
    </w:lvl>
  </w:abstractNum>
  <w:abstractNum w:abstractNumId="40">
    <w:nsid w:val="007700E5"/>
    <w:multiLevelType w:val="hybridMultilevel"/>
    <w:tmpl w:val="009498D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00BB3B69"/>
    <w:multiLevelType w:val="hybridMultilevel"/>
    <w:tmpl w:val="267024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02440ACC"/>
    <w:multiLevelType w:val="multilevel"/>
    <w:tmpl w:val="E4A8B5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nsid w:val="03243D52"/>
    <w:multiLevelType w:val="hybridMultilevel"/>
    <w:tmpl w:val="B89CE3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nsid w:val="042C3B92"/>
    <w:multiLevelType w:val="hybridMultilevel"/>
    <w:tmpl w:val="C54EBA3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048043F7"/>
    <w:multiLevelType w:val="hybridMultilevel"/>
    <w:tmpl w:val="1DDCDF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06867280"/>
    <w:multiLevelType w:val="hybridMultilevel"/>
    <w:tmpl w:val="009498D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nsid w:val="07CB1B38"/>
    <w:multiLevelType w:val="hybridMultilevel"/>
    <w:tmpl w:val="9906FA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08566960"/>
    <w:multiLevelType w:val="hybridMultilevel"/>
    <w:tmpl w:val="D084D5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09C0483F"/>
    <w:multiLevelType w:val="hybridMultilevel"/>
    <w:tmpl w:val="C14AA5B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0A290725"/>
    <w:multiLevelType w:val="hybridMultilevel"/>
    <w:tmpl w:val="CBC029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nsid w:val="0A5D4FD6"/>
    <w:multiLevelType w:val="hybridMultilevel"/>
    <w:tmpl w:val="C54EBA3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nsid w:val="0AC55DF9"/>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nsid w:val="0AE63D94"/>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4">
    <w:nsid w:val="0B5A1DCC"/>
    <w:multiLevelType w:val="hybridMultilevel"/>
    <w:tmpl w:val="B284063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5">
    <w:nsid w:val="0B8465A0"/>
    <w:multiLevelType w:val="hybridMultilevel"/>
    <w:tmpl w:val="0A443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0BE87106"/>
    <w:multiLevelType w:val="hybridMultilevel"/>
    <w:tmpl w:val="03203E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0C42797B"/>
    <w:multiLevelType w:val="hybridMultilevel"/>
    <w:tmpl w:val="19C626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nsid w:val="0C734A88"/>
    <w:multiLevelType w:val="hybridMultilevel"/>
    <w:tmpl w:val="19C626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9">
    <w:nsid w:val="0D413AC2"/>
    <w:multiLevelType w:val="hybridMultilevel"/>
    <w:tmpl w:val="03203E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0">
    <w:nsid w:val="0D8D14EF"/>
    <w:multiLevelType w:val="hybridMultilevel"/>
    <w:tmpl w:val="E61C7B9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1">
    <w:nsid w:val="0E8B1525"/>
    <w:multiLevelType w:val="hybridMultilevel"/>
    <w:tmpl w:val="D3D088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0F3750B6"/>
    <w:multiLevelType w:val="hybridMultilevel"/>
    <w:tmpl w:val="C884E45A"/>
    <w:lvl w:ilvl="0" w:tplc="E57E9984">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3">
    <w:nsid w:val="102A530F"/>
    <w:multiLevelType w:val="hybridMultilevel"/>
    <w:tmpl w:val="D0861E6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4">
    <w:nsid w:val="11BF72C1"/>
    <w:multiLevelType w:val="hybridMultilevel"/>
    <w:tmpl w:val="E6F6F09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5">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6">
    <w:nsid w:val="12446A6C"/>
    <w:multiLevelType w:val="hybridMultilevel"/>
    <w:tmpl w:val="E91EC8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12E759EC"/>
    <w:multiLevelType w:val="hybridMultilevel"/>
    <w:tmpl w:val="E61C7B9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nsid w:val="134E4FE2"/>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nsid w:val="139E3EAE"/>
    <w:multiLevelType w:val="hybridMultilevel"/>
    <w:tmpl w:val="8548812C"/>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0">
    <w:nsid w:val="142C055C"/>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1">
    <w:nsid w:val="14680055"/>
    <w:multiLevelType w:val="hybridMultilevel"/>
    <w:tmpl w:val="E61C7B9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2">
    <w:nsid w:val="151B5EBA"/>
    <w:multiLevelType w:val="hybridMultilevel"/>
    <w:tmpl w:val="009498D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3">
    <w:nsid w:val="151D30CA"/>
    <w:multiLevelType w:val="hybridMultilevel"/>
    <w:tmpl w:val="267024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4">
    <w:nsid w:val="1520207D"/>
    <w:multiLevelType w:val="hybridMultilevel"/>
    <w:tmpl w:val="157A703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75">
    <w:nsid w:val="16527353"/>
    <w:multiLevelType w:val="hybridMultilevel"/>
    <w:tmpl w:val="FB94F8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nsid w:val="1681166C"/>
    <w:multiLevelType w:val="hybridMultilevel"/>
    <w:tmpl w:val="E1446F0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nsid w:val="16B30E45"/>
    <w:multiLevelType w:val="hybridMultilevel"/>
    <w:tmpl w:val="E61C7B9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17B11218"/>
    <w:multiLevelType w:val="hybridMultilevel"/>
    <w:tmpl w:val="072452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9">
    <w:nsid w:val="19FF00A9"/>
    <w:multiLevelType w:val="hybridMultilevel"/>
    <w:tmpl w:val="E788EB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0">
    <w:nsid w:val="1B6C3EB2"/>
    <w:multiLevelType w:val="hybridMultilevel"/>
    <w:tmpl w:val="C14AA5B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1">
    <w:nsid w:val="1BBF1F18"/>
    <w:multiLevelType w:val="hybridMultilevel"/>
    <w:tmpl w:val="385EDE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2">
    <w:nsid w:val="1C1B5C5B"/>
    <w:multiLevelType w:val="hybridMultilevel"/>
    <w:tmpl w:val="C1BA74C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3">
    <w:nsid w:val="1C5D478C"/>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nsid w:val="1C6D4196"/>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5">
    <w:nsid w:val="1DDD5A0F"/>
    <w:multiLevelType w:val="hybridMultilevel"/>
    <w:tmpl w:val="86608E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1E9863C2"/>
    <w:multiLevelType w:val="hybridMultilevel"/>
    <w:tmpl w:val="B89CE3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7">
    <w:nsid w:val="1F605715"/>
    <w:multiLevelType w:val="hybridMultilevel"/>
    <w:tmpl w:val="E788EB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8">
    <w:nsid w:val="1F9978D5"/>
    <w:multiLevelType w:val="hybridMultilevel"/>
    <w:tmpl w:val="E1446F0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9">
    <w:nsid w:val="203015D4"/>
    <w:multiLevelType w:val="hybridMultilevel"/>
    <w:tmpl w:val="385EDE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0">
    <w:nsid w:val="207F5E57"/>
    <w:multiLevelType w:val="hybridMultilevel"/>
    <w:tmpl w:val="19C626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1">
    <w:nsid w:val="23D30F66"/>
    <w:multiLevelType w:val="hybridMultilevel"/>
    <w:tmpl w:val="D67279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2">
    <w:nsid w:val="251C4FBE"/>
    <w:multiLevelType w:val="hybridMultilevel"/>
    <w:tmpl w:val="FB94F8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3">
    <w:nsid w:val="257A7208"/>
    <w:multiLevelType w:val="hybridMultilevel"/>
    <w:tmpl w:val="072452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4">
    <w:nsid w:val="26082F6F"/>
    <w:multiLevelType w:val="hybridMultilevel"/>
    <w:tmpl w:val="C54EBA3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5">
    <w:nsid w:val="279C36E4"/>
    <w:multiLevelType w:val="hybridMultilevel"/>
    <w:tmpl w:val="E1446F0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6">
    <w:nsid w:val="27E371F4"/>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7">
    <w:nsid w:val="287C4600"/>
    <w:multiLevelType w:val="hybridMultilevel"/>
    <w:tmpl w:val="53844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2D0606EB"/>
    <w:multiLevelType w:val="hybridMultilevel"/>
    <w:tmpl w:val="D67279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9">
    <w:nsid w:val="2D277B10"/>
    <w:multiLevelType w:val="hybridMultilevel"/>
    <w:tmpl w:val="D742BE3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0">
    <w:nsid w:val="2D5B2F39"/>
    <w:multiLevelType w:val="hybridMultilevel"/>
    <w:tmpl w:val="B89CE3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1">
    <w:nsid w:val="2DAB2690"/>
    <w:multiLevelType w:val="hybridMultilevel"/>
    <w:tmpl w:val="58B476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2">
    <w:nsid w:val="2F662499"/>
    <w:multiLevelType w:val="hybridMultilevel"/>
    <w:tmpl w:val="BFFEE6DC"/>
    <w:lvl w:ilvl="0" w:tplc="ED06C748">
      <w:start w:val="3"/>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03">
    <w:nsid w:val="31D60A62"/>
    <w:multiLevelType w:val="hybridMultilevel"/>
    <w:tmpl w:val="E788EB4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4">
    <w:nsid w:val="31DA2505"/>
    <w:multiLevelType w:val="hybridMultilevel"/>
    <w:tmpl w:val="CF268B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326D3BD6"/>
    <w:multiLevelType w:val="multilevel"/>
    <w:tmpl w:val="61F09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nsid w:val="331563A0"/>
    <w:multiLevelType w:val="hybridMultilevel"/>
    <w:tmpl w:val="E6F6F09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7">
    <w:nsid w:val="335E6066"/>
    <w:multiLevelType w:val="hybridMultilevel"/>
    <w:tmpl w:val="E6F6F09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8">
    <w:nsid w:val="33AB5407"/>
    <w:multiLevelType w:val="hybridMultilevel"/>
    <w:tmpl w:val="917CED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357F0AA3"/>
    <w:multiLevelType w:val="hybridMultilevel"/>
    <w:tmpl w:val="C1BA74C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0">
    <w:nsid w:val="35ED77D6"/>
    <w:multiLevelType w:val="hybridMultilevel"/>
    <w:tmpl w:val="1B0C201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1">
    <w:nsid w:val="364B192D"/>
    <w:multiLevelType w:val="hybridMultilevel"/>
    <w:tmpl w:val="0F7093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2">
    <w:nsid w:val="37322BF8"/>
    <w:multiLevelType w:val="hybridMultilevel"/>
    <w:tmpl w:val="02523FA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3">
    <w:nsid w:val="39B34019"/>
    <w:multiLevelType w:val="hybridMultilevel"/>
    <w:tmpl w:val="385EDE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4">
    <w:nsid w:val="39D7224B"/>
    <w:multiLevelType w:val="hybridMultilevel"/>
    <w:tmpl w:val="D36EC24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5">
    <w:nsid w:val="3BBF4B35"/>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6">
    <w:nsid w:val="3C486827"/>
    <w:multiLevelType w:val="hybridMultilevel"/>
    <w:tmpl w:val="E6F6F09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7">
    <w:nsid w:val="3F736F81"/>
    <w:multiLevelType w:val="multilevel"/>
    <w:tmpl w:val="EDD24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nsid w:val="3F8F0E91"/>
    <w:multiLevelType w:val="hybridMultilevel"/>
    <w:tmpl w:val="FB94F8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9">
    <w:nsid w:val="3FCE1209"/>
    <w:multiLevelType w:val="hybridMultilevel"/>
    <w:tmpl w:val="D67279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0">
    <w:nsid w:val="3FD5006D"/>
    <w:multiLevelType w:val="hybridMultilevel"/>
    <w:tmpl w:val="E1446F00"/>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1">
    <w:nsid w:val="429D361F"/>
    <w:multiLevelType w:val="multilevel"/>
    <w:tmpl w:val="0000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nsid w:val="434579B1"/>
    <w:multiLevelType w:val="hybridMultilevel"/>
    <w:tmpl w:val="8216FAA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3">
    <w:nsid w:val="43F95803"/>
    <w:multiLevelType w:val="hybridMultilevel"/>
    <w:tmpl w:val="7B247B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461969E2"/>
    <w:multiLevelType w:val="multilevel"/>
    <w:tmpl w:val="B1B272B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nsid w:val="484967FC"/>
    <w:multiLevelType w:val="hybridMultilevel"/>
    <w:tmpl w:val="176CEEF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6">
    <w:nsid w:val="48A81EBB"/>
    <w:multiLevelType w:val="hybridMultilevel"/>
    <w:tmpl w:val="1B0C201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7">
    <w:nsid w:val="49BF5C0A"/>
    <w:multiLevelType w:val="hybridMultilevel"/>
    <w:tmpl w:val="C14AA5B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8">
    <w:nsid w:val="49D82241"/>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9">
    <w:nsid w:val="4B250C43"/>
    <w:multiLevelType w:val="hybridMultilevel"/>
    <w:tmpl w:val="55FC142C"/>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30">
    <w:nsid w:val="4D197B50"/>
    <w:multiLevelType w:val="hybridMultilevel"/>
    <w:tmpl w:val="072452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1">
    <w:nsid w:val="4D7D7718"/>
    <w:multiLevelType w:val="hybridMultilevel"/>
    <w:tmpl w:val="267024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2">
    <w:nsid w:val="4DEF0596"/>
    <w:multiLevelType w:val="hybridMultilevel"/>
    <w:tmpl w:val="0724521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3">
    <w:nsid w:val="4E316678"/>
    <w:multiLevelType w:val="hybridMultilevel"/>
    <w:tmpl w:val="385EDEA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4">
    <w:nsid w:val="4E6C5854"/>
    <w:multiLevelType w:val="hybridMultilevel"/>
    <w:tmpl w:val="D36EC24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5">
    <w:nsid w:val="4EDA594E"/>
    <w:multiLevelType w:val="hybridMultilevel"/>
    <w:tmpl w:val="C1BA74C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6">
    <w:nsid w:val="4EF1356D"/>
    <w:multiLevelType w:val="hybridMultilevel"/>
    <w:tmpl w:val="CF580D48"/>
    <w:lvl w:ilvl="0" w:tplc="04190011">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137">
    <w:nsid w:val="4F117D35"/>
    <w:multiLevelType w:val="hybridMultilevel"/>
    <w:tmpl w:val="4A8E7FA2"/>
    <w:lvl w:ilvl="0" w:tplc="290E647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8">
    <w:nsid w:val="4FAC4EFF"/>
    <w:multiLevelType w:val="hybridMultilevel"/>
    <w:tmpl w:val="9906FAE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9">
    <w:nsid w:val="50230286"/>
    <w:multiLevelType w:val="hybridMultilevel"/>
    <w:tmpl w:val="02523FA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0">
    <w:nsid w:val="502613A2"/>
    <w:multiLevelType w:val="hybridMultilevel"/>
    <w:tmpl w:val="BBF0974E"/>
    <w:lvl w:ilvl="0" w:tplc="9C96C81E">
      <w:start w:val="1"/>
      <w:numFmt w:val="decimal"/>
      <w:lvlText w:val="%1."/>
      <w:lvlJc w:val="left"/>
      <w:pPr>
        <w:ind w:left="720" w:hanging="360"/>
      </w:pPr>
      <w:rPr>
        <w:rFonts w:hint="default"/>
        <w:i/>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50977F89"/>
    <w:multiLevelType w:val="hybridMultilevel"/>
    <w:tmpl w:val="30E887E0"/>
    <w:lvl w:ilvl="0" w:tplc="7B6EC3A6">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2">
    <w:nsid w:val="56793959"/>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3">
    <w:nsid w:val="57B168CD"/>
    <w:multiLevelType w:val="hybridMultilevel"/>
    <w:tmpl w:val="BF9652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4">
    <w:nsid w:val="582E21C0"/>
    <w:multiLevelType w:val="hybridMultilevel"/>
    <w:tmpl w:val="C14AA5B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5">
    <w:nsid w:val="58DA675D"/>
    <w:multiLevelType w:val="hybridMultilevel"/>
    <w:tmpl w:val="6AE0A3A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6">
    <w:nsid w:val="5A7B7B0C"/>
    <w:multiLevelType w:val="hybridMultilevel"/>
    <w:tmpl w:val="19C6262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7">
    <w:nsid w:val="5AFF3C24"/>
    <w:multiLevelType w:val="multilevel"/>
    <w:tmpl w:val="DA7C5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nsid w:val="5C1E21E3"/>
    <w:multiLevelType w:val="hybridMultilevel"/>
    <w:tmpl w:val="D67279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9">
    <w:nsid w:val="5EFE74C4"/>
    <w:multiLevelType w:val="hybridMultilevel"/>
    <w:tmpl w:val="58B476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0">
    <w:nsid w:val="5F0E656D"/>
    <w:multiLevelType w:val="hybridMultilevel"/>
    <w:tmpl w:val="D93EB34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1">
    <w:nsid w:val="5F1C03DC"/>
    <w:multiLevelType w:val="multilevel"/>
    <w:tmpl w:val="90CA1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nsid w:val="5F4701B3"/>
    <w:multiLevelType w:val="hybridMultilevel"/>
    <w:tmpl w:val="CF580D48"/>
    <w:lvl w:ilvl="0" w:tplc="04190011">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153">
    <w:nsid w:val="5F5B61E7"/>
    <w:multiLevelType w:val="hybridMultilevel"/>
    <w:tmpl w:val="F50A45B6"/>
    <w:lvl w:ilvl="0" w:tplc="B136E348">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54">
    <w:nsid w:val="60ED3B0E"/>
    <w:multiLevelType w:val="hybridMultilevel"/>
    <w:tmpl w:val="58B476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5">
    <w:nsid w:val="613C053D"/>
    <w:multiLevelType w:val="hybridMultilevel"/>
    <w:tmpl w:val="176CEEF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6">
    <w:nsid w:val="61B06619"/>
    <w:multiLevelType w:val="hybridMultilevel"/>
    <w:tmpl w:val="CBC029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7">
    <w:nsid w:val="63143E30"/>
    <w:multiLevelType w:val="hybridMultilevel"/>
    <w:tmpl w:val="02523FA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8">
    <w:nsid w:val="631D2A6E"/>
    <w:multiLevelType w:val="hybridMultilevel"/>
    <w:tmpl w:val="03203E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9">
    <w:nsid w:val="637257D7"/>
    <w:multiLevelType w:val="hybridMultilevel"/>
    <w:tmpl w:val="595EEA06"/>
    <w:lvl w:ilvl="0" w:tplc="290E647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648210E3"/>
    <w:multiLevelType w:val="hybridMultilevel"/>
    <w:tmpl w:val="1B0C201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1">
    <w:nsid w:val="65DE500E"/>
    <w:multiLevelType w:val="hybridMultilevel"/>
    <w:tmpl w:val="D36EC24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2">
    <w:nsid w:val="661B7744"/>
    <w:multiLevelType w:val="hybridMultilevel"/>
    <w:tmpl w:val="52CCC17C"/>
    <w:lvl w:ilvl="0" w:tplc="80C8EB3E">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3">
    <w:nsid w:val="67142AB4"/>
    <w:multiLevelType w:val="hybridMultilevel"/>
    <w:tmpl w:val="02523FA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4">
    <w:nsid w:val="67D811AB"/>
    <w:multiLevelType w:val="hybridMultilevel"/>
    <w:tmpl w:val="CF580D48"/>
    <w:lvl w:ilvl="0" w:tplc="04190011">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165">
    <w:nsid w:val="68567799"/>
    <w:multiLevelType w:val="hybridMultilevel"/>
    <w:tmpl w:val="1B0C201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6">
    <w:nsid w:val="68624CDA"/>
    <w:multiLevelType w:val="multilevel"/>
    <w:tmpl w:val="2AA67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nsid w:val="687767B1"/>
    <w:multiLevelType w:val="hybridMultilevel"/>
    <w:tmpl w:val="060C6B8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8">
    <w:nsid w:val="691B0FBE"/>
    <w:multiLevelType w:val="hybridMultilevel"/>
    <w:tmpl w:val="59BAB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9">
    <w:nsid w:val="69231F12"/>
    <w:multiLevelType w:val="hybridMultilevel"/>
    <w:tmpl w:val="5AFE54E4"/>
    <w:lvl w:ilvl="0" w:tplc="290E6476">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0">
    <w:nsid w:val="6A162AA0"/>
    <w:multiLevelType w:val="hybridMultilevel"/>
    <w:tmpl w:val="CBC029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1">
    <w:nsid w:val="6A8B2D74"/>
    <w:multiLevelType w:val="hybridMultilevel"/>
    <w:tmpl w:val="03203EC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2">
    <w:nsid w:val="6C111DB5"/>
    <w:multiLevelType w:val="hybridMultilevel"/>
    <w:tmpl w:val="C54EBA3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3">
    <w:nsid w:val="6D872B2F"/>
    <w:multiLevelType w:val="hybridMultilevel"/>
    <w:tmpl w:val="A5B22AD8"/>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74">
    <w:nsid w:val="6EA57362"/>
    <w:multiLevelType w:val="hybridMultilevel"/>
    <w:tmpl w:val="CBC029F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5">
    <w:nsid w:val="6EF151A0"/>
    <w:multiLevelType w:val="hybridMultilevel"/>
    <w:tmpl w:val="58B4766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6">
    <w:nsid w:val="6F5B3B80"/>
    <w:multiLevelType w:val="hybridMultilevel"/>
    <w:tmpl w:val="C03AE6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7">
    <w:nsid w:val="70B6365B"/>
    <w:multiLevelType w:val="hybridMultilevel"/>
    <w:tmpl w:val="009498D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8">
    <w:nsid w:val="70C20139"/>
    <w:multiLevelType w:val="hybridMultilevel"/>
    <w:tmpl w:val="FB94F8A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9">
    <w:nsid w:val="71AC2D98"/>
    <w:multiLevelType w:val="hybridMultilevel"/>
    <w:tmpl w:val="267024F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0">
    <w:nsid w:val="71CA104F"/>
    <w:multiLevelType w:val="hybridMultilevel"/>
    <w:tmpl w:val="99001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1">
    <w:nsid w:val="724504F6"/>
    <w:multiLevelType w:val="hybridMultilevel"/>
    <w:tmpl w:val="EB800B6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2">
    <w:nsid w:val="727D045F"/>
    <w:multiLevelType w:val="hybridMultilevel"/>
    <w:tmpl w:val="C1BA74CC"/>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3">
    <w:nsid w:val="752734A9"/>
    <w:multiLevelType w:val="hybridMultilevel"/>
    <w:tmpl w:val="C74E7232"/>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84">
    <w:nsid w:val="75410F4A"/>
    <w:multiLevelType w:val="hybridMultilevel"/>
    <w:tmpl w:val="7FE4EF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5">
    <w:nsid w:val="78121371"/>
    <w:multiLevelType w:val="hybridMultilevel"/>
    <w:tmpl w:val="C6CE5B6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6">
    <w:nsid w:val="7B036A53"/>
    <w:multiLevelType w:val="hybridMultilevel"/>
    <w:tmpl w:val="B89CE3B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7">
    <w:nsid w:val="7D050BA4"/>
    <w:multiLevelType w:val="hybridMultilevel"/>
    <w:tmpl w:val="8AC40C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8">
    <w:nsid w:val="7F7156DF"/>
    <w:multiLevelType w:val="hybridMultilevel"/>
    <w:tmpl w:val="D0861E66"/>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23"/>
  </w:num>
  <w:num w:numId="2">
    <w:abstractNumId w:val="66"/>
  </w:num>
  <w:num w:numId="3">
    <w:abstractNumId w:val="108"/>
  </w:num>
  <w:num w:numId="4">
    <w:abstractNumId w:val="1"/>
  </w:num>
  <w:num w:numId="5">
    <w:abstractNumId w:val="2"/>
  </w:num>
  <w:num w:numId="6">
    <w:abstractNumId w:val="4"/>
  </w:num>
  <w:num w:numId="7">
    <w:abstractNumId w:val="5"/>
  </w:num>
  <w:num w:numId="8">
    <w:abstractNumId w:val="7"/>
  </w:num>
  <w:num w:numId="9">
    <w:abstractNumId w:val="8"/>
  </w:num>
  <w:num w:numId="10">
    <w:abstractNumId w:val="9"/>
  </w:num>
  <w:num w:numId="11">
    <w:abstractNumId w:val="10"/>
  </w:num>
  <w:num w:numId="12">
    <w:abstractNumId w:val="140"/>
  </w:num>
  <w:num w:numId="13">
    <w:abstractNumId w:val="145"/>
  </w:num>
  <w:num w:numId="14">
    <w:abstractNumId w:val="117"/>
  </w:num>
  <w:num w:numId="15">
    <w:abstractNumId w:val="147"/>
  </w:num>
  <w:num w:numId="16">
    <w:abstractNumId w:val="166"/>
  </w:num>
  <w:num w:numId="17">
    <w:abstractNumId w:val="121"/>
  </w:num>
  <w:num w:numId="18">
    <w:abstractNumId w:val="151"/>
  </w:num>
  <w:num w:numId="19">
    <w:abstractNumId w:val="137"/>
  </w:num>
  <w:num w:numId="20">
    <w:abstractNumId w:val="169"/>
  </w:num>
  <w:num w:numId="21">
    <w:abstractNumId w:val="159"/>
  </w:num>
  <w:num w:numId="22">
    <w:abstractNumId w:val="48"/>
  </w:num>
  <w:num w:numId="23">
    <w:abstractNumId w:val="85"/>
  </w:num>
  <w:num w:numId="24">
    <w:abstractNumId w:val="61"/>
  </w:num>
  <w:num w:numId="25">
    <w:abstractNumId w:val="55"/>
  </w:num>
  <w:num w:numId="26">
    <w:abstractNumId w:val="45"/>
  </w:num>
  <w:num w:numId="27">
    <w:abstractNumId w:val="97"/>
  </w:num>
  <w:num w:numId="28">
    <w:abstractNumId w:val="184"/>
  </w:num>
  <w:num w:numId="29">
    <w:abstractNumId w:val="180"/>
  </w:num>
  <w:num w:numId="30">
    <w:abstractNumId w:val="187"/>
  </w:num>
  <w:num w:numId="31">
    <w:abstractNumId w:val="176"/>
  </w:num>
  <w:num w:numId="32">
    <w:abstractNumId w:val="168"/>
  </w:num>
  <w:num w:numId="33">
    <w:abstractNumId w:val="143"/>
  </w:num>
  <w:num w:numId="34">
    <w:abstractNumId w:val="111"/>
  </w:num>
  <w:num w:numId="35">
    <w:abstractNumId w:val="104"/>
  </w:num>
  <w:num w:numId="36">
    <w:abstractNumId w:val="105"/>
  </w:num>
  <w:num w:numId="37">
    <w:abstractNumId w:val="65"/>
  </w:num>
  <w:num w:numId="38">
    <w:abstractNumId w:val="124"/>
  </w:num>
  <w:num w:numId="39">
    <w:abstractNumId w:val="156"/>
  </w:num>
  <w:num w:numId="40">
    <w:abstractNumId w:val="95"/>
  </w:num>
  <w:num w:numId="41">
    <w:abstractNumId w:val="82"/>
  </w:num>
  <w:num w:numId="42">
    <w:abstractNumId w:val="51"/>
  </w:num>
  <w:num w:numId="43">
    <w:abstractNumId w:val="64"/>
  </w:num>
  <w:num w:numId="44">
    <w:abstractNumId w:val="67"/>
  </w:num>
  <w:num w:numId="45">
    <w:abstractNumId w:val="139"/>
  </w:num>
  <w:num w:numId="46">
    <w:abstractNumId w:val="83"/>
  </w:num>
  <w:num w:numId="47">
    <w:abstractNumId w:val="84"/>
  </w:num>
  <w:num w:numId="48">
    <w:abstractNumId w:val="160"/>
  </w:num>
  <w:num w:numId="49">
    <w:abstractNumId w:val="90"/>
  </w:num>
  <w:num w:numId="50">
    <w:abstractNumId w:val="91"/>
  </w:num>
  <w:num w:numId="51">
    <w:abstractNumId w:val="101"/>
  </w:num>
  <w:num w:numId="52">
    <w:abstractNumId w:val="80"/>
  </w:num>
  <w:num w:numId="53">
    <w:abstractNumId w:val="75"/>
  </w:num>
  <w:num w:numId="54">
    <w:abstractNumId w:val="177"/>
  </w:num>
  <w:num w:numId="55">
    <w:abstractNumId w:val="81"/>
  </w:num>
  <w:num w:numId="56">
    <w:abstractNumId w:val="86"/>
  </w:num>
  <w:num w:numId="57">
    <w:abstractNumId w:val="158"/>
  </w:num>
  <w:num w:numId="58">
    <w:abstractNumId w:val="132"/>
  </w:num>
  <w:num w:numId="59">
    <w:abstractNumId w:val="131"/>
  </w:num>
  <w:num w:numId="60">
    <w:abstractNumId w:val="188"/>
  </w:num>
  <w:num w:numId="61">
    <w:abstractNumId w:val="138"/>
  </w:num>
  <w:num w:numId="62">
    <w:abstractNumId w:val="181"/>
  </w:num>
  <w:num w:numId="63">
    <w:abstractNumId w:val="125"/>
  </w:num>
  <w:num w:numId="64">
    <w:abstractNumId w:val="153"/>
  </w:num>
  <w:num w:numId="65">
    <w:abstractNumId w:val="183"/>
  </w:num>
  <w:num w:numId="66">
    <w:abstractNumId w:val="99"/>
  </w:num>
  <w:num w:numId="67">
    <w:abstractNumId w:val="74"/>
  </w:num>
  <w:num w:numId="68">
    <w:abstractNumId w:val="122"/>
  </w:num>
  <w:num w:numId="69">
    <w:abstractNumId w:val="103"/>
  </w:num>
  <w:num w:numId="70">
    <w:abstractNumId w:val="136"/>
  </w:num>
  <w:num w:numId="71">
    <w:abstractNumId w:val="134"/>
  </w:num>
  <w:num w:numId="72">
    <w:abstractNumId w:val="170"/>
  </w:num>
  <w:num w:numId="73">
    <w:abstractNumId w:val="157"/>
  </w:num>
  <w:num w:numId="74">
    <w:abstractNumId w:val="120"/>
  </w:num>
  <w:num w:numId="75">
    <w:abstractNumId w:val="135"/>
  </w:num>
  <w:num w:numId="76">
    <w:abstractNumId w:val="128"/>
  </w:num>
  <w:num w:numId="77">
    <w:abstractNumId w:val="96"/>
  </w:num>
  <w:num w:numId="78">
    <w:abstractNumId w:val="44"/>
  </w:num>
  <w:num w:numId="79">
    <w:abstractNumId w:val="106"/>
  </w:num>
  <w:num w:numId="80">
    <w:abstractNumId w:val="77"/>
  </w:num>
  <w:num w:numId="81">
    <w:abstractNumId w:val="126"/>
  </w:num>
  <w:num w:numId="82">
    <w:abstractNumId w:val="146"/>
  </w:num>
  <w:num w:numId="83">
    <w:abstractNumId w:val="98"/>
  </w:num>
  <w:num w:numId="84">
    <w:abstractNumId w:val="175"/>
  </w:num>
  <w:num w:numId="85">
    <w:abstractNumId w:val="49"/>
  </w:num>
  <w:num w:numId="86">
    <w:abstractNumId w:val="72"/>
  </w:num>
  <w:num w:numId="87">
    <w:abstractNumId w:val="118"/>
  </w:num>
  <w:num w:numId="88">
    <w:abstractNumId w:val="113"/>
  </w:num>
  <w:num w:numId="89">
    <w:abstractNumId w:val="43"/>
  </w:num>
  <w:num w:numId="90">
    <w:abstractNumId w:val="56"/>
  </w:num>
  <w:num w:numId="91">
    <w:abstractNumId w:val="78"/>
  </w:num>
  <w:num w:numId="92">
    <w:abstractNumId w:val="73"/>
  </w:num>
  <w:num w:numId="93">
    <w:abstractNumId w:val="63"/>
  </w:num>
  <w:num w:numId="94">
    <w:abstractNumId w:val="47"/>
  </w:num>
  <w:num w:numId="95">
    <w:abstractNumId w:val="54"/>
  </w:num>
  <w:num w:numId="96">
    <w:abstractNumId w:val="155"/>
  </w:num>
  <w:num w:numId="97">
    <w:abstractNumId w:val="79"/>
  </w:num>
  <w:num w:numId="98">
    <w:abstractNumId w:val="164"/>
  </w:num>
  <w:num w:numId="99">
    <w:abstractNumId w:val="114"/>
  </w:num>
  <w:num w:numId="100">
    <w:abstractNumId w:val="50"/>
  </w:num>
  <w:num w:numId="101">
    <w:abstractNumId w:val="174"/>
  </w:num>
  <w:num w:numId="102">
    <w:abstractNumId w:val="163"/>
  </w:num>
  <w:num w:numId="103">
    <w:abstractNumId w:val="76"/>
  </w:num>
  <w:num w:numId="104">
    <w:abstractNumId w:val="87"/>
  </w:num>
  <w:num w:numId="105">
    <w:abstractNumId w:val="152"/>
  </w:num>
  <w:num w:numId="106">
    <w:abstractNumId w:val="161"/>
  </w:num>
  <w:num w:numId="107">
    <w:abstractNumId w:val="179"/>
  </w:num>
  <w:num w:numId="108">
    <w:abstractNumId w:val="93"/>
  </w:num>
  <w:num w:numId="109">
    <w:abstractNumId w:val="171"/>
  </w:num>
  <w:num w:numId="110">
    <w:abstractNumId w:val="186"/>
  </w:num>
  <w:num w:numId="111">
    <w:abstractNumId w:val="133"/>
  </w:num>
  <w:num w:numId="112">
    <w:abstractNumId w:val="46"/>
  </w:num>
  <w:num w:numId="113">
    <w:abstractNumId w:val="92"/>
  </w:num>
  <w:num w:numId="114">
    <w:abstractNumId w:val="144"/>
  </w:num>
  <w:num w:numId="115">
    <w:abstractNumId w:val="149"/>
  </w:num>
  <w:num w:numId="116">
    <w:abstractNumId w:val="119"/>
  </w:num>
  <w:num w:numId="117">
    <w:abstractNumId w:val="58"/>
  </w:num>
  <w:num w:numId="118">
    <w:abstractNumId w:val="110"/>
  </w:num>
  <w:num w:numId="119">
    <w:abstractNumId w:val="60"/>
  </w:num>
  <w:num w:numId="120">
    <w:abstractNumId w:val="107"/>
  </w:num>
  <w:num w:numId="121">
    <w:abstractNumId w:val="172"/>
  </w:num>
  <w:num w:numId="122">
    <w:abstractNumId w:val="142"/>
  </w:num>
  <w:num w:numId="123">
    <w:abstractNumId w:val="70"/>
  </w:num>
  <w:num w:numId="124">
    <w:abstractNumId w:val="182"/>
  </w:num>
  <w:num w:numId="125">
    <w:abstractNumId w:val="88"/>
  </w:num>
  <w:num w:numId="126">
    <w:abstractNumId w:val="112"/>
  </w:num>
  <w:num w:numId="127">
    <w:abstractNumId w:val="109"/>
  </w:num>
  <w:num w:numId="128">
    <w:abstractNumId w:val="167"/>
  </w:num>
  <w:num w:numId="129">
    <w:abstractNumId w:val="52"/>
  </w:num>
  <w:num w:numId="130">
    <w:abstractNumId w:val="94"/>
  </w:num>
  <w:num w:numId="131">
    <w:abstractNumId w:val="116"/>
  </w:num>
  <w:num w:numId="132">
    <w:abstractNumId w:val="71"/>
  </w:num>
  <w:num w:numId="133">
    <w:abstractNumId w:val="165"/>
  </w:num>
  <w:num w:numId="134">
    <w:abstractNumId w:val="57"/>
  </w:num>
  <w:num w:numId="135">
    <w:abstractNumId w:val="148"/>
  </w:num>
  <w:num w:numId="136">
    <w:abstractNumId w:val="154"/>
  </w:num>
  <w:num w:numId="137">
    <w:abstractNumId w:val="127"/>
  </w:num>
  <w:num w:numId="138">
    <w:abstractNumId w:val="178"/>
  </w:num>
  <w:num w:numId="139">
    <w:abstractNumId w:val="40"/>
  </w:num>
  <w:num w:numId="140">
    <w:abstractNumId w:val="89"/>
  </w:num>
  <w:num w:numId="141">
    <w:abstractNumId w:val="100"/>
  </w:num>
  <w:num w:numId="142">
    <w:abstractNumId w:val="59"/>
  </w:num>
  <w:num w:numId="143">
    <w:abstractNumId w:val="130"/>
  </w:num>
  <w:num w:numId="144">
    <w:abstractNumId w:val="41"/>
  </w:num>
  <w:num w:numId="145">
    <w:abstractNumId w:val="62"/>
  </w:num>
  <w:num w:numId="146">
    <w:abstractNumId w:val="141"/>
  </w:num>
  <w:num w:numId="147">
    <w:abstractNumId w:val="162"/>
  </w:num>
  <w:num w:numId="148">
    <w:abstractNumId w:val="69"/>
  </w:num>
  <w:num w:numId="149">
    <w:abstractNumId w:val="129"/>
  </w:num>
  <w:num w:numId="150">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1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73"/>
  </w:num>
  <w:num w:numId="239">
    <w:abstractNumId w:val="185"/>
  </w:num>
  <w:num w:numId="240">
    <w:abstractNumId w:val="53"/>
  </w:num>
  <w:num w:numId="241">
    <w:abstractNumId w:val="115"/>
  </w:num>
  <w:num w:numId="242">
    <w:abstractNumId w:val="68"/>
  </w:num>
  <w:num w:numId="243">
    <w:abstractNumId w:val="150"/>
  </w:num>
  <w:num w:numId="244">
    <w:abstractNumId w:val="42"/>
  </w:num>
  <w:num w:numId="245">
    <w:abstractNumId w:val="102"/>
  </w:num>
  <w:numIdMacAtCleanup w:val="2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40AB2"/>
    <w:rsid w:val="00001B7E"/>
    <w:rsid w:val="00042DB4"/>
    <w:rsid w:val="00057B16"/>
    <w:rsid w:val="00065114"/>
    <w:rsid w:val="000C2456"/>
    <w:rsid w:val="000C5F6E"/>
    <w:rsid w:val="000D75D3"/>
    <w:rsid w:val="000D7DCC"/>
    <w:rsid w:val="001116B2"/>
    <w:rsid w:val="00112011"/>
    <w:rsid w:val="001625B7"/>
    <w:rsid w:val="001B00F2"/>
    <w:rsid w:val="001B4444"/>
    <w:rsid w:val="002263EA"/>
    <w:rsid w:val="00240BEF"/>
    <w:rsid w:val="002448E4"/>
    <w:rsid w:val="00244FAF"/>
    <w:rsid w:val="002531B5"/>
    <w:rsid w:val="00253C3C"/>
    <w:rsid w:val="0028313C"/>
    <w:rsid w:val="0029455D"/>
    <w:rsid w:val="002A409B"/>
    <w:rsid w:val="003014D3"/>
    <w:rsid w:val="00303413"/>
    <w:rsid w:val="003363CC"/>
    <w:rsid w:val="00347873"/>
    <w:rsid w:val="00386984"/>
    <w:rsid w:val="003E539F"/>
    <w:rsid w:val="004015AE"/>
    <w:rsid w:val="00436662"/>
    <w:rsid w:val="00443987"/>
    <w:rsid w:val="00474B59"/>
    <w:rsid w:val="00480F98"/>
    <w:rsid w:val="004D6CF6"/>
    <w:rsid w:val="004E1687"/>
    <w:rsid w:val="005030EB"/>
    <w:rsid w:val="005067F8"/>
    <w:rsid w:val="00513E76"/>
    <w:rsid w:val="00522FCD"/>
    <w:rsid w:val="00524357"/>
    <w:rsid w:val="00533CFB"/>
    <w:rsid w:val="00567911"/>
    <w:rsid w:val="0058657B"/>
    <w:rsid w:val="005E0D43"/>
    <w:rsid w:val="005F4B08"/>
    <w:rsid w:val="006035CF"/>
    <w:rsid w:val="00610979"/>
    <w:rsid w:val="00626CAE"/>
    <w:rsid w:val="00640321"/>
    <w:rsid w:val="00647249"/>
    <w:rsid w:val="00661AFC"/>
    <w:rsid w:val="00664A89"/>
    <w:rsid w:val="00684095"/>
    <w:rsid w:val="00690396"/>
    <w:rsid w:val="006B5586"/>
    <w:rsid w:val="006C577B"/>
    <w:rsid w:val="006C726C"/>
    <w:rsid w:val="00703ADB"/>
    <w:rsid w:val="00703C04"/>
    <w:rsid w:val="0071661F"/>
    <w:rsid w:val="00730160"/>
    <w:rsid w:val="007451F6"/>
    <w:rsid w:val="007528BC"/>
    <w:rsid w:val="007879FA"/>
    <w:rsid w:val="007A3DE4"/>
    <w:rsid w:val="007F6461"/>
    <w:rsid w:val="007F7D65"/>
    <w:rsid w:val="008506BE"/>
    <w:rsid w:val="00866667"/>
    <w:rsid w:val="008712E0"/>
    <w:rsid w:val="0087695B"/>
    <w:rsid w:val="00885E34"/>
    <w:rsid w:val="008929B2"/>
    <w:rsid w:val="008941E7"/>
    <w:rsid w:val="00895FBF"/>
    <w:rsid w:val="008A4B52"/>
    <w:rsid w:val="008C45B5"/>
    <w:rsid w:val="008E25F8"/>
    <w:rsid w:val="00931794"/>
    <w:rsid w:val="00941CDF"/>
    <w:rsid w:val="0095091C"/>
    <w:rsid w:val="009608CA"/>
    <w:rsid w:val="0098355A"/>
    <w:rsid w:val="009C2351"/>
    <w:rsid w:val="009F2F76"/>
    <w:rsid w:val="00A05969"/>
    <w:rsid w:val="00A33F73"/>
    <w:rsid w:val="00A42F02"/>
    <w:rsid w:val="00A91FD9"/>
    <w:rsid w:val="00A97B6D"/>
    <w:rsid w:val="00A97DEA"/>
    <w:rsid w:val="00AD211B"/>
    <w:rsid w:val="00AD6265"/>
    <w:rsid w:val="00B40AB2"/>
    <w:rsid w:val="00B528B1"/>
    <w:rsid w:val="00B62E80"/>
    <w:rsid w:val="00B63D24"/>
    <w:rsid w:val="00B67D3E"/>
    <w:rsid w:val="00B913D9"/>
    <w:rsid w:val="00BF149F"/>
    <w:rsid w:val="00C12733"/>
    <w:rsid w:val="00C1746E"/>
    <w:rsid w:val="00C82177"/>
    <w:rsid w:val="00C9413E"/>
    <w:rsid w:val="00C94EE1"/>
    <w:rsid w:val="00CA5B8B"/>
    <w:rsid w:val="00CC7855"/>
    <w:rsid w:val="00CE1308"/>
    <w:rsid w:val="00CE7D43"/>
    <w:rsid w:val="00D056D3"/>
    <w:rsid w:val="00D15D46"/>
    <w:rsid w:val="00D2134D"/>
    <w:rsid w:val="00D535DA"/>
    <w:rsid w:val="00DB6C68"/>
    <w:rsid w:val="00E62210"/>
    <w:rsid w:val="00E63DDD"/>
    <w:rsid w:val="00EA08BE"/>
    <w:rsid w:val="00EB3888"/>
    <w:rsid w:val="00EE0B74"/>
    <w:rsid w:val="00EF2A96"/>
    <w:rsid w:val="00EF3FF2"/>
    <w:rsid w:val="00F00CD5"/>
    <w:rsid w:val="00F22FA4"/>
    <w:rsid w:val="00F32DE7"/>
    <w:rsid w:val="00F425C4"/>
    <w:rsid w:val="00F57D50"/>
    <w:rsid w:val="00F63F29"/>
    <w:rsid w:val="00FA75E1"/>
    <w:rsid w:val="00FC258C"/>
    <w:rsid w:val="00FD2D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AB2"/>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47873"/>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qFormat/>
    <w:rsid w:val="008929B2"/>
    <w:pPr>
      <w:spacing w:before="100" w:beforeAutospacing="1" w:after="100" w:afterAutospacing="1"/>
      <w:outlineLvl w:val="1"/>
    </w:pPr>
    <w:rPr>
      <w:b/>
      <w:bCs/>
      <w:sz w:val="36"/>
      <w:szCs w:val="36"/>
    </w:rPr>
  </w:style>
  <w:style w:type="paragraph" w:styleId="3">
    <w:name w:val="heading 3"/>
    <w:basedOn w:val="a"/>
    <w:next w:val="a"/>
    <w:link w:val="30"/>
    <w:autoRedefine/>
    <w:qFormat/>
    <w:rsid w:val="00F425C4"/>
    <w:pPr>
      <w:keepNext/>
      <w:spacing w:before="240" w:after="60"/>
      <w:jc w:val="both"/>
      <w:outlineLvl w:val="2"/>
    </w:pPr>
    <w:rPr>
      <w:sz w:val="24"/>
      <w:szCs w:val="28"/>
    </w:rPr>
  </w:style>
  <w:style w:type="paragraph" w:styleId="4">
    <w:name w:val="heading 4"/>
    <w:basedOn w:val="a"/>
    <w:next w:val="a"/>
    <w:link w:val="40"/>
    <w:qFormat/>
    <w:rsid w:val="00F425C4"/>
    <w:pPr>
      <w:keepNext/>
      <w:spacing w:before="240" w:after="60"/>
      <w:jc w:val="both"/>
      <w:outlineLvl w:val="3"/>
    </w:pPr>
    <w:rPr>
      <w:sz w:val="28"/>
      <w:szCs w:val="28"/>
    </w:rPr>
  </w:style>
  <w:style w:type="paragraph" w:styleId="5">
    <w:name w:val="heading 5"/>
    <w:basedOn w:val="a"/>
    <w:next w:val="a"/>
    <w:link w:val="50"/>
    <w:qFormat/>
    <w:rsid w:val="00F425C4"/>
    <w:pPr>
      <w:keepNext/>
      <w:jc w:val="both"/>
      <w:outlineLvl w:val="4"/>
    </w:pPr>
    <w:rPr>
      <w:i/>
      <w:sz w:val="28"/>
      <w:szCs w:val="28"/>
    </w:rPr>
  </w:style>
  <w:style w:type="paragraph" w:styleId="6">
    <w:name w:val="heading 6"/>
    <w:basedOn w:val="a"/>
    <w:next w:val="a"/>
    <w:link w:val="60"/>
    <w:autoRedefine/>
    <w:qFormat/>
    <w:rsid w:val="00F425C4"/>
    <w:pPr>
      <w:suppressAutoHyphens/>
      <w:spacing w:before="240" w:after="60"/>
      <w:jc w:val="center"/>
      <w:outlineLvl w:val="5"/>
    </w:pPr>
    <w:rPr>
      <w:rFonts w:eastAsia="Arial Unicode MS"/>
      <w:b/>
      <w:bCs/>
      <w:iCs/>
      <w:sz w:val="28"/>
      <w:szCs w:val="28"/>
    </w:rPr>
  </w:style>
  <w:style w:type="paragraph" w:styleId="7">
    <w:name w:val="heading 7"/>
    <w:basedOn w:val="a"/>
    <w:next w:val="a"/>
    <w:link w:val="70"/>
    <w:qFormat/>
    <w:rsid w:val="00F425C4"/>
    <w:pPr>
      <w:keepNext/>
      <w:keepLines/>
      <w:ind w:right="-159"/>
      <w:jc w:val="both"/>
      <w:outlineLvl w:val="6"/>
    </w:pPr>
    <w:rPr>
      <w:i/>
      <w:sz w:val="28"/>
      <w:szCs w:val="28"/>
    </w:rPr>
  </w:style>
  <w:style w:type="paragraph" w:styleId="8">
    <w:name w:val="heading 8"/>
    <w:basedOn w:val="a"/>
    <w:next w:val="a"/>
    <w:link w:val="80"/>
    <w:qFormat/>
    <w:rsid w:val="00F425C4"/>
    <w:pPr>
      <w:keepNext/>
      <w:ind w:right="-159"/>
      <w:jc w:val="center"/>
      <w:outlineLvl w:val="7"/>
    </w:pPr>
    <w:rPr>
      <w:b/>
      <w:sz w:val="28"/>
      <w:szCs w:val="28"/>
    </w:rPr>
  </w:style>
  <w:style w:type="paragraph" w:styleId="9">
    <w:name w:val="heading 9"/>
    <w:basedOn w:val="a"/>
    <w:next w:val="a"/>
    <w:link w:val="90"/>
    <w:qFormat/>
    <w:rsid w:val="00F425C4"/>
    <w:pPr>
      <w:keepNext/>
      <w:ind w:left="-57" w:right="-57"/>
      <w:jc w:val="both"/>
      <w:outlineLvl w:val="8"/>
    </w:pPr>
    <w:rPr>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40A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1">
    <w:name w:val="Основной текст51"/>
    <w:basedOn w:val="a"/>
    <w:rsid w:val="00B40AB2"/>
    <w:pPr>
      <w:shd w:val="clear" w:color="auto" w:fill="FFFFFF"/>
      <w:spacing w:before="3540" w:line="317" w:lineRule="exact"/>
      <w:ind w:hanging="560"/>
      <w:jc w:val="center"/>
    </w:pPr>
    <w:rPr>
      <w:rFonts w:ascii="Century Schoolbook" w:eastAsia="Century Schoolbook" w:hAnsi="Century Schoolbook" w:cs="Century Schoolbook"/>
      <w:color w:val="000000"/>
      <w:sz w:val="19"/>
      <w:szCs w:val="19"/>
    </w:rPr>
  </w:style>
  <w:style w:type="character" w:customStyle="1" w:styleId="61">
    <w:name w:val="Основной текст6"/>
    <w:basedOn w:val="a0"/>
    <w:rsid w:val="00B40AB2"/>
    <w:rPr>
      <w:rFonts w:ascii="Century Schoolbook" w:eastAsia="Century Schoolbook" w:hAnsi="Century Schoolbook" w:cs="Century Schoolbook"/>
      <w:b w:val="0"/>
      <w:bCs w:val="0"/>
      <w:i w:val="0"/>
      <w:iCs w:val="0"/>
      <w:smallCaps w:val="0"/>
      <w:strike w:val="0"/>
      <w:spacing w:val="0"/>
      <w:sz w:val="20"/>
      <w:szCs w:val="20"/>
    </w:rPr>
  </w:style>
  <w:style w:type="character" w:customStyle="1" w:styleId="81">
    <w:name w:val="Основной текст8"/>
    <w:basedOn w:val="a0"/>
    <w:rsid w:val="00B40AB2"/>
    <w:rPr>
      <w:rFonts w:ascii="Century Schoolbook" w:eastAsia="Century Schoolbook" w:hAnsi="Century Schoolbook" w:cs="Century Schoolbook"/>
      <w:sz w:val="19"/>
      <w:szCs w:val="19"/>
      <w:shd w:val="clear" w:color="auto" w:fill="FFFFFF"/>
    </w:rPr>
  </w:style>
  <w:style w:type="paragraph" w:styleId="a4">
    <w:name w:val="Body Text Indent"/>
    <w:basedOn w:val="a"/>
    <w:link w:val="a5"/>
    <w:unhideWhenUsed/>
    <w:rsid w:val="00B40AB2"/>
    <w:pPr>
      <w:ind w:firstLine="567"/>
      <w:jc w:val="both"/>
    </w:pPr>
    <w:rPr>
      <w:sz w:val="28"/>
    </w:rPr>
  </w:style>
  <w:style w:type="character" w:customStyle="1" w:styleId="a5">
    <w:name w:val="Основной текст с отступом Знак"/>
    <w:basedOn w:val="a0"/>
    <w:link w:val="a4"/>
    <w:rsid w:val="00B40AB2"/>
    <w:rPr>
      <w:rFonts w:ascii="Times New Roman" w:eastAsia="Times New Roman" w:hAnsi="Times New Roman" w:cs="Times New Roman"/>
      <w:sz w:val="28"/>
      <w:szCs w:val="20"/>
      <w:lang w:eastAsia="ru-RU"/>
    </w:rPr>
  </w:style>
  <w:style w:type="paragraph" w:customStyle="1" w:styleId="18">
    <w:name w:val="Основной текст18"/>
    <w:basedOn w:val="a"/>
    <w:rsid w:val="00B40AB2"/>
    <w:pPr>
      <w:shd w:val="clear" w:color="auto" w:fill="FFFFFF"/>
      <w:spacing w:line="250" w:lineRule="exact"/>
      <w:ind w:hanging="600"/>
      <w:jc w:val="both"/>
    </w:pPr>
    <w:rPr>
      <w:rFonts w:ascii="Century Schoolbook" w:eastAsia="Century Schoolbook" w:hAnsi="Century Schoolbook" w:cs="Century Schoolbook"/>
      <w:color w:val="000000"/>
    </w:rPr>
  </w:style>
  <w:style w:type="character" w:styleId="a6">
    <w:name w:val="Strong"/>
    <w:basedOn w:val="a0"/>
    <w:uiPriority w:val="22"/>
    <w:qFormat/>
    <w:rsid w:val="00B40AB2"/>
    <w:rPr>
      <w:b/>
      <w:bCs/>
    </w:rPr>
  </w:style>
  <w:style w:type="paragraph" w:styleId="a7">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
    <w:basedOn w:val="a"/>
    <w:uiPriority w:val="99"/>
    <w:unhideWhenUsed/>
    <w:rsid w:val="00B40AB2"/>
    <w:pPr>
      <w:spacing w:before="100" w:beforeAutospacing="1" w:after="100" w:afterAutospacing="1"/>
    </w:pPr>
    <w:rPr>
      <w:sz w:val="24"/>
      <w:szCs w:val="24"/>
    </w:rPr>
  </w:style>
  <w:style w:type="character" w:customStyle="1" w:styleId="91">
    <w:name w:val="Основной текст9"/>
    <w:basedOn w:val="a0"/>
    <w:rsid w:val="00B40AB2"/>
    <w:rPr>
      <w:rFonts w:ascii="Century Schoolbook" w:eastAsia="Century Schoolbook" w:hAnsi="Century Schoolbook" w:cs="Century Schoolbook"/>
      <w:sz w:val="20"/>
      <w:szCs w:val="20"/>
      <w:shd w:val="clear" w:color="auto" w:fill="FFFFFF"/>
    </w:rPr>
  </w:style>
  <w:style w:type="character" w:customStyle="1" w:styleId="100">
    <w:name w:val="Основной текст10"/>
    <w:basedOn w:val="a0"/>
    <w:rsid w:val="00B40AB2"/>
    <w:rPr>
      <w:rFonts w:ascii="Century Schoolbook" w:eastAsia="Century Schoolbook" w:hAnsi="Century Schoolbook" w:cs="Century Schoolbook"/>
      <w:sz w:val="20"/>
      <w:szCs w:val="20"/>
      <w:shd w:val="clear" w:color="auto" w:fill="FFFFFF"/>
    </w:rPr>
  </w:style>
  <w:style w:type="paragraph" w:customStyle="1" w:styleId="31">
    <w:name w:val="Основной текст с отступом 31"/>
    <w:basedOn w:val="a"/>
    <w:rsid w:val="00B40AB2"/>
    <w:pPr>
      <w:ind w:right="-1185" w:firstLine="720"/>
      <w:jc w:val="both"/>
    </w:pPr>
    <w:rPr>
      <w:sz w:val="24"/>
      <w:szCs w:val="24"/>
      <w:lang w:eastAsia="ar-SA"/>
    </w:rPr>
  </w:style>
  <w:style w:type="character" w:customStyle="1" w:styleId="71">
    <w:name w:val="Основной текст7"/>
    <w:basedOn w:val="a0"/>
    <w:rsid w:val="004D6CF6"/>
    <w:rPr>
      <w:rFonts w:ascii="Century Schoolbook" w:eastAsia="Century Schoolbook" w:hAnsi="Century Schoolbook" w:cs="Century Schoolbook"/>
      <w:b w:val="0"/>
      <w:bCs w:val="0"/>
      <w:i w:val="0"/>
      <w:iCs w:val="0"/>
      <w:smallCaps w:val="0"/>
      <w:strike w:val="0"/>
      <w:spacing w:val="0"/>
      <w:sz w:val="19"/>
      <w:szCs w:val="19"/>
    </w:rPr>
  </w:style>
  <w:style w:type="character" w:customStyle="1" w:styleId="20">
    <w:name w:val="Заголовок 2 Знак"/>
    <w:basedOn w:val="a0"/>
    <w:link w:val="2"/>
    <w:rsid w:val="008929B2"/>
    <w:rPr>
      <w:rFonts w:ascii="Times New Roman" w:eastAsia="Times New Roman" w:hAnsi="Times New Roman" w:cs="Times New Roman"/>
      <w:b/>
      <w:bCs/>
      <w:sz w:val="36"/>
      <w:szCs w:val="36"/>
      <w:lang w:eastAsia="ru-RU"/>
    </w:rPr>
  </w:style>
  <w:style w:type="paragraph" w:styleId="a8">
    <w:name w:val="List Paragraph"/>
    <w:basedOn w:val="a"/>
    <w:uiPriority w:val="99"/>
    <w:qFormat/>
    <w:rsid w:val="00730160"/>
    <w:pPr>
      <w:ind w:left="720"/>
      <w:contextualSpacing/>
    </w:pPr>
  </w:style>
  <w:style w:type="character" w:customStyle="1" w:styleId="10">
    <w:name w:val="Заголовок 1 Знак"/>
    <w:basedOn w:val="a0"/>
    <w:link w:val="1"/>
    <w:rsid w:val="00347873"/>
    <w:rPr>
      <w:rFonts w:asciiTheme="majorHAnsi" w:eastAsiaTheme="majorEastAsia" w:hAnsiTheme="majorHAnsi" w:cstheme="majorBidi"/>
      <w:b/>
      <w:bCs/>
      <w:color w:val="2E74B5" w:themeColor="accent1" w:themeShade="BF"/>
      <w:sz w:val="28"/>
      <w:szCs w:val="28"/>
      <w:lang w:eastAsia="ru-RU"/>
    </w:rPr>
  </w:style>
  <w:style w:type="character" w:customStyle="1" w:styleId="30">
    <w:name w:val="Заголовок 3 Знак"/>
    <w:basedOn w:val="a0"/>
    <w:link w:val="3"/>
    <w:rsid w:val="00F425C4"/>
    <w:rPr>
      <w:rFonts w:ascii="Times New Roman" w:eastAsia="Times New Roman" w:hAnsi="Times New Roman" w:cs="Times New Roman"/>
      <w:sz w:val="24"/>
      <w:szCs w:val="28"/>
      <w:lang w:eastAsia="ru-RU"/>
    </w:rPr>
  </w:style>
  <w:style w:type="character" w:customStyle="1" w:styleId="40">
    <w:name w:val="Заголовок 4 Знак"/>
    <w:basedOn w:val="a0"/>
    <w:link w:val="4"/>
    <w:rsid w:val="00F425C4"/>
    <w:rPr>
      <w:rFonts w:ascii="Times New Roman" w:eastAsia="Times New Roman" w:hAnsi="Times New Roman" w:cs="Times New Roman"/>
      <w:sz w:val="28"/>
      <w:szCs w:val="28"/>
      <w:lang w:eastAsia="ru-RU"/>
    </w:rPr>
  </w:style>
  <w:style w:type="character" w:customStyle="1" w:styleId="50">
    <w:name w:val="Заголовок 5 Знак"/>
    <w:basedOn w:val="a0"/>
    <w:link w:val="5"/>
    <w:rsid w:val="00F425C4"/>
    <w:rPr>
      <w:rFonts w:ascii="Times New Roman" w:eastAsia="Times New Roman" w:hAnsi="Times New Roman" w:cs="Times New Roman"/>
      <w:i/>
      <w:sz w:val="28"/>
      <w:szCs w:val="28"/>
      <w:lang w:eastAsia="ru-RU"/>
    </w:rPr>
  </w:style>
  <w:style w:type="character" w:customStyle="1" w:styleId="60">
    <w:name w:val="Заголовок 6 Знак"/>
    <w:basedOn w:val="a0"/>
    <w:link w:val="6"/>
    <w:rsid w:val="00F425C4"/>
    <w:rPr>
      <w:rFonts w:ascii="Times New Roman" w:eastAsia="Arial Unicode MS" w:hAnsi="Times New Roman" w:cs="Times New Roman"/>
      <w:b/>
      <w:bCs/>
      <w:iCs/>
      <w:sz w:val="28"/>
      <w:szCs w:val="28"/>
      <w:lang w:eastAsia="ru-RU"/>
    </w:rPr>
  </w:style>
  <w:style w:type="character" w:customStyle="1" w:styleId="70">
    <w:name w:val="Заголовок 7 Знак"/>
    <w:basedOn w:val="a0"/>
    <w:link w:val="7"/>
    <w:rsid w:val="00F425C4"/>
    <w:rPr>
      <w:rFonts w:ascii="Times New Roman" w:eastAsia="Times New Roman" w:hAnsi="Times New Roman" w:cs="Times New Roman"/>
      <w:i/>
      <w:sz w:val="28"/>
      <w:szCs w:val="28"/>
      <w:lang w:eastAsia="ru-RU"/>
    </w:rPr>
  </w:style>
  <w:style w:type="character" w:customStyle="1" w:styleId="80">
    <w:name w:val="Заголовок 8 Знак"/>
    <w:basedOn w:val="a0"/>
    <w:link w:val="8"/>
    <w:rsid w:val="00F425C4"/>
    <w:rPr>
      <w:rFonts w:ascii="Times New Roman" w:eastAsia="Times New Roman" w:hAnsi="Times New Roman" w:cs="Times New Roman"/>
      <w:b/>
      <w:sz w:val="28"/>
      <w:szCs w:val="28"/>
      <w:lang w:eastAsia="ru-RU"/>
    </w:rPr>
  </w:style>
  <w:style w:type="character" w:customStyle="1" w:styleId="90">
    <w:name w:val="Заголовок 9 Знак"/>
    <w:basedOn w:val="a0"/>
    <w:link w:val="9"/>
    <w:rsid w:val="00F425C4"/>
    <w:rPr>
      <w:rFonts w:ascii="Times New Roman" w:eastAsia="Times New Roman" w:hAnsi="Times New Roman" w:cs="Times New Roman"/>
      <w:sz w:val="26"/>
      <w:szCs w:val="28"/>
      <w:lang w:eastAsia="ru-RU"/>
    </w:rPr>
  </w:style>
  <w:style w:type="paragraph" w:styleId="a9">
    <w:name w:val="footnote text"/>
    <w:basedOn w:val="a"/>
    <w:link w:val="aa"/>
    <w:semiHidden/>
    <w:rsid w:val="00F425C4"/>
  </w:style>
  <w:style w:type="character" w:customStyle="1" w:styleId="aa">
    <w:name w:val="Текст сноски Знак"/>
    <w:basedOn w:val="a0"/>
    <w:link w:val="a9"/>
    <w:semiHidden/>
    <w:rsid w:val="00F425C4"/>
    <w:rPr>
      <w:rFonts w:ascii="Times New Roman" w:eastAsia="Times New Roman" w:hAnsi="Times New Roman" w:cs="Times New Roman"/>
      <w:sz w:val="20"/>
      <w:szCs w:val="20"/>
      <w:lang w:eastAsia="ru-RU"/>
    </w:rPr>
  </w:style>
  <w:style w:type="character" w:styleId="ab">
    <w:name w:val="footnote reference"/>
    <w:semiHidden/>
    <w:rsid w:val="00F425C4"/>
    <w:rPr>
      <w:vertAlign w:val="superscript"/>
    </w:rPr>
  </w:style>
  <w:style w:type="paragraph" w:styleId="ac">
    <w:name w:val="footer"/>
    <w:basedOn w:val="a"/>
    <w:link w:val="ad"/>
    <w:uiPriority w:val="99"/>
    <w:rsid w:val="00F425C4"/>
    <w:pPr>
      <w:tabs>
        <w:tab w:val="center" w:pos="4677"/>
        <w:tab w:val="right" w:pos="9355"/>
      </w:tabs>
    </w:pPr>
    <w:rPr>
      <w:sz w:val="24"/>
      <w:szCs w:val="24"/>
      <w:lang w:val="en-US"/>
    </w:rPr>
  </w:style>
  <w:style w:type="character" w:customStyle="1" w:styleId="ad">
    <w:name w:val="Нижний колонтитул Знак"/>
    <w:basedOn w:val="a0"/>
    <w:link w:val="ac"/>
    <w:uiPriority w:val="99"/>
    <w:rsid w:val="00F425C4"/>
    <w:rPr>
      <w:rFonts w:ascii="Times New Roman" w:eastAsia="Times New Roman" w:hAnsi="Times New Roman" w:cs="Times New Roman"/>
      <w:sz w:val="24"/>
      <w:szCs w:val="24"/>
      <w:lang w:val="en-US" w:eastAsia="ru-RU"/>
    </w:rPr>
  </w:style>
  <w:style w:type="character" w:customStyle="1" w:styleId="111">
    <w:name w:val="Основной текст + 111"/>
    <w:aliases w:val="5 pt1,Основной текст + 10"/>
    <w:basedOn w:val="a0"/>
    <w:rsid w:val="00F425C4"/>
    <w:rPr>
      <w:strike w:val="0"/>
      <w:dstrike w:val="0"/>
      <w:color w:val="000000"/>
      <w:spacing w:val="0"/>
      <w:w w:val="100"/>
      <w:position w:val="0"/>
      <w:sz w:val="23"/>
      <w:szCs w:val="23"/>
      <w:u w:val="none"/>
      <w:effect w:val="none"/>
      <w:shd w:val="clear" w:color="auto" w:fill="FFFFFF"/>
      <w:lang w:val="ru-RU"/>
    </w:rPr>
  </w:style>
  <w:style w:type="paragraph" w:styleId="ae">
    <w:name w:val="header"/>
    <w:basedOn w:val="a"/>
    <w:link w:val="af"/>
    <w:uiPriority w:val="99"/>
    <w:rsid w:val="00F425C4"/>
    <w:pPr>
      <w:tabs>
        <w:tab w:val="center" w:pos="4320"/>
        <w:tab w:val="right" w:pos="8640"/>
      </w:tabs>
      <w:jc w:val="both"/>
    </w:pPr>
    <w:rPr>
      <w:rFonts w:ascii="Arial" w:hAnsi="Arial"/>
      <w:sz w:val="28"/>
      <w:szCs w:val="28"/>
    </w:rPr>
  </w:style>
  <w:style w:type="character" w:customStyle="1" w:styleId="af">
    <w:name w:val="Верхний колонтитул Знак"/>
    <w:basedOn w:val="a0"/>
    <w:link w:val="ae"/>
    <w:uiPriority w:val="99"/>
    <w:rsid w:val="00F425C4"/>
    <w:rPr>
      <w:rFonts w:ascii="Arial" w:eastAsia="Times New Roman" w:hAnsi="Arial" w:cs="Times New Roman"/>
      <w:sz w:val="28"/>
      <w:szCs w:val="28"/>
      <w:lang w:eastAsia="ru-RU"/>
    </w:rPr>
  </w:style>
  <w:style w:type="paragraph" w:styleId="af0">
    <w:name w:val="Body Text"/>
    <w:basedOn w:val="a"/>
    <w:link w:val="af1"/>
    <w:autoRedefine/>
    <w:rsid w:val="00F425C4"/>
    <w:pPr>
      <w:jc w:val="both"/>
    </w:pPr>
    <w:rPr>
      <w:i/>
      <w:sz w:val="28"/>
      <w:szCs w:val="28"/>
    </w:rPr>
  </w:style>
  <w:style w:type="character" w:customStyle="1" w:styleId="af1">
    <w:name w:val="Основной текст Знак"/>
    <w:basedOn w:val="a0"/>
    <w:link w:val="af0"/>
    <w:rsid w:val="00F425C4"/>
    <w:rPr>
      <w:rFonts w:ascii="Times New Roman" w:eastAsia="Times New Roman" w:hAnsi="Times New Roman" w:cs="Times New Roman"/>
      <w:i/>
      <w:sz w:val="28"/>
      <w:szCs w:val="28"/>
      <w:lang w:eastAsia="ru-RU"/>
    </w:rPr>
  </w:style>
  <w:style w:type="character" w:styleId="af2">
    <w:name w:val="page number"/>
    <w:basedOn w:val="a0"/>
    <w:rsid w:val="00F425C4"/>
    <w:rPr>
      <w:rFonts w:ascii="Arial" w:hAnsi="Arial"/>
      <w:sz w:val="24"/>
    </w:rPr>
  </w:style>
  <w:style w:type="paragraph" w:customStyle="1" w:styleId="TabCaption">
    <w:name w:val="TabCaption"/>
    <w:basedOn w:val="af3"/>
    <w:rsid w:val="00F425C4"/>
  </w:style>
  <w:style w:type="paragraph" w:styleId="af3">
    <w:name w:val="caption"/>
    <w:basedOn w:val="a"/>
    <w:next w:val="a"/>
    <w:qFormat/>
    <w:rsid w:val="00F425C4"/>
    <w:pPr>
      <w:jc w:val="both"/>
    </w:pPr>
    <w:rPr>
      <w:sz w:val="28"/>
      <w:szCs w:val="28"/>
    </w:rPr>
  </w:style>
  <w:style w:type="character" w:customStyle="1" w:styleId="af4">
    <w:name w:val="Шапка Знак"/>
    <w:basedOn w:val="a0"/>
    <w:link w:val="af5"/>
    <w:semiHidden/>
    <w:rsid w:val="00F425C4"/>
    <w:rPr>
      <w:rFonts w:ascii="Times New Roman" w:eastAsia="Times New Roman" w:hAnsi="Times New Roman"/>
      <w:sz w:val="24"/>
      <w:szCs w:val="28"/>
      <w:shd w:val="pct20" w:color="auto" w:fill="auto"/>
    </w:rPr>
  </w:style>
  <w:style w:type="paragraph" w:styleId="af5">
    <w:name w:val="Message Header"/>
    <w:basedOn w:val="a"/>
    <w:link w:val="af4"/>
    <w:semiHidden/>
    <w:rsid w:val="00F425C4"/>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cstheme="minorBidi"/>
      <w:sz w:val="24"/>
      <w:szCs w:val="28"/>
      <w:lang w:eastAsia="en-US"/>
    </w:rPr>
  </w:style>
  <w:style w:type="character" w:customStyle="1" w:styleId="11">
    <w:name w:val="Шапка Знак1"/>
    <w:basedOn w:val="a0"/>
    <w:uiPriority w:val="99"/>
    <w:semiHidden/>
    <w:rsid w:val="00F425C4"/>
    <w:rPr>
      <w:rFonts w:asciiTheme="majorHAnsi" w:eastAsiaTheme="majorEastAsia" w:hAnsiTheme="majorHAnsi" w:cstheme="majorBidi"/>
      <w:sz w:val="24"/>
      <w:szCs w:val="24"/>
      <w:shd w:val="pct20" w:color="auto" w:fill="auto"/>
      <w:lang w:eastAsia="ru-RU"/>
    </w:rPr>
  </w:style>
  <w:style w:type="paragraph" w:styleId="21">
    <w:name w:val="Body Text 2"/>
    <w:basedOn w:val="a"/>
    <w:link w:val="22"/>
    <w:rsid w:val="00F425C4"/>
    <w:pPr>
      <w:jc w:val="both"/>
    </w:pPr>
    <w:rPr>
      <w:i/>
      <w:sz w:val="28"/>
      <w:szCs w:val="28"/>
    </w:rPr>
  </w:style>
  <w:style w:type="character" w:customStyle="1" w:styleId="22">
    <w:name w:val="Основной текст 2 Знак"/>
    <w:basedOn w:val="a0"/>
    <w:link w:val="21"/>
    <w:rsid w:val="00F425C4"/>
    <w:rPr>
      <w:rFonts w:ascii="Times New Roman" w:eastAsia="Times New Roman" w:hAnsi="Times New Roman" w:cs="Times New Roman"/>
      <w:i/>
      <w:sz w:val="28"/>
      <w:szCs w:val="28"/>
      <w:lang w:eastAsia="ru-RU"/>
    </w:rPr>
  </w:style>
  <w:style w:type="paragraph" w:styleId="23">
    <w:name w:val="Body Text Indent 2"/>
    <w:basedOn w:val="a"/>
    <w:link w:val="24"/>
    <w:semiHidden/>
    <w:rsid w:val="00F425C4"/>
    <w:pPr>
      <w:ind w:firstLine="720"/>
      <w:jc w:val="both"/>
    </w:pPr>
    <w:rPr>
      <w:sz w:val="28"/>
      <w:szCs w:val="28"/>
    </w:rPr>
  </w:style>
  <w:style w:type="character" w:customStyle="1" w:styleId="24">
    <w:name w:val="Основной текст с отступом 2 Знак"/>
    <w:basedOn w:val="a0"/>
    <w:link w:val="23"/>
    <w:uiPriority w:val="99"/>
    <w:semiHidden/>
    <w:rsid w:val="00F425C4"/>
    <w:rPr>
      <w:rFonts w:ascii="Times New Roman" w:eastAsia="Times New Roman" w:hAnsi="Times New Roman" w:cs="Times New Roman"/>
      <w:sz w:val="28"/>
      <w:szCs w:val="28"/>
      <w:lang w:eastAsia="ru-RU"/>
    </w:rPr>
  </w:style>
  <w:style w:type="paragraph" w:styleId="32">
    <w:name w:val="Body Text 3"/>
    <w:basedOn w:val="a"/>
    <w:link w:val="33"/>
    <w:uiPriority w:val="99"/>
    <w:semiHidden/>
    <w:rsid w:val="00F425C4"/>
    <w:pPr>
      <w:jc w:val="both"/>
    </w:pPr>
    <w:rPr>
      <w:sz w:val="28"/>
      <w:szCs w:val="28"/>
    </w:rPr>
  </w:style>
  <w:style w:type="character" w:customStyle="1" w:styleId="33">
    <w:name w:val="Основной текст 3 Знак"/>
    <w:basedOn w:val="a0"/>
    <w:link w:val="32"/>
    <w:uiPriority w:val="99"/>
    <w:semiHidden/>
    <w:rsid w:val="00F425C4"/>
    <w:rPr>
      <w:rFonts w:ascii="Times New Roman" w:eastAsia="Times New Roman" w:hAnsi="Times New Roman" w:cs="Times New Roman"/>
      <w:sz w:val="28"/>
      <w:szCs w:val="28"/>
      <w:lang w:eastAsia="ru-RU"/>
    </w:rPr>
  </w:style>
  <w:style w:type="paragraph" w:styleId="af6">
    <w:name w:val="Plain Text"/>
    <w:basedOn w:val="a"/>
    <w:link w:val="af7"/>
    <w:uiPriority w:val="99"/>
    <w:rsid w:val="00F425C4"/>
    <w:pPr>
      <w:jc w:val="both"/>
    </w:pPr>
    <w:rPr>
      <w:rFonts w:ascii="Courier New" w:hAnsi="Courier New"/>
      <w:szCs w:val="28"/>
    </w:rPr>
  </w:style>
  <w:style w:type="character" w:customStyle="1" w:styleId="af7">
    <w:name w:val="Текст Знак"/>
    <w:basedOn w:val="a0"/>
    <w:link w:val="af6"/>
    <w:uiPriority w:val="99"/>
    <w:rsid w:val="00F425C4"/>
    <w:rPr>
      <w:rFonts w:ascii="Courier New" w:eastAsia="Times New Roman" w:hAnsi="Courier New" w:cs="Times New Roman"/>
      <w:sz w:val="20"/>
      <w:szCs w:val="28"/>
      <w:lang w:eastAsia="ru-RU"/>
    </w:rPr>
  </w:style>
  <w:style w:type="paragraph" w:styleId="34">
    <w:name w:val="Body Text Indent 3"/>
    <w:basedOn w:val="a"/>
    <w:link w:val="35"/>
    <w:uiPriority w:val="99"/>
    <w:semiHidden/>
    <w:rsid w:val="00F425C4"/>
    <w:pPr>
      <w:ind w:firstLine="720"/>
      <w:jc w:val="both"/>
    </w:pPr>
    <w:rPr>
      <w:b/>
      <w:sz w:val="28"/>
      <w:szCs w:val="28"/>
    </w:rPr>
  </w:style>
  <w:style w:type="character" w:customStyle="1" w:styleId="35">
    <w:name w:val="Основной текст с отступом 3 Знак"/>
    <w:basedOn w:val="a0"/>
    <w:link w:val="34"/>
    <w:uiPriority w:val="99"/>
    <w:semiHidden/>
    <w:rsid w:val="00F425C4"/>
    <w:rPr>
      <w:rFonts w:ascii="Times New Roman" w:eastAsia="Times New Roman" w:hAnsi="Times New Roman" w:cs="Times New Roman"/>
      <w:b/>
      <w:sz w:val="28"/>
      <w:szCs w:val="28"/>
      <w:lang w:eastAsia="ru-RU"/>
    </w:rPr>
  </w:style>
  <w:style w:type="paragraph" w:customStyle="1" w:styleId="af8">
    <w:name w:val="ìàêðîñ"/>
    <w:rsid w:val="00F425C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Antiqua" w:eastAsia="Times New Roman" w:hAnsi="Antiqua" w:cs="Times New Roman"/>
      <w:sz w:val="24"/>
      <w:szCs w:val="20"/>
      <w:lang w:eastAsia="ru-RU"/>
    </w:rPr>
  </w:style>
  <w:style w:type="paragraph" w:customStyle="1" w:styleId="af9">
    <w:name w:val="вопрос"/>
    <w:rsid w:val="00F425C4"/>
    <w:pPr>
      <w:tabs>
        <w:tab w:val="left" w:pos="567"/>
      </w:tabs>
      <w:spacing w:after="0" w:line="240" w:lineRule="auto"/>
      <w:ind w:left="567" w:hanging="567"/>
      <w:jc w:val="both"/>
    </w:pPr>
    <w:rPr>
      <w:rFonts w:ascii="Times New Roman" w:eastAsia="Times New Roman" w:hAnsi="Times New Roman" w:cs="Times New Roman"/>
      <w:color w:val="000000"/>
      <w:sz w:val="28"/>
      <w:szCs w:val="20"/>
      <w:lang w:eastAsia="ru-RU"/>
    </w:rPr>
  </w:style>
  <w:style w:type="paragraph" w:customStyle="1" w:styleId="afa">
    <w:name w:val="ответ"/>
    <w:rsid w:val="00F425C4"/>
    <w:pPr>
      <w:tabs>
        <w:tab w:val="left" w:pos="567"/>
        <w:tab w:val="left" w:pos="907"/>
        <w:tab w:val="left" w:pos="2835"/>
        <w:tab w:val="left" w:pos="3175"/>
        <w:tab w:val="left" w:pos="5103"/>
        <w:tab w:val="left" w:pos="5443"/>
        <w:tab w:val="left" w:pos="7371"/>
        <w:tab w:val="left" w:pos="7711"/>
      </w:tabs>
      <w:spacing w:after="0" w:line="240" w:lineRule="auto"/>
      <w:ind w:left="907" w:hanging="340"/>
    </w:pPr>
    <w:rPr>
      <w:rFonts w:ascii="Times New Roman" w:eastAsia="Times New Roman" w:hAnsi="Times New Roman" w:cs="Times New Roman"/>
      <w:color w:val="000000"/>
      <w:sz w:val="28"/>
      <w:szCs w:val="20"/>
      <w:lang w:eastAsia="ru-RU"/>
    </w:rPr>
  </w:style>
  <w:style w:type="paragraph" w:customStyle="1" w:styleId="12">
    <w:name w:val="Обычный1"/>
    <w:rsid w:val="00F425C4"/>
    <w:pPr>
      <w:spacing w:after="0" w:line="240" w:lineRule="auto"/>
    </w:pPr>
    <w:rPr>
      <w:rFonts w:ascii="Times New Roman" w:eastAsia="Times New Roman" w:hAnsi="Times New Roman" w:cs="Times New Roman"/>
      <w:sz w:val="20"/>
      <w:szCs w:val="20"/>
      <w:lang w:eastAsia="ru-RU"/>
    </w:rPr>
  </w:style>
  <w:style w:type="paragraph" w:customStyle="1" w:styleId="13">
    <w:name w:val="çàãîëîâîê 1"/>
    <w:basedOn w:val="a"/>
    <w:next w:val="a"/>
    <w:rsid w:val="00F425C4"/>
    <w:pPr>
      <w:keepNext/>
      <w:overflowPunct w:val="0"/>
      <w:autoSpaceDE w:val="0"/>
      <w:autoSpaceDN w:val="0"/>
      <w:adjustRightInd w:val="0"/>
      <w:jc w:val="center"/>
      <w:textAlignment w:val="baseline"/>
    </w:pPr>
    <w:rPr>
      <w:b/>
      <w:sz w:val="28"/>
      <w:szCs w:val="28"/>
    </w:rPr>
  </w:style>
  <w:style w:type="character" w:customStyle="1" w:styleId="afb">
    <w:name w:val="Текст примечания Знак"/>
    <w:basedOn w:val="a0"/>
    <w:link w:val="afc"/>
    <w:rsid w:val="00F425C4"/>
    <w:rPr>
      <w:rFonts w:ascii="Times New Roman" w:eastAsia="Times New Roman" w:hAnsi="Times New Roman"/>
    </w:rPr>
  </w:style>
  <w:style w:type="paragraph" w:styleId="afc">
    <w:name w:val="annotation text"/>
    <w:basedOn w:val="a"/>
    <w:link w:val="afb"/>
    <w:rsid w:val="00F425C4"/>
    <w:pPr>
      <w:jc w:val="both"/>
    </w:pPr>
    <w:rPr>
      <w:rFonts w:cstheme="minorBidi"/>
      <w:sz w:val="22"/>
      <w:szCs w:val="22"/>
      <w:lang w:eastAsia="en-US"/>
    </w:rPr>
  </w:style>
  <w:style w:type="character" w:customStyle="1" w:styleId="14">
    <w:name w:val="Текст примечания Знак1"/>
    <w:basedOn w:val="a0"/>
    <w:uiPriority w:val="99"/>
    <w:semiHidden/>
    <w:rsid w:val="00F425C4"/>
    <w:rPr>
      <w:rFonts w:ascii="Times New Roman" w:eastAsia="Times New Roman" w:hAnsi="Times New Roman" w:cs="Times New Roman"/>
      <w:sz w:val="20"/>
      <w:szCs w:val="20"/>
      <w:lang w:eastAsia="ru-RU"/>
    </w:rPr>
  </w:style>
  <w:style w:type="paragraph" w:styleId="HTML">
    <w:name w:val="HTML Preformatted"/>
    <w:basedOn w:val="a"/>
    <w:link w:val="HTML0"/>
    <w:rsid w:val="00F425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rPr>
  </w:style>
  <w:style w:type="character" w:customStyle="1" w:styleId="HTML0">
    <w:name w:val="Стандартный HTML Знак"/>
    <w:basedOn w:val="a0"/>
    <w:link w:val="HTML"/>
    <w:rsid w:val="00F425C4"/>
    <w:rPr>
      <w:rFonts w:ascii="Courier New" w:eastAsia="Courier New" w:hAnsi="Courier New" w:cs="Courier New"/>
      <w:sz w:val="20"/>
      <w:szCs w:val="20"/>
      <w:lang w:eastAsia="ru-RU"/>
    </w:rPr>
  </w:style>
  <w:style w:type="paragraph" w:customStyle="1" w:styleId="Default">
    <w:name w:val="Default"/>
    <w:rsid w:val="00F425C4"/>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afd">
    <w:name w:val="Emphasis"/>
    <w:basedOn w:val="a0"/>
    <w:uiPriority w:val="20"/>
    <w:qFormat/>
    <w:rsid w:val="00F425C4"/>
    <w:rPr>
      <w:i/>
      <w:iCs/>
    </w:rPr>
  </w:style>
  <w:style w:type="paragraph" w:styleId="afe">
    <w:name w:val="Subtitle"/>
    <w:basedOn w:val="a"/>
    <w:next w:val="a"/>
    <w:link w:val="aff"/>
    <w:qFormat/>
    <w:rsid w:val="00F57D50"/>
    <w:pPr>
      <w:spacing w:after="60"/>
      <w:jc w:val="center"/>
      <w:outlineLvl w:val="1"/>
    </w:pPr>
    <w:rPr>
      <w:rFonts w:ascii="Cambria" w:hAnsi="Cambria"/>
      <w:sz w:val="24"/>
      <w:szCs w:val="24"/>
    </w:rPr>
  </w:style>
  <w:style w:type="character" w:customStyle="1" w:styleId="aff">
    <w:name w:val="Подзаголовок Знак"/>
    <w:basedOn w:val="a0"/>
    <w:link w:val="afe"/>
    <w:rsid w:val="00F57D50"/>
    <w:rPr>
      <w:rFonts w:ascii="Cambria" w:eastAsia="Times New Roman" w:hAnsi="Cambria" w:cs="Times New Roman"/>
      <w:sz w:val="24"/>
      <w:szCs w:val="24"/>
      <w:lang w:eastAsia="ru-RU"/>
    </w:rPr>
  </w:style>
  <w:style w:type="paragraph" w:styleId="aff0">
    <w:name w:val="No Spacing"/>
    <w:uiPriority w:val="1"/>
    <w:qFormat/>
    <w:rsid w:val="00F57D50"/>
    <w:pPr>
      <w:spacing w:after="200" w:line="240" w:lineRule="auto"/>
    </w:pPr>
    <w:rPr>
      <w:rFonts w:ascii="Times New Roman" w:eastAsia="Times New Roman" w:hAnsi="Times New Roman" w:cs="Times New Roman"/>
      <w:sz w:val="24"/>
      <w:szCs w:val="24"/>
      <w:lang w:eastAsia="ru-RU"/>
    </w:rPr>
  </w:style>
  <w:style w:type="character" w:customStyle="1" w:styleId="FontStyle44">
    <w:name w:val="Font Style44"/>
    <w:rsid w:val="00F57D50"/>
    <w:rPr>
      <w:rFonts w:ascii="Times New Roman" w:hAnsi="Times New Roman" w:cs="Times New Roman"/>
      <w:sz w:val="26"/>
      <w:szCs w:val="26"/>
    </w:rPr>
  </w:style>
  <w:style w:type="paragraph" w:styleId="15">
    <w:name w:val="toc 1"/>
    <w:basedOn w:val="a"/>
    <w:next w:val="a"/>
    <w:autoRedefine/>
    <w:semiHidden/>
    <w:rsid w:val="00F57D50"/>
    <w:pPr>
      <w:tabs>
        <w:tab w:val="right" w:leader="dot" w:pos="9269"/>
      </w:tabs>
      <w:jc w:val="center"/>
    </w:pPr>
    <w:rPr>
      <w:b/>
      <w:noProof/>
      <w:sz w:val="28"/>
      <w:szCs w:val="28"/>
    </w:rPr>
  </w:style>
  <w:style w:type="character" w:styleId="aff1">
    <w:name w:val="Hyperlink"/>
    <w:basedOn w:val="a0"/>
    <w:rsid w:val="00F57D50"/>
    <w:rPr>
      <w:color w:val="0000FF"/>
      <w:u w:val="single"/>
    </w:rPr>
  </w:style>
  <w:style w:type="paragraph" w:styleId="25">
    <w:name w:val="toc 2"/>
    <w:basedOn w:val="a"/>
    <w:next w:val="a"/>
    <w:autoRedefine/>
    <w:semiHidden/>
    <w:rsid w:val="00F57D50"/>
    <w:pPr>
      <w:tabs>
        <w:tab w:val="right" w:leader="dot" w:pos="9269"/>
      </w:tabs>
      <w:spacing w:line="360" w:lineRule="auto"/>
    </w:pPr>
    <w:rPr>
      <w:noProof/>
      <w:sz w:val="28"/>
      <w:szCs w:val="28"/>
    </w:rPr>
  </w:style>
  <w:style w:type="paragraph" w:customStyle="1" w:styleId="aff2">
    <w:name w:val="Знак Знак Знак Знак Знак Знак Знак"/>
    <w:basedOn w:val="a"/>
    <w:rsid w:val="00F57D50"/>
    <w:pPr>
      <w:tabs>
        <w:tab w:val="left" w:pos="708"/>
      </w:tabs>
      <w:spacing w:after="160" w:line="240" w:lineRule="exact"/>
    </w:pPr>
    <w:rPr>
      <w:rFonts w:ascii="Verdana" w:hAnsi="Verdana" w:cs="Verdana"/>
      <w:lang w:val="en-US" w:eastAsia="en-US"/>
    </w:rPr>
  </w:style>
  <w:style w:type="paragraph" w:customStyle="1" w:styleId="Style7">
    <w:name w:val="Style7"/>
    <w:basedOn w:val="a"/>
    <w:rsid w:val="00F57D50"/>
    <w:pPr>
      <w:widowControl w:val="0"/>
      <w:autoSpaceDE w:val="0"/>
      <w:autoSpaceDN w:val="0"/>
      <w:adjustRightInd w:val="0"/>
      <w:spacing w:line="317" w:lineRule="exact"/>
      <w:ind w:firstLine="734"/>
      <w:jc w:val="both"/>
    </w:pPr>
    <w:rPr>
      <w:sz w:val="24"/>
      <w:szCs w:val="24"/>
    </w:rPr>
  </w:style>
  <w:style w:type="paragraph" w:customStyle="1" w:styleId="aff3">
    <w:name w:val="Знак Знак Знак"/>
    <w:basedOn w:val="a"/>
    <w:rsid w:val="00F57D50"/>
    <w:pPr>
      <w:spacing w:after="160" w:line="240" w:lineRule="exact"/>
    </w:pPr>
    <w:rPr>
      <w:rFonts w:ascii="Verdana" w:hAnsi="Verdana"/>
    </w:rPr>
  </w:style>
  <w:style w:type="paragraph" w:styleId="aff4">
    <w:name w:val="endnote text"/>
    <w:basedOn w:val="a"/>
    <w:link w:val="aff5"/>
    <w:rsid w:val="00F57D50"/>
  </w:style>
  <w:style w:type="character" w:customStyle="1" w:styleId="aff5">
    <w:name w:val="Текст концевой сноски Знак"/>
    <w:basedOn w:val="a0"/>
    <w:link w:val="aff4"/>
    <w:rsid w:val="00F57D50"/>
    <w:rPr>
      <w:rFonts w:ascii="Times New Roman" w:eastAsia="Times New Roman" w:hAnsi="Times New Roman" w:cs="Times New Roman"/>
      <w:sz w:val="20"/>
      <w:szCs w:val="20"/>
      <w:lang w:eastAsia="ru-RU"/>
    </w:rPr>
  </w:style>
  <w:style w:type="character" w:styleId="aff6">
    <w:name w:val="endnote reference"/>
    <w:rsid w:val="00F57D50"/>
    <w:rPr>
      <w:vertAlign w:val="superscript"/>
    </w:rPr>
  </w:style>
  <w:style w:type="character" w:styleId="aff7">
    <w:name w:val="annotation reference"/>
    <w:basedOn w:val="a0"/>
    <w:rsid w:val="00F57D50"/>
    <w:rPr>
      <w:sz w:val="16"/>
      <w:szCs w:val="16"/>
    </w:rPr>
  </w:style>
  <w:style w:type="paragraph" w:styleId="aff8">
    <w:name w:val="annotation subject"/>
    <w:basedOn w:val="afc"/>
    <w:next w:val="afc"/>
    <w:link w:val="aff9"/>
    <w:rsid w:val="00F57D50"/>
    <w:pPr>
      <w:jc w:val="left"/>
    </w:pPr>
    <w:rPr>
      <w:rFonts w:cs="Times New Roman"/>
      <w:b/>
      <w:bCs/>
      <w:sz w:val="20"/>
      <w:szCs w:val="20"/>
      <w:lang w:eastAsia="ru-RU"/>
    </w:rPr>
  </w:style>
  <w:style w:type="character" w:customStyle="1" w:styleId="aff9">
    <w:name w:val="Тема примечания Знак"/>
    <w:basedOn w:val="afb"/>
    <w:link w:val="aff8"/>
    <w:rsid w:val="00F57D50"/>
    <w:rPr>
      <w:rFonts w:ascii="Times New Roman" w:eastAsia="Times New Roman" w:hAnsi="Times New Roman" w:cs="Times New Roman"/>
      <w:b/>
      <w:bCs/>
      <w:sz w:val="20"/>
      <w:szCs w:val="20"/>
      <w:lang w:eastAsia="ru-RU"/>
    </w:rPr>
  </w:style>
  <w:style w:type="paragraph" w:styleId="affa">
    <w:name w:val="Balloon Text"/>
    <w:basedOn w:val="a"/>
    <w:link w:val="affb"/>
    <w:rsid w:val="00F57D50"/>
    <w:rPr>
      <w:rFonts w:ascii="Tahoma" w:hAnsi="Tahoma" w:cs="Tahoma"/>
      <w:sz w:val="16"/>
      <w:szCs w:val="16"/>
    </w:rPr>
  </w:style>
  <w:style w:type="character" w:customStyle="1" w:styleId="affb">
    <w:name w:val="Текст выноски Знак"/>
    <w:basedOn w:val="a0"/>
    <w:link w:val="affa"/>
    <w:rsid w:val="00F57D50"/>
    <w:rPr>
      <w:rFonts w:ascii="Tahoma" w:eastAsia="Times New Roman" w:hAnsi="Tahoma" w:cs="Tahoma"/>
      <w:sz w:val="16"/>
      <w:szCs w:val="16"/>
      <w:lang w:eastAsia="ru-RU"/>
    </w:rPr>
  </w:style>
  <w:style w:type="paragraph" w:styleId="36">
    <w:name w:val="toc 3"/>
    <w:basedOn w:val="a"/>
    <w:next w:val="a"/>
    <w:autoRedefine/>
    <w:semiHidden/>
    <w:rsid w:val="00F57D50"/>
    <w:pPr>
      <w:ind w:left="480"/>
    </w:pPr>
    <w:rPr>
      <w:sz w:val="24"/>
      <w:szCs w:val="24"/>
    </w:rPr>
  </w:style>
  <w:style w:type="paragraph" w:customStyle="1" w:styleId="affc">
    <w:name w:val="Знак"/>
    <w:basedOn w:val="a"/>
    <w:rsid w:val="00F57D50"/>
    <w:pPr>
      <w:spacing w:before="60" w:after="160" w:line="240" w:lineRule="exact"/>
    </w:pPr>
    <w:rPr>
      <w:rFonts w:ascii="Verdana" w:hAnsi="Verdana" w:cs="Verdana"/>
      <w:lang w:val="en-US" w:eastAsia="en-US"/>
    </w:rPr>
  </w:style>
  <w:style w:type="paragraph" w:customStyle="1" w:styleId="26">
    <w:name w:val="Знак2"/>
    <w:basedOn w:val="a"/>
    <w:rsid w:val="00F57D50"/>
    <w:pPr>
      <w:tabs>
        <w:tab w:val="left" w:pos="708"/>
      </w:tabs>
      <w:spacing w:after="160" w:line="240" w:lineRule="exact"/>
    </w:pPr>
    <w:rPr>
      <w:rFonts w:ascii="Verdana" w:hAnsi="Verdana" w:cs="Verdana"/>
      <w:lang w:val="en-US" w:eastAsia="en-US"/>
    </w:rPr>
  </w:style>
  <w:style w:type="paragraph" w:styleId="affd">
    <w:name w:val="Document Map"/>
    <w:basedOn w:val="a"/>
    <w:link w:val="affe"/>
    <w:semiHidden/>
    <w:rsid w:val="00F57D50"/>
    <w:pPr>
      <w:shd w:val="clear" w:color="auto" w:fill="000080"/>
    </w:pPr>
    <w:rPr>
      <w:rFonts w:ascii="Tahoma" w:hAnsi="Tahoma" w:cs="Tahoma"/>
    </w:rPr>
  </w:style>
  <w:style w:type="character" w:customStyle="1" w:styleId="affe">
    <w:name w:val="Схема документа Знак"/>
    <w:basedOn w:val="a0"/>
    <w:link w:val="affd"/>
    <w:semiHidden/>
    <w:rsid w:val="00F57D50"/>
    <w:rPr>
      <w:rFonts w:ascii="Tahoma" w:eastAsia="Times New Roman" w:hAnsi="Tahoma" w:cs="Tahoma"/>
      <w:sz w:val="20"/>
      <w:szCs w:val="20"/>
      <w:shd w:val="clear" w:color="auto" w:fill="000080"/>
      <w:lang w:eastAsia="ru-RU"/>
    </w:rPr>
  </w:style>
  <w:style w:type="character" w:styleId="afff">
    <w:name w:val="FollowedHyperlink"/>
    <w:basedOn w:val="a0"/>
    <w:uiPriority w:val="99"/>
    <w:semiHidden/>
    <w:unhideWhenUsed/>
    <w:rsid w:val="00F57D50"/>
    <w:rPr>
      <w:color w:val="954F72" w:themeColor="followedHyperlink"/>
      <w:u w:val="single"/>
    </w:rPr>
  </w:style>
  <w:style w:type="table" w:customStyle="1" w:styleId="16">
    <w:name w:val="Сетка таблицы1"/>
    <w:basedOn w:val="a1"/>
    <w:next w:val="a3"/>
    <w:rsid w:val="00F57D50"/>
    <w:pPr>
      <w:spacing w:after="180" w:line="274"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
    <w:basedOn w:val="a1"/>
    <w:next w:val="a3"/>
    <w:uiPriority w:val="59"/>
    <w:rsid w:val="00F57D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1">
    <w:name w:val="c1"/>
    <w:basedOn w:val="a"/>
    <w:rsid w:val="00F57D50"/>
    <w:pPr>
      <w:spacing w:before="100" w:beforeAutospacing="1" w:after="100" w:afterAutospacing="1"/>
    </w:pPr>
    <w:rPr>
      <w:sz w:val="24"/>
      <w:szCs w:val="24"/>
    </w:rPr>
  </w:style>
  <w:style w:type="character" w:customStyle="1" w:styleId="c0">
    <w:name w:val="c0"/>
    <w:basedOn w:val="a0"/>
    <w:rsid w:val="00F57D50"/>
  </w:style>
  <w:style w:type="paragraph" w:customStyle="1" w:styleId="c3">
    <w:name w:val="c3"/>
    <w:basedOn w:val="a"/>
    <w:rsid w:val="00F57D50"/>
    <w:pPr>
      <w:spacing w:before="100" w:beforeAutospacing="1" w:after="100" w:afterAutospacing="1"/>
    </w:pPr>
    <w:rPr>
      <w:sz w:val="24"/>
      <w:szCs w:val="24"/>
    </w:rPr>
  </w:style>
  <w:style w:type="numbering" w:customStyle="1" w:styleId="17">
    <w:name w:val="Нет списка1"/>
    <w:next w:val="a2"/>
    <w:uiPriority w:val="99"/>
    <w:semiHidden/>
    <w:unhideWhenUsed/>
    <w:rsid w:val="00F57D50"/>
  </w:style>
  <w:style w:type="table" w:customStyle="1" w:styleId="37">
    <w:name w:val="Сетка таблицы3"/>
    <w:basedOn w:val="a1"/>
    <w:next w:val="a3"/>
    <w:uiPriority w:val="99"/>
    <w:rsid w:val="00F57D50"/>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8">
    <w:name w:val="Нет списка2"/>
    <w:next w:val="a2"/>
    <w:uiPriority w:val="99"/>
    <w:semiHidden/>
    <w:unhideWhenUsed/>
    <w:rsid w:val="00F57D50"/>
  </w:style>
  <w:style w:type="table" w:customStyle="1" w:styleId="41">
    <w:name w:val="Сетка таблицы4"/>
    <w:basedOn w:val="a1"/>
    <w:next w:val="a3"/>
    <w:uiPriority w:val="99"/>
    <w:rsid w:val="00F57D50"/>
    <w:pPr>
      <w:spacing w:after="0" w:line="240" w:lineRule="auto"/>
    </w:pPr>
    <w:rPr>
      <w:rFonts w:ascii="Calibri" w:eastAsia="Calibri"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00727455">
      <w:bodyDiv w:val="1"/>
      <w:marLeft w:val="0"/>
      <w:marRight w:val="0"/>
      <w:marTop w:val="0"/>
      <w:marBottom w:val="0"/>
      <w:divBdr>
        <w:top w:val="none" w:sz="0" w:space="0" w:color="auto"/>
        <w:left w:val="none" w:sz="0" w:space="0" w:color="auto"/>
        <w:bottom w:val="none" w:sz="0" w:space="0" w:color="auto"/>
        <w:right w:val="none" w:sz="0" w:space="0" w:color="auto"/>
      </w:divBdr>
    </w:div>
    <w:div w:id="876699507">
      <w:bodyDiv w:val="1"/>
      <w:marLeft w:val="0"/>
      <w:marRight w:val="0"/>
      <w:marTop w:val="0"/>
      <w:marBottom w:val="0"/>
      <w:divBdr>
        <w:top w:val="none" w:sz="0" w:space="0" w:color="auto"/>
        <w:left w:val="none" w:sz="0" w:space="0" w:color="auto"/>
        <w:bottom w:val="none" w:sz="0" w:space="0" w:color="auto"/>
        <w:right w:val="none" w:sz="0" w:space="0" w:color="auto"/>
      </w:divBdr>
    </w:div>
    <w:div w:id="985940028">
      <w:bodyDiv w:val="1"/>
      <w:marLeft w:val="0"/>
      <w:marRight w:val="0"/>
      <w:marTop w:val="0"/>
      <w:marBottom w:val="0"/>
      <w:divBdr>
        <w:top w:val="none" w:sz="0" w:space="0" w:color="auto"/>
        <w:left w:val="none" w:sz="0" w:space="0" w:color="auto"/>
        <w:bottom w:val="none" w:sz="0" w:space="0" w:color="auto"/>
        <w:right w:val="none" w:sz="0" w:space="0" w:color="auto"/>
      </w:divBdr>
    </w:div>
    <w:div w:id="1485780655">
      <w:bodyDiv w:val="1"/>
      <w:marLeft w:val="0"/>
      <w:marRight w:val="0"/>
      <w:marTop w:val="0"/>
      <w:marBottom w:val="0"/>
      <w:divBdr>
        <w:top w:val="none" w:sz="0" w:space="0" w:color="auto"/>
        <w:left w:val="none" w:sz="0" w:space="0" w:color="auto"/>
        <w:bottom w:val="none" w:sz="0" w:space="0" w:color="auto"/>
        <w:right w:val="none" w:sz="0" w:space="0" w:color="auto"/>
      </w:divBdr>
    </w:div>
    <w:div w:id="1514611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31978</Words>
  <Characters>182281</Characters>
  <Application>Microsoft Office Word</Application>
  <DocSecurity>0</DocSecurity>
  <Lines>1519</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Преподаватель</dc:creator>
  <cp:lastModifiedBy>Пользователь</cp:lastModifiedBy>
  <cp:revision>19</cp:revision>
  <dcterms:created xsi:type="dcterms:W3CDTF">2019-02-21T19:38:00Z</dcterms:created>
  <dcterms:modified xsi:type="dcterms:W3CDTF">2021-06-04T08:10:00Z</dcterms:modified>
</cp:coreProperties>
</file>